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5B36917" w:rsidR="009815C7" w:rsidRPr="007B0071" w:rsidRDefault="00324E0E" w:rsidP="00373F3E">
      <w:pPr>
        <w:spacing w:after="0" w:line="240" w:lineRule="auto"/>
        <w:jc w:val="center"/>
        <w:rPr>
          <w:rFonts w:ascii="Sylfaen" w:hAnsi="Sylfaen" w:cs="Sylfaen"/>
          <w:b/>
          <w:lang w:val="ka-GE"/>
        </w:rPr>
      </w:pPr>
      <w:r w:rsidRPr="00324E0E">
        <w:rPr>
          <w:rFonts w:ascii="Sylfaen" w:hAnsi="Sylfaen" w:cs="Sylfaen"/>
          <w:b/>
          <w:lang w:val="ka-GE"/>
        </w:rPr>
        <w:t xml:space="preserve">ჟინვალჰესის ტერიტორიაზე და კაშხალზე მდებარე ობიექტების </w:t>
      </w:r>
      <w:r>
        <w:rPr>
          <w:rFonts w:ascii="Sylfaen" w:hAnsi="Sylfaen" w:cs="Sylfaen"/>
          <w:b/>
          <w:lang w:val="ka-GE"/>
        </w:rPr>
        <w:t xml:space="preserve">სახურავების 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9479F20"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324E0E" w:rsidRPr="00324E0E">
        <w:rPr>
          <w:rFonts w:ascii="Sylfaen" w:hAnsi="Sylfaen" w:cs="Sylfaen"/>
          <w:lang w:val="ka-GE"/>
        </w:rPr>
        <w:t xml:space="preserve">ჟინვალჰესის ტერიტორიაზე და კაშხალზე მდებარე ობიექტების სახურავების სარემონტო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4067D9B6" w:rsidR="00DB5C8D" w:rsidRPr="00696A50" w:rsidRDefault="00324E0E" w:rsidP="00696A50">
      <w:pPr>
        <w:spacing w:after="0" w:line="240" w:lineRule="auto"/>
        <w:jc w:val="both"/>
        <w:rPr>
          <w:rFonts w:ascii="Sylfaen" w:hAnsi="Sylfaen" w:cs="Sylfaen"/>
        </w:rPr>
      </w:pPr>
      <w:r w:rsidRPr="00324E0E">
        <w:rPr>
          <w:rFonts w:ascii="Sylfaen" w:hAnsi="Sylfaen" w:cs="Sylfaen"/>
          <w:lang w:val="ka-GE"/>
        </w:rPr>
        <w:t xml:space="preserve">ჟინვალჰესის ტერიტორიაზე და კაშხალზე მდებარე ობიექტების სახურავების სარემონტო სამუშაოების </w:t>
      </w:r>
      <w:r w:rsidR="00185431">
        <w:rPr>
          <w:rFonts w:ascii="Sylfaen" w:hAnsi="Sylfaen" w:cs="Sylfaen"/>
          <w:lang w:val="ka-GE"/>
        </w:rPr>
        <w:t xml:space="preserve">შესყიდვა </w:t>
      </w:r>
      <w:r w:rsidR="00986484">
        <w:rPr>
          <w:rFonts w:ascii="Sylfaen" w:hAnsi="Sylfaen" w:cs="Sylfaen"/>
          <w:lang w:val="ka-GE"/>
        </w:rPr>
        <w:t>ტენდერზე თანდართული</w:t>
      </w:r>
      <w:r w:rsidR="00185431">
        <w:rPr>
          <w:rFonts w:ascii="Sylfaen" w:hAnsi="Sylfaen" w:cs="Sylfaen"/>
          <w:lang w:val="ka-GE"/>
        </w:rPr>
        <w:t xml:space="preserve"> პროექტ</w:t>
      </w:r>
      <w:r w:rsidR="00986484">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FF9D5F8" w:rsidR="00392707" w:rsidRPr="00696A50" w:rsidRDefault="00D527CB" w:rsidP="0049563C">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3DAFBE0D"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24E0E">
        <w:rPr>
          <w:rFonts w:ascii="Sylfaen" w:hAnsi="Sylfaen"/>
          <w:lang w:val="ka-GE"/>
        </w:rPr>
        <w:t>დუშეთის</w:t>
      </w:r>
      <w:r w:rsidR="00B6623B">
        <w:rPr>
          <w:rFonts w:ascii="Sylfaen" w:hAnsi="Sylfaen"/>
          <w:lang w:val="ka-GE"/>
        </w:rPr>
        <w:t xml:space="preserve"> რაიონ</w:t>
      </w:r>
      <w:r w:rsidR="000B6802">
        <w:rPr>
          <w:rFonts w:ascii="Sylfaen" w:hAnsi="Sylfaen"/>
          <w:lang w:val="ka-GE"/>
        </w:rPr>
        <w:t>შ</w:t>
      </w:r>
      <w:r w:rsidR="00BB05F8">
        <w:rPr>
          <w:rFonts w:ascii="Sylfaen" w:hAnsi="Sylfaen"/>
          <w:lang w:val="ka-GE"/>
        </w:rPr>
        <w:t>ი</w:t>
      </w:r>
      <w:r w:rsidR="00696A50">
        <w:rPr>
          <w:rFonts w:ascii="Sylfaen" w:hAnsi="Sylfaen"/>
        </w:rPr>
        <w:t>;</w:t>
      </w:r>
    </w:p>
    <w:p w14:paraId="1E3773B6" w14:textId="01C90718"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B6623B" w:rsidRPr="00B6623B">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C8C0B6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B6802">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25A8801"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D85B13">
        <w:rPr>
          <w:rFonts w:ascii="Sylfaen" w:hAnsi="Sylfaen" w:cs="Sylfaen"/>
          <w:b/>
          <w:sz w:val="20"/>
          <w:szCs w:val="20"/>
          <w:lang w:val="ka-GE"/>
        </w:rPr>
        <w:t>202</w:t>
      </w:r>
      <w:r w:rsidR="007A2401" w:rsidRPr="00D85B13">
        <w:rPr>
          <w:rFonts w:ascii="Sylfaen" w:hAnsi="Sylfaen" w:cs="Sylfaen"/>
          <w:b/>
          <w:sz w:val="20"/>
          <w:szCs w:val="20"/>
          <w:lang w:val="ka-GE"/>
        </w:rPr>
        <w:t>1</w:t>
      </w:r>
      <w:r w:rsidRPr="00D85B13">
        <w:rPr>
          <w:rFonts w:ascii="Sylfaen" w:hAnsi="Sylfaen" w:cs="Sylfaen"/>
          <w:b/>
          <w:sz w:val="20"/>
          <w:szCs w:val="20"/>
          <w:lang w:val="ka-GE"/>
        </w:rPr>
        <w:t xml:space="preserve"> წლის</w:t>
      </w:r>
      <w:r w:rsidR="00A1047D" w:rsidRPr="00D85B13">
        <w:rPr>
          <w:rFonts w:ascii="Sylfaen" w:hAnsi="Sylfaen" w:cs="Sylfaen"/>
          <w:b/>
          <w:sz w:val="20"/>
          <w:szCs w:val="20"/>
          <w:lang w:val="ka-GE"/>
        </w:rPr>
        <w:t xml:space="preserve"> </w:t>
      </w:r>
      <w:r w:rsidR="00E40B72">
        <w:rPr>
          <w:rFonts w:ascii="Sylfaen" w:hAnsi="Sylfaen" w:cs="Sylfaen"/>
          <w:b/>
          <w:sz w:val="20"/>
          <w:szCs w:val="20"/>
          <w:lang w:val="ka-GE"/>
        </w:rPr>
        <w:t>9</w:t>
      </w:r>
      <w:r w:rsidR="000B6802">
        <w:rPr>
          <w:rFonts w:ascii="Sylfaen" w:hAnsi="Sylfaen" w:cs="Sylfaen"/>
          <w:b/>
          <w:sz w:val="20"/>
          <w:szCs w:val="20"/>
          <w:lang w:val="ka-GE"/>
        </w:rPr>
        <w:t xml:space="preserve"> </w:t>
      </w:r>
      <w:r w:rsidR="00324E0E">
        <w:rPr>
          <w:rFonts w:ascii="Sylfaen" w:hAnsi="Sylfaen" w:cs="Sylfaen"/>
          <w:b/>
          <w:sz w:val="20"/>
          <w:szCs w:val="20"/>
          <w:lang w:val="ka-GE"/>
        </w:rPr>
        <w:t>აგვისტო</w:t>
      </w:r>
      <w:r w:rsidRPr="00D85B13">
        <w:rPr>
          <w:rFonts w:ascii="Sylfaen" w:hAnsi="Sylfaen" w:cs="Sylfaen"/>
          <w:b/>
          <w:sz w:val="20"/>
          <w:szCs w:val="20"/>
          <w:lang w:val="ka-GE"/>
        </w:rPr>
        <w:t>, 1</w:t>
      </w:r>
      <w:r w:rsidR="00E40B72">
        <w:rPr>
          <w:rFonts w:ascii="Sylfaen" w:hAnsi="Sylfaen" w:cs="Sylfaen"/>
          <w:b/>
          <w:sz w:val="20"/>
          <w:szCs w:val="20"/>
          <w:lang w:val="ka-GE"/>
        </w:rPr>
        <w:t>8</w:t>
      </w:r>
      <w:r w:rsidRPr="00D85B13">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lastRenderedPageBreak/>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52A11851"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F319D1">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F319D1">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lastRenderedPageBreak/>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1" w:name="_Toc454818556"/>
      <w:bookmarkEnd w:id="1"/>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4AB6EC" w14:textId="77777777" w:rsidR="00650254" w:rsidRDefault="00650254" w:rsidP="007902EA">
      <w:pPr>
        <w:spacing w:after="0" w:line="240" w:lineRule="auto"/>
      </w:pPr>
      <w:r>
        <w:separator/>
      </w:r>
    </w:p>
  </w:endnote>
  <w:endnote w:type="continuationSeparator" w:id="0">
    <w:p w14:paraId="24EE6206" w14:textId="77777777" w:rsidR="00650254" w:rsidRDefault="0065025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0050000000000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cadNusx">
    <w:altName w:val="﷽﷽﷽﷽﷽﷽﷽﷽w Roman"/>
    <w:panose1 w:val="020005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46640"/>
      <w:docPartObj>
        <w:docPartGallery w:val="Page Numbers (Bottom of Page)"/>
        <w:docPartUnique/>
      </w:docPartObj>
    </w:sdtPr>
    <w:sdtEndPr/>
    <w:sdtContent>
      <w:p w14:paraId="78573FCC" w14:textId="2CA17217" w:rsidR="004A3BD8" w:rsidRDefault="004A3BD8">
        <w:pPr>
          <w:pStyle w:val="Footer"/>
          <w:jc w:val="right"/>
        </w:pPr>
        <w:r>
          <w:fldChar w:fldCharType="begin"/>
        </w:r>
        <w:r>
          <w:instrText xml:space="preserve"> PAGE   \* MERGEFORMAT </w:instrText>
        </w:r>
        <w:r>
          <w:fldChar w:fldCharType="separate"/>
        </w:r>
        <w:r w:rsidR="007B21DF">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3E7300" w14:textId="77777777" w:rsidR="00650254" w:rsidRDefault="00650254" w:rsidP="007902EA">
      <w:pPr>
        <w:spacing w:after="0" w:line="240" w:lineRule="auto"/>
      </w:pPr>
      <w:r>
        <w:separator/>
      </w:r>
    </w:p>
  </w:footnote>
  <w:footnote w:type="continuationSeparator" w:id="0">
    <w:p w14:paraId="300CD0B4" w14:textId="77777777" w:rsidR="00650254" w:rsidRDefault="0065025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B680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9E2"/>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33DF"/>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D771D"/>
    <w:rsid w:val="002E0E5E"/>
    <w:rsid w:val="00300E22"/>
    <w:rsid w:val="003011B3"/>
    <w:rsid w:val="00302948"/>
    <w:rsid w:val="00303697"/>
    <w:rsid w:val="00316C88"/>
    <w:rsid w:val="00320435"/>
    <w:rsid w:val="00320878"/>
    <w:rsid w:val="003233D9"/>
    <w:rsid w:val="00324E0E"/>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328AA"/>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025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0DC9"/>
    <w:rsid w:val="007715BA"/>
    <w:rsid w:val="00772078"/>
    <w:rsid w:val="007778CE"/>
    <w:rsid w:val="007902EA"/>
    <w:rsid w:val="0079252D"/>
    <w:rsid w:val="00794191"/>
    <w:rsid w:val="00796BF5"/>
    <w:rsid w:val="007A2401"/>
    <w:rsid w:val="007A28C4"/>
    <w:rsid w:val="007A4EBD"/>
    <w:rsid w:val="007A6E1A"/>
    <w:rsid w:val="007A7424"/>
    <w:rsid w:val="007B0071"/>
    <w:rsid w:val="007B21DF"/>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86484"/>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623B"/>
    <w:rsid w:val="00B806AE"/>
    <w:rsid w:val="00B830F8"/>
    <w:rsid w:val="00B84106"/>
    <w:rsid w:val="00B92B05"/>
    <w:rsid w:val="00B942E0"/>
    <w:rsid w:val="00B95A6F"/>
    <w:rsid w:val="00B97F4F"/>
    <w:rsid w:val="00BB05F8"/>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6E"/>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5B13"/>
    <w:rsid w:val="00D86446"/>
    <w:rsid w:val="00D877A1"/>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3239"/>
    <w:rsid w:val="00E14853"/>
    <w:rsid w:val="00E2134C"/>
    <w:rsid w:val="00E25748"/>
    <w:rsid w:val="00E262FC"/>
    <w:rsid w:val="00E272FF"/>
    <w:rsid w:val="00E3022B"/>
    <w:rsid w:val="00E33A8F"/>
    <w:rsid w:val="00E40B72"/>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19D1"/>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A69"/>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E8BEF-3269-4C23-A508-3EB8D2724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TotalTime>
  <Pages>5</Pages>
  <Words>1003</Words>
  <Characters>5719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Kakha Kapanadze</cp:lastModifiedBy>
  <cp:revision>235</cp:revision>
  <cp:lastPrinted>2015-07-27T06:36:00Z</cp:lastPrinted>
  <dcterms:created xsi:type="dcterms:W3CDTF">2017-02-28T15:04:00Z</dcterms:created>
  <dcterms:modified xsi:type="dcterms:W3CDTF">2021-08-04T08:12:00Z</dcterms:modified>
</cp:coreProperties>
</file>