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2EC3F502" w:rsidR="009815C7" w:rsidRPr="007B0071" w:rsidRDefault="00770DC9" w:rsidP="00373F3E">
      <w:pPr>
        <w:spacing w:after="0" w:line="240" w:lineRule="auto"/>
        <w:jc w:val="center"/>
        <w:rPr>
          <w:rFonts w:ascii="Sylfaen" w:hAnsi="Sylfaen" w:cs="Sylfaen"/>
          <w:b/>
          <w:lang w:val="ka-GE"/>
        </w:rPr>
      </w:pPr>
      <w:r>
        <w:rPr>
          <w:rFonts w:ascii="Sylfaen" w:hAnsi="Sylfaen" w:cs="Sylfaen"/>
          <w:b/>
          <w:lang w:val="ka-GE"/>
        </w:rPr>
        <w:t>ფეიქრების ქუჩა N14-ის მიმდებარედ სანიაღვრე სისტემის, ავტოსამრეცხაოს სალექარის</w:t>
      </w:r>
      <w:r w:rsidR="002D771D">
        <w:rPr>
          <w:rFonts w:ascii="Sylfaen" w:hAnsi="Sylfaen" w:cs="Sylfaen"/>
          <w:b/>
          <w:lang w:val="ka-GE"/>
        </w:rPr>
        <w:t>ა</w:t>
      </w:r>
      <w:r>
        <w:rPr>
          <w:rFonts w:ascii="Sylfaen" w:hAnsi="Sylfaen" w:cs="Sylfaen"/>
          <w:b/>
          <w:lang w:val="ka-GE"/>
        </w:rPr>
        <w:t xml:space="preserve"> და ფანჩატურის მოწყობის</w:t>
      </w:r>
      <w:r w:rsidR="00986484">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ED6A06" w:rsidRDefault="007D73CE" w:rsidP="007D73CE">
      <w:pPr>
        <w:rPr>
          <w:rFonts w:ascii="Sylfaen" w:hAnsi="Sylfaen"/>
          <w:lang w:val="ka-GE"/>
        </w:rPr>
      </w:pPr>
    </w:p>
    <w:p w14:paraId="002939F3" w14:textId="77777777" w:rsidR="00FD0DCD" w:rsidRPr="00ED6A06" w:rsidRDefault="00FD0DCD" w:rsidP="00665C42">
      <w:pPr>
        <w:spacing w:after="0" w:line="360" w:lineRule="auto"/>
        <w:jc w:val="center"/>
        <w:rPr>
          <w:rFonts w:ascii="AcadNusx" w:hAnsi="AcadNusx"/>
          <w:b/>
          <w:lang w:val="ka-GE"/>
        </w:rPr>
      </w:pPr>
    </w:p>
    <w:p w14:paraId="48A0C09F" w14:textId="77777777" w:rsidR="00FD0DCD" w:rsidRPr="00ED6A06" w:rsidRDefault="00FD0DCD" w:rsidP="00665C42">
      <w:pPr>
        <w:spacing w:after="0" w:line="360" w:lineRule="auto"/>
        <w:jc w:val="center"/>
        <w:rPr>
          <w:rFonts w:ascii="AcadNusx" w:hAnsi="AcadNusx"/>
          <w:b/>
          <w:lang w:val="ka-GE"/>
        </w:rPr>
      </w:pPr>
    </w:p>
    <w:p w14:paraId="5A0A6715" w14:textId="77777777" w:rsidR="00FD0DCD" w:rsidRPr="00ED6A06" w:rsidRDefault="00FD0DCD" w:rsidP="00665C42">
      <w:pPr>
        <w:spacing w:after="0" w:line="360" w:lineRule="auto"/>
        <w:jc w:val="center"/>
        <w:rPr>
          <w:rFonts w:ascii="AcadNusx" w:hAnsi="AcadNusx"/>
          <w:b/>
          <w:lang w:val="ka-GE"/>
        </w:rPr>
      </w:pPr>
    </w:p>
    <w:p w14:paraId="5C217841" w14:textId="77777777" w:rsidR="00FD0DCD" w:rsidRPr="00ED6A06" w:rsidRDefault="00FD0DCD" w:rsidP="00665C42">
      <w:pPr>
        <w:spacing w:after="0" w:line="360" w:lineRule="auto"/>
        <w:jc w:val="center"/>
        <w:rPr>
          <w:rFonts w:ascii="AcadNusx" w:hAnsi="AcadNusx"/>
          <w:b/>
          <w:lang w:val="ka-GE"/>
        </w:rPr>
      </w:pPr>
    </w:p>
    <w:p w14:paraId="0B0F3779" w14:textId="77777777" w:rsidR="00FD0DCD" w:rsidRPr="00ED6A06" w:rsidRDefault="00FD0DCD" w:rsidP="00665C42">
      <w:pPr>
        <w:spacing w:after="0" w:line="360" w:lineRule="auto"/>
        <w:jc w:val="center"/>
        <w:rPr>
          <w:rFonts w:ascii="AcadNusx" w:hAnsi="AcadNusx"/>
          <w:b/>
          <w:lang w:val="ka-GE"/>
        </w:rPr>
      </w:pPr>
    </w:p>
    <w:p w14:paraId="61CFD8F9" w14:textId="6A4EEDB0" w:rsidR="00FD0DCD" w:rsidRPr="00ED6A06" w:rsidRDefault="00FD0DCD" w:rsidP="00665C42">
      <w:pPr>
        <w:spacing w:after="0" w:line="360" w:lineRule="auto"/>
        <w:jc w:val="center"/>
        <w:rPr>
          <w:rFonts w:ascii="AcadNusx" w:hAnsi="AcadNusx"/>
          <w:b/>
          <w:lang w:val="ka-GE"/>
        </w:rPr>
      </w:pPr>
    </w:p>
    <w:p w14:paraId="71017BAF" w14:textId="3101DF35" w:rsidR="00D30223" w:rsidRPr="00ED6A06" w:rsidRDefault="00D30223" w:rsidP="00665C42">
      <w:pPr>
        <w:spacing w:after="0" w:line="360" w:lineRule="auto"/>
        <w:jc w:val="center"/>
        <w:rPr>
          <w:rFonts w:ascii="AcadNusx" w:hAnsi="AcadNusx"/>
          <w:b/>
          <w:lang w:val="ka-GE"/>
        </w:rPr>
      </w:pPr>
    </w:p>
    <w:p w14:paraId="2FDCBC90" w14:textId="28A9BC8E" w:rsidR="00D30223" w:rsidRPr="00ED6A06" w:rsidRDefault="00D30223" w:rsidP="00665C42">
      <w:pPr>
        <w:spacing w:after="0" w:line="360" w:lineRule="auto"/>
        <w:jc w:val="center"/>
        <w:rPr>
          <w:rFonts w:ascii="AcadNusx" w:hAnsi="AcadNusx"/>
          <w:b/>
          <w:lang w:val="ka-GE"/>
        </w:rPr>
      </w:pPr>
    </w:p>
    <w:p w14:paraId="12B35CCB" w14:textId="4E0A3663" w:rsidR="004A34BA" w:rsidRPr="00ED6A06" w:rsidRDefault="004A34BA" w:rsidP="00665C42">
      <w:pPr>
        <w:spacing w:after="0" w:line="360" w:lineRule="auto"/>
        <w:jc w:val="center"/>
        <w:rPr>
          <w:rFonts w:ascii="AcadNusx" w:hAnsi="AcadNusx"/>
          <w:b/>
          <w:lang w:val="ka-GE"/>
        </w:rPr>
      </w:pPr>
    </w:p>
    <w:p w14:paraId="78D54868" w14:textId="77777777" w:rsidR="004A34BA" w:rsidRPr="00ED6A06" w:rsidRDefault="004A34BA" w:rsidP="00665C42">
      <w:pPr>
        <w:spacing w:after="0" w:line="360" w:lineRule="auto"/>
        <w:jc w:val="center"/>
        <w:rPr>
          <w:rFonts w:ascii="AcadNusx" w:hAnsi="AcadNusx"/>
          <w:b/>
          <w:lang w:val="ka-GE"/>
        </w:rPr>
      </w:pPr>
    </w:p>
    <w:p w14:paraId="23B21307" w14:textId="3791F394" w:rsidR="00D30223" w:rsidRPr="00ED6A06" w:rsidRDefault="00D30223" w:rsidP="00665C42">
      <w:pPr>
        <w:spacing w:after="0" w:line="360" w:lineRule="auto"/>
        <w:jc w:val="center"/>
        <w:rPr>
          <w:rFonts w:ascii="AcadNusx" w:hAnsi="AcadNusx"/>
          <w:b/>
          <w:lang w:val="ka-GE"/>
        </w:rPr>
      </w:pPr>
    </w:p>
    <w:p w14:paraId="753A4E60" w14:textId="68383FAE" w:rsidR="00D30223" w:rsidRPr="00ED6A06" w:rsidRDefault="00D30223" w:rsidP="00665C42">
      <w:pPr>
        <w:spacing w:after="0" w:line="360" w:lineRule="auto"/>
        <w:jc w:val="center"/>
        <w:rPr>
          <w:rFonts w:ascii="AcadNusx" w:hAnsi="AcadNusx"/>
          <w:b/>
          <w:lang w:val="ka-GE"/>
        </w:rPr>
      </w:pPr>
    </w:p>
    <w:p w14:paraId="05FCA8B4" w14:textId="762D1C59" w:rsidR="009261B9" w:rsidRPr="00ED6A06" w:rsidRDefault="009261B9" w:rsidP="004A66FB">
      <w:pPr>
        <w:spacing w:after="0" w:line="360" w:lineRule="auto"/>
        <w:rPr>
          <w:rFonts w:ascii="AcadNusx" w:hAnsi="AcadNusx"/>
          <w:b/>
          <w:lang w:val="ka-GE"/>
        </w:rPr>
      </w:pPr>
    </w:p>
    <w:p w14:paraId="14A14878" w14:textId="22601B34" w:rsidR="009261B9" w:rsidRPr="00ED6A06" w:rsidRDefault="009261B9" w:rsidP="00665C42">
      <w:pPr>
        <w:spacing w:after="0" w:line="360" w:lineRule="auto"/>
        <w:jc w:val="center"/>
        <w:rPr>
          <w:rFonts w:ascii="AcadNusx" w:hAnsi="AcadNusx"/>
          <w:b/>
          <w:lang w:val="ka-GE"/>
        </w:rPr>
      </w:pPr>
    </w:p>
    <w:p w14:paraId="5C005023" w14:textId="0A37E278" w:rsidR="001F6753" w:rsidRPr="00ED6A06" w:rsidRDefault="001F6753" w:rsidP="00665C42">
      <w:pPr>
        <w:spacing w:after="0" w:line="360" w:lineRule="auto"/>
        <w:jc w:val="center"/>
        <w:rPr>
          <w:rFonts w:ascii="AcadNusx" w:hAnsi="AcadNusx"/>
          <w:b/>
          <w:lang w:val="ka-GE"/>
        </w:rPr>
      </w:pPr>
    </w:p>
    <w:p w14:paraId="1CF7D01D" w14:textId="77777777" w:rsidR="001F6753" w:rsidRPr="00ED6A06"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ED6A06"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ED6A06">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F5F0905"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ED6A06">
        <w:rPr>
          <w:rFonts w:ascii="Arial" w:hAnsi="Arial" w:cs="Arial"/>
          <w:lang w:val="ka-GE"/>
        </w:rPr>
        <w:t>(</w:t>
      </w:r>
      <w:r w:rsidR="00713EFC" w:rsidRPr="00F804D2">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ED6A06">
        <w:rPr>
          <w:rFonts w:ascii="Arial" w:hAnsi="Arial" w:cs="Arial"/>
          <w:lang w:val="ka-GE"/>
        </w:rPr>
        <w:t>)</w:t>
      </w:r>
      <w:r w:rsidR="008A3D36" w:rsidRPr="00ED6A06">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B6623B" w:rsidRPr="00B6623B">
        <w:rPr>
          <w:rFonts w:ascii="Sylfaen" w:hAnsi="Sylfaen" w:cs="Sylfaen"/>
          <w:lang w:val="ka-GE"/>
        </w:rPr>
        <w:t>ფეიქრების ქუჩა N14-ის მიმდებარედ სანიაღვრე სისტემის, ავტოსამრეცხაოს სალექარისა და ფანჩატურის მოწყობის</w:t>
      </w:r>
      <w:r w:rsidR="00B6623B">
        <w:rPr>
          <w:rFonts w:ascii="Sylfaen" w:hAnsi="Sylfaen" w:cs="Sylfaen"/>
          <w:lang w:val="ka-GE"/>
        </w:rPr>
        <w:t xml:space="preserve">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ED6A06" w:rsidRDefault="001B055A" w:rsidP="001B055A">
      <w:pPr>
        <w:spacing w:after="0" w:line="240" w:lineRule="auto"/>
        <w:jc w:val="both"/>
        <w:rPr>
          <w:rFonts w:ascii="Sylfaen" w:hAnsi="Sylfaen" w:cs="Sylfaen"/>
          <w:b/>
          <w:bCs/>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3134EBD5" w:rsidR="00DB5C8D" w:rsidRPr="00696A50" w:rsidRDefault="00B6623B" w:rsidP="00696A50">
      <w:pPr>
        <w:spacing w:after="0" w:line="240" w:lineRule="auto"/>
        <w:jc w:val="both"/>
        <w:rPr>
          <w:rFonts w:ascii="Sylfaen" w:hAnsi="Sylfaen" w:cs="Sylfaen"/>
        </w:rPr>
      </w:pPr>
      <w:r w:rsidRPr="00B6623B">
        <w:rPr>
          <w:rFonts w:ascii="Sylfaen" w:hAnsi="Sylfaen" w:cs="Sylfaen"/>
          <w:lang w:val="ka-GE"/>
        </w:rPr>
        <w:t>ფეიქრების ქუჩა N14-ის მიმდებარედ სანიაღვრე სისტემის, ავტოსამრეცხაოს სალექარისა და ფანჩატურის მოწყობის</w:t>
      </w:r>
      <w:r>
        <w:rPr>
          <w:rFonts w:ascii="Sylfaen" w:hAnsi="Sylfaen" w:cs="Sylfaen"/>
          <w:lang w:val="ka-GE"/>
        </w:rPr>
        <w:t xml:space="preserve"> </w:t>
      </w:r>
      <w:r w:rsidR="00327C90">
        <w:rPr>
          <w:rFonts w:ascii="Sylfaen" w:hAnsi="Sylfaen" w:cs="Sylfaen"/>
          <w:lang w:val="ka-GE"/>
        </w:rPr>
        <w:t xml:space="preserve">სამუშაოების </w:t>
      </w:r>
      <w:r w:rsidR="00185431">
        <w:rPr>
          <w:rFonts w:ascii="Sylfaen" w:hAnsi="Sylfaen" w:cs="Sylfaen"/>
          <w:lang w:val="ka-GE"/>
        </w:rPr>
        <w:t xml:space="preserve">შესყიდვა </w:t>
      </w:r>
      <w:r w:rsidR="00986484">
        <w:rPr>
          <w:rFonts w:ascii="Sylfaen" w:hAnsi="Sylfaen" w:cs="Sylfaen"/>
          <w:lang w:val="ka-GE"/>
        </w:rPr>
        <w:t>ტენდერზე თანდართული</w:t>
      </w:r>
      <w:r w:rsidR="00185431">
        <w:rPr>
          <w:rFonts w:ascii="Sylfaen" w:hAnsi="Sylfaen" w:cs="Sylfaen"/>
          <w:lang w:val="ka-GE"/>
        </w:rPr>
        <w:t xml:space="preserve"> პროექტ</w:t>
      </w:r>
      <w:r w:rsidR="00986484">
        <w:rPr>
          <w:rFonts w:ascii="Sylfaen" w:hAnsi="Sylfaen" w:cs="Sylfaen"/>
          <w:lang w:val="ka-GE"/>
        </w:rPr>
        <w:t>ებ</w:t>
      </w:r>
      <w:r w:rsidR="00185431">
        <w:rPr>
          <w:rFonts w:ascii="Sylfaen" w:hAnsi="Sylfaen" w:cs="Sylfaen"/>
          <w:lang w:val="ka-GE"/>
        </w:rPr>
        <w:t>ის შესაბამისად</w:t>
      </w:r>
      <w:r w:rsidR="00696A50">
        <w:rPr>
          <w:rFonts w:ascii="Sylfaen" w:hAnsi="Sylfaen" w:cs="Sylfaen"/>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6E2E7620" w:rsidR="00CE56EA" w:rsidRPr="00691338" w:rsidRDefault="00591AFD" w:rsidP="00696A50">
      <w:pPr>
        <w:spacing w:after="0" w:line="240" w:lineRule="auto"/>
        <w:jc w:val="both"/>
        <w:rPr>
          <w:rFonts w:ascii="Sylfaen" w:hAnsi="Sylfaen" w:cs="Sylfaen"/>
        </w:rPr>
      </w:pPr>
      <w:r w:rsidRPr="00691338">
        <w:rPr>
          <w:rFonts w:ascii="Sylfaen" w:hAnsi="Sylfaen" w:cs="Sylfaen"/>
          <w:lang w:val="ka-GE"/>
        </w:rPr>
        <w:t>-</w:t>
      </w:r>
      <w:r w:rsidR="00696A50" w:rsidRPr="00691338">
        <w:rPr>
          <w:rFonts w:ascii="Sylfaen" w:hAnsi="Sylfaen" w:cs="Sylfaen"/>
        </w:rPr>
        <w:t xml:space="preserve"> </w:t>
      </w:r>
      <w:r w:rsidR="00CE56EA" w:rsidRPr="00691338">
        <w:rPr>
          <w:rFonts w:ascii="Sylfaen" w:hAnsi="Sylfaen" w:cs="Sylfaen"/>
          <w:lang w:val="ka-GE"/>
        </w:rPr>
        <w:t xml:space="preserve">ტენდერში გამარჯვებულმა კომპნიამ უნდა უზრუნველყოს </w:t>
      </w:r>
      <w:r w:rsidR="001173C9" w:rsidRPr="00691338">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1338" w:rsidRPr="00691338">
        <w:rPr>
          <w:rFonts w:ascii="Sylfaen" w:hAnsi="Sylfaen" w:cs="Sylfaen"/>
          <w:lang w:val="ka-GE"/>
        </w:rPr>
        <w:t xml:space="preserve"> </w:t>
      </w:r>
      <w:r w:rsidR="00691338" w:rsidRPr="00691338">
        <w:rPr>
          <w:rFonts w:ascii="Sylfaen" w:hAnsi="Sylfaen" w:cs="Sylfaen"/>
          <w:b/>
          <w:u w:val="single"/>
          <w:lang w:val="ka-GE"/>
        </w:rPr>
        <w:t>(ასეთის საჭიროების შემთხვევაში)</w:t>
      </w:r>
      <w:r w:rsidR="00696A50" w:rsidRPr="00691338">
        <w:rPr>
          <w:rFonts w:ascii="Sylfaen" w:hAnsi="Sylfaen" w:cs="Sylfaen"/>
          <w:b/>
          <w:u w:val="single"/>
        </w:rPr>
        <w:t>.</w:t>
      </w:r>
    </w:p>
    <w:p w14:paraId="5BA038BD" w14:textId="6287C9F3" w:rsidR="001173C9" w:rsidRPr="00691338" w:rsidRDefault="001173C9" w:rsidP="007D0C6C">
      <w:pPr>
        <w:spacing w:after="0" w:line="240" w:lineRule="auto"/>
        <w:rPr>
          <w:rFonts w:ascii="Sylfaen" w:hAnsi="Sylfaen" w:cs="Sylfaen"/>
          <w:lang w:val="ka-GE"/>
        </w:rPr>
      </w:pPr>
    </w:p>
    <w:p w14:paraId="075BD55D" w14:textId="29CC8135"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691338" w:rsidRDefault="001173C9" w:rsidP="001173C9">
      <w:pPr>
        <w:spacing w:after="0" w:line="360" w:lineRule="auto"/>
        <w:jc w:val="both"/>
        <w:rPr>
          <w:rFonts w:ascii="Sylfaen" w:hAnsi="Sylfaen" w:cs="Sylfaen"/>
          <w:lang w:val="ka-GE"/>
        </w:rPr>
      </w:pPr>
      <w:r w:rsidRPr="00691338">
        <w:rPr>
          <w:rFonts w:ascii="Sylfaen" w:hAnsi="Sylfaen" w:cs="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5B32125" w:rsidR="001173C9" w:rsidRPr="00691338" w:rsidRDefault="00591AFD" w:rsidP="00696A50">
      <w:pPr>
        <w:spacing w:after="0" w:line="240" w:lineRule="auto"/>
        <w:jc w:val="both"/>
        <w:rPr>
          <w:rFonts w:ascii="Sylfaen" w:hAnsi="Sylfaen" w:cs="Sylfaen"/>
          <w:lang w:val="ka-GE"/>
        </w:rPr>
      </w:pPr>
      <w:r w:rsidRPr="00691338">
        <w:rPr>
          <w:rFonts w:ascii="Sylfaen" w:hAnsi="Sylfaen" w:cs="Sylfaen"/>
          <w:lang w:val="ka-GE"/>
        </w:rPr>
        <w:t>-</w:t>
      </w:r>
      <w:r w:rsidR="00696A50" w:rsidRPr="00691338">
        <w:rPr>
          <w:rFonts w:ascii="Sylfaen" w:hAnsi="Sylfaen" w:cs="Sylfaen"/>
        </w:rPr>
        <w:t xml:space="preserve"> </w:t>
      </w:r>
      <w:r w:rsidRPr="00691338">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sidRPr="00691338">
        <w:rPr>
          <w:rFonts w:ascii="Sylfaen" w:hAnsi="Sylfaen" w:cs="Sylfaen"/>
          <w:lang w:val="ka-GE"/>
        </w:rPr>
        <w:t>ს</w:t>
      </w:r>
      <w:r w:rsidRPr="00691338">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sidRPr="00691338">
        <w:rPr>
          <w:rFonts w:ascii="Sylfaen" w:hAnsi="Sylfaen" w:cs="Sylfaen"/>
          <w:lang w:val="ka-GE"/>
        </w:rPr>
        <w:t>ილება დაუშვებელია;</w:t>
      </w:r>
    </w:p>
    <w:p w14:paraId="3A99014B" w14:textId="77777777"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7EF25471" w:rsidR="00392707" w:rsidRPr="00696A50" w:rsidRDefault="00D527CB" w:rsidP="0049563C">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BB05F8">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0D1E7CA" w:rsidR="00392707" w:rsidRPr="00696A50" w:rsidRDefault="00185431" w:rsidP="00FD35B5">
      <w:pPr>
        <w:rPr>
          <w:rFonts w:ascii="Sylfaen" w:hAnsi="Sylfaen"/>
        </w:rPr>
      </w:pPr>
      <w:r>
        <w:rPr>
          <w:rFonts w:ascii="Sylfaen" w:hAnsi="Sylfaen"/>
          <w:lang w:val="ka-GE"/>
        </w:rPr>
        <w:t>-</w:t>
      </w:r>
      <w:r w:rsidR="004A44BF">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B6623B">
        <w:rPr>
          <w:rFonts w:ascii="Sylfaen" w:hAnsi="Sylfaen"/>
          <w:lang w:val="ka-GE"/>
        </w:rPr>
        <w:t>გლდანი-ნაძალადევის რაიონ</w:t>
      </w:r>
      <w:r w:rsidR="000B6802">
        <w:rPr>
          <w:rFonts w:ascii="Sylfaen" w:hAnsi="Sylfaen"/>
          <w:lang w:val="ka-GE"/>
        </w:rPr>
        <w:t>შ</w:t>
      </w:r>
      <w:r w:rsidR="00BB05F8">
        <w:rPr>
          <w:rFonts w:ascii="Sylfaen" w:hAnsi="Sylfaen"/>
          <w:lang w:val="ka-GE"/>
        </w:rPr>
        <w:t>ი</w:t>
      </w:r>
      <w:r w:rsidR="00696A50">
        <w:rPr>
          <w:rFonts w:ascii="Sylfaen" w:hAnsi="Sylfaen"/>
        </w:rPr>
        <w:t>;</w:t>
      </w:r>
    </w:p>
    <w:p w14:paraId="1E3773B6" w14:textId="01C90718" w:rsidR="009203F4" w:rsidRPr="00696A50" w:rsidRDefault="00185431" w:rsidP="004A44BF">
      <w:pPr>
        <w:jc w:val="both"/>
        <w:rPr>
          <w:rFonts w:ascii="Sylfaen" w:hAnsi="Sylfaen"/>
        </w:rPr>
      </w:pPr>
      <w:r w:rsidRPr="00691338">
        <w:rPr>
          <w:rFonts w:ascii="Sylfaen" w:hAnsi="Sylfaen"/>
          <w:lang w:val="ka-GE"/>
        </w:rPr>
        <w:t>-</w:t>
      </w:r>
      <w:r w:rsidR="004A44BF">
        <w:rPr>
          <w:rFonts w:ascii="Sylfaen" w:hAnsi="Sylfaen"/>
          <w:lang w:val="ka-GE"/>
        </w:rPr>
        <w:t xml:space="preserve"> </w:t>
      </w:r>
      <w:r w:rsidR="00B6623B" w:rsidRPr="00B6623B">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sidRPr="00A1047D">
        <w:rPr>
          <w:rFonts w:ascii="Sylfaen" w:hAnsi="Sylfaen" w:cs="Sylfaen"/>
          <w:lang w:val="ka-GE"/>
        </w:rPr>
        <w:t>შესრულებული სამუშაოების</w:t>
      </w:r>
      <w:r w:rsidR="0044376C" w:rsidRPr="00A1047D">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C8C0B6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0B6802">
        <w:rPr>
          <w:rFonts w:ascii="Sylfaen" w:hAnsi="Sylfaen"/>
          <w:lang w:val="ka-GE"/>
        </w:rPr>
        <w:t>ები</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0B414E8B" w14:textId="39A5E7B0"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C52E588"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w:t>
      </w:r>
      <w:r w:rsidR="00A1047D">
        <w:rPr>
          <w:rFonts w:ascii="Sylfaen" w:hAnsi="Sylfaen"/>
          <w:lang w:val="ka-GE"/>
        </w:rPr>
        <w:t>შევსებული სამუშაო გეგმა-გრაფიკი;</w:t>
      </w:r>
    </w:p>
    <w:p w14:paraId="142FB69C" w14:textId="55466894" w:rsidR="00D71A4D" w:rsidRPr="007B0071" w:rsidRDefault="009634B1" w:rsidP="007A2401">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09D71428" w:rsidR="009F003A" w:rsidRDefault="00D71A4D" w:rsidP="007A2401">
      <w:pPr>
        <w:jc w:val="both"/>
        <w:rPr>
          <w:rFonts w:ascii="Sylfaen" w:hAnsi="Sylfaen"/>
          <w:lang w:val="ka-GE"/>
        </w:rPr>
      </w:pPr>
      <w:r>
        <w:rPr>
          <w:rFonts w:ascii="Sylfaen" w:hAnsi="Sylfaen"/>
        </w:rPr>
        <w:t>6.</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43A265C"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820CFD">
        <w:rPr>
          <w:rFonts w:ascii="Sylfaen" w:hAnsi="Sylfaen" w:cs="Sylfaen"/>
          <w:b/>
          <w:sz w:val="20"/>
          <w:szCs w:val="20"/>
        </w:rPr>
        <w:t xml:space="preserve"> -</w:t>
      </w:r>
      <w:r w:rsidRPr="00820CFD">
        <w:rPr>
          <w:rFonts w:asciiTheme="minorHAnsi" w:hAnsiTheme="minorHAnsi" w:cstheme="minorHAnsi"/>
          <w:b/>
          <w:sz w:val="20"/>
          <w:szCs w:val="20"/>
          <w:lang w:val="ka-GE"/>
        </w:rPr>
        <w:t xml:space="preserve"> </w:t>
      </w:r>
      <w:r w:rsidRPr="00D85B13">
        <w:rPr>
          <w:rFonts w:ascii="Sylfaen" w:hAnsi="Sylfaen" w:cs="Sylfaen"/>
          <w:b/>
          <w:sz w:val="20"/>
          <w:szCs w:val="20"/>
          <w:lang w:val="ka-GE"/>
        </w:rPr>
        <w:t>202</w:t>
      </w:r>
      <w:r w:rsidR="007A2401" w:rsidRPr="00D85B13">
        <w:rPr>
          <w:rFonts w:ascii="Sylfaen" w:hAnsi="Sylfaen" w:cs="Sylfaen"/>
          <w:b/>
          <w:sz w:val="20"/>
          <w:szCs w:val="20"/>
          <w:lang w:val="ka-GE"/>
        </w:rPr>
        <w:t>1</w:t>
      </w:r>
      <w:r w:rsidRPr="00D85B13">
        <w:rPr>
          <w:rFonts w:ascii="Sylfaen" w:hAnsi="Sylfaen" w:cs="Sylfaen"/>
          <w:b/>
          <w:sz w:val="20"/>
          <w:szCs w:val="20"/>
          <w:lang w:val="ka-GE"/>
        </w:rPr>
        <w:t xml:space="preserve"> წლის</w:t>
      </w:r>
      <w:r w:rsidR="00CF65B3">
        <w:rPr>
          <w:rFonts w:ascii="Sylfaen" w:hAnsi="Sylfaen" w:cs="Sylfaen"/>
          <w:b/>
          <w:sz w:val="20"/>
          <w:szCs w:val="20"/>
          <w:lang w:val="ka-GE"/>
        </w:rPr>
        <w:t xml:space="preserve"> </w:t>
      </w:r>
      <w:r w:rsidR="004870DA">
        <w:rPr>
          <w:rFonts w:ascii="Sylfaen" w:hAnsi="Sylfaen" w:cs="Sylfaen"/>
          <w:b/>
          <w:sz w:val="20"/>
          <w:szCs w:val="20"/>
        </w:rPr>
        <w:t>7 დეკემ</w:t>
      </w:r>
      <w:r w:rsidR="00CF65B3">
        <w:rPr>
          <w:rFonts w:ascii="Sylfaen" w:hAnsi="Sylfaen" w:cs="Sylfaen"/>
          <w:b/>
          <w:sz w:val="20"/>
          <w:szCs w:val="20"/>
          <w:lang w:val="ka-GE"/>
        </w:rPr>
        <w:t>ბერი</w:t>
      </w:r>
      <w:r w:rsidRPr="00D85B13">
        <w:rPr>
          <w:rFonts w:ascii="Sylfaen" w:hAnsi="Sylfaen" w:cs="Sylfaen"/>
          <w:b/>
          <w:sz w:val="20"/>
          <w:szCs w:val="20"/>
          <w:lang w:val="ka-GE"/>
        </w:rPr>
        <w:t>, 1</w:t>
      </w:r>
      <w:r w:rsidR="004870DA">
        <w:rPr>
          <w:rFonts w:ascii="Sylfaen" w:hAnsi="Sylfaen" w:cs="Sylfaen"/>
          <w:b/>
          <w:sz w:val="20"/>
          <w:szCs w:val="20"/>
          <w:lang w:val="ka-GE"/>
        </w:rPr>
        <w:t>7</w:t>
      </w:r>
      <w:r w:rsidRPr="00D85B13">
        <w:rPr>
          <w:rFonts w:ascii="Sylfaen" w:hAnsi="Sylfaen" w:cs="Sylfaen"/>
          <w:b/>
          <w:sz w:val="20"/>
          <w:szCs w:val="20"/>
          <w:lang w:val="ka-GE"/>
        </w:rPr>
        <w:t>:00 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bookmarkStart w:id="1" w:name="_GoBack"/>
      <w:bookmarkEnd w:id="1"/>
    </w:p>
    <w:p w14:paraId="285D8F3A" w14:textId="324B6ACA" w:rsidR="00B049C5" w:rsidRPr="007B0071"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52A11851"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F319D1">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F319D1">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31D385" w14:textId="77777777" w:rsidR="00696A50" w:rsidRPr="005A798F" w:rsidRDefault="00696A50" w:rsidP="00696A50">
      <w:pPr>
        <w:spacing w:after="0"/>
        <w:jc w:val="both"/>
        <w:rPr>
          <w:rFonts w:ascii="Sylfaen" w:hAnsi="Sylfaen"/>
          <w:sz w:val="18"/>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148526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1" w:history="1">
        <w:r w:rsidRPr="005D31A5">
          <w:rPr>
            <w:rStyle w:val="Hyperlink"/>
            <w:rFonts w:ascii="Sylfaen" w:hAnsi="Sylfaen"/>
            <w:lang w:val="ka-GE"/>
          </w:rPr>
          <w:t>msilagadze@gwp.ge</w:t>
        </w:r>
      </w:hyperlink>
      <w:r w:rsidRPr="008A7B43">
        <w:rPr>
          <w:rFonts w:ascii="Sylfaen" w:hAnsi="Sylfaen"/>
          <w:lang w:val="ka-GE"/>
        </w:rPr>
        <w:t xml:space="preserve"> </w:t>
      </w:r>
    </w:p>
    <w:p w14:paraId="53269314"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09E54D5F" w14:textId="292FB5A8" w:rsidR="00696A50" w:rsidRDefault="00696A50" w:rsidP="00696A50">
      <w:pPr>
        <w:spacing w:after="0"/>
        <w:jc w:val="both"/>
        <w:rPr>
          <w:rFonts w:ascii="Sylfaen" w:hAnsi="Sylfaen"/>
          <w:lang w:val="ka-GE"/>
        </w:rPr>
      </w:pPr>
    </w:p>
    <w:p w14:paraId="02BA7BE3" w14:textId="77777777" w:rsidR="007A2401" w:rsidRPr="00E41D48" w:rsidRDefault="007A2401" w:rsidP="007A2401">
      <w:pPr>
        <w:spacing w:after="0"/>
        <w:jc w:val="both"/>
        <w:rPr>
          <w:rFonts w:ascii="Sylfaen" w:hAnsi="Sylfaen"/>
          <w:lang w:val="ka-GE"/>
        </w:rPr>
      </w:pPr>
      <w:bookmarkStart w:id="2" w:name="_Toc454818556"/>
      <w:bookmarkEnd w:id="2"/>
      <w:r w:rsidRPr="00E41D48">
        <w:rPr>
          <w:rFonts w:ascii="Sylfaen" w:hAnsi="Sylfaen"/>
          <w:lang w:val="ka-GE"/>
        </w:rPr>
        <w:t>საკონტაქტო პირი: ირაკლი ხვადაგაძე</w:t>
      </w:r>
    </w:p>
    <w:p w14:paraId="472F7853" w14:textId="77777777" w:rsidR="007A2401" w:rsidRPr="00E41D48" w:rsidRDefault="007A2401" w:rsidP="007A2401">
      <w:pPr>
        <w:spacing w:after="0"/>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0327DF3A" w14:textId="29B9C958" w:rsidR="007A2401" w:rsidRPr="00E41D48" w:rsidRDefault="007A2401" w:rsidP="007A2401">
      <w:pPr>
        <w:spacing w:after="0"/>
        <w:jc w:val="both"/>
        <w:rPr>
          <w:rFonts w:ascii="Sylfaen" w:hAnsi="Sylfaen"/>
          <w:lang w:val="ka-GE"/>
        </w:rPr>
      </w:pPr>
      <w:r w:rsidRPr="00E41D48">
        <w:rPr>
          <w:rFonts w:ascii="Sylfaen" w:hAnsi="Sylfaen"/>
          <w:lang w:val="ka-GE"/>
        </w:rPr>
        <w:t xml:space="preserve">ელ. ფოსტა: </w:t>
      </w:r>
      <w:hyperlink r:id="rId12" w:history="1">
        <w:r w:rsidRPr="00227F4C">
          <w:rPr>
            <w:rStyle w:val="Hyperlink"/>
            <w:rFonts w:ascii="Sylfaen" w:hAnsi="Sylfaen"/>
            <w:lang w:val="ka-GE"/>
          </w:rPr>
          <w:t>ikhvadagadze@gwp.ge</w:t>
        </w:r>
      </w:hyperlink>
      <w:r>
        <w:rPr>
          <w:rFonts w:ascii="Sylfaen" w:hAnsi="Sylfaen"/>
          <w:lang w:val="ka-GE"/>
        </w:rPr>
        <w:t xml:space="preserve"> </w:t>
      </w:r>
      <w:r w:rsidRPr="00E41D48">
        <w:rPr>
          <w:rFonts w:ascii="Sylfaen" w:hAnsi="Sylfaen"/>
          <w:lang w:val="ka-GE"/>
        </w:rPr>
        <w:t xml:space="preserve"> </w:t>
      </w:r>
    </w:p>
    <w:p w14:paraId="2BAB5ABC" w14:textId="77777777" w:rsidR="007A2401" w:rsidRPr="00E41D48" w:rsidRDefault="007A2401" w:rsidP="007A2401">
      <w:pPr>
        <w:spacing w:after="0"/>
        <w:jc w:val="both"/>
        <w:rPr>
          <w:rFonts w:ascii="Sylfaen" w:hAnsi="Sylfaen"/>
          <w:lang w:val="ka-GE"/>
        </w:rPr>
      </w:pPr>
      <w:r w:rsidRPr="00E41D48">
        <w:rPr>
          <w:rFonts w:ascii="Sylfaen" w:hAnsi="Sylfaen"/>
          <w:lang w:val="ka-GE"/>
        </w:rPr>
        <w:t>ტელ.: +995 322 931111 (1145);</w:t>
      </w:r>
    </w:p>
    <w:p w14:paraId="1A304A28" w14:textId="31CBC2C5" w:rsidR="00024394" w:rsidRDefault="00024394" w:rsidP="009E3DB8">
      <w:pPr>
        <w:spacing w:after="0" w:line="360" w:lineRule="auto"/>
        <w:jc w:val="both"/>
        <w:rPr>
          <w:rFonts w:ascii="Sylfaen" w:hAnsi="Sylfaen" w:cstheme="minorHAnsi"/>
          <w:lang w:val="ka-GE"/>
        </w:rPr>
      </w:pPr>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833CFE" w14:textId="77777777" w:rsidR="00F11065" w:rsidRDefault="00F11065" w:rsidP="007902EA">
      <w:pPr>
        <w:spacing w:after="0" w:line="240" w:lineRule="auto"/>
      </w:pPr>
      <w:r>
        <w:separator/>
      </w:r>
    </w:p>
  </w:endnote>
  <w:endnote w:type="continuationSeparator" w:id="0">
    <w:p w14:paraId="7E9C3171" w14:textId="77777777" w:rsidR="00F11065" w:rsidRDefault="00F11065"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CBDAD82" w:rsidR="004A3BD8" w:rsidRDefault="004A3BD8">
        <w:pPr>
          <w:pStyle w:val="Footer"/>
          <w:jc w:val="right"/>
        </w:pPr>
        <w:r>
          <w:fldChar w:fldCharType="begin"/>
        </w:r>
        <w:r>
          <w:instrText xml:space="preserve"> PAGE   \* MERGEFORMAT </w:instrText>
        </w:r>
        <w:r>
          <w:fldChar w:fldCharType="separate"/>
        </w:r>
        <w:r w:rsidR="00F11065">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792E1A" w14:textId="77777777" w:rsidR="00F11065" w:rsidRDefault="00F11065" w:rsidP="007902EA">
      <w:pPr>
        <w:spacing w:after="0" w:line="240" w:lineRule="auto"/>
      </w:pPr>
      <w:r>
        <w:separator/>
      </w:r>
    </w:p>
  </w:footnote>
  <w:footnote w:type="continuationSeparator" w:id="0">
    <w:p w14:paraId="67B0CE0D" w14:textId="77777777" w:rsidR="00F11065" w:rsidRDefault="00F11065"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74B9"/>
    <w:rsid w:val="000A0D72"/>
    <w:rsid w:val="000B1C85"/>
    <w:rsid w:val="000B4C5E"/>
    <w:rsid w:val="000B5D0F"/>
    <w:rsid w:val="000B6802"/>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379E2"/>
    <w:rsid w:val="001433C2"/>
    <w:rsid w:val="001461E6"/>
    <w:rsid w:val="001466B2"/>
    <w:rsid w:val="00156D6D"/>
    <w:rsid w:val="001575CA"/>
    <w:rsid w:val="00161677"/>
    <w:rsid w:val="00162053"/>
    <w:rsid w:val="00165203"/>
    <w:rsid w:val="00171C91"/>
    <w:rsid w:val="00172F99"/>
    <w:rsid w:val="0017792E"/>
    <w:rsid w:val="00185431"/>
    <w:rsid w:val="00185C9D"/>
    <w:rsid w:val="00194044"/>
    <w:rsid w:val="001A47AF"/>
    <w:rsid w:val="001B055A"/>
    <w:rsid w:val="001B0D00"/>
    <w:rsid w:val="001B33DF"/>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6F69"/>
    <w:rsid w:val="002B7440"/>
    <w:rsid w:val="002C066E"/>
    <w:rsid w:val="002C21C7"/>
    <w:rsid w:val="002C42C6"/>
    <w:rsid w:val="002D06EE"/>
    <w:rsid w:val="002D1E74"/>
    <w:rsid w:val="002D2F27"/>
    <w:rsid w:val="002D611B"/>
    <w:rsid w:val="002D771D"/>
    <w:rsid w:val="002E0E5E"/>
    <w:rsid w:val="00300E22"/>
    <w:rsid w:val="003011B3"/>
    <w:rsid w:val="00302948"/>
    <w:rsid w:val="00303697"/>
    <w:rsid w:val="00316C88"/>
    <w:rsid w:val="00320435"/>
    <w:rsid w:val="00320878"/>
    <w:rsid w:val="003233D9"/>
    <w:rsid w:val="00327C90"/>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33A4"/>
    <w:rsid w:val="00457067"/>
    <w:rsid w:val="00462CA0"/>
    <w:rsid w:val="0046501B"/>
    <w:rsid w:val="004708F2"/>
    <w:rsid w:val="004717AB"/>
    <w:rsid w:val="00483B17"/>
    <w:rsid w:val="0048659C"/>
    <w:rsid w:val="004870DA"/>
    <w:rsid w:val="0049563C"/>
    <w:rsid w:val="00497393"/>
    <w:rsid w:val="004A34BA"/>
    <w:rsid w:val="004A3BD8"/>
    <w:rsid w:val="004A44BF"/>
    <w:rsid w:val="004A66FB"/>
    <w:rsid w:val="004A7C56"/>
    <w:rsid w:val="004B09C9"/>
    <w:rsid w:val="004B2C73"/>
    <w:rsid w:val="004C1CCA"/>
    <w:rsid w:val="004C1E0D"/>
    <w:rsid w:val="004D3679"/>
    <w:rsid w:val="004D3D1C"/>
    <w:rsid w:val="004D747F"/>
    <w:rsid w:val="004E36F2"/>
    <w:rsid w:val="005111AB"/>
    <w:rsid w:val="005248B1"/>
    <w:rsid w:val="0052656B"/>
    <w:rsid w:val="005328AA"/>
    <w:rsid w:val="00540038"/>
    <w:rsid w:val="00544856"/>
    <w:rsid w:val="005553C3"/>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D3B83"/>
    <w:rsid w:val="005E05B1"/>
    <w:rsid w:val="005E130F"/>
    <w:rsid w:val="005F3357"/>
    <w:rsid w:val="00610FC8"/>
    <w:rsid w:val="00615BD2"/>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6A50"/>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51C1A"/>
    <w:rsid w:val="00764A65"/>
    <w:rsid w:val="00770DC9"/>
    <w:rsid w:val="007715BA"/>
    <w:rsid w:val="00772078"/>
    <w:rsid w:val="007778CE"/>
    <w:rsid w:val="007902EA"/>
    <w:rsid w:val="0079252D"/>
    <w:rsid w:val="00794191"/>
    <w:rsid w:val="00796BF5"/>
    <w:rsid w:val="007A2401"/>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0CFD"/>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A7B43"/>
    <w:rsid w:val="008B04EA"/>
    <w:rsid w:val="008B67F1"/>
    <w:rsid w:val="008C04FA"/>
    <w:rsid w:val="008C0A74"/>
    <w:rsid w:val="008C35CC"/>
    <w:rsid w:val="008D04C5"/>
    <w:rsid w:val="008D3CB4"/>
    <w:rsid w:val="008E16DA"/>
    <w:rsid w:val="008E33F2"/>
    <w:rsid w:val="008E3D20"/>
    <w:rsid w:val="008E55E0"/>
    <w:rsid w:val="008F419D"/>
    <w:rsid w:val="008F44A9"/>
    <w:rsid w:val="0090279D"/>
    <w:rsid w:val="00904044"/>
    <w:rsid w:val="009113A9"/>
    <w:rsid w:val="00913646"/>
    <w:rsid w:val="0091781A"/>
    <w:rsid w:val="009203F4"/>
    <w:rsid w:val="009214A6"/>
    <w:rsid w:val="00922889"/>
    <w:rsid w:val="00925DC2"/>
    <w:rsid w:val="009261B9"/>
    <w:rsid w:val="00931A9A"/>
    <w:rsid w:val="00940D2A"/>
    <w:rsid w:val="00950D10"/>
    <w:rsid w:val="009538FC"/>
    <w:rsid w:val="00954423"/>
    <w:rsid w:val="00954527"/>
    <w:rsid w:val="009567A7"/>
    <w:rsid w:val="00957E8C"/>
    <w:rsid w:val="009621F5"/>
    <w:rsid w:val="009634B1"/>
    <w:rsid w:val="009804B1"/>
    <w:rsid w:val="009815C7"/>
    <w:rsid w:val="00985307"/>
    <w:rsid w:val="00986484"/>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6623B"/>
    <w:rsid w:val="00B806AE"/>
    <w:rsid w:val="00B830F8"/>
    <w:rsid w:val="00B84106"/>
    <w:rsid w:val="00B92B05"/>
    <w:rsid w:val="00B942E0"/>
    <w:rsid w:val="00B95A6F"/>
    <w:rsid w:val="00B97F4F"/>
    <w:rsid w:val="00BB05F8"/>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33A3C"/>
    <w:rsid w:val="00C33D82"/>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65B3"/>
    <w:rsid w:val="00CF7A57"/>
    <w:rsid w:val="00D01EFB"/>
    <w:rsid w:val="00D02031"/>
    <w:rsid w:val="00D1186B"/>
    <w:rsid w:val="00D11CAA"/>
    <w:rsid w:val="00D13C42"/>
    <w:rsid w:val="00D150F5"/>
    <w:rsid w:val="00D16A7A"/>
    <w:rsid w:val="00D20CC6"/>
    <w:rsid w:val="00D2709F"/>
    <w:rsid w:val="00D27118"/>
    <w:rsid w:val="00D30223"/>
    <w:rsid w:val="00D32A6E"/>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803E8"/>
    <w:rsid w:val="00D80CDB"/>
    <w:rsid w:val="00D8245F"/>
    <w:rsid w:val="00D85B13"/>
    <w:rsid w:val="00D86446"/>
    <w:rsid w:val="00D877A1"/>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3239"/>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5074"/>
    <w:rsid w:val="00E6523B"/>
    <w:rsid w:val="00E66A3D"/>
    <w:rsid w:val="00E751A2"/>
    <w:rsid w:val="00E76057"/>
    <w:rsid w:val="00E8201E"/>
    <w:rsid w:val="00E8598F"/>
    <w:rsid w:val="00E905AF"/>
    <w:rsid w:val="00E94223"/>
    <w:rsid w:val="00E94D44"/>
    <w:rsid w:val="00E94ED1"/>
    <w:rsid w:val="00E95292"/>
    <w:rsid w:val="00EA22AE"/>
    <w:rsid w:val="00EA2D36"/>
    <w:rsid w:val="00EA344B"/>
    <w:rsid w:val="00EB217E"/>
    <w:rsid w:val="00EC2046"/>
    <w:rsid w:val="00ED52A4"/>
    <w:rsid w:val="00ED55AB"/>
    <w:rsid w:val="00ED6A06"/>
    <w:rsid w:val="00EE0A2D"/>
    <w:rsid w:val="00EE612A"/>
    <w:rsid w:val="00EF34FE"/>
    <w:rsid w:val="00EF7F05"/>
    <w:rsid w:val="00F0297E"/>
    <w:rsid w:val="00F0659D"/>
    <w:rsid w:val="00F069C7"/>
    <w:rsid w:val="00F11065"/>
    <w:rsid w:val="00F115A1"/>
    <w:rsid w:val="00F14024"/>
    <w:rsid w:val="00F17B32"/>
    <w:rsid w:val="00F20E56"/>
    <w:rsid w:val="00F22E5C"/>
    <w:rsid w:val="00F27A96"/>
    <w:rsid w:val="00F27D00"/>
    <w:rsid w:val="00F319D1"/>
    <w:rsid w:val="00F34574"/>
    <w:rsid w:val="00F3662E"/>
    <w:rsid w:val="00F40803"/>
    <w:rsid w:val="00F46AB9"/>
    <w:rsid w:val="00F47570"/>
    <w:rsid w:val="00F524AC"/>
    <w:rsid w:val="00F612B0"/>
    <w:rsid w:val="00F718B0"/>
    <w:rsid w:val="00F732E4"/>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6A69"/>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EBC4EB-2774-43B1-9754-F6043E55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1661</TotalTime>
  <Pages>5</Pages>
  <Words>1016</Words>
  <Characters>5796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236</cp:revision>
  <cp:lastPrinted>2015-07-27T06:36:00Z</cp:lastPrinted>
  <dcterms:created xsi:type="dcterms:W3CDTF">2017-02-28T15:04:00Z</dcterms:created>
  <dcterms:modified xsi:type="dcterms:W3CDTF">2021-11-30T13:40:00Z</dcterms:modified>
</cp:coreProperties>
</file>