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3265A2" w:rsidRPr="00970713" w:rsidRDefault="003265A2" w:rsidP="00575105">
      <w:pPr>
        <w:spacing w:after="0" w:line="240" w:lineRule="auto"/>
        <w:jc w:val="center"/>
        <w:rPr>
          <w:b/>
          <w:bCs/>
          <w:color w:val="000000"/>
          <w:lang w:val="ka-GE"/>
        </w:rPr>
      </w:pPr>
      <w:r>
        <w:rPr>
          <w:b/>
          <w:bCs/>
          <w:color w:val="000000"/>
          <w:lang w:val="ka-GE"/>
        </w:rPr>
        <w:t>მაღალი წნევის ფოლადის ჩამკეტ-მარე</w:t>
      </w:r>
      <w:r w:rsidR="00970713">
        <w:rPr>
          <w:b/>
          <w:bCs/>
          <w:color w:val="000000"/>
          <w:lang w:val="ka-GE"/>
        </w:rPr>
        <w:t>გულირებელი სარქველების შესყიდვის</w:t>
      </w:r>
    </w:p>
    <w:p w:rsidR="00575105" w:rsidRDefault="00575105" w:rsidP="00575105">
      <w:pPr>
        <w:spacing w:after="0" w:line="240" w:lineRule="auto"/>
        <w:jc w:val="center"/>
        <w:rPr>
          <w:rFonts w:ascii="Sylfaen" w:hAnsi="Sylfaen" w:cs="Sylfaen"/>
          <w:b/>
          <w:bCs/>
          <w:color w:val="000000"/>
          <w:lang w:val="ka-GE"/>
        </w:rPr>
      </w:pPr>
      <w:r>
        <w:rPr>
          <w:b/>
          <w:bCs/>
          <w:color w:val="000000"/>
          <w:lang w:val="ka-GE"/>
        </w:rPr>
        <w:t>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rsidR="00575105" w:rsidRDefault="00D30223" w:rsidP="006A030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
    <w:p w:rsidR="001B055A" w:rsidRPr="00C5612D" w:rsidRDefault="00970713" w:rsidP="006A0306">
      <w:pPr>
        <w:spacing w:after="0" w:line="240" w:lineRule="auto"/>
        <w:jc w:val="both"/>
        <w:rPr>
          <w:rFonts w:ascii="Sylfaen" w:hAnsi="Sylfaen" w:cs="Sylfaen"/>
          <w:lang w:val="ka-GE"/>
        </w:rPr>
      </w:pPr>
      <w:r>
        <w:rPr>
          <w:rFonts w:ascii="Sylfaen" w:hAnsi="Sylfaen" w:cs="Sylfaen"/>
          <w:lang w:val="ka-GE"/>
        </w:rPr>
        <w:t>მაღალი წნევის ფოლადის ჩამკეტ-მარეგულირებელი სარქველების</w:t>
      </w:r>
      <w:r w:rsidR="00A704CC" w:rsidRPr="00C5612D">
        <w:rPr>
          <w:rFonts w:ascii="Sylfaen" w:hAnsi="Sylfaen" w:cs="Sylfaen"/>
          <w:lang w:val="ka-GE"/>
        </w:rPr>
        <w:t xml:space="preserve"> შესყიდვ</w:t>
      </w:r>
      <w:r w:rsidR="00C5612D" w:rsidRPr="00C5612D">
        <w:rPr>
          <w:rFonts w:ascii="Sylfaen" w:hAnsi="Sylfaen" w:cs="Sylfaen"/>
          <w:lang w:val="ka-GE"/>
        </w:rPr>
        <w:t>აზე</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0353F8" w:rsidRPr="00712DC2" w:rsidRDefault="000353F8" w:rsidP="000353F8">
      <w:pPr>
        <w:spacing w:after="0" w:line="240" w:lineRule="auto"/>
        <w:jc w:val="both"/>
        <w:rPr>
          <w:rFonts w:ascii="Sylfaen" w:hAnsi="Sylfaen" w:cs="Sylfaen"/>
          <w:sz w:val="14"/>
          <w:lang w:val="ka-GE"/>
        </w:rPr>
      </w:pPr>
    </w:p>
    <w:tbl>
      <w:tblPr>
        <w:tblW w:w="7520" w:type="dxa"/>
        <w:tblLook w:val="04A0" w:firstRow="1" w:lastRow="0" w:firstColumn="1" w:lastColumn="0" w:noHBand="0" w:noVBand="1"/>
      </w:tblPr>
      <w:tblGrid>
        <w:gridCol w:w="535"/>
        <w:gridCol w:w="5065"/>
        <w:gridCol w:w="960"/>
        <w:gridCol w:w="960"/>
      </w:tblGrid>
      <w:tr w:rsidR="009E22B5" w:rsidRPr="009E22B5" w:rsidTr="009E22B5">
        <w:trPr>
          <w:trHeight w:val="870"/>
        </w:trPr>
        <w:tc>
          <w:tcPr>
            <w:tcW w:w="535"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9E22B5" w:rsidRPr="009E22B5" w:rsidRDefault="009E22B5" w:rsidP="009E22B5">
            <w:pPr>
              <w:spacing w:after="0" w:line="240" w:lineRule="auto"/>
              <w:jc w:val="center"/>
              <w:rPr>
                <w:rFonts w:cs="Calibri"/>
                <w:b/>
                <w:bCs/>
                <w:color w:val="000000"/>
              </w:rPr>
            </w:pPr>
            <w:r w:rsidRPr="009E22B5">
              <w:rPr>
                <w:rFonts w:cs="Calibri"/>
                <w:b/>
                <w:bCs/>
                <w:color w:val="000000"/>
              </w:rPr>
              <w:t>N</w:t>
            </w:r>
          </w:p>
        </w:tc>
        <w:tc>
          <w:tcPr>
            <w:tcW w:w="5065" w:type="dxa"/>
            <w:tcBorders>
              <w:top w:val="single" w:sz="4" w:space="0" w:color="auto"/>
              <w:left w:val="nil"/>
              <w:bottom w:val="single" w:sz="4" w:space="0" w:color="auto"/>
              <w:right w:val="single" w:sz="4" w:space="0" w:color="auto"/>
            </w:tcBorders>
            <w:shd w:val="clear" w:color="000000" w:fill="BDD7EE"/>
            <w:vAlign w:val="center"/>
            <w:hideMark/>
          </w:tcPr>
          <w:p w:rsidR="009E22B5" w:rsidRPr="009E22B5" w:rsidRDefault="009E22B5" w:rsidP="009E22B5">
            <w:pPr>
              <w:spacing w:after="0" w:line="240" w:lineRule="auto"/>
              <w:jc w:val="center"/>
              <w:rPr>
                <w:rFonts w:cs="Calibri"/>
                <w:b/>
                <w:bCs/>
                <w:color w:val="000000"/>
              </w:rPr>
            </w:pPr>
            <w:proofErr w:type="spellStart"/>
            <w:r w:rsidRPr="009E22B5">
              <w:rPr>
                <w:rFonts w:cs="Calibri"/>
                <w:b/>
                <w:bCs/>
                <w:color w:val="000000"/>
              </w:rPr>
              <w:t>დასახელება</w:t>
            </w:r>
            <w:proofErr w:type="spellEnd"/>
          </w:p>
        </w:tc>
        <w:tc>
          <w:tcPr>
            <w:tcW w:w="960" w:type="dxa"/>
            <w:tcBorders>
              <w:top w:val="single" w:sz="4" w:space="0" w:color="auto"/>
              <w:left w:val="nil"/>
              <w:bottom w:val="single" w:sz="4" w:space="0" w:color="auto"/>
              <w:right w:val="single" w:sz="4" w:space="0" w:color="auto"/>
            </w:tcBorders>
            <w:shd w:val="clear" w:color="000000" w:fill="BDD7EE"/>
            <w:vAlign w:val="center"/>
            <w:hideMark/>
          </w:tcPr>
          <w:p w:rsidR="009E22B5" w:rsidRPr="009E22B5" w:rsidRDefault="009E22B5" w:rsidP="009E22B5">
            <w:pPr>
              <w:spacing w:after="0" w:line="240" w:lineRule="auto"/>
              <w:jc w:val="center"/>
              <w:rPr>
                <w:rFonts w:cs="Calibri"/>
                <w:b/>
                <w:bCs/>
                <w:color w:val="000000"/>
              </w:rPr>
            </w:pPr>
            <w:r w:rsidRPr="009E22B5">
              <w:rPr>
                <w:rFonts w:cs="Calibri"/>
                <w:b/>
                <w:bCs/>
                <w:color w:val="000000"/>
              </w:rPr>
              <w:t>რ-</w:t>
            </w:r>
            <w:proofErr w:type="spellStart"/>
            <w:r w:rsidRPr="009E22B5">
              <w:rPr>
                <w:rFonts w:cs="Calibri"/>
                <w:b/>
                <w:bCs/>
                <w:color w:val="000000"/>
              </w:rPr>
              <w:t>ბა</w:t>
            </w:r>
            <w:proofErr w:type="spellEnd"/>
          </w:p>
        </w:tc>
        <w:tc>
          <w:tcPr>
            <w:tcW w:w="960" w:type="dxa"/>
            <w:tcBorders>
              <w:top w:val="single" w:sz="4" w:space="0" w:color="auto"/>
              <w:left w:val="nil"/>
              <w:bottom w:val="single" w:sz="4" w:space="0" w:color="auto"/>
              <w:right w:val="single" w:sz="4" w:space="0" w:color="auto"/>
            </w:tcBorders>
            <w:shd w:val="clear" w:color="000000" w:fill="BDD7EE"/>
            <w:vAlign w:val="center"/>
            <w:hideMark/>
          </w:tcPr>
          <w:p w:rsidR="009E22B5" w:rsidRPr="009E22B5" w:rsidRDefault="009E22B5" w:rsidP="009E22B5">
            <w:pPr>
              <w:spacing w:after="0" w:line="240" w:lineRule="auto"/>
              <w:jc w:val="center"/>
              <w:rPr>
                <w:rFonts w:cs="Calibri"/>
                <w:b/>
                <w:bCs/>
                <w:color w:val="000000"/>
              </w:rPr>
            </w:pPr>
            <w:r w:rsidRPr="009E22B5">
              <w:rPr>
                <w:rFonts w:cs="Calibri"/>
                <w:b/>
                <w:bCs/>
                <w:color w:val="000000"/>
              </w:rPr>
              <w:t>ზ/ე</w:t>
            </w:r>
          </w:p>
        </w:tc>
      </w:tr>
      <w:tr w:rsidR="009E22B5" w:rsidRPr="009E22B5" w:rsidTr="009E22B5">
        <w:trPr>
          <w:trHeight w:val="29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1</w:t>
            </w:r>
          </w:p>
        </w:tc>
        <w:tc>
          <w:tcPr>
            <w:tcW w:w="5065" w:type="dxa"/>
            <w:tcBorders>
              <w:top w:val="nil"/>
              <w:left w:val="nil"/>
              <w:bottom w:val="single" w:sz="4" w:space="0" w:color="auto"/>
              <w:right w:val="single" w:sz="4" w:space="0" w:color="auto"/>
            </w:tcBorders>
            <w:shd w:val="clear" w:color="auto" w:fill="auto"/>
            <w:vAlign w:val="bottom"/>
            <w:hideMark/>
          </w:tcPr>
          <w:p w:rsidR="009E22B5" w:rsidRPr="009E22B5" w:rsidRDefault="009E22B5" w:rsidP="009E22B5">
            <w:pPr>
              <w:spacing w:after="0" w:line="240" w:lineRule="auto"/>
              <w:rPr>
                <w:rFonts w:cs="Calibri"/>
                <w:color w:val="000000"/>
              </w:rPr>
            </w:pPr>
            <w:proofErr w:type="spellStart"/>
            <w:r w:rsidRPr="009E22B5">
              <w:rPr>
                <w:rFonts w:cs="Calibri"/>
                <w:color w:val="000000"/>
              </w:rPr>
              <w:t>ფოლადის</w:t>
            </w:r>
            <w:proofErr w:type="spellEnd"/>
            <w:r w:rsidRPr="009E22B5">
              <w:rPr>
                <w:rFonts w:cs="Calibri"/>
                <w:color w:val="000000"/>
              </w:rPr>
              <w:t xml:space="preserve"> </w:t>
            </w:r>
            <w:proofErr w:type="spellStart"/>
            <w:r w:rsidRPr="009E22B5">
              <w:rPr>
                <w:rFonts w:cs="Calibri"/>
                <w:color w:val="000000"/>
              </w:rPr>
              <w:t>სარქველი</w:t>
            </w:r>
            <w:proofErr w:type="spellEnd"/>
            <w:r w:rsidRPr="009E22B5">
              <w:rPr>
                <w:rFonts w:cs="Calibri"/>
                <w:color w:val="000000"/>
              </w:rPr>
              <w:t xml:space="preserve"> DN250 - PN40</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1</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proofErr w:type="spellStart"/>
            <w:r w:rsidRPr="009E22B5">
              <w:rPr>
                <w:rFonts w:cs="Calibri"/>
                <w:color w:val="000000"/>
              </w:rPr>
              <w:t>ცალი</w:t>
            </w:r>
            <w:proofErr w:type="spellEnd"/>
          </w:p>
        </w:tc>
      </w:tr>
      <w:tr w:rsidR="009E22B5" w:rsidRPr="009E22B5" w:rsidTr="009E22B5">
        <w:trPr>
          <w:trHeight w:val="29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2</w:t>
            </w:r>
          </w:p>
        </w:tc>
        <w:tc>
          <w:tcPr>
            <w:tcW w:w="5065" w:type="dxa"/>
            <w:tcBorders>
              <w:top w:val="nil"/>
              <w:left w:val="nil"/>
              <w:bottom w:val="single" w:sz="4" w:space="0" w:color="auto"/>
              <w:right w:val="single" w:sz="4" w:space="0" w:color="auto"/>
            </w:tcBorders>
            <w:shd w:val="clear" w:color="auto" w:fill="auto"/>
            <w:vAlign w:val="bottom"/>
            <w:hideMark/>
          </w:tcPr>
          <w:p w:rsidR="009E22B5" w:rsidRPr="009E22B5" w:rsidRDefault="009E22B5" w:rsidP="009E22B5">
            <w:pPr>
              <w:spacing w:after="0" w:line="240" w:lineRule="auto"/>
              <w:rPr>
                <w:rFonts w:cs="Calibri"/>
                <w:color w:val="000000"/>
              </w:rPr>
            </w:pPr>
            <w:proofErr w:type="spellStart"/>
            <w:r w:rsidRPr="009E22B5">
              <w:rPr>
                <w:rFonts w:cs="Calibri"/>
                <w:color w:val="000000"/>
              </w:rPr>
              <w:t>ფოლადის</w:t>
            </w:r>
            <w:proofErr w:type="spellEnd"/>
            <w:r w:rsidRPr="009E22B5">
              <w:rPr>
                <w:rFonts w:cs="Calibri"/>
                <w:color w:val="000000"/>
              </w:rPr>
              <w:t xml:space="preserve"> </w:t>
            </w:r>
            <w:proofErr w:type="spellStart"/>
            <w:r w:rsidRPr="009E22B5">
              <w:rPr>
                <w:rFonts w:cs="Calibri"/>
                <w:color w:val="000000"/>
              </w:rPr>
              <w:t>სარქველი</w:t>
            </w:r>
            <w:proofErr w:type="spellEnd"/>
            <w:r w:rsidRPr="009E22B5">
              <w:rPr>
                <w:rFonts w:cs="Calibri"/>
                <w:color w:val="000000"/>
              </w:rPr>
              <w:t xml:space="preserve"> DN150 - N40</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2</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proofErr w:type="spellStart"/>
            <w:r w:rsidRPr="009E22B5">
              <w:rPr>
                <w:rFonts w:cs="Calibri"/>
                <w:color w:val="000000"/>
              </w:rPr>
              <w:t>ცალი</w:t>
            </w:r>
            <w:proofErr w:type="spellEnd"/>
          </w:p>
        </w:tc>
      </w:tr>
      <w:tr w:rsidR="009E22B5" w:rsidRPr="009E22B5" w:rsidTr="009E22B5">
        <w:trPr>
          <w:trHeight w:val="29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3</w:t>
            </w:r>
          </w:p>
        </w:tc>
        <w:tc>
          <w:tcPr>
            <w:tcW w:w="5065" w:type="dxa"/>
            <w:tcBorders>
              <w:top w:val="nil"/>
              <w:left w:val="nil"/>
              <w:bottom w:val="single" w:sz="4" w:space="0" w:color="auto"/>
              <w:right w:val="single" w:sz="4" w:space="0" w:color="auto"/>
            </w:tcBorders>
            <w:shd w:val="clear" w:color="auto" w:fill="auto"/>
            <w:vAlign w:val="bottom"/>
            <w:hideMark/>
          </w:tcPr>
          <w:p w:rsidR="009E22B5" w:rsidRPr="009E22B5" w:rsidRDefault="009E22B5" w:rsidP="009E22B5">
            <w:pPr>
              <w:spacing w:after="0" w:line="240" w:lineRule="auto"/>
              <w:rPr>
                <w:rFonts w:cs="Calibri"/>
                <w:color w:val="000000"/>
              </w:rPr>
            </w:pPr>
            <w:proofErr w:type="spellStart"/>
            <w:r w:rsidRPr="009E22B5">
              <w:rPr>
                <w:rFonts w:cs="Calibri"/>
                <w:color w:val="000000"/>
              </w:rPr>
              <w:t>ფოლადის</w:t>
            </w:r>
            <w:proofErr w:type="spellEnd"/>
            <w:r w:rsidRPr="009E22B5">
              <w:rPr>
                <w:rFonts w:cs="Calibri"/>
                <w:color w:val="000000"/>
              </w:rPr>
              <w:t xml:space="preserve"> </w:t>
            </w:r>
            <w:proofErr w:type="spellStart"/>
            <w:r w:rsidRPr="009E22B5">
              <w:rPr>
                <w:rFonts w:cs="Calibri"/>
                <w:color w:val="000000"/>
              </w:rPr>
              <w:t>სარქველი</w:t>
            </w:r>
            <w:proofErr w:type="spellEnd"/>
            <w:r w:rsidRPr="009E22B5">
              <w:rPr>
                <w:rFonts w:cs="Calibri"/>
                <w:color w:val="000000"/>
              </w:rPr>
              <w:t xml:space="preserve"> DN150 - PN100</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1</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proofErr w:type="spellStart"/>
            <w:r w:rsidRPr="009E22B5">
              <w:rPr>
                <w:rFonts w:cs="Calibri"/>
                <w:color w:val="000000"/>
              </w:rPr>
              <w:t>ცალი</w:t>
            </w:r>
            <w:proofErr w:type="spellEnd"/>
          </w:p>
        </w:tc>
      </w:tr>
      <w:tr w:rsidR="009E22B5" w:rsidRPr="009E22B5" w:rsidTr="009E22B5">
        <w:trPr>
          <w:trHeight w:val="29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4</w:t>
            </w:r>
          </w:p>
        </w:tc>
        <w:tc>
          <w:tcPr>
            <w:tcW w:w="5065" w:type="dxa"/>
            <w:tcBorders>
              <w:top w:val="nil"/>
              <w:left w:val="nil"/>
              <w:bottom w:val="single" w:sz="4" w:space="0" w:color="auto"/>
              <w:right w:val="single" w:sz="4" w:space="0" w:color="auto"/>
            </w:tcBorders>
            <w:shd w:val="clear" w:color="auto" w:fill="auto"/>
            <w:vAlign w:val="bottom"/>
            <w:hideMark/>
          </w:tcPr>
          <w:p w:rsidR="009E22B5" w:rsidRPr="009E22B5" w:rsidRDefault="009E22B5" w:rsidP="009E22B5">
            <w:pPr>
              <w:spacing w:after="0" w:line="240" w:lineRule="auto"/>
              <w:rPr>
                <w:rFonts w:cs="Calibri"/>
                <w:color w:val="000000"/>
              </w:rPr>
            </w:pPr>
            <w:proofErr w:type="spellStart"/>
            <w:r w:rsidRPr="009E22B5">
              <w:rPr>
                <w:rFonts w:cs="Calibri"/>
                <w:color w:val="000000"/>
              </w:rPr>
              <w:t>ფოლადის</w:t>
            </w:r>
            <w:proofErr w:type="spellEnd"/>
            <w:r w:rsidRPr="009E22B5">
              <w:rPr>
                <w:rFonts w:cs="Calibri"/>
                <w:color w:val="000000"/>
              </w:rPr>
              <w:t xml:space="preserve"> </w:t>
            </w:r>
            <w:proofErr w:type="spellStart"/>
            <w:r w:rsidRPr="009E22B5">
              <w:rPr>
                <w:rFonts w:cs="Calibri"/>
                <w:color w:val="000000"/>
              </w:rPr>
              <w:t>სარქველი</w:t>
            </w:r>
            <w:proofErr w:type="spellEnd"/>
            <w:r w:rsidRPr="009E22B5">
              <w:rPr>
                <w:rFonts w:cs="Calibri"/>
                <w:color w:val="000000"/>
              </w:rPr>
              <w:t xml:space="preserve"> DN150 - PN25</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2</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proofErr w:type="spellStart"/>
            <w:r w:rsidRPr="009E22B5">
              <w:rPr>
                <w:rFonts w:cs="Calibri"/>
                <w:color w:val="000000"/>
              </w:rPr>
              <w:t>ცალი</w:t>
            </w:r>
            <w:proofErr w:type="spellEnd"/>
          </w:p>
        </w:tc>
      </w:tr>
      <w:tr w:rsidR="009E22B5" w:rsidRPr="009E22B5" w:rsidTr="009E22B5">
        <w:trPr>
          <w:trHeight w:val="29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5</w:t>
            </w:r>
          </w:p>
        </w:tc>
        <w:tc>
          <w:tcPr>
            <w:tcW w:w="5065" w:type="dxa"/>
            <w:tcBorders>
              <w:top w:val="nil"/>
              <w:left w:val="nil"/>
              <w:bottom w:val="single" w:sz="4" w:space="0" w:color="auto"/>
              <w:right w:val="single" w:sz="4" w:space="0" w:color="auto"/>
            </w:tcBorders>
            <w:shd w:val="clear" w:color="auto" w:fill="auto"/>
            <w:vAlign w:val="bottom"/>
            <w:hideMark/>
          </w:tcPr>
          <w:p w:rsidR="009E22B5" w:rsidRPr="009E22B5" w:rsidRDefault="009E22B5" w:rsidP="009E22B5">
            <w:pPr>
              <w:spacing w:after="0" w:line="240" w:lineRule="auto"/>
              <w:rPr>
                <w:rFonts w:cs="Calibri"/>
                <w:color w:val="000000"/>
              </w:rPr>
            </w:pPr>
            <w:proofErr w:type="spellStart"/>
            <w:r w:rsidRPr="009E22B5">
              <w:rPr>
                <w:rFonts w:cs="Calibri"/>
                <w:color w:val="000000"/>
              </w:rPr>
              <w:t>ფოლადის</w:t>
            </w:r>
            <w:proofErr w:type="spellEnd"/>
            <w:r w:rsidRPr="009E22B5">
              <w:rPr>
                <w:rFonts w:cs="Calibri"/>
                <w:color w:val="000000"/>
              </w:rPr>
              <w:t xml:space="preserve"> </w:t>
            </w:r>
            <w:proofErr w:type="spellStart"/>
            <w:r w:rsidRPr="009E22B5">
              <w:rPr>
                <w:rFonts w:cs="Calibri"/>
                <w:color w:val="000000"/>
              </w:rPr>
              <w:t>სარქველი</w:t>
            </w:r>
            <w:proofErr w:type="spellEnd"/>
            <w:r w:rsidRPr="009E22B5">
              <w:rPr>
                <w:rFonts w:cs="Calibri"/>
                <w:color w:val="000000"/>
              </w:rPr>
              <w:t xml:space="preserve"> DN200 - PN40</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2</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proofErr w:type="spellStart"/>
            <w:r w:rsidRPr="009E22B5">
              <w:rPr>
                <w:rFonts w:cs="Calibri"/>
                <w:color w:val="000000"/>
              </w:rPr>
              <w:t>ცალი</w:t>
            </w:r>
            <w:proofErr w:type="spellEnd"/>
          </w:p>
        </w:tc>
      </w:tr>
      <w:tr w:rsidR="009E22B5" w:rsidRPr="009E22B5" w:rsidTr="009E22B5">
        <w:trPr>
          <w:trHeight w:val="29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6</w:t>
            </w:r>
          </w:p>
        </w:tc>
        <w:tc>
          <w:tcPr>
            <w:tcW w:w="5065" w:type="dxa"/>
            <w:tcBorders>
              <w:top w:val="nil"/>
              <w:left w:val="nil"/>
              <w:bottom w:val="single" w:sz="4" w:space="0" w:color="auto"/>
              <w:right w:val="single" w:sz="4" w:space="0" w:color="auto"/>
            </w:tcBorders>
            <w:shd w:val="clear" w:color="auto" w:fill="auto"/>
            <w:noWrap/>
            <w:vAlign w:val="bottom"/>
            <w:hideMark/>
          </w:tcPr>
          <w:p w:rsidR="009E22B5" w:rsidRPr="009E22B5" w:rsidRDefault="009E22B5" w:rsidP="009E22B5">
            <w:pPr>
              <w:spacing w:after="0" w:line="240" w:lineRule="auto"/>
              <w:rPr>
                <w:rFonts w:cs="Calibri"/>
                <w:color w:val="000000"/>
              </w:rPr>
            </w:pPr>
            <w:proofErr w:type="spellStart"/>
            <w:r w:rsidRPr="009E22B5">
              <w:rPr>
                <w:rFonts w:cs="Calibri"/>
                <w:color w:val="000000"/>
              </w:rPr>
              <w:t>ფოლადის</w:t>
            </w:r>
            <w:proofErr w:type="spellEnd"/>
            <w:r w:rsidRPr="009E22B5">
              <w:rPr>
                <w:rFonts w:cs="Calibri"/>
                <w:color w:val="000000"/>
              </w:rPr>
              <w:t xml:space="preserve"> </w:t>
            </w:r>
            <w:proofErr w:type="spellStart"/>
            <w:r w:rsidRPr="009E22B5">
              <w:rPr>
                <w:rFonts w:cs="Calibri"/>
                <w:color w:val="000000"/>
              </w:rPr>
              <w:t>სარქველი</w:t>
            </w:r>
            <w:proofErr w:type="spellEnd"/>
            <w:r w:rsidRPr="009E22B5">
              <w:rPr>
                <w:rFonts w:cs="Calibri"/>
                <w:color w:val="000000"/>
              </w:rPr>
              <w:t xml:space="preserve"> DN100 - PN25</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2</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proofErr w:type="spellStart"/>
            <w:r w:rsidRPr="009E22B5">
              <w:rPr>
                <w:rFonts w:cs="Calibri"/>
                <w:color w:val="000000"/>
              </w:rPr>
              <w:t>ცალი</w:t>
            </w:r>
            <w:proofErr w:type="spellEnd"/>
          </w:p>
        </w:tc>
      </w:tr>
      <w:tr w:rsidR="009E22B5" w:rsidRPr="009E22B5" w:rsidTr="009E22B5">
        <w:trPr>
          <w:trHeight w:val="28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7</w:t>
            </w:r>
          </w:p>
        </w:tc>
        <w:tc>
          <w:tcPr>
            <w:tcW w:w="5065" w:type="dxa"/>
            <w:tcBorders>
              <w:top w:val="nil"/>
              <w:left w:val="nil"/>
              <w:bottom w:val="single" w:sz="4" w:space="0" w:color="auto"/>
              <w:right w:val="single" w:sz="4" w:space="0" w:color="auto"/>
            </w:tcBorders>
            <w:shd w:val="clear" w:color="auto" w:fill="auto"/>
            <w:noWrap/>
            <w:vAlign w:val="bottom"/>
            <w:hideMark/>
          </w:tcPr>
          <w:p w:rsidR="009E22B5" w:rsidRPr="009E22B5" w:rsidRDefault="009E22B5" w:rsidP="009E22B5">
            <w:pPr>
              <w:spacing w:after="0" w:line="240" w:lineRule="auto"/>
              <w:rPr>
                <w:rFonts w:cs="Calibri"/>
                <w:color w:val="000000"/>
              </w:rPr>
            </w:pPr>
            <w:proofErr w:type="spellStart"/>
            <w:r w:rsidRPr="009E22B5">
              <w:rPr>
                <w:rFonts w:cs="Calibri"/>
                <w:color w:val="000000"/>
              </w:rPr>
              <w:t>ფოლადის</w:t>
            </w:r>
            <w:proofErr w:type="spellEnd"/>
            <w:r w:rsidRPr="009E22B5">
              <w:rPr>
                <w:rFonts w:cs="Calibri"/>
                <w:color w:val="000000"/>
              </w:rPr>
              <w:t xml:space="preserve"> </w:t>
            </w:r>
            <w:proofErr w:type="spellStart"/>
            <w:r w:rsidRPr="009E22B5">
              <w:rPr>
                <w:rFonts w:cs="Calibri"/>
                <w:color w:val="000000"/>
              </w:rPr>
              <w:t>სარქველი</w:t>
            </w:r>
            <w:proofErr w:type="spellEnd"/>
            <w:r w:rsidRPr="009E22B5">
              <w:rPr>
                <w:rFonts w:cs="Calibri"/>
                <w:color w:val="000000"/>
              </w:rPr>
              <w:t xml:space="preserve"> DN200 - PN25</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4</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proofErr w:type="spellStart"/>
            <w:r w:rsidRPr="009E22B5">
              <w:rPr>
                <w:rFonts w:cs="Calibri"/>
                <w:color w:val="000000"/>
              </w:rPr>
              <w:t>ცალი</w:t>
            </w:r>
            <w:proofErr w:type="spellEnd"/>
          </w:p>
        </w:tc>
      </w:tr>
      <w:tr w:rsidR="009E22B5" w:rsidRPr="009E22B5" w:rsidTr="009E22B5">
        <w:trPr>
          <w:trHeight w:val="29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8</w:t>
            </w:r>
          </w:p>
        </w:tc>
        <w:tc>
          <w:tcPr>
            <w:tcW w:w="5065" w:type="dxa"/>
            <w:tcBorders>
              <w:top w:val="nil"/>
              <w:left w:val="nil"/>
              <w:bottom w:val="single" w:sz="4" w:space="0" w:color="auto"/>
              <w:right w:val="single" w:sz="4" w:space="0" w:color="auto"/>
            </w:tcBorders>
            <w:shd w:val="clear" w:color="auto" w:fill="auto"/>
            <w:vAlign w:val="bottom"/>
            <w:hideMark/>
          </w:tcPr>
          <w:p w:rsidR="009E22B5" w:rsidRPr="009E22B5" w:rsidRDefault="009E22B5" w:rsidP="009E22B5">
            <w:pPr>
              <w:spacing w:after="0" w:line="240" w:lineRule="auto"/>
              <w:rPr>
                <w:rFonts w:cs="Calibri"/>
                <w:color w:val="000000"/>
              </w:rPr>
            </w:pPr>
            <w:proofErr w:type="spellStart"/>
            <w:r w:rsidRPr="009E22B5">
              <w:rPr>
                <w:rFonts w:cs="Calibri"/>
                <w:color w:val="000000"/>
              </w:rPr>
              <w:t>ფოლადის</w:t>
            </w:r>
            <w:proofErr w:type="spellEnd"/>
            <w:r w:rsidRPr="009E22B5">
              <w:rPr>
                <w:rFonts w:cs="Calibri"/>
                <w:color w:val="000000"/>
              </w:rPr>
              <w:t xml:space="preserve"> </w:t>
            </w:r>
            <w:proofErr w:type="spellStart"/>
            <w:r w:rsidRPr="009E22B5">
              <w:rPr>
                <w:rFonts w:cs="Calibri"/>
                <w:color w:val="000000"/>
              </w:rPr>
              <w:t>სარქველი</w:t>
            </w:r>
            <w:proofErr w:type="spellEnd"/>
            <w:r w:rsidRPr="009E22B5">
              <w:rPr>
                <w:rFonts w:cs="Calibri"/>
                <w:color w:val="000000"/>
              </w:rPr>
              <w:t xml:space="preserve"> </w:t>
            </w:r>
            <w:proofErr w:type="spellStart"/>
            <w:r w:rsidRPr="009E22B5">
              <w:rPr>
                <w:rFonts w:cs="Calibri"/>
                <w:color w:val="000000"/>
              </w:rPr>
              <w:t>ელ</w:t>
            </w:r>
            <w:proofErr w:type="spellEnd"/>
            <w:r w:rsidRPr="009E22B5">
              <w:rPr>
                <w:rFonts w:cs="Calibri"/>
                <w:color w:val="000000"/>
              </w:rPr>
              <w:t xml:space="preserve">. </w:t>
            </w:r>
            <w:proofErr w:type="spellStart"/>
            <w:r w:rsidRPr="009E22B5">
              <w:rPr>
                <w:rFonts w:cs="Calibri"/>
                <w:color w:val="000000"/>
              </w:rPr>
              <w:t>ამძრავით</w:t>
            </w:r>
            <w:proofErr w:type="spellEnd"/>
            <w:r w:rsidRPr="009E22B5">
              <w:rPr>
                <w:rFonts w:cs="Calibri"/>
                <w:color w:val="000000"/>
              </w:rPr>
              <w:t xml:space="preserve"> DN150 - PN40</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2</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proofErr w:type="spellStart"/>
            <w:r w:rsidRPr="009E22B5">
              <w:rPr>
                <w:rFonts w:cs="Calibri"/>
                <w:color w:val="000000"/>
              </w:rPr>
              <w:t>ცალი</w:t>
            </w:r>
            <w:proofErr w:type="spellEnd"/>
          </w:p>
        </w:tc>
      </w:tr>
      <w:tr w:rsidR="009E22B5" w:rsidRPr="009E22B5" w:rsidTr="009E22B5">
        <w:trPr>
          <w:trHeight w:val="29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9</w:t>
            </w:r>
          </w:p>
        </w:tc>
        <w:tc>
          <w:tcPr>
            <w:tcW w:w="5065" w:type="dxa"/>
            <w:tcBorders>
              <w:top w:val="nil"/>
              <w:left w:val="nil"/>
              <w:bottom w:val="single" w:sz="4" w:space="0" w:color="auto"/>
              <w:right w:val="single" w:sz="4" w:space="0" w:color="auto"/>
            </w:tcBorders>
            <w:shd w:val="clear" w:color="auto" w:fill="auto"/>
            <w:noWrap/>
            <w:vAlign w:val="bottom"/>
            <w:hideMark/>
          </w:tcPr>
          <w:p w:rsidR="009E22B5" w:rsidRPr="009E22B5" w:rsidRDefault="009E22B5" w:rsidP="009E22B5">
            <w:pPr>
              <w:spacing w:after="0" w:line="240" w:lineRule="auto"/>
              <w:rPr>
                <w:rFonts w:cs="Calibri"/>
                <w:color w:val="000000"/>
              </w:rPr>
            </w:pPr>
            <w:proofErr w:type="spellStart"/>
            <w:r w:rsidRPr="009E22B5">
              <w:rPr>
                <w:rFonts w:cs="Calibri"/>
                <w:color w:val="000000"/>
              </w:rPr>
              <w:t>ფოლადის</w:t>
            </w:r>
            <w:proofErr w:type="spellEnd"/>
            <w:r w:rsidRPr="009E22B5">
              <w:rPr>
                <w:rFonts w:cs="Calibri"/>
                <w:color w:val="000000"/>
              </w:rPr>
              <w:t xml:space="preserve"> </w:t>
            </w:r>
            <w:proofErr w:type="spellStart"/>
            <w:r w:rsidRPr="009E22B5">
              <w:rPr>
                <w:rFonts w:cs="Calibri"/>
                <w:color w:val="000000"/>
              </w:rPr>
              <w:t>სარქველი</w:t>
            </w:r>
            <w:proofErr w:type="spellEnd"/>
            <w:r w:rsidRPr="009E22B5">
              <w:rPr>
                <w:rFonts w:cs="Calibri"/>
                <w:color w:val="000000"/>
              </w:rPr>
              <w:t xml:space="preserve"> </w:t>
            </w:r>
            <w:proofErr w:type="spellStart"/>
            <w:r w:rsidRPr="009E22B5">
              <w:rPr>
                <w:rFonts w:cs="Calibri"/>
                <w:color w:val="000000"/>
              </w:rPr>
              <w:t>ელ</w:t>
            </w:r>
            <w:proofErr w:type="spellEnd"/>
            <w:r w:rsidRPr="009E22B5">
              <w:rPr>
                <w:rFonts w:cs="Calibri"/>
                <w:color w:val="000000"/>
              </w:rPr>
              <w:t xml:space="preserve">. </w:t>
            </w:r>
            <w:proofErr w:type="spellStart"/>
            <w:r w:rsidRPr="009E22B5">
              <w:rPr>
                <w:rFonts w:cs="Calibri"/>
                <w:color w:val="000000"/>
              </w:rPr>
              <w:t>ამძრავით</w:t>
            </w:r>
            <w:proofErr w:type="spellEnd"/>
            <w:r w:rsidRPr="009E22B5">
              <w:rPr>
                <w:rFonts w:cs="Calibri"/>
                <w:color w:val="000000"/>
              </w:rPr>
              <w:t xml:space="preserve"> DN250 - PN40</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r w:rsidRPr="009E22B5">
              <w:rPr>
                <w:rFonts w:cs="Calibri"/>
                <w:color w:val="000000"/>
              </w:rPr>
              <w:t>1</w:t>
            </w:r>
          </w:p>
        </w:tc>
        <w:tc>
          <w:tcPr>
            <w:tcW w:w="960" w:type="dxa"/>
            <w:tcBorders>
              <w:top w:val="nil"/>
              <w:left w:val="nil"/>
              <w:bottom w:val="single" w:sz="4" w:space="0" w:color="auto"/>
              <w:right w:val="single" w:sz="4" w:space="0" w:color="auto"/>
            </w:tcBorders>
            <w:shd w:val="clear" w:color="auto" w:fill="auto"/>
            <w:noWrap/>
            <w:vAlign w:val="center"/>
            <w:hideMark/>
          </w:tcPr>
          <w:p w:rsidR="009E22B5" w:rsidRPr="009E22B5" w:rsidRDefault="009E22B5" w:rsidP="009E22B5">
            <w:pPr>
              <w:spacing w:after="0" w:line="240" w:lineRule="auto"/>
              <w:jc w:val="center"/>
              <w:rPr>
                <w:rFonts w:cs="Calibri"/>
                <w:color w:val="000000"/>
              </w:rPr>
            </w:pPr>
            <w:proofErr w:type="spellStart"/>
            <w:r w:rsidRPr="009E22B5">
              <w:rPr>
                <w:rFonts w:cs="Calibri"/>
                <w:color w:val="000000"/>
              </w:rPr>
              <w:t>ცალი</w:t>
            </w:r>
            <w:proofErr w:type="spellEnd"/>
          </w:p>
        </w:tc>
      </w:tr>
    </w:tbl>
    <w:p w:rsidR="00C5612D" w:rsidRPr="00D3460F" w:rsidRDefault="00C5612D" w:rsidP="00696A50">
      <w:pPr>
        <w:spacing w:after="0" w:line="240" w:lineRule="auto"/>
        <w:jc w:val="both"/>
        <w:rPr>
          <w:rFonts w:ascii="Sylfaen" w:hAnsi="Sylfaen" w:cs="Sylfaen"/>
        </w:rPr>
      </w:pPr>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rsidR="00696A50" w:rsidRPr="00696A50" w:rsidRDefault="00696A50" w:rsidP="007D0C6C">
      <w:pPr>
        <w:spacing w:after="0" w:line="240" w:lineRule="auto"/>
        <w:rPr>
          <w:rFonts w:ascii="Sylfaen" w:hAnsi="Sylfaen" w:cs="Sylfaen"/>
          <w:b/>
          <w:sz w:val="6"/>
          <w:lang w:val="ka-GE"/>
        </w:rPr>
      </w:pPr>
    </w:p>
    <w:p w:rsidR="00E6136A" w:rsidRDefault="00E6136A" w:rsidP="00260FED">
      <w:pPr>
        <w:spacing w:after="0" w:line="240" w:lineRule="auto"/>
        <w:jc w:val="both"/>
        <w:rPr>
          <w:rFonts w:ascii="Sylfaen" w:hAnsi="Sylfaen" w:cs="Sylfaen"/>
          <w:lang w:val="ka-GE"/>
        </w:rPr>
      </w:pPr>
    </w:p>
    <w:p w:rsidR="00260FED" w:rsidRDefault="00970713" w:rsidP="00260FED">
      <w:pPr>
        <w:spacing w:after="0" w:line="240" w:lineRule="auto"/>
        <w:jc w:val="both"/>
        <w:rPr>
          <w:rFonts w:ascii="Sylfaen" w:hAnsi="Sylfaen" w:cs="Sylfaen"/>
          <w:lang w:val="ka-GE"/>
        </w:rPr>
      </w:pPr>
      <w:r>
        <w:rPr>
          <w:rFonts w:ascii="Sylfaen" w:hAnsi="Sylfaen" w:cs="Sylfaen"/>
          <w:u w:val="single"/>
          <w:lang w:val="ka-GE"/>
        </w:rPr>
        <w:t>ჩამკეთ მარეგულირებელი სარქველები უნდა იყოს შედუღებადი დაბოლოებებით (მილტუჩებით არ განიხილება)</w:t>
      </w:r>
    </w:p>
    <w:p w:rsidR="00145C9B" w:rsidRDefault="00145C9B" w:rsidP="00260FED">
      <w:pPr>
        <w:spacing w:after="0" w:line="240" w:lineRule="auto"/>
        <w:jc w:val="both"/>
        <w:rPr>
          <w:rFonts w:ascii="Sylfaen" w:hAnsi="Sylfaen" w:cs="Sylfaen"/>
          <w:lang w:val="ka-GE"/>
        </w:rPr>
      </w:pPr>
    </w:p>
    <w:p w:rsidR="00260FED" w:rsidRDefault="00260FED" w:rsidP="00260FED">
      <w:pPr>
        <w:spacing w:after="0" w:line="240" w:lineRule="auto"/>
        <w:jc w:val="both"/>
        <w:rPr>
          <w:rFonts w:ascii="Sylfaen" w:hAnsi="Sylfaen" w:cs="Sylfaen"/>
          <w:lang w:val="ka-GE"/>
        </w:rPr>
      </w:pPr>
      <w:r w:rsidRPr="00260FED">
        <w:rPr>
          <w:rFonts w:ascii="Sylfaen" w:hAnsi="Sylfaen" w:cs="Sylfaen"/>
          <w:lang w:val="ka-GE"/>
        </w:rPr>
        <w:t>აღნიშვნების გაშიფრვა:</w:t>
      </w:r>
    </w:p>
    <w:p w:rsidR="002D6C66" w:rsidRPr="00260FED" w:rsidRDefault="002D6C66" w:rsidP="00260FED">
      <w:pPr>
        <w:spacing w:after="0" w:line="240" w:lineRule="auto"/>
        <w:jc w:val="both"/>
        <w:rPr>
          <w:rFonts w:ascii="Sylfaen" w:hAnsi="Sylfaen" w:cs="Sylfaen"/>
          <w:lang w:val="ka-GE"/>
        </w:rPr>
      </w:pPr>
    </w:p>
    <w:p w:rsidR="00260FED" w:rsidRPr="00970713" w:rsidRDefault="00970713" w:rsidP="002D6C66">
      <w:pPr>
        <w:spacing w:after="120" w:line="240" w:lineRule="auto"/>
        <w:rPr>
          <w:rFonts w:ascii="Sylfaen" w:hAnsi="Sylfaen" w:cs="Sylfaen"/>
          <w:lang w:val="ka-GE"/>
        </w:rPr>
      </w:pPr>
      <w:r>
        <w:rPr>
          <w:rFonts w:ascii="Sylfaen" w:hAnsi="Sylfaen" w:cs="Sylfaen"/>
        </w:rPr>
        <w:t>DN</w:t>
      </w:r>
      <w:r w:rsidR="00260FED">
        <w:rPr>
          <w:rFonts w:ascii="Sylfaen" w:hAnsi="Sylfaen" w:cs="Sylfaen"/>
          <w:lang w:val="ka-GE"/>
        </w:rPr>
        <w:t xml:space="preserve"> - </w:t>
      </w:r>
      <w:r>
        <w:rPr>
          <w:rFonts w:ascii="Sylfaen" w:hAnsi="Sylfaen" w:cs="Sylfaen"/>
          <w:lang w:val="ka-GE"/>
        </w:rPr>
        <w:t>ნომინალური დიამეტრი</w:t>
      </w:r>
    </w:p>
    <w:p w:rsidR="00260FED" w:rsidRPr="00970713" w:rsidRDefault="00970713" w:rsidP="002D6C66">
      <w:pPr>
        <w:spacing w:after="120" w:line="240" w:lineRule="auto"/>
        <w:rPr>
          <w:rFonts w:ascii="Sylfaen" w:hAnsi="Sylfaen" w:cs="Sylfaen"/>
          <w:lang w:val="ka-GE"/>
        </w:rPr>
      </w:pPr>
      <w:r>
        <w:rPr>
          <w:rFonts w:ascii="Sylfaen" w:hAnsi="Sylfaen" w:cs="Sylfaen"/>
        </w:rPr>
        <w:t>PN</w:t>
      </w:r>
      <w:r w:rsidR="00260FED">
        <w:rPr>
          <w:rFonts w:ascii="Sylfaen" w:hAnsi="Sylfaen" w:cs="Sylfaen"/>
          <w:lang w:val="ka-GE"/>
        </w:rPr>
        <w:t xml:space="preserve"> </w:t>
      </w:r>
      <w:r>
        <w:rPr>
          <w:rFonts w:ascii="Sylfaen" w:hAnsi="Sylfaen" w:cs="Sylfaen"/>
          <w:lang w:val="ka-GE"/>
        </w:rPr>
        <w:t>–</w:t>
      </w:r>
      <w:r w:rsidR="00260FED">
        <w:rPr>
          <w:rFonts w:ascii="Sylfaen" w:hAnsi="Sylfaen" w:cs="Sylfaen"/>
          <w:lang w:val="ka-GE"/>
        </w:rPr>
        <w:t xml:space="preserve"> </w:t>
      </w:r>
      <w:r>
        <w:rPr>
          <w:rFonts w:ascii="Sylfaen" w:hAnsi="Sylfaen" w:cs="Sylfaen"/>
          <w:lang w:val="ka-GE"/>
        </w:rPr>
        <w:t>ნომინალური წნევა</w:t>
      </w:r>
    </w:p>
    <w:p w:rsidR="007660C0" w:rsidRPr="007660C0" w:rsidRDefault="007660C0" w:rsidP="002D6C66">
      <w:pPr>
        <w:jc w:val="both"/>
        <w:rPr>
          <w:rFonts w:ascii="Sylfaen" w:hAnsi="Sylfaen" w:cs="Sylfaen"/>
          <w:b/>
          <w:sz w:val="8"/>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color w:val="222222"/>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sidR="0076501E">
        <w:rPr>
          <w:rFonts w:ascii="Sylfaen" w:hAnsi="Sylfaen" w:cs="Sylfaen"/>
          <w:lang w:val="ka-GE"/>
        </w:rPr>
        <w:t xml:space="preserve">არა უგვიანეს </w:t>
      </w:r>
      <w:r w:rsidRPr="00EA4C30">
        <w:rPr>
          <w:rFonts w:ascii="Sylfaen" w:hAnsi="Sylfaen" w:cs="Sylfaen"/>
          <w:lang w:val="ka-GE"/>
        </w:rPr>
        <w:t>90 დღის ვადაში.</w:t>
      </w:r>
    </w:p>
    <w:p w:rsidR="002D6C66" w:rsidRDefault="002D6C66" w:rsidP="002D6C66">
      <w:pPr>
        <w:jc w:val="both"/>
        <w:rPr>
          <w:rFonts w:ascii="Sylfaen" w:hAnsi="Sylfaen"/>
          <w:b/>
          <w:lang w:val="ka-GE"/>
        </w:rPr>
      </w:pPr>
      <w:r w:rsidRPr="00E90A78">
        <w:rPr>
          <w:rFonts w:ascii="Sylfaen" w:hAnsi="Sylfaen" w:cs="Sylfaen"/>
          <w:b/>
        </w:rPr>
        <w:t>1.5</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t>თბილისი, წყალსადენის ქ. N7</w:t>
      </w:r>
    </w:p>
    <w:p w:rsidR="0044376C" w:rsidRDefault="001466B2" w:rsidP="00FD35B5">
      <w:pPr>
        <w:rPr>
          <w:rFonts w:ascii="Sylfaen" w:hAnsi="Sylfaen"/>
          <w:b/>
          <w:lang w:val="ka-GE"/>
        </w:rPr>
      </w:pPr>
      <w:r>
        <w:rPr>
          <w:rFonts w:ascii="Sylfaen" w:hAnsi="Sylfaen"/>
          <w:b/>
        </w:rPr>
        <w:lastRenderedPageBreak/>
        <w:t>1.</w:t>
      </w:r>
      <w:r w:rsidR="002D6C66">
        <w:rPr>
          <w:rFonts w:ascii="Sylfaen" w:hAnsi="Sylfaen"/>
          <w:b/>
          <w:lang w:val="ka-GE"/>
        </w:rPr>
        <w:t>6</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r>
        <w:rPr>
          <w:sz w:val="22"/>
          <w:szCs w:val="22"/>
        </w:rPr>
        <w:t>საგარანტიო</w:t>
      </w:r>
      <w:proofErr w:type="spellEnd"/>
      <w:r>
        <w:rPr>
          <w:sz w:val="22"/>
          <w:szCs w:val="22"/>
        </w:rPr>
        <w:t xml:space="preserve"> </w:t>
      </w:r>
      <w:proofErr w:type="spellStart"/>
      <w:r>
        <w:rPr>
          <w:sz w:val="22"/>
          <w:szCs w:val="22"/>
        </w:rPr>
        <w:t>ვალდებულება</w:t>
      </w:r>
      <w:proofErr w:type="spellEnd"/>
      <w:r>
        <w:rPr>
          <w:rFonts w:ascii="Times New Roman" w:hAnsi="Times New Roman" w:cs="Times New Roman"/>
          <w:b/>
          <w:bCs/>
          <w:sz w:val="22"/>
          <w:szCs w:val="22"/>
        </w:rPr>
        <w:t xml:space="preserve">: </w:t>
      </w:r>
      <w:proofErr w:type="spellStart"/>
      <w:r>
        <w:rPr>
          <w:sz w:val="22"/>
          <w:szCs w:val="22"/>
        </w:rPr>
        <w:t>მხარეების</w:t>
      </w:r>
      <w:proofErr w:type="spellEnd"/>
      <w:r>
        <w:rPr>
          <w:sz w:val="22"/>
          <w:szCs w:val="22"/>
        </w:rPr>
        <w:t xml:space="preserve"> </w:t>
      </w:r>
      <w:proofErr w:type="spellStart"/>
      <w:r>
        <w:rPr>
          <w:sz w:val="22"/>
          <w:szCs w:val="22"/>
        </w:rPr>
        <w:t>მიერ</w:t>
      </w:r>
      <w:proofErr w:type="spellEnd"/>
      <w:r>
        <w:rPr>
          <w:sz w:val="22"/>
          <w:szCs w:val="22"/>
        </w:rPr>
        <w:t xml:space="preserve"> </w:t>
      </w:r>
      <w:proofErr w:type="spellStart"/>
      <w:r>
        <w:rPr>
          <w:sz w:val="22"/>
          <w:szCs w:val="22"/>
        </w:rPr>
        <w:t>მიწოდებულ</w:t>
      </w:r>
      <w:proofErr w:type="spellEnd"/>
      <w:r>
        <w:rPr>
          <w:sz w:val="22"/>
          <w:szCs w:val="22"/>
        </w:rPr>
        <w:t xml:space="preserve"> </w:t>
      </w:r>
      <w:proofErr w:type="spellStart"/>
      <w:r>
        <w:rPr>
          <w:sz w:val="22"/>
          <w:szCs w:val="22"/>
        </w:rPr>
        <w:t>საქონელზე</w:t>
      </w:r>
      <w:proofErr w:type="spellEnd"/>
      <w:r>
        <w:rPr>
          <w:sz w:val="22"/>
          <w:szCs w:val="22"/>
        </w:rPr>
        <w:t xml:space="preserve"> </w:t>
      </w:r>
      <w:proofErr w:type="spellStart"/>
      <w:r>
        <w:rPr>
          <w:sz w:val="22"/>
          <w:szCs w:val="22"/>
        </w:rPr>
        <w:t>მიღება</w:t>
      </w:r>
      <w:r>
        <w:rPr>
          <w:rFonts w:ascii="Times New Roman" w:hAnsi="Times New Roman" w:cs="Times New Roman"/>
          <w:b/>
          <w:bCs/>
          <w:sz w:val="22"/>
          <w:szCs w:val="22"/>
        </w:rPr>
        <w:t>-</w:t>
      </w:r>
      <w:r>
        <w:rPr>
          <w:sz w:val="22"/>
          <w:szCs w:val="22"/>
        </w:rPr>
        <w:t>ჩაბარების</w:t>
      </w:r>
      <w:proofErr w:type="spellEnd"/>
      <w:r>
        <w:rPr>
          <w:sz w:val="22"/>
          <w:szCs w:val="22"/>
        </w:rPr>
        <w:t xml:space="preserve"> </w:t>
      </w:r>
      <w:proofErr w:type="spellStart"/>
      <w:r>
        <w:rPr>
          <w:sz w:val="22"/>
          <w:szCs w:val="22"/>
        </w:rPr>
        <w:t>აქტის</w:t>
      </w:r>
      <w:proofErr w:type="spellEnd"/>
      <w:r>
        <w:rPr>
          <w:sz w:val="22"/>
          <w:szCs w:val="22"/>
        </w:rPr>
        <w:t xml:space="preserve"> </w:t>
      </w:r>
      <w:proofErr w:type="spellStart"/>
      <w:r>
        <w:rPr>
          <w:sz w:val="22"/>
          <w:szCs w:val="22"/>
        </w:rPr>
        <w:t>ხელმოწერიდან</w:t>
      </w:r>
      <w:proofErr w:type="spellEnd"/>
      <w:r>
        <w:rPr>
          <w:sz w:val="22"/>
          <w:szCs w:val="22"/>
        </w:rPr>
        <w:t xml:space="preserve"> </w:t>
      </w:r>
      <w:r w:rsidR="0076501E">
        <w:rPr>
          <w:sz w:val="22"/>
          <w:szCs w:val="22"/>
          <w:lang w:val="ka-GE"/>
        </w:rPr>
        <w:t>36</w:t>
      </w:r>
      <w:r>
        <w:rPr>
          <w:sz w:val="22"/>
          <w:szCs w:val="22"/>
        </w:rPr>
        <w:t xml:space="preserve"> (</w:t>
      </w:r>
      <w:r w:rsidR="0076501E">
        <w:rPr>
          <w:sz w:val="22"/>
          <w:szCs w:val="22"/>
          <w:lang w:val="ka-GE"/>
        </w:rPr>
        <w:t>ოცდათექვსმეტი</w:t>
      </w:r>
      <w:r>
        <w:rPr>
          <w:sz w:val="22"/>
          <w:szCs w:val="22"/>
        </w:rPr>
        <w:t>)</w:t>
      </w:r>
      <w:r>
        <w:rPr>
          <w:sz w:val="22"/>
          <w:szCs w:val="22"/>
          <w:lang w:val="ka-GE"/>
        </w:rPr>
        <w:t xml:space="preserve"> თვე</w:t>
      </w:r>
    </w:p>
    <w:p w:rsidR="00051EEB" w:rsidRPr="00F20767" w:rsidRDefault="00051EEB" w:rsidP="00051EEB">
      <w:pPr>
        <w:pStyle w:val="Default"/>
        <w:rPr>
          <w:rFonts w:ascii="Times New Roman" w:hAnsi="Times New Roman" w:cs="Times New Roman"/>
          <w:sz w:val="22"/>
          <w:szCs w:val="22"/>
          <w:lang w:val="ka-GE"/>
        </w:rPr>
      </w:pPr>
    </w:p>
    <w:p w:rsidR="00970713" w:rsidRDefault="00970713" w:rsidP="001B055A">
      <w:pPr>
        <w:spacing w:after="0" w:line="240" w:lineRule="auto"/>
        <w:jc w:val="both"/>
        <w:rPr>
          <w:rFonts w:ascii="Sylfaen" w:hAnsi="Sylfaen"/>
          <w:b/>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2D6C66">
        <w:rPr>
          <w:rFonts w:ascii="Sylfaen" w:hAnsi="Sylfaen"/>
          <w:b/>
          <w:lang w:val="ka-GE"/>
        </w:rPr>
        <w:t>7</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t>მწარმოებელ კომპანიას</w:t>
      </w:r>
      <w:r w:rsidR="007660C0">
        <w:rPr>
          <w:rFonts w:ascii="Sylfaen" w:hAnsi="Sylfaen"/>
        </w:rPr>
        <w:t>/</w:t>
      </w:r>
      <w:r w:rsidR="007660C0">
        <w:rPr>
          <w:rFonts w:ascii="Sylfaen" w:hAnsi="Sylfaen"/>
          <w:lang w:val="ka-GE"/>
        </w:rPr>
        <w:t>ქარხანას</w:t>
      </w:r>
      <w:r>
        <w:rPr>
          <w:rFonts w:ascii="Sylfaen" w:hAnsi="Sylfaen"/>
          <w:lang w:val="ka-GE"/>
        </w:rPr>
        <w:t xml:space="preserve"> </w:t>
      </w:r>
      <w:r w:rsidR="00970713">
        <w:rPr>
          <w:rFonts w:ascii="Sylfaen" w:hAnsi="Sylfaen"/>
          <w:lang w:val="ka-GE"/>
        </w:rPr>
        <w:t>უნდა</w:t>
      </w:r>
      <w:r>
        <w:rPr>
          <w:rFonts w:ascii="Sylfaen" w:hAnsi="Sylfaen"/>
          <w:lang w:val="ka-GE"/>
        </w:rPr>
        <w:t xml:space="preserve"> გააჩნდეს შესყიდვის ობიექტის წარმოების მინიმუმ </w:t>
      </w:r>
      <w:r w:rsidR="00970713">
        <w:rPr>
          <w:rFonts w:ascii="Sylfaen" w:hAnsi="Sylfaen"/>
          <w:lang w:val="ka-GE"/>
        </w:rPr>
        <w:t>2</w:t>
      </w:r>
      <w:r>
        <w:rPr>
          <w:rFonts w:ascii="Sylfaen" w:hAnsi="Sylfaen"/>
          <w:lang w:val="ka-GE"/>
        </w:rPr>
        <w:t>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Pr>
          <w:rFonts w:ascii="Sylfaen" w:hAnsi="Sylfaen"/>
          <w:lang w:val="ka-GE"/>
        </w:rPr>
        <w:t>ანგარიშსწორება კ</w:t>
      </w:r>
      <w:r w:rsidR="00000015" w:rsidRPr="00EA4C30">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EA4C30">
        <w:rPr>
          <w:rFonts w:ascii="Sylfaen" w:hAnsi="Sylfaen"/>
          <w:lang w:val="ka-GE"/>
        </w:rPr>
        <w:t>.</w:t>
      </w:r>
      <w:r>
        <w:rPr>
          <w:rFonts w:ascii="Sylfaen" w:hAnsi="Sylfaen"/>
          <w:lang w:val="ka-GE"/>
        </w:rPr>
        <w:t xml:space="preserve"> </w:t>
      </w:r>
    </w:p>
    <w:p w:rsidR="0071455F" w:rsidRDefault="00EA4C30" w:rsidP="001B055A">
      <w:pPr>
        <w:spacing w:after="0" w:line="240" w:lineRule="auto"/>
        <w:jc w:val="both"/>
        <w:rPr>
          <w:rFonts w:ascii="Sylfaen" w:hAnsi="Sylfaen"/>
          <w:lang w:val="ka-GE"/>
        </w:rPr>
      </w:pPr>
      <w:r>
        <w:rPr>
          <w:rFonts w:ascii="Sylfaen" w:hAnsi="Sylfaen"/>
          <w:lang w:val="ka-GE"/>
        </w:rPr>
        <w:t xml:space="preserve">მომწოდებელი უფლებამოსილია მოითხოვოს ავანსი არა უმეტეს </w:t>
      </w:r>
      <w:r w:rsidR="00970713">
        <w:rPr>
          <w:rFonts w:ascii="Sylfaen" w:hAnsi="Sylfaen"/>
          <w:lang w:val="ka-GE"/>
        </w:rPr>
        <w:t>3</w:t>
      </w:r>
      <w:r>
        <w:rPr>
          <w:rFonts w:ascii="Sylfaen" w:hAnsi="Sylfaen"/>
          <w:lang w:val="ka-GE"/>
        </w:rPr>
        <w:t>0%-სა, მხოლოდ საბანკო გარანტიის წარდგენის საფუძველზე</w:t>
      </w: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71455F" w:rsidP="0071455F">
      <w:pPr>
        <w:spacing w:after="0"/>
        <w:jc w:val="both"/>
        <w:rPr>
          <w:rFonts w:ascii="Sylfaen" w:hAnsi="Sylfaen" w:cs="Sylfaen"/>
          <w:bCs/>
          <w:lang w:val="ka-GE"/>
        </w:rPr>
      </w:pPr>
      <w:r>
        <w:rPr>
          <w:rFonts w:ascii="Sylfaen" w:hAnsi="Sylfaen"/>
          <w:lang w:val="ka-GE"/>
        </w:rPr>
        <w:t xml:space="preserve">2. </w:t>
      </w:r>
      <w:r>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71455F" w:rsidP="0071455F">
      <w:pPr>
        <w:spacing w:before="240" w:after="160"/>
        <w:jc w:val="both"/>
        <w:rPr>
          <w:rFonts w:ascii="Sylfaen" w:hAnsi="Sylfaen"/>
          <w:lang w:val="ka-GE"/>
        </w:rPr>
      </w:pPr>
      <w:r>
        <w:rPr>
          <w:rFonts w:ascii="Sylfaen" w:hAnsi="Sylfaen"/>
          <w:lang w:val="ka-GE"/>
        </w:rPr>
        <w:t xml:space="preserve">3. </w:t>
      </w:r>
      <w:r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Default="0076501E" w:rsidP="0071455F">
      <w:pPr>
        <w:jc w:val="both"/>
        <w:rPr>
          <w:rFonts w:ascii="Sylfaen" w:hAnsi="Sylfaen"/>
          <w:b/>
          <w:lang w:val="ka-GE"/>
        </w:rPr>
      </w:pP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lastRenderedPageBreak/>
        <w:t>გაკოტრების პროცესში</w:t>
      </w:r>
      <w:r w:rsidRPr="00E37C5C">
        <w:rPr>
          <w:rFonts w:ascii="AcadNusx" w:hAnsi="AcadNusx"/>
          <w:lang w:val="ka-GE"/>
        </w:rPr>
        <w:t>;</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535603">
        <w:fldChar w:fldCharType="begin"/>
      </w:r>
      <w:r w:rsidR="00535603">
        <w:instrText xml:space="preserve"> HYPERLINK "http://www.tenders.ge" </w:instrText>
      </w:r>
      <w:r w:rsidR="00535603">
        <w:fldChar w:fldCharType="separate"/>
      </w:r>
      <w:r w:rsidRPr="00E37C5C">
        <w:rPr>
          <w:rStyle w:val="Hyperlink"/>
          <w:rFonts w:ascii="Sylfaen" w:hAnsi="Sylfaen"/>
          <w:lang w:val="ka-GE"/>
        </w:rPr>
        <w:t>www.tenders.ge</w:t>
      </w:r>
      <w:r w:rsidR="00535603">
        <w:rPr>
          <w:rStyle w:val="Hyperlink"/>
          <w:rFonts w:ascii="Sylfaen" w:hAnsi="Sylfaen"/>
          <w:lang w:val="ka-GE"/>
        </w:rPr>
        <w:fldChar w:fldCharType="end"/>
      </w:r>
    </w:p>
    <w:p w:rsidR="005B3F1A" w:rsidRPr="0096028F" w:rsidRDefault="005B3F1A" w:rsidP="005B3F1A">
      <w:pPr>
        <w:spacing w:after="0"/>
        <w:jc w:val="both"/>
        <w:rPr>
          <w:rFonts w:ascii="Sylfaen" w:hAnsi="Sylfaen"/>
        </w:rPr>
      </w:pPr>
      <w:r>
        <w:rPr>
          <w:rFonts w:ascii="Sylfaen" w:hAnsi="Sylfaen"/>
          <w:lang w:val="ka-GE"/>
        </w:rPr>
        <w:lastRenderedPageBreak/>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Default="005B3F1A" w:rsidP="005B3F1A">
      <w:pPr>
        <w:spacing w:after="0"/>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7660C0" w:rsidRPr="00E37C5C" w:rsidRDefault="007660C0" w:rsidP="005B3F1A">
      <w:pPr>
        <w:spacing w:after="0"/>
        <w:jc w:val="both"/>
        <w:rPr>
          <w:rFonts w:ascii="AcadNusx" w:hAnsi="AcadNusx"/>
          <w:b/>
          <w:u w:val="single"/>
        </w:rPr>
      </w:pPr>
      <w:bookmarkStart w:id="0" w:name="_GoBack"/>
      <w:bookmarkEnd w:id="0"/>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vtsiklauri@gwp.ge</w:t>
      </w:r>
    </w:p>
    <w:p w:rsidR="005B3F1A" w:rsidRPr="00970713" w:rsidRDefault="005B3F1A" w:rsidP="005B3F1A">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1148); </w:t>
      </w:r>
      <w:r w:rsidR="00970713">
        <w:rPr>
          <w:rFonts w:cs="Arial"/>
          <w:lang w:val="ka-GE"/>
        </w:rPr>
        <w:t>577 73 66 44</w:t>
      </w:r>
    </w:p>
    <w:p w:rsidR="002D6C66" w:rsidRDefault="002D6C66" w:rsidP="005B3F1A">
      <w:pPr>
        <w:spacing w:after="0"/>
        <w:jc w:val="both"/>
        <w:rPr>
          <w:rFonts w:cs="Arial"/>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 xml:space="preserve">ელ. ფოსტა: ikhvadagadze@gwp.ge </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02439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603" w:rsidRDefault="00535603" w:rsidP="007902EA">
      <w:pPr>
        <w:spacing w:after="0" w:line="240" w:lineRule="auto"/>
      </w:pPr>
      <w:r>
        <w:separator/>
      </w:r>
    </w:p>
  </w:endnote>
  <w:endnote w:type="continuationSeparator" w:id="0">
    <w:p w:rsidR="00535603" w:rsidRDefault="0053560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7660C0">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603" w:rsidRDefault="00535603" w:rsidP="007902EA">
      <w:pPr>
        <w:spacing w:after="0" w:line="240" w:lineRule="auto"/>
      </w:pPr>
      <w:r>
        <w:separator/>
      </w:r>
    </w:p>
  </w:footnote>
  <w:footnote w:type="continuationSeparator" w:id="0">
    <w:p w:rsidR="00535603" w:rsidRDefault="0053560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7AAE"/>
    <w:rsid w:val="00300E22"/>
    <w:rsid w:val="003011B3"/>
    <w:rsid w:val="00302948"/>
    <w:rsid w:val="00303697"/>
    <w:rsid w:val="00316C88"/>
    <w:rsid w:val="00320435"/>
    <w:rsid w:val="00320878"/>
    <w:rsid w:val="003233D9"/>
    <w:rsid w:val="003265A2"/>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645"/>
    <w:rsid w:val="004B09C9"/>
    <w:rsid w:val="004B0CF7"/>
    <w:rsid w:val="004B2C73"/>
    <w:rsid w:val="004C1E0D"/>
    <w:rsid w:val="004C3ECC"/>
    <w:rsid w:val="004D3679"/>
    <w:rsid w:val="004D3D1C"/>
    <w:rsid w:val="004D747F"/>
    <w:rsid w:val="004E36F2"/>
    <w:rsid w:val="004E7665"/>
    <w:rsid w:val="005111AB"/>
    <w:rsid w:val="005248B1"/>
    <w:rsid w:val="0052656B"/>
    <w:rsid w:val="00533234"/>
    <w:rsid w:val="00535603"/>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74EB"/>
    <w:rsid w:val="00764A65"/>
    <w:rsid w:val="0076501E"/>
    <w:rsid w:val="007660C0"/>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0713"/>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22B5"/>
    <w:rsid w:val="009E3DB8"/>
    <w:rsid w:val="009F003A"/>
    <w:rsid w:val="009F05A7"/>
    <w:rsid w:val="009F0B8A"/>
    <w:rsid w:val="009F1B03"/>
    <w:rsid w:val="009F3DE6"/>
    <w:rsid w:val="009F41E3"/>
    <w:rsid w:val="009F4DC4"/>
    <w:rsid w:val="009F6377"/>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0F"/>
    <w:rsid w:val="00D3468A"/>
    <w:rsid w:val="00D374EE"/>
    <w:rsid w:val="00D43A2F"/>
    <w:rsid w:val="00D44B99"/>
    <w:rsid w:val="00D50B27"/>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9496B3"/>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090396718">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157FA-D603-4DC7-ABFF-D4DE2A3A7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5</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18</cp:revision>
  <cp:lastPrinted>2015-07-27T06:36:00Z</cp:lastPrinted>
  <dcterms:created xsi:type="dcterms:W3CDTF">2021-07-05T08:11:00Z</dcterms:created>
  <dcterms:modified xsi:type="dcterms:W3CDTF">2021-12-21T05:49:00Z</dcterms:modified>
</cp:coreProperties>
</file>