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8683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F72519A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FB1826B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E53E47" w14:textId="77777777" w:rsidR="00A81263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9C0953">
        <w:rPr>
          <w:rFonts w:ascii="Sylfaen" w:hAnsi="Sylfaen" w:cs="Sylfaen"/>
          <w:b/>
          <w:bCs/>
          <w:sz w:val="20"/>
          <w:szCs w:val="20"/>
          <w:lang w:val="ka-GE"/>
        </w:rPr>
        <w:t>საპროექტო სამუშაოები</w:t>
      </w:r>
    </w:p>
    <w:p w14:paraId="709309D9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3EDC4CA" w14:textId="6D3EB459" w:rsidR="00FD0DCD" w:rsidRPr="00D40EA0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A534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9C1160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D40EA0">
        <w:rPr>
          <w:rFonts w:asciiTheme="minorHAnsi" w:hAnsiTheme="minorHAnsi" w:cstheme="minorHAnsi"/>
          <w:b/>
          <w:sz w:val="20"/>
          <w:szCs w:val="20"/>
          <w:lang w:val="ka-GE"/>
        </w:rPr>
        <w:t>.04.2022/1</w:t>
      </w:r>
    </w:p>
    <w:p w14:paraId="63A35611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C29BE78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387CB179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B14B6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6A7274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599CB38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0815FEAF" w14:textId="4EAA4CC1" w:rsidR="0064564C" w:rsidRPr="001D2736" w:rsidRDefault="00816964" w:rsidP="00DE47CF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</w:t>
      </w:r>
      <w:r w:rsidRPr="001D2736">
        <w:rPr>
          <w:rFonts w:ascii="Sylfaen" w:hAnsi="Sylfaen" w:cs="Sylfaen"/>
          <w:sz w:val="18"/>
          <w:szCs w:val="20"/>
          <w:lang w:val="ka-GE"/>
        </w:rPr>
        <w:t>ადებს</w:t>
      </w:r>
      <w:r w:rsidRPr="001D2736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5145E" w:rsidRPr="001D2736">
        <w:rPr>
          <w:rFonts w:ascii="Sylfaen" w:hAnsi="Sylfaen" w:cs="Sylfaen"/>
          <w:sz w:val="18"/>
          <w:szCs w:val="20"/>
          <w:lang w:val="ka-GE"/>
        </w:rPr>
        <w:t>ტენდერს</w:t>
      </w:r>
      <w:r w:rsidR="00324F72" w:rsidRPr="001D2736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D2841" w:rsidRPr="001D2736">
        <w:rPr>
          <w:rFonts w:ascii="Sylfaen" w:hAnsi="Sylfaen" w:cstheme="minorHAnsi"/>
          <w:sz w:val="18"/>
          <w:szCs w:val="20"/>
          <w:lang w:val="ka-GE"/>
        </w:rPr>
        <w:t>სამ</w:t>
      </w:r>
      <w:r w:rsidR="0064564C" w:rsidRPr="001D2736">
        <w:rPr>
          <w:rFonts w:ascii="Sylfaen" w:hAnsi="Sylfaen" w:cstheme="minorHAnsi"/>
          <w:sz w:val="18"/>
          <w:szCs w:val="20"/>
          <w:lang w:val="ka-GE"/>
        </w:rPr>
        <w:t xml:space="preserve"> ლოტად:</w:t>
      </w:r>
    </w:p>
    <w:p w14:paraId="4ED84329" w14:textId="77777777" w:rsidR="0064564C" w:rsidRPr="001D2736" w:rsidRDefault="0064564C" w:rsidP="00DE47CF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59954F97" w14:textId="737D7F45" w:rsidR="003B75B3" w:rsidRPr="001D2736" w:rsidRDefault="0055145E" w:rsidP="000D2841">
      <w:pPr>
        <w:pStyle w:val="ListParagraph"/>
        <w:numPr>
          <w:ilvl w:val="0"/>
          <w:numId w:val="31"/>
        </w:numPr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bookmarkStart w:id="0" w:name="_Hlk101861876"/>
      <w:r w:rsidRPr="001D2736">
        <w:rPr>
          <w:rFonts w:ascii="Sylfaen" w:hAnsi="Sylfaen" w:cs="Sylfaen"/>
          <w:sz w:val="18"/>
          <w:szCs w:val="20"/>
          <w:lang w:val="ka-GE"/>
        </w:rPr>
        <w:t>ცენტრალური</w:t>
      </w:r>
      <w:r w:rsidRPr="001D2736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1D2736">
        <w:rPr>
          <w:rFonts w:ascii="Sylfaen" w:hAnsi="Sylfaen" w:cs="Sylfaen"/>
          <w:sz w:val="18"/>
          <w:szCs w:val="20"/>
          <w:lang w:val="ka-GE"/>
        </w:rPr>
        <w:t>ოფისის</w:t>
      </w:r>
      <w:r w:rsidRPr="001D2736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1D2736">
        <w:rPr>
          <w:rFonts w:ascii="Sylfaen" w:hAnsi="Sylfaen" w:cs="Sylfaen"/>
          <w:sz w:val="18"/>
          <w:szCs w:val="20"/>
          <w:lang w:val="ka-GE"/>
        </w:rPr>
        <w:t>ტერიტორიაზე</w:t>
      </w:r>
      <w:r w:rsidRPr="001D2736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9C0953" w:rsidRPr="001D2736">
        <w:rPr>
          <w:rFonts w:ascii="Sylfaen" w:hAnsi="Sylfaen" w:cs="Sylfaen"/>
          <w:sz w:val="18"/>
          <w:szCs w:val="20"/>
          <w:lang w:val="ka-GE"/>
        </w:rPr>
        <w:t>არსებული სასაწყობე შენობის მიშენების საპროქტო სამუშაოების შესახებ</w:t>
      </w:r>
      <w:r w:rsidRPr="001D2736">
        <w:rPr>
          <w:rFonts w:ascii="Sylfaen" w:hAnsi="Sylfaen" w:cs="Sylfaen"/>
          <w:sz w:val="18"/>
          <w:szCs w:val="20"/>
          <w:lang w:val="ka-GE"/>
        </w:rPr>
        <w:t xml:space="preserve"> (ქ.თბილისი, თენგიზ ჩანტლაძის 1 შეს. N10).</w:t>
      </w:r>
    </w:p>
    <w:p w14:paraId="30886FDB" w14:textId="04C7ACA2" w:rsidR="000D2841" w:rsidRPr="001D2736" w:rsidRDefault="000D2841" w:rsidP="000D2841">
      <w:pPr>
        <w:pStyle w:val="ListParagraph"/>
        <w:numPr>
          <w:ilvl w:val="0"/>
          <w:numId w:val="31"/>
        </w:numPr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 w:rsidRPr="001D2736">
        <w:rPr>
          <w:rFonts w:ascii="Sylfaen" w:hAnsi="Sylfaen" w:cs="Sylfaen"/>
          <w:sz w:val="18"/>
          <w:szCs w:val="20"/>
          <w:lang w:val="ka-GE"/>
        </w:rPr>
        <w:t>დასავლეთის სასაწყობე შენობის მიშენების საპროექტო სამუშაოების შესახებ (ქ. სამტრედია; გ.ფანჯიკიძის ქ.6 -ის მიმდებარედ)</w:t>
      </w:r>
    </w:p>
    <w:bookmarkEnd w:id="0"/>
    <w:p w14:paraId="3D16BE73" w14:textId="77777777" w:rsidR="002A235E" w:rsidRPr="001D2736" w:rsidRDefault="002A235E" w:rsidP="000D2841">
      <w:pPr>
        <w:pStyle w:val="ListParagraph"/>
        <w:numPr>
          <w:ilvl w:val="0"/>
          <w:numId w:val="31"/>
        </w:numPr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 w:rsidRPr="001D2736">
        <w:rPr>
          <w:rFonts w:ascii="Sylfaen" w:hAnsi="Sylfaen" w:cs="Sylfaen"/>
          <w:sz w:val="18"/>
          <w:szCs w:val="20"/>
          <w:lang w:val="ka-GE"/>
        </w:rPr>
        <w:t>ავტოსადგომის ტერიტორიის მოწყობის ნებართვა  (ქ.თბილისი, თენგიზ ჩანტლაძის 1 შეს. N10 მიმდებარედ).</w:t>
      </w:r>
    </w:p>
    <w:p w14:paraId="2C9517A6" w14:textId="77777777" w:rsidR="00FC09A6" w:rsidRPr="002F4237" w:rsidRDefault="00FC09A6" w:rsidP="00D712F9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EB8F4EC" w14:textId="77777777" w:rsidR="004D3679" w:rsidRPr="00456C1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898F5B9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F179AF1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379FD622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9E6B43E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729D527C" w14:textId="5FA0DBBF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="009C1160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="001D2736">
        <w:rPr>
          <w:rFonts w:ascii="Sylfaen" w:hAnsi="Sylfaen" w:cs="Sylfaen"/>
          <w:sz w:val="18"/>
          <w:szCs w:val="20"/>
          <w:lang w:val="ka-GE"/>
        </w:rPr>
        <w:t xml:space="preserve">პროექტის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="009C1160">
        <w:rPr>
          <w:rFonts w:ascii="Sylfaen" w:hAnsi="Sylfaen" w:cs="Sylfaen"/>
          <w:sz w:val="18"/>
          <w:szCs w:val="20"/>
          <w:lang w:val="ka-GE"/>
        </w:rPr>
        <w:t>პროექტის შესრულების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14:paraId="18726672" w14:textId="77777777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14:paraId="77D0DF94" w14:textId="77777777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9C0953">
        <w:rPr>
          <w:rFonts w:asciiTheme="minorHAnsi" w:hAnsiTheme="minorHAnsi" w:cstheme="minorHAnsi"/>
          <w:sz w:val="18"/>
          <w:szCs w:val="20"/>
          <w:lang w:val="ka-GE"/>
        </w:rPr>
        <w:t xml:space="preserve"> 3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( სასურველია მინ. 5 პროექტი)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231E2B80" w14:textId="77777777" w:rsidR="009C0953" w:rsidRDefault="00083D65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მინიმუმ 3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სარეკომენდაციო წერილი. </w:t>
      </w:r>
    </w:p>
    <w:p w14:paraId="5777955B" w14:textId="77777777" w:rsidR="00516E8F" w:rsidRDefault="00516E8F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bookmarkStart w:id="1" w:name="_Hlk101862634"/>
      <w:r>
        <w:rPr>
          <w:rFonts w:ascii="Sylfaen" w:hAnsi="Sylfaen" w:cs="Sylfaen"/>
          <w:sz w:val="18"/>
          <w:szCs w:val="20"/>
          <w:lang w:val="ka-GE"/>
        </w:rPr>
        <w:t>მოთხოვნილი დოკუმენტაციის წარდგენისათვის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საჭირო ყველა დოკუმენტაცია შეგიძლიათ იხიდლოთ თანდართულ ფაილებში.</w:t>
      </w:r>
    </w:p>
    <w:bookmarkEnd w:id="1"/>
    <w:p w14:paraId="21A9A551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0437E56D" w14:textId="518734BA" w:rsidR="00456C18" w:rsidRPr="00456C18" w:rsidRDefault="00456C18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</w:t>
      </w:r>
      <w:r w:rsidR="009C1160">
        <w:rPr>
          <w:rFonts w:ascii="Sylfaen" w:hAnsi="Sylfaen" w:cs="Sylfaen"/>
          <w:sz w:val="18"/>
          <w:szCs w:val="20"/>
          <w:lang w:val="ka-GE"/>
        </w:rPr>
        <w:t>9</w:t>
      </w:r>
      <w:r w:rsidRPr="00456C18">
        <w:rPr>
          <w:rFonts w:ascii="Sylfaen" w:hAnsi="Sylfaen" w:cs="Sylfaen"/>
          <w:sz w:val="18"/>
          <w:szCs w:val="20"/>
          <w:lang w:val="ka-GE"/>
        </w:rPr>
        <w:t>0 (ოცდაათი)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6F6947A2" w14:textId="77777777" w:rsidR="00B4716C" w:rsidRPr="00B4716C" w:rsidRDefault="00B4716C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34EE052B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A490B14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lastRenderedPageBreak/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F3ACA8B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D790CE4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7F04AD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874D76D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657953F3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A968BEF" w14:textId="745DE453" w:rsidR="00D5221B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2" w:name="_Hlk101862107"/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="009C0953">
        <w:rPr>
          <w:rFonts w:ascii="Sylfaen" w:hAnsi="Sylfaen" w:cstheme="minorHAnsi"/>
          <w:b/>
          <w:sz w:val="18"/>
          <w:szCs w:val="20"/>
          <w:lang w:val="ka-GE"/>
        </w:rPr>
        <w:t>202</w:t>
      </w:r>
      <w:r w:rsidR="008173F5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წლის </w:t>
      </w:r>
      <w:r w:rsidR="00D27A54">
        <w:rPr>
          <w:rFonts w:ascii="Sylfaen" w:hAnsi="Sylfaen" w:cstheme="minorHAnsi"/>
          <w:b/>
          <w:sz w:val="18"/>
          <w:szCs w:val="20"/>
          <w:lang w:val="ka-GE"/>
        </w:rPr>
        <w:t>31</w:t>
      </w:r>
      <w:r w:rsidR="009C0953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="008173F5">
        <w:rPr>
          <w:rFonts w:ascii="Sylfaen" w:hAnsi="Sylfaen" w:cstheme="minorHAnsi"/>
          <w:b/>
          <w:sz w:val="18"/>
          <w:szCs w:val="20"/>
          <w:lang w:val="ka-GE"/>
        </w:rPr>
        <w:t>მაისი</w:t>
      </w: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17:00 საათი.</w:t>
      </w:r>
    </w:p>
    <w:bookmarkEnd w:id="2"/>
    <w:p w14:paraId="7C8336EC" w14:textId="615D2622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9C1160">
        <w:rPr>
          <w:rFonts w:ascii="Sylfaen" w:hAnsi="Sylfaen" w:cstheme="minorHAnsi"/>
          <w:sz w:val="18"/>
          <w:szCs w:val="20"/>
          <w:lang w:val="ka-GE"/>
        </w:rPr>
        <w:t>საპროექტო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კომპანიის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0DEF98A" w14:textId="77777777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3" w:name="_Hlk101862121"/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bookmarkEnd w:id="3"/>
    <w:p w14:paraId="1517FC13" w14:textId="77777777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542E2FAE" w14:textId="77777777" w:rsidR="00B4716C" w:rsidRPr="00D5221B" w:rsidRDefault="00456C18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0AE80AB1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02EEF209" w14:textId="77777777" w:rsidR="00B4716C" w:rsidRP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3C7EC8F" w14:textId="77777777" w:rsidR="00C41C03" w:rsidRPr="00B4716C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7CAE0A6" w14:textId="77777777"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4D1921B6" w14:textId="1513F11D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="008173F5">
        <w:rPr>
          <w:rFonts w:ascii="Sylfaen" w:hAnsi="Sylfaen" w:cs="Sylfaen"/>
          <w:b/>
          <w:sz w:val="18"/>
          <w:szCs w:val="20"/>
          <w:lang w:val="ka-GE"/>
        </w:rPr>
        <w:t xml:space="preserve"> უფროსი</w:t>
      </w:r>
      <w:r w:rsidRPr="00D5221B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255E2D">
        <w:rPr>
          <w:rFonts w:ascii="Sylfaen" w:hAnsi="Sylfaen" w:cs="Sylfaen"/>
          <w:b/>
          <w:sz w:val="18"/>
          <w:szCs w:val="20"/>
          <w:lang w:val="ka-GE"/>
        </w:rPr>
        <w:t>სპეციალისტი</w:t>
      </w:r>
      <w:r w:rsidRPr="00D5221B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582F220D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233A2BE2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9C0953"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09B24AC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="009C0953" w:rsidRPr="007C4A6E">
          <w:rPr>
            <w:rStyle w:val="Hyperlink"/>
            <w:sz w:val="20"/>
          </w:rPr>
          <w:t>T.imerlishvili@diplomat.ge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17EC822D" w14:textId="77777777" w:rsidR="00DE47CF" w:rsidRPr="009C095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9C0953">
        <w:rPr>
          <w:rFonts w:asciiTheme="minorHAnsi" w:hAnsiTheme="minorHAnsi" w:cstheme="minorHAnsi"/>
          <w:sz w:val="18"/>
          <w:szCs w:val="20"/>
        </w:rPr>
        <w:t>571 77 22 11</w:t>
      </w:r>
    </w:p>
    <w:p w14:paraId="674ABACF" w14:textId="77777777" w:rsidR="00B4716C" w:rsidRPr="00D5221B" w:rsidRDefault="00B4716C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8ED7576" w14:textId="77777777" w:rsidR="00DE47CF" w:rsidRPr="00D5221B" w:rsidRDefault="000F13FA" w:rsidP="00DE47CF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bookmarkStart w:id="4" w:name="_Hlk101862447"/>
      <w:r>
        <w:rPr>
          <w:rFonts w:ascii="Sylfaen" w:hAnsi="Sylfaen" w:cstheme="minorHAnsi"/>
          <w:b/>
          <w:sz w:val="18"/>
          <w:szCs w:val="20"/>
          <w:lang w:val="ka-GE"/>
        </w:rPr>
        <w:t>ადმინისტრაციის სუპერვაიზერი:</w:t>
      </w:r>
    </w:p>
    <w:p w14:paraId="08BFF6AE" w14:textId="77777777" w:rsidR="009C0953" w:rsidRPr="00D5221B" w:rsidRDefault="009C0953" w:rsidP="009C0953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bookmarkStart w:id="5" w:name="_Toc454818556"/>
      <w:bookmarkEnd w:id="5"/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0F13FA">
        <w:rPr>
          <w:rFonts w:ascii="Sylfaen" w:hAnsi="Sylfaen" w:cs="Sylfaen"/>
          <w:sz w:val="18"/>
          <w:szCs w:val="20"/>
          <w:lang w:val="ka-GE"/>
        </w:rPr>
        <w:t>ივიკო გერგიძე</w:t>
      </w:r>
    </w:p>
    <w:p w14:paraId="47671746" w14:textId="77777777" w:rsidR="009C0953" w:rsidRPr="00D5221B" w:rsidRDefault="009C0953" w:rsidP="009C0953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0" w:history="1">
        <w:r w:rsidR="000F13FA" w:rsidRPr="00020A88">
          <w:rPr>
            <w:rStyle w:val="Hyperlink"/>
            <w:sz w:val="20"/>
          </w:rPr>
          <w:t>I.gergidze</w:t>
        </w:r>
        <w:r w:rsidR="000F13FA" w:rsidRPr="00020A88">
          <w:rPr>
            <w:rStyle w:val="Hyperlink"/>
            <w:sz w:val="20"/>
            <w:lang w:val="ka-GE"/>
          </w:rPr>
          <w:t>@diplomat.ge</w:t>
        </w:r>
      </w:hyperlink>
      <w:r w:rsidRPr="00D5221B">
        <w:rPr>
          <w:sz w:val="20"/>
          <w:lang w:val="ka-GE"/>
        </w:rPr>
        <w:t xml:space="preserve"> </w:t>
      </w:r>
    </w:p>
    <w:p w14:paraId="58F4BCC2" w14:textId="77777777" w:rsidR="00237416" w:rsidRPr="000F13FA" w:rsidRDefault="009C0953" w:rsidP="000F13FA">
      <w:pPr>
        <w:autoSpaceDE w:val="0"/>
        <w:autoSpaceDN w:val="0"/>
        <w:spacing w:after="0" w:line="240" w:lineRule="auto"/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+995 577 </w:t>
      </w:r>
      <w:r w:rsidR="000F13FA" w:rsidRPr="000F13FA">
        <w:rPr>
          <w:rFonts w:asciiTheme="minorHAnsi" w:hAnsiTheme="minorHAnsi" w:cstheme="minorHAnsi"/>
          <w:sz w:val="18"/>
          <w:szCs w:val="20"/>
          <w:lang w:val="ka-GE"/>
        </w:rPr>
        <w:t>577 40 83 86</w:t>
      </w:r>
    </w:p>
    <w:bookmarkEnd w:id="4"/>
    <w:p w14:paraId="3FFA40A2" w14:textId="77777777" w:rsidR="00FC69F9" w:rsidRPr="00A534A7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E8E5EBD" w14:textId="77777777" w:rsidR="000F13FA" w:rsidRPr="00D5221B" w:rsidRDefault="000F13FA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</w:p>
    <w:p w14:paraId="36D57B56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36E963B1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1" w:history="1">
        <w:r w:rsidRPr="00D5221B">
          <w:rPr>
            <w:rStyle w:val="Hyperlink"/>
            <w:sz w:val="20"/>
            <w:lang w:val="ka-GE"/>
          </w:rPr>
          <w:t>B.khaburdzania@diplomat.ge</w:t>
        </w:r>
      </w:hyperlink>
      <w:r w:rsidRPr="00D5221B">
        <w:rPr>
          <w:sz w:val="20"/>
          <w:lang w:val="ka-GE"/>
        </w:rPr>
        <w:t xml:space="preserve"> </w:t>
      </w:r>
    </w:p>
    <w:p w14:paraId="32A241C9" w14:textId="77777777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>: +995 577 14 44 40</w:t>
      </w:r>
    </w:p>
    <w:p w14:paraId="15C2969C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A9E7B" w14:textId="77777777" w:rsidR="0088219F" w:rsidRDefault="0088219F" w:rsidP="007902EA">
      <w:pPr>
        <w:spacing w:after="0" w:line="240" w:lineRule="auto"/>
      </w:pPr>
      <w:r>
        <w:separator/>
      </w:r>
    </w:p>
  </w:endnote>
  <w:endnote w:type="continuationSeparator" w:id="0">
    <w:p w14:paraId="4E5ABE2A" w14:textId="77777777" w:rsidR="0088219F" w:rsidRDefault="0088219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46640"/>
      <w:docPartObj>
        <w:docPartGallery w:val="Page Numbers (Bottom of Page)"/>
        <w:docPartUnique/>
      </w:docPartObj>
    </w:sdtPr>
    <w:sdtEndPr/>
    <w:sdtContent>
      <w:p w14:paraId="7358A88E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47505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8A94C" w14:textId="77777777" w:rsidR="0088219F" w:rsidRDefault="0088219F" w:rsidP="007902EA">
      <w:pPr>
        <w:spacing w:after="0" w:line="240" w:lineRule="auto"/>
      </w:pPr>
      <w:r>
        <w:separator/>
      </w:r>
    </w:p>
  </w:footnote>
  <w:footnote w:type="continuationSeparator" w:id="0">
    <w:p w14:paraId="3D5D2AED" w14:textId="77777777" w:rsidR="0088219F" w:rsidRDefault="0088219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90D8F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4089FC0" wp14:editId="29E53CAD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3DC9E0A5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04BBEE8A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B2B96"/>
    <w:multiLevelType w:val="hybridMultilevel"/>
    <w:tmpl w:val="ABF0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8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704321E"/>
    <w:multiLevelType w:val="hybridMultilevel"/>
    <w:tmpl w:val="B7968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28"/>
  </w:num>
  <w:num w:numId="5">
    <w:abstractNumId w:val="12"/>
  </w:num>
  <w:num w:numId="6">
    <w:abstractNumId w:val="5"/>
  </w:num>
  <w:num w:numId="7">
    <w:abstractNumId w:val="4"/>
  </w:num>
  <w:num w:numId="8">
    <w:abstractNumId w:val="23"/>
  </w:num>
  <w:num w:numId="9">
    <w:abstractNumId w:val="25"/>
  </w:num>
  <w:num w:numId="10">
    <w:abstractNumId w:val="14"/>
  </w:num>
  <w:num w:numId="11">
    <w:abstractNumId w:val="8"/>
  </w:num>
  <w:num w:numId="12">
    <w:abstractNumId w:val="10"/>
  </w:num>
  <w:num w:numId="13">
    <w:abstractNumId w:val="20"/>
  </w:num>
  <w:num w:numId="14">
    <w:abstractNumId w:val="15"/>
  </w:num>
  <w:num w:numId="15">
    <w:abstractNumId w:val="9"/>
  </w:num>
  <w:num w:numId="16">
    <w:abstractNumId w:val="24"/>
  </w:num>
  <w:num w:numId="17">
    <w:abstractNumId w:val="18"/>
  </w:num>
  <w:num w:numId="18">
    <w:abstractNumId w:val="17"/>
  </w:num>
  <w:num w:numId="19">
    <w:abstractNumId w:val="7"/>
  </w:num>
  <w:num w:numId="20">
    <w:abstractNumId w:val="3"/>
  </w:num>
  <w:num w:numId="21">
    <w:abstractNumId w:val="27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1"/>
  </w:num>
  <w:num w:numId="25">
    <w:abstractNumId w:val="2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6"/>
  </w:num>
  <w:num w:numId="29">
    <w:abstractNumId w:val="21"/>
  </w:num>
  <w:num w:numId="30">
    <w:abstractNumId w:val="0"/>
  </w:num>
  <w:num w:numId="31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3D65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2841"/>
    <w:rsid w:val="000D5BB4"/>
    <w:rsid w:val="000D68A2"/>
    <w:rsid w:val="000E5617"/>
    <w:rsid w:val="000E7463"/>
    <w:rsid w:val="000F03A0"/>
    <w:rsid w:val="000F13FA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2736"/>
    <w:rsid w:val="001D3B12"/>
    <w:rsid w:val="001E0606"/>
    <w:rsid w:val="001E0DAC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5E2D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235E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32F7E"/>
    <w:rsid w:val="005337FD"/>
    <w:rsid w:val="00544856"/>
    <w:rsid w:val="00550C1B"/>
    <w:rsid w:val="0055145E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766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2C04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173F5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19F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0953"/>
    <w:rsid w:val="009C1160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16C"/>
    <w:rsid w:val="00B47896"/>
    <w:rsid w:val="00B47D4C"/>
    <w:rsid w:val="00B5452A"/>
    <w:rsid w:val="00B629CF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33FF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27A54"/>
    <w:rsid w:val="00D30223"/>
    <w:rsid w:val="00D34052"/>
    <w:rsid w:val="00D374EE"/>
    <w:rsid w:val="00D40EA0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75CA4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1F3423C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.khaburdzania@diplomat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.gergidze@diploma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.imerlishvili@diplomat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84444E6-4F47-48C2-9D10-43DB561B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363</Words>
  <Characters>3040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Tamar Imerlishvili</cp:lastModifiedBy>
  <cp:revision>7</cp:revision>
  <cp:lastPrinted>2015-07-27T06:36:00Z</cp:lastPrinted>
  <dcterms:created xsi:type="dcterms:W3CDTF">2022-04-20T08:26:00Z</dcterms:created>
  <dcterms:modified xsi:type="dcterms:W3CDTF">2022-04-26T07:29:00Z</dcterms:modified>
</cp:coreProperties>
</file>