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09A83607">
            <wp:extent cx="3691659" cy="26098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p>
    <w:p w14:paraId="7F37A681" w14:textId="77777777" w:rsidR="009815C7" w:rsidRPr="00E37C5C" w:rsidRDefault="009815C7" w:rsidP="005D0256">
      <w:pPr>
        <w:spacing w:after="0" w:line="240" w:lineRule="auto"/>
        <w:jc w:val="both"/>
        <w:rPr>
          <w:rFonts w:ascii="Sylfaen" w:hAnsi="Sylfaen" w:cs="Sylfaen"/>
          <w:b/>
        </w:rPr>
      </w:pPr>
    </w:p>
    <w:p w14:paraId="59A4622C" w14:textId="7FF70630" w:rsidR="00794191" w:rsidRPr="00E37C5C" w:rsidRDefault="00794191" w:rsidP="005D0256">
      <w:pPr>
        <w:spacing w:after="0" w:line="240" w:lineRule="auto"/>
        <w:jc w:val="both"/>
        <w:rPr>
          <w:rFonts w:ascii="Sylfaen" w:hAnsi="Sylfaen" w:cs="Sylfaen"/>
          <w:b/>
          <w:lang w:val="ka-GE"/>
        </w:rPr>
      </w:pPr>
      <w:proofErr w:type="spellStart"/>
      <w:r w:rsidRPr="00E37C5C">
        <w:rPr>
          <w:rFonts w:ascii="Sylfaen" w:hAnsi="Sylfaen" w:cs="Sylfaen"/>
          <w:b/>
        </w:rPr>
        <w:t>წყალსადენისა</w:t>
      </w:r>
      <w:proofErr w:type="spellEnd"/>
      <w:r w:rsidRPr="00E37C5C">
        <w:rPr>
          <w:rFonts w:ascii="Sylfaen" w:hAnsi="Sylfaen"/>
          <w:b/>
        </w:rPr>
        <w:t xml:space="preserve"> </w:t>
      </w:r>
      <w:proofErr w:type="spellStart"/>
      <w:r w:rsidRPr="00E37C5C">
        <w:rPr>
          <w:rFonts w:ascii="Sylfaen" w:hAnsi="Sylfaen" w:cs="Sylfaen"/>
          <w:b/>
        </w:rPr>
        <w:t>და</w:t>
      </w:r>
      <w:proofErr w:type="spellEnd"/>
      <w:r w:rsidRPr="00E37C5C">
        <w:rPr>
          <w:rFonts w:ascii="Sylfaen" w:hAnsi="Sylfaen"/>
          <w:b/>
        </w:rPr>
        <w:t xml:space="preserve"> </w:t>
      </w:r>
      <w:r w:rsidR="00816890">
        <w:rPr>
          <w:rFonts w:ascii="Sylfaen" w:hAnsi="Sylfaen"/>
          <w:b/>
          <w:lang w:val="ka-GE"/>
        </w:rPr>
        <w:t xml:space="preserve">წყალარინების </w:t>
      </w:r>
      <w:proofErr w:type="spellStart"/>
      <w:r w:rsidRPr="00E37C5C">
        <w:rPr>
          <w:rFonts w:ascii="Sylfaen" w:hAnsi="Sylfaen" w:cs="Sylfaen"/>
          <w:b/>
        </w:rPr>
        <w:t>ქსელებზე</w:t>
      </w:r>
      <w:proofErr w:type="spellEnd"/>
      <w:r w:rsidRPr="00E37C5C">
        <w:rPr>
          <w:rFonts w:ascii="Sylfaen" w:hAnsi="Sylfaen"/>
          <w:b/>
        </w:rPr>
        <w:t xml:space="preserve"> </w:t>
      </w:r>
      <w:r w:rsidR="00816890">
        <w:rPr>
          <w:rFonts w:ascii="Sylfaen" w:hAnsi="Sylfaen"/>
          <w:b/>
          <w:lang w:val="ka-GE"/>
        </w:rPr>
        <w:t>მოწყობოლი თხრილების და</w:t>
      </w:r>
      <w:r w:rsidRPr="00E37C5C">
        <w:rPr>
          <w:rFonts w:ascii="Sylfaen" w:hAnsi="Sylfaen"/>
          <w:b/>
        </w:rPr>
        <w:t xml:space="preserve"> </w:t>
      </w:r>
      <w:r w:rsidR="00816890">
        <w:rPr>
          <w:rFonts w:ascii="Sylfaen" w:hAnsi="Sylfaen"/>
          <w:b/>
          <w:lang w:val="ka-GE"/>
        </w:rPr>
        <w:t xml:space="preserve">საგზაო </w:t>
      </w:r>
      <w:proofErr w:type="spellStart"/>
      <w:r w:rsidRPr="00E37C5C">
        <w:rPr>
          <w:rFonts w:ascii="Sylfaen" w:hAnsi="Sylfaen" w:cs="Sylfaen"/>
          <w:b/>
        </w:rPr>
        <w:t>საფარის</w:t>
      </w:r>
      <w:proofErr w:type="spellEnd"/>
      <w:r w:rsidRPr="00E37C5C">
        <w:rPr>
          <w:rFonts w:ascii="Sylfaen" w:hAnsi="Sylfaen"/>
          <w:b/>
        </w:rPr>
        <w:t xml:space="preserve"> </w:t>
      </w:r>
      <w:r w:rsidRPr="00E37C5C">
        <w:rPr>
          <w:rFonts w:ascii="Sylfaen" w:hAnsi="Sylfaen" w:cs="Sylfaen"/>
          <w:b/>
          <w:lang w:val="ka-GE"/>
        </w:rPr>
        <w:t>აღდგენა-მოწ</w:t>
      </w:r>
      <w:r w:rsidR="009815C7" w:rsidRPr="00E37C5C">
        <w:rPr>
          <w:rFonts w:ascii="Sylfaen" w:hAnsi="Sylfaen" w:cs="Sylfaen"/>
          <w:b/>
          <w:lang w:val="ka-GE"/>
        </w:rPr>
        <w:t>ესრიგების სამუშაოების შესყიდვ</w:t>
      </w:r>
      <w:r w:rsidR="00816890">
        <w:rPr>
          <w:rFonts w:ascii="Sylfaen" w:hAnsi="Sylfaen" w:cs="Sylfaen"/>
          <w:b/>
          <w:lang w:val="ka-GE"/>
        </w:rPr>
        <w:t>ის</w:t>
      </w:r>
      <w:r w:rsidR="003930BB">
        <w:rPr>
          <w:rFonts w:ascii="Sylfaen" w:hAnsi="Sylfaen" w:cs="Sylfaen"/>
          <w:b/>
          <w:lang w:val="ka-GE"/>
        </w:rPr>
        <w:t xml:space="preserve"> </w:t>
      </w:r>
      <w:r w:rsidR="00385DEB">
        <w:rPr>
          <w:rFonts w:ascii="Sylfaen" w:hAnsi="Sylfaen" w:cs="Sylfaen"/>
          <w:b/>
          <w:lang w:val="ka-GE"/>
        </w:rPr>
        <w:t>(ისან-სამგორის</w:t>
      </w:r>
      <w:r w:rsidR="002007EE">
        <w:rPr>
          <w:rFonts w:ascii="Sylfaen" w:hAnsi="Sylfaen" w:cs="Sylfaen"/>
          <w:b/>
          <w:lang w:val="ka-GE"/>
        </w:rPr>
        <w:t xml:space="preserve"> </w:t>
      </w:r>
      <w:r w:rsidR="00133611">
        <w:rPr>
          <w:rFonts w:ascii="Sylfaen" w:hAnsi="Sylfaen" w:cs="Sylfaen"/>
          <w:b/>
          <w:lang w:val="ka-GE"/>
        </w:rPr>
        <w:t>რაიონი</w:t>
      </w:r>
      <w:r w:rsidRPr="00E37C5C">
        <w:rPr>
          <w:rFonts w:ascii="Sylfaen" w:hAnsi="Sylfaen" w:cs="Sylfaen"/>
          <w:b/>
          <w:lang w:val="ka-GE"/>
        </w:rPr>
        <w:t>)</w:t>
      </w: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08B70B62" w:rsidR="00665C42" w:rsidRPr="00E37C5C" w:rsidRDefault="00665C42"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2D4CDF1" w14:textId="063DC574" w:rsidR="008647CD" w:rsidRDefault="00D30223" w:rsidP="005D0256">
      <w:pPr>
        <w:spacing w:after="0" w:line="240" w:lineRule="auto"/>
        <w:jc w:val="both"/>
        <w:rPr>
          <w:rFonts w:ascii="Sylfaen" w:hAnsi="Sylfaen" w:cs="Sylfaen"/>
          <w:lang w:val="ka-GE"/>
        </w:rPr>
      </w:pPr>
      <w:r w:rsidRPr="00E37C5C">
        <w:rPr>
          <w:rFonts w:ascii="Sylfaen" w:hAnsi="Sylfaen" w:cs="Sylfaen"/>
          <w:lang w:val="ka-GE"/>
        </w:rPr>
        <w:t>შპს</w:t>
      </w:r>
      <w:r w:rsidRPr="00FC68DD">
        <w:rPr>
          <w:rFonts w:ascii="Sylfaen" w:hAnsi="Sylfaen" w:cs="Sylfaen"/>
          <w:lang w:val="ka-GE"/>
        </w:rPr>
        <w:t xml:space="preserve"> „</w:t>
      </w:r>
      <w:r w:rsidRPr="00E37C5C">
        <w:rPr>
          <w:rFonts w:ascii="Sylfaen" w:hAnsi="Sylfaen" w:cs="Sylfaen"/>
          <w:lang w:val="ka-GE"/>
        </w:rPr>
        <w:t>ჯორჯიან</w:t>
      </w:r>
      <w:r w:rsidRPr="00FC68DD">
        <w:rPr>
          <w:rFonts w:ascii="Sylfaen" w:hAnsi="Sylfaen" w:cs="Sylfaen"/>
          <w:lang w:val="ka-GE"/>
        </w:rPr>
        <w:t xml:space="preserve"> </w:t>
      </w:r>
      <w:r w:rsidRPr="00E37C5C">
        <w:rPr>
          <w:rFonts w:ascii="Sylfaen" w:hAnsi="Sylfaen" w:cs="Sylfaen"/>
          <w:lang w:val="ka-GE"/>
        </w:rPr>
        <w:t>უოთერ</w:t>
      </w:r>
      <w:r w:rsidRPr="00FC68DD">
        <w:rPr>
          <w:rFonts w:ascii="Sylfaen" w:hAnsi="Sylfaen" w:cs="Sylfaen"/>
          <w:lang w:val="ka-GE"/>
        </w:rPr>
        <w:t xml:space="preserve"> </w:t>
      </w:r>
      <w:r w:rsidRPr="00E37C5C">
        <w:rPr>
          <w:rFonts w:ascii="Sylfaen" w:hAnsi="Sylfaen" w:cs="Sylfaen"/>
          <w:lang w:val="ka-GE"/>
        </w:rPr>
        <w:t>ენდ</w:t>
      </w:r>
      <w:r w:rsidRPr="00FC68DD">
        <w:rPr>
          <w:rFonts w:ascii="Sylfaen" w:hAnsi="Sylfaen" w:cs="Sylfaen"/>
          <w:lang w:val="ka-GE"/>
        </w:rPr>
        <w:t xml:space="preserve"> </w:t>
      </w:r>
      <w:r w:rsidRPr="00E37C5C">
        <w:rPr>
          <w:rFonts w:ascii="Sylfaen" w:hAnsi="Sylfaen" w:cs="Sylfaen"/>
          <w:lang w:val="ka-GE"/>
        </w:rPr>
        <w:t>ფაუერი</w:t>
      </w:r>
      <w:r w:rsidRPr="00FC68DD">
        <w:rPr>
          <w:rFonts w:ascii="Sylfaen" w:hAnsi="Sylfaen" w:cs="Sylfaen"/>
          <w:lang w:val="ka-GE"/>
        </w:rPr>
        <w:t xml:space="preserve">“ </w:t>
      </w:r>
      <w:r w:rsidR="00713EFC" w:rsidRPr="00FC68DD">
        <w:rPr>
          <w:rFonts w:ascii="Sylfaen" w:hAnsi="Sylfaen" w:cs="Sylfaen"/>
          <w:lang w:val="ka-GE"/>
        </w:rPr>
        <w:t xml:space="preserve">(GWP) </w:t>
      </w:r>
      <w:r w:rsidR="00457067" w:rsidRPr="00E37C5C">
        <w:rPr>
          <w:rFonts w:ascii="Sylfaen" w:hAnsi="Sylfaen" w:cs="Sylfaen"/>
          <w:lang w:val="ka-GE"/>
        </w:rPr>
        <w:t>აცხადებს</w:t>
      </w:r>
      <w:r w:rsidR="008647CD" w:rsidRPr="00E37C5C">
        <w:rPr>
          <w:rFonts w:ascii="Sylfaen" w:hAnsi="Sylfaen" w:cs="Sylfaen"/>
          <w:lang w:val="ka-GE"/>
        </w:rPr>
        <w:t xml:space="preserve"> </w:t>
      </w:r>
      <w:r w:rsidR="00457067" w:rsidRPr="00E37C5C">
        <w:rPr>
          <w:rFonts w:ascii="Sylfaen" w:hAnsi="Sylfaen" w:cs="Sylfaen"/>
          <w:lang w:val="ka-GE"/>
        </w:rPr>
        <w:t xml:space="preserve">ელექტრონულ </w:t>
      </w:r>
      <w:r w:rsidR="008647CD" w:rsidRPr="00E37C5C">
        <w:rPr>
          <w:rFonts w:ascii="Sylfaen" w:hAnsi="Sylfaen" w:cs="Sylfaen"/>
          <w:lang w:val="ka-GE"/>
        </w:rPr>
        <w:t>ტენდერს</w:t>
      </w:r>
      <w:r w:rsidR="00055E1E" w:rsidRPr="00E37C5C">
        <w:rPr>
          <w:rFonts w:ascii="Sylfaen" w:hAnsi="Sylfaen" w:cs="Sylfaen"/>
          <w:lang w:val="ka-GE"/>
        </w:rPr>
        <w:t xml:space="preserve"> </w:t>
      </w:r>
      <w:r w:rsidR="00385DEB">
        <w:rPr>
          <w:rFonts w:ascii="Sylfaen" w:hAnsi="Sylfaen" w:cs="Sylfaen"/>
          <w:lang w:val="ka-GE"/>
        </w:rPr>
        <w:t>ისან-სამგორის</w:t>
      </w:r>
      <w:r w:rsidR="00E537F2">
        <w:rPr>
          <w:rFonts w:ascii="Sylfaen" w:hAnsi="Sylfaen" w:cs="Sylfaen"/>
          <w:lang w:val="ka-GE"/>
        </w:rPr>
        <w:t xml:space="preserve"> </w:t>
      </w:r>
      <w:r w:rsidR="00133611">
        <w:rPr>
          <w:rFonts w:ascii="Sylfaen" w:hAnsi="Sylfaen" w:cs="Sylfaen"/>
          <w:lang w:val="ka-GE"/>
        </w:rPr>
        <w:t xml:space="preserve">რაიონში </w:t>
      </w:r>
      <w:r w:rsidR="00E537F2">
        <w:rPr>
          <w:rFonts w:ascii="Sylfaen" w:hAnsi="Sylfaen" w:cs="Sylfaen"/>
          <w:lang w:val="ka-GE"/>
        </w:rPr>
        <w:t>(</w:t>
      </w:r>
      <w:r w:rsidR="0043279D">
        <w:rPr>
          <w:rFonts w:ascii="Sylfaen" w:hAnsi="Sylfaen" w:cs="Sylfaen"/>
          <w:lang w:val="ka-GE"/>
        </w:rPr>
        <w:t>მ.შ. ზედა-ზონები</w:t>
      </w:r>
      <w:r w:rsidR="00E537F2">
        <w:rPr>
          <w:rFonts w:ascii="Sylfaen" w:hAnsi="Sylfaen" w:cs="Sylfaen"/>
          <w:lang w:val="ka-GE"/>
        </w:rPr>
        <w:t xml:space="preserve">: </w:t>
      </w:r>
      <w:r w:rsidR="00385DEB">
        <w:rPr>
          <w:rFonts w:ascii="Sylfaen" w:hAnsi="Sylfaen" w:cs="Sylfaen"/>
          <w:lang w:val="ka-GE"/>
        </w:rPr>
        <w:t>პატარა ლილო, დიდი ლილო, ნასაგური)</w:t>
      </w:r>
      <w:r w:rsidR="00E537F2">
        <w:rPr>
          <w:rFonts w:ascii="Sylfaen" w:hAnsi="Sylfaen" w:cs="Sylfaen"/>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1B055A" w:rsidRPr="00E37C5C">
        <w:rPr>
          <w:rFonts w:ascii="Sylfaen" w:hAnsi="Sylfaen" w:cs="Sylfaen"/>
          <w:lang w:val="ka-GE"/>
        </w:rPr>
        <w:t>შესყიდვა</w:t>
      </w:r>
      <w:r w:rsidR="009815C7" w:rsidRPr="00E37C5C">
        <w:rPr>
          <w:rFonts w:ascii="Sylfaen" w:hAnsi="Sylfaen" w:cs="Sylfaen"/>
          <w:lang w:val="ka-GE"/>
        </w:rPr>
        <w:t>ზე</w:t>
      </w:r>
      <w:r w:rsidR="001B055A" w:rsidRPr="00FC68DD">
        <w:rPr>
          <w:rFonts w:ascii="Sylfaen" w:hAnsi="Sylfaen" w:cs="Sylfaen"/>
          <w:lang w:val="ka-GE"/>
        </w:rPr>
        <w:t>.</w:t>
      </w:r>
    </w:p>
    <w:p w14:paraId="53B2F051" w14:textId="22B5FA97" w:rsidR="00000982" w:rsidRDefault="00000982" w:rsidP="005D0256">
      <w:pPr>
        <w:spacing w:after="0" w:line="240" w:lineRule="auto"/>
        <w:jc w:val="both"/>
        <w:rPr>
          <w:rFonts w:ascii="Sylfaen" w:hAnsi="Sylfaen" w:cs="Sylfaen"/>
          <w:lang w:val="ka-GE"/>
        </w:rPr>
      </w:pPr>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bookmarkStart w:id="0" w:name="_MON_1716226456"/>
    <w:bookmarkEnd w:id="0"/>
    <w:p w14:paraId="67165C23" w14:textId="5EAE38A5" w:rsidR="005A427F" w:rsidRDefault="005D0256" w:rsidP="005D0256">
      <w:pPr>
        <w:spacing w:after="0" w:line="240" w:lineRule="auto"/>
        <w:jc w:val="both"/>
        <w:rPr>
          <w:rFonts w:ascii="Sylfaen" w:hAnsi="Sylfaen" w:cs="Sylfaen"/>
          <w:b/>
          <w:lang w:val="ka-GE"/>
        </w:rPr>
      </w:pPr>
      <w:r>
        <w:rPr>
          <w:rFonts w:ascii="Sylfaen" w:hAnsi="Sylfaen" w:cs="Sylfaen"/>
          <w:b/>
          <w:lang w:val="ka-GE"/>
        </w:rPr>
        <w:object w:dxaOrig="1121" w:dyaOrig="726" w14:anchorId="42DC26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85pt;height:36pt" o:ole="">
            <v:imagedata r:id="rId9" o:title=""/>
          </v:shape>
          <o:OLEObject Type="Embed" ProgID="Excel.Sheet.12" ShapeID="_x0000_i1025" DrawAspect="Icon" ObjectID="_1716227375"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F3CA793" w:rsidR="000353F8" w:rsidRDefault="0074540C" w:rsidP="005D0256">
      <w:pPr>
        <w:spacing w:after="0" w:line="240" w:lineRule="auto"/>
        <w:jc w:val="both"/>
        <w:rPr>
          <w:rFonts w:ascii="Sylfaen" w:hAnsi="Sylfaen" w:cs="Sylfaen"/>
          <w:b/>
          <w:bCs/>
          <w:lang w:val="ka-GE"/>
        </w:rPr>
      </w:pPr>
      <w:r>
        <w:rPr>
          <w:rFonts w:ascii="Sylfaen" w:hAnsi="Sylfaen" w:cs="Sylfaen"/>
          <w:lang w:val="ka-GE"/>
        </w:rPr>
        <w:t>ისან-სამგორი</w:t>
      </w:r>
      <w:r w:rsidR="0057140B">
        <w:rPr>
          <w:rFonts w:ascii="Sylfaen" w:hAnsi="Sylfaen" w:cs="Sylfaen"/>
          <w:lang w:val="ka-GE"/>
        </w:rPr>
        <w:t>ს</w:t>
      </w:r>
      <w:r w:rsidR="00D251BD">
        <w:rPr>
          <w:rFonts w:ascii="Sylfaen" w:hAnsi="Sylfaen" w:cs="Sylfaen"/>
          <w:lang w:val="ka-GE"/>
        </w:rPr>
        <w:t xml:space="preserve"> რაიონში</w:t>
      </w:r>
      <w:r w:rsidR="008B394A">
        <w:rPr>
          <w:rFonts w:ascii="Sylfaen" w:hAnsi="Sylfaen" w:cs="Sylfaen"/>
          <w:lang w:val="ka-GE"/>
        </w:rPr>
        <w:t xml:space="preserve"> </w:t>
      </w:r>
      <w:r w:rsidR="008B394A" w:rsidRPr="007E50C0">
        <w:rPr>
          <w:rFonts w:ascii="Sylfaen" w:hAnsi="Sylfaen" w:cs="Sylfaen"/>
          <w:lang w:val="ka-GE"/>
        </w:rPr>
        <w:t>(მ.შ. ზედა ზონები)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32DCBDDA" w14:textId="2DF3B856"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385DEB">
        <w:rPr>
          <w:rFonts w:ascii="Sylfaen" w:hAnsi="Sylfaen" w:cs="Sylfaen"/>
          <w:b/>
          <w:bCs/>
          <w:u w:val="single"/>
          <w:lang w:val="ka-GE"/>
        </w:rPr>
        <w:t>ისან-სამგორი</w:t>
      </w:r>
      <w:r w:rsidR="0057140B">
        <w:rPr>
          <w:rFonts w:ascii="Sylfaen" w:hAnsi="Sylfaen" w:cs="Sylfaen"/>
          <w:b/>
          <w:bCs/>
          <w:u w:val="single"/>
          <w:lang w:val="ka-GE"/>
        </w:rPr>
        <w:t>ს რაიონში  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71A32439" w14:textId="665AE5FD" w:rsidR="00F3662E" w:rsidRPr="00E37C5C" w:rsidRDefault="00F3662E" w:rsidP="005D0256">
      <w:pPr>
        <w:spacing w:after="0" w:line="240" w:lineRule="auto"/>
        <w:jc w:val="both"/>
        <w:rPr>
          <w:rFonts w:ascii="Sylfaen" w:hAnsi="Sylfaen" w:cs="Sylfaen"/>
          <w:b/>
          <w:bCs/>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bookmarkStart w:id="1" w:name="_MON_1716226510"/>
    <w:bookmarkEnd w:id="1"/>
    <w:p w14:paraId="282A25B1" w14:textId="67A43A57" w:rsidR="00926883" w:rsidRDefault="005D0256" w:rsidP="005D0256">
      <w:pPr>
        <w:jc w:val="both"/>
        <w:rPr>
          <w:rFonts w:ascii="Sylfaen" w:hAnsi="Sylfaen" w:cs="Sylfaen"/>
          <w:b/>
          <w:bCs/>
          <w:u w:val="single"/>
        </w:rPr>
      </w:pPr>
      <w:r>
        <w:rPr>
          <w:rFonts w:ascii="Sylfaen" w:hAnsi="Sylfaen" w:cs="Sylfaen"/>
          <w:b/>
          <w:bCs/>
          <w:u w:val="single"/>
        </w:rPr>
        <w:object w:dxaOrig="1121" w:dyaOrig="726" w14:anchorId="1645938A">
          <v:shape id="_x0000_i1026" type="#_x0000_t75" style="width:55.85pt;height:36pt" o:ole="">
            <v:imagedata r:id="rId9" o:title=""/>
          </v:shape>
          <o:OLEObject Type="Embed" ProgID="Excel.Sheet.12" ShapeID="_x0000_i1026" DrawAspect="Icon" ObjectID="_1716227376" r:id="rId11"/>
        </w:object>
      </w:r>
    </w:p>
    <w:p w14:paraId="539530CD" w14:textId="3D660A15" w:rsidR="007C3107" w:rsidRDefault="007C3107" w:rsidP="005D0256">
      <w:pPr>
        <w:jc w:val="both"/>
        <w:rPr>
          <w:rFonts w:ascii="Sylfaen" w:hAnsi="Sylfaen" w:cs="Sylfaen"/>
          <w:bCs/>
          <w:lang w:val="ka-GE"/>
        </w:rPr>
      </w:pPr>
      <w:r>
        <w:rPr>
          <w:rFonts w:ascii="Sylfaen" w:hAnsi="Sylfaen" w:cs="Sylfaen"/>
          <w:b/>
          <w:bCs/>
          <w:u w:val="single"/>
          <w:lang w:val="ka-GE"/>
        </w:rPr>
        <w:t xml:space="preserve">შენიშვნა N1: </w:t>
      </w:r>
      <w:r>
        <w:rPr>
          <w:rFonts w:ascii="Sylfaen" w:hAnsi="Sylfaen" w:cs="Sylfaen"/>
          <w:bCs/>
          <w:lang w:val="ka-GE"/>
        </w:rPr>
        <w:t xml:space="preserve">საწვავის გლობალური ფასის არასტაბილურობით გამოწვეული ფასის ცვლილებების გამო პრეტენდენტს ეძლევა შესაძლებლობა წარმოადგინოს ხარჯთაღრიცხვის 3 (სამი) სცენარი: 1. ხარჯთაღრიცხვა დღევანდელი/მიმდინარე მდგომარეობით; 2. ხარჯთაღრიცვა საწვავის საერთაშორისო გასაყიდი ფასის 10% ზრდის შემთხვევაში; 3. ხარჯთაღრიცვა საწვავის საერთაშორისო გასაყიდი ფასის 10% კლების შემთხვევაში. </w:t>
      </w:r>
    </w:p>
    <w:p w14:paraId="0E9DAAC3" w14:textId="2195DBF7"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ხარჯთაღრიცხვის მხოლოდ ერთი სცენარი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74C93C8A"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385DEB">
        <w:rPr>
          <w:rFonts w:ascii="Sylfaen" w:hAnsi="Sylfaen"/>
          <w:lang w:val="ka-GE"/>
        </w:rPr>
        <w:t>ისან-სამგორი</w:t>
      </w:r>
      <w:r w:rsidR="00453909">
        <w:rPr>
          <w:rFonts w:ascii="Sylfaen" w:hAnsi="Sylfaen"/>
          <w:lang w:val="ka-GE"/>
        </w:rPr>
        <w:t>ს</w:t>
      </w:r>
      <w:r w:rsidR="00C11E7E">
        <w:rPr>
          <w:rFonts w:ascii="Sylfaen" w:hAnsi="Sylfaen"/>
          <w:lang w:val="ka-GE"/>
        </w:rPr>
        <w:t xml:space="preserve"> </w:t>
      </w:r>
      <w:r w:rsidR="008219B3">
        <w:rPr>
          <w:rFonts w:ascii="Sylfaen" w:hAnsi="Sylfaen"/>
          <w:lang w:val="ka-GE"/>
        </w:rPr>
        <w:t>რაიონში</w:t>
      </w:r>
      <w:r w:rsidR="008B394A">
        <w:rPr>
          <w:rFonts w:ascii="Sylfaen" w:hAnsi="Sylfaen"/>
          <w:lang w:val="ka-GE"/>
        </w:rPr>
        <w:t xml:space="preserve"> (მ.შ ზედა-ზონები)</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lastRenderedPageBreak/>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3AB1CC31" w:rsidR="008A3D28" w:rsidRDefault="00865556" w:rsidP="005D0256">
      <w:pPr>
        <w:jc w:val="both"/>
        <w:rPr>
          <w:rFonts w:ascii="Sylfaen" w:hAnsi="Sylfaen"/>
          <w:lang w:val="ka-GE"/>
        </w:rPr>
      </w:pPr>
      <w:r>
        <w:rPr>
          <w:rFonts w:ascii="Sylfaen" w:hAnsi="Sylfaen"/>
          <w:lang w:val="ka-GE"/>
        </w:rPr>
        <w:lastRenderedPageBreak/>
        <w:t>3</w:t>
      </w:r>
      <w:r w:rsidR="009F003A" w:rsidRPr="00E37C5C">
        <w:rPr>
          <w:rFonts w:ascii="Sylfaen" w:hAnsi="Sylfaen"/>
          <w:lang w:val="ka-GE"/>
        </w:rPr>
        <w:t>.</w:t>
      </w:r>
      <w:r w:rsidR="004717AB" w:rsidRPr="00E37C5C">
        <w:rPr>
          <w:rFonts w:ascii="Sylfaen" w:hAnsi="Sylfaen"/>
          <w:lang w:val="ka-GE"/>
        </w:rPr>
        <w:t xml:space="preserve"> 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15F0BA75" w14:textId="71B04F20" w:rsidR="00FC16A2" w:rsidRPr="00FC16A2" w:rsidRDefault="005D0256" w:rsidP="005D0256">
      <w:pPr>
        <w:spacing w:after="0" w:line="360" w:lineRule="auto"/>
        <w:jc w:val="both"/>
        <w:rPr>
          <w:rFonts w:ascii="Sylfaen" w:hAnsi="Sylfaen"/>
        </w:rPr>
      </w:pPr>
      <w:r>
        <w:rPr>
          <w:rFonts w:ascii="Sylfaen" w:hAnsi="Sylfaen"/>
        </w:rPr>
        <w:object w:dxaOrig="1121" w:dyaOrig="726" w14:anchorId="2682AD9D">
          <v:shape id="_x0000_i1027" type="#_x0000_t75" style="width:56.3pt;height:36pt" o:ole="">
            <v:imagedata r:id="rId12" o:title=""/>
          </v:shape>
          <o:OLEObject Type="Embed" ProgID="Acrobat.Document.DC" ShapeID="_x0000_i1027" DrawAspect="Icon" ObjectID="_1716227377" r:id="rId13"/>
        </w:object>
      </w:r>
    </w:p>
    <w:p w14:paraId="285D8F3A" w14:textId="4A214DCA" w:rsidR="00B049C5" w:rsidRPr="00E37C5C" w:rsidRDefault="00B049C5" w:rsidP="005D0256">
      <w:pPr>
        <w:spacing w:after="0" w:line="360" w:lineRule="auto"/>
        <w:jc w:val="both"/>
        <w:rPr>
          <w:rFonts w:ascii="Sylfaen" w:hAnsi="Sylfaen"/>
          <w:lang w:val="ka-GE"/>
        </w:rPr>
      </w:pP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lastRenderedPageBreak/>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4"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8" type="#_x0000_t75" style="width:75.7pt;height:48pt" o:ole="">
            <v:imagedata r:id="rId15" o:title=""/>
          </v:shape>
          <o:OLEObject Type="Embed" ProgID="Acrobat.Document.DC" ShapeID="_x0000_i1028" DrawAspect="Icon" ObjectID="_1716227378" r:id="rId16"/>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FA263E" w:rsidRDefault="00F827AD" w:rsidP="005D0256">
      <w:pPr>
        <w:spacing w:after="0"/>
        <w:jc w:val="both"/>
        <w:rPr>
          <w:rFonts w:ascii="Sylfaen" w:hAnsi="Sylfaen" w:cs="Sylfaen"/>
        </w:rPr>
      </w:pPr>
      <w:r w:rsidRPr="004B7C5D">
        <w:rPr>
          <w:rFonts w:ascii="Sylfaen" w:hAnsi="Sylfaen" w:cs="Sylfaen"/>
          <w:lang w:val="ka-GE"/>
        </w:rPr>
        <w:t>ელ. ფოსტა</w:t>
      </w:r>
      <w:r w:rsidR="001258A9" w:rsidRPr="004B7C5D">
        <w:rPr>
          <w:rFonts w:ascii="Sylfaen" w:hAnsi="Sylfaen" w:cs="Sylfaen"/>
          <w:lang w:val="ka-GE"/>
        </w:rPr>
        <w:t>:</w:t>
      </w:r>
      <w:r w:rsidR="00FA263E">
        <w:rPr>
          <w:rFonts w:ascii="Sylfaen" w:hAnsi="Sylfaen" w:cs="Sylfaen"/>
        </w:rPr>
        <w:t xml:space="preserve"> </w:t>
      </w:r>
      <w:hyperlink r:id="rId17" w:history="1">
        <w:r w:rsidR="00FA263E" w:rsidRPr="003B73B4">
          <w:rPr>
            <w:rStyle w:val="Hyperlink"/>
            <w:rFonts w:ascii="Sylfaen" w:hAnsi="Sylfaen" w:cs="Sylfaen"/>
          </w:rPr>
          <w:t>ikhvadagadze@gwp.ge</w:t>
        </w:r>
      </w:hyperlink>
      <w:r w:rsidR="00FA263E">
        <w:rPr>
          <w:rFonts w:ascii="Sylfaen" w:hAnsi="Sylfaen" w:cs="Sylfaen"/>
        </w:rPr>
        <w:t xml:space="preserve"> </w:t>
      </w:r>
    </w:p>
    <w:p w14:paraId="683EC820" w14:textId="5C8FD72F" w:rsidR="00F827AD" w:rsidRPr="00FA263E" w:rsidRDefault="00F827AD" w:rsidP="005D0256">
      <w:pPr>
        <w:spacing w:after="0"/>
        <w:jc w:val="both"/>
        <w:rPr>
          <w:rFonts w:ascii="Sylfaen" w:hAnsi="Sylfaen" w:cs="Sylfaen"/>
        </w:rPr>
      </w:pPr>
      <w:r w:rsidRPr="004B7C5D">
        <w:rPr>
          <w:rFonts w:ascii="Sylfaen" w:hAnsi="Sylfaen" w:cs="Sylfaen"/>
          <w:lang w:val="ka-GE"/>
        </w:rPr>
        <w:t>ტელ.: +995 322 931111 (</w:t>
      </w:r>
      <w:r w:rsidR="00BC151F">
        <w:rPr>
          <w:rFonts w:ascii="Sylfaen" w:hAnsi="Sylfaen" w:cs="Sylfaen"/>
          <w:lang w:val="ka-GE"/>
        </w:rPr>
        <w:t>114</w:t>
      </w:r>
      <w:r w:rsidR="00FA263E">
        <w:rPr>
          <w:rFonts w:ascii="Sylfaen" w:hAnsi="Sylfaen" w:cs="Sylfaen"/>
        </w:rPr>
        <w:t>5</w:t>
      </w:r>
      <w:r w:rsidR="00BC151F">
        <w:rPr>
          <w:rFonts w:ascii="Sylfaen" w:hAnsi="Sylfaen" w:cs="Sylfaen"/>
          <w:lang w:val="ka-GE"/>
        </w:rPr>
        <w:t xml:space="preserve">); </w:t>
      </w:r>
      <w:r w:rsidR="00FA263E">
        <w:rPr>
          <w:rFonts w:ascii="Sylfaen" w:hAnsi="Sylfaen" w:cs="Sylfaen"/>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8"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bookmarkStart w:id="2" w:name="_GoBack"/>
      <w:bookmarkEnd w:id="2"/>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3" w:name="_Toc454818556"/>
      <w:bookmarkEnd w:id="3"/>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5BDD03F4"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p w14:paraId="5CA0E56E" w14:textId="77777777" w:rsidR="009228A8" w:rsidRPr="00024394" w:rsidRDefault="009228A8" w:rsidP="005D0256">
      <w:pPr>
        <w:spacing w:after="0" w:line="360" w:lineRule="auto"/>
        <w:jc w:val="both"/>
        <w:rPr>
          <w:rFonts w:ascii="Sylfaen" w:hAnsi="Sylfaen" w:cstheme="minorHAnsi"/>
          <w:lang w:val="ka-GE"/>
        </w:rPr>
      </w:pPr>
      <w:r w:rsidRPr="00E41D48">
        <w:rPr>
          <w:rFonts w:ascii="Sylfaen" w:hAnsi="Sylfaen"/>
          <w:b/>
          <w:lang w:val="ka-GE"/>
        </w:rPr>
        <w:t>შენიშვნა:</w:t>
      </w:r>
      <w:r w:rsidRPr="00E41D48">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14:paraId="58D236C0" w14:textId="31E8204B" w:rsidR="00237416" w:rsidRPr="00E37C5C" w:rsidRDefault="00237416" w:rsidP="005D0256">
      <w:pPr>
        <w:spacing w:after="0" w:line="360" w:lineRule="auto"/>
        <w:jc w:val="both"/>
        <w:rPr>
          <w:rFonts w:ascii="AcadNusx" w:hAnsi="AcadNusx"/>
        </w:rPr>
      </w:pPr>
    </w:p>
    <w:sectPr w:rsidR="00237416" w:rsidRPr="00E37C5C" w:rsidSect="005111AB">
      <w:headerReference w:type="default" r:id="rId19"/>
      <w:footerReference w:type="default" r:id="rId20"/>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FDC9C5" w14:textId="77777777" w:rsidR="00451CFF" w:rsidRDefault="00451CFF" w:rsidP="007902EA">
      <w:pPr>
        <w:spacing w:after="0" w:line="240" w:lineRule="auto"/>
      </w:pPr>
      <w:r>
        <w:separator/>
      </w:r>
    </w:p>
  </w:endnote>
  <w:endnote w:type="continuationSeparator" w:id="0">
    <w:p w14:paraId="0FA756EE" w14:textId="77777777" w:rsidR="00451CFF" w:rsidRDefault="00451CF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398165C" w:rsidR="004A3BD8" w:rsidRDefault="004A3BD8">
        <w:pPr>
          <w:pStyle w:val="Footer"/>
          <w:jc w:val="right"/>
        </w:pPr>
        <w:r>
          <w:fldChar w:fldCharType="begin"/>
        </w:r>
        <w:r>
          <w:instrText xml:space="preserve"> PAGE   \* MERGEFORMAT </w:instrText>
        </w:r>
        <w:r>
          <w:fldChar w:fldCharType="separate"/>
        </w:r>
        <w:r w:rsidR="00FA263E">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06AD56" w14:textId="77777777" w:rsidR="00451CFF" w:rsidRDefault="00451CFF" w:rsidP="007902EA">
      <w:pPr>
        <w:spacing w:after="0" w:line="240" w:lineRule="auto"/>
      </w:pPr>
      <w:r>
        <w:separator/>
      </w:r>
    </w:p>
  </w:footnote>
  <w:footnote w:type="continuationSeparator" w:id="0">
    <w:p w14:paraId="66C5E1FD" w14:textId="77777777" w:rsidR="00451CFF" w:rsidRDefault="00451CF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39D9"/>
    <w:rsid w:val="00092A77"/>
    <w:rsid w:val="00092E77"/>
    <w:rsid w:val="000974B9"/>
    <w:rsid w:val="000A0D72"/>
    <w:rsid w:val="000B1C85"/>
    <w:rsid w:val="000B1F4E"/>
    <w:rsid w:val="000B4C5E"/>
    <w:rsid w:val="000B5D0F"/>
    <w:rsid w:val="000C3223"/>
    <w:rsid w:val="000D5BB4"/>
    <w:rsid w:val="000D68A2"/>
    <w:rsid w:val="000E5617"/>
    <w:rsid w:val="000F03A0"/>
    <w:rsid w:val="000F3872"/>
    <w:rsid w:val="000F4D71"/>
    <w:rsid w:val="000F63C5"/>
    <w:rsid w:val="00110CCE"/>
    <w:rsid w:val="00116D4F"/>
    <w:rsid w:val="00117164"/>
    <w:rsid w:val="00117A87"/>
    <w:rsid w:val="00120724"/>
    <w:rsid w:val="00122148"/>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6E1A"/>
    <w:rsid w:val="007A7424"/>
    <w:rsid w:val="007B4C58"/>
    <w:rsid w:val="007B7D53"/>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5556"/>
    <w:rsid w:val="00865E22"/>
    <w:rsid w:val="00867825"/>
    <w:rsid w:val="008751D7"/>
    <w:rsid w:val="00875254"/>
    <w:rsid w:val="00876B2D"/>
    <w:rsid w:val="00876B9D"/>
    <w:rsid w:val="0088287D"/>
    <w:rsid w:val="008872BD"/>
    <w:rsid w:val="00890026"/>
    <w:rsid w:val="008918CD"/>
    <w:rsid w:val="00894C67"/>
    <w:rsid w:val="00896274"/>
    <w:rsid w:val="008978B9"/>
    <w:rsid w:val="008A02A1"/>
    <w:rsid w:val="008A3D28"/>
    <w:rsid w:val="008A5094"/>
    <w:rsid w:val="008A673F"/>
    <w:rsid w:val="008B04EA"/>
    <w:rsid w:val="008B394A"/>
    <w:rsid w:val="008B67F1"/>
    <w:rsid w:val="008C04FA"/>
    <w:rsid w:val="008C0A74"/>
    <w:rsid w:val="008C35CC"/>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E1909"/>
    <w:rsid w:val="00AE4033"/>
    <w:rsid w:val="00AE6EE6"/>
    <w:rsid w:val="00AE77E5"/>
    <w:rsid w:val="00AE7884"/>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hyperlink" Target="mailto:nkoberidze@gwp.ge"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package" Target="embeddings/Microsoft_Excel_Worksheet.xlsx"/><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tenders.ge"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F0751B-1022-4B91-8C9D-00BCC7DDD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1830</TotalTime>
  <Pages>7</Pages>
  <Words>1630</Words>
  <Characters>9292</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234</cp:revision>
  <cp:lastPrinted>2015-07-27T06:36:00Z</cp:lastPrinted>
  <dcterms:created xsi:type="dcterms:W3CDTF">2017-02-28T15:04:00Z</dcterms:created>
  <dcterms:modified xsi:type="dcterms:W3CDTF">2022-06-08T17:03:00Z</dcterms:modified>
</cp:coreProperties>
</file>