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1623C86A" w:rsidR="009815C7" w:rsidRPr="00F94013" w:rsidRDefault="0041197E"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13AC7F27" wp14:editId="17650317">
            <wp:extent cx="2724150" cy="191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1182" cy="1923088"/>
                    </a:xfrm>
                    <a:prstGeom prst="rect">
                      <a:avLst/>
                    </a:prstGeom>
                    <a:noFill/>
                  </pic:spPr>
                </pic:pic>
              </a:graphicData>
            </a:graphic>
          </wp:inline>
        </w:drawing>
      </w:r>
    </w:p>
    <w:p w14:paraId="4BDC7F5C" w14:textId="341B05E0" w:rsidR="009815C7" w:rsidRPr="007B0071" w:rsidRDefault="0031211A" w:rsidP="00373F3E">
      <w:pPr>
        <w:spacing w:after="0" w:line="240" w:lineRule="auto"/>
        <w:jc w:val="center"/>
        <w:rPr>
          <w:rFonts w:ascii="Sylfaen" w:hAnsi="Sylfaen" w:cs="Sylfaen"/>
          <w:b/>
          <w:lang w:val="ka-GE"/>
        </w:rPr>
      </w:pPr>
      <w:r>
        <w:rPr>
          <w:rFonts w:ascii="Sylfaen" w:hAnsi="Sylfaen" w:cs="Sylfaen"/>
          <w:b/>
          <w:lang w:val="ka-GE"/>
        </w:rPr>
        <w:t xml:space="preserve">მარნეული, ხრამი </w:t>
      </w:r>
      <w:r w:rsidRPr="0031211A">
        <w:rPr>
          <w:rFonts w:ascii="Sylfaen" w:hAnsi="Sylfaen" w:cs="Sylfaen"/>
          <w:b/>
          <w:lang w:val="ka-GE"/>
        </w:rPr>
        <w:t>ახალი სატუმბო სადგურიდან მომავალი  ფოლადის d=600 მმ L=4776 მეტრი და d=700 მმ L=5218 მეტრი წყალსადენ</w:t>
      </w:r>
      <w:r>
        <w:rPr>
          <w:rFonts w:ascii="Sylfaen" w:hAnsi="Sylfaen" w:cs="Sylfaen"/>
          <w:b/>
          <w:lang w:val="ka-GE"/>
        </w:rPr>
        <w:t xml:space="preserve">ის მილის სადემონტაჟო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3E3C89" w:rsidRDefault="007D73CE" w:rsidP="007D73CE">
      <w:pPr>
        <w:rPr>
          <w:rFonts w:ascii="Sylfaen" w:hAnsi="Sylfaen"/>
          <w:lang w:val="ka-GE"/>
        </w:rPr>
      </w:pPr>
    </w:p>
    <w:p w14:paraId="002939F3" w14:textId="77777777" w:rsidR="00FD0DCD" w:rsidRPr="003E3C89" w:rsidRDefault="00FD0DCD" w:rsidP="00665C42">
      <w:pPr>
        <w:spacing w:after="0" w:line="360" w:lineRule="auto"/>
        <w:jc w:val="center"/>
        <w:rPr>
          <w:rFonts w:ascii="AcadNusx" w:hAnsi="AcadNusx"/>
          <w:b/>
          <w:lang w:val="ka-GE"/>
        </w:rPr>
      </w:pPr>
    </w:p>
    <w:p w14:paraId="48A0C09F" w14:textId="77777777" w:rsidR="00FD0DCD" w:rsidRPr="003E3C89" w:rsidRDefault="00FD0DCD" w:rsidP="00665C42">
      <w:pPr>
        <w:spacing w:after="0" w:line="360" w:lineRule="auto"/>
        <w:jc w:val="center"/>
        <w:rPr>
          <w:rFonts w:ascii="AcadNusx" w:hAnsi="AcadNusx"/>
          <w:b/>
          <w:lang w:val="ka-GE"/>
        </w:rPr>
      </w:pPr>
    </w:p>
    <w:p w14:paraId="5A0A6715" w14:textId="77777777" w:rsidR="00FD0DCD" w:rsidRPr="003E3C89" w:rsidRDefault="00FD0DCD" w:rsidP="00665C42">
      <w:pPr>
        <w:spacing w:after="0" w:line="360" w:lineRule="auto"/>
        <w:jc w:val="center"/>
        <w:rPr>
          <w:rFonts w:ascii="AcadNusx" w:hAnsi="AcadNusx"/>
          <w:b/>
          <w:lang w:val="ka-GE"/>
        </w:rPr>
      </w:pPr>
    </w:p>
    <w:p w14:paraId="5C217841" w14:textId="77777777" w:rsidR="00FD0DCD" w:rsidRPr="003E3C89" w:rsidRDefault="00FD0DCD" w:rsidP="00665C42">
      <w:pPr>
        <w:spacing w:after="0" w:line="360" w:lineRule="auto"/>
        <w:jc w:val="center"/>
        <w:rPr>
          <w:rFonts w:ascii="AcadNusx" w:hAnsi="AcadNusx"/>
          <w:b/>
          <w:lang w:val="ka-GE"/>
        </w:rPr>
      </w:pPr>
    </w:p>
    <w:p w14:paraId="0B0F3779" w14:textId="77777777" w:rsidR="00FD0DCD" w:rsidRPr="003E3C89" w:rsidRDefault="00FD0DCD" w:rsidP="00665C42">
      <w:pPr>
        <w:spacing w:after="0" w:line="360" w:lineRule="auto"/>
        <w:jc w:val="center"/>
        <w:rPr>
          <w:rFonts w:ascii="AcadNusx" w:hAnsi="AcadNusx"/>
          <w:b/>
          <w:lang w:val="ka-GE"/>
        </w:rPr>
      </w:pPr>
    </w:p>
    <w:p w14:paraId="61CFD8F9" w14:textId="6A4EEDB0" w:rsidR="00FD0DCD" w:rsidRPr="003E3C89" w:rsidRDefault="00FD0DCD" w:rsidP="00665C42">
      <w:pPr>
        <w:spacing w:after="0" w:line="360" w:lineRule="auto"/>
        <w:jc w:val="center"/>
        <w:rPr>
          <w:rFonts w:ascii="AcadNusx" w:hAnsi="AcadNusx"/>
          <w:b/>
          <w:lang w:val="ka-GE"/>
        </w:rPr>
      </w:pPr>
    </w:p>
    <w:p w14:paraId="71017BAF" w14:textId="3101DF35" w:rsidR="00D30223" w:rsidRPr="003E3C89" w:rsidRDefault="00D30223" w:rsidP="00665C42">
      <w:pPr>
        <w:spacing w:after="0" w:line="360" w:lineRule="auto"/>
        <w:jc w:val="center"/>
        <w:rPr>
          <w:rFonts w:ascii="AcadNusx" w:hAnsi="AcadNusx"/>
          <w:b/>
          <w:lang w:val="ka-GE"/>
        </w:rPr>
      </w:pPr>
    </w:p>
    <w:p w14:paraId="2FDCBC90" w14:textId="28A9BC8E" w:rsidR="00D30223" w:rsidRPr="003E3C89" w:rsidRDefault="00D30223" w:rsidP="00665C42">
      <w:pPr>
        <w:spacing w:after="0" w:line="360" w:lineRule="auto"/>
        <w:jc w:val="center"/>
        <w:rPr>
          <w:rFonts w:ascii="AcadNusx" w:hAnsi="AcadNusx"/>
          <w:b/>
          <w:lang w:val="ka-GE"/>
        </w:rPr>
      </w:pPr>
    </w:p>
    <w:p w14:paraId="12B35CCB" w14:textId="4E0A3663" w:rsidR="004A34BA" w:rsidRPr="003E3C89" w:rsidRDefault="004A34BA" w:rsidP="00665C42">
      <w:pPr>
        <w:spacing w:after="0" w:line="360" w:lineRule="auto"/>
        <w:jc w:val="center"/>
        <w:rPr>
          <w:rFonts w:ascii="AcadNusx" w:hAnsi="AcadNusx"/>
          <w:b/>
          <w:lang w:val="ka-GE"/>
        </w:rPr>
      </w:pPr>
    </w:p>
    <w:p w14:paraId="78D54868" w14:textId="77777777" w:rsidR="004A34BA" w:rsidRPr="003E3C89" w:rsidRDefault="004A34BA" w:rsidP="00665C42">
      <w:pPr>
        <w:spacing w:after="0" w:line="360" w:lineRule="auto"/>
        <w:jc w:val="center"/>
        <w:rPr>
          <w:rFonts w:ascii="AcadNusx" w:hAnsi="AcadNusx"/>
          <w:b/>
          <w:lang w:val="ka-GE"/>
        </w:rPr>
      </w:pPr>
    </w:p>
    <w:p w14:paraId="23B21307" w14:textId="3791F394" w:rsidR="00D30223" w:rsidRPr="003E3C89" w:rsidRDefault="00D30223" w:rsidP="00665C42">
      <w:pPr>
        <w:spacing w:after="0" w:line="360" w:lineRule="auto"/>
        <w:jc w:val="center"/>
        <w:rPr>
          <w:rFonts w:ascii="AcadNusx" w:hAnsi="AcadNusx"/>
          <w:b/>
          <w:lang w:val="ka-GE"/>
        </w:rPr>
      </w:pPr>
    </w:p>
    <w:p w14:paraId="753A4E60" w14:textId="68383FAE" w:rsidR="00D30223" w:rsidRPr="003E3C89" w:rsidRDefault="00D30223" w:rsidP="00665C42">
      <w:pPr>
        <w:spacing w:after="0" w:line="360" w:lineRule="auto"/>
        <w:jc w:val="center"/>
        <w:rPr>
          <w:rFonts w:ascii="AcadNusx" w:hAnsi="AcadNusx"/>
          <w:b/>
          <w:lang w:val="ka-GE"/>
        </w:rPr>
      </w:pPr>
    </w:p>
    <w:p w14:paraId="05FCA8B4" w14:textId="762D1C59" w:rsidR="009261B9" w:rsidRPr="003E3C89" w:rsidRDefault="009261B9" w:rsidP="004A66FB">
      <w:pPr>
        <w:spacing w:after="0" w:line="360" w:lineRule="auto"/>
        <w:rPr>
          <w:rFonts w:ascii="AcadNusx" w:hAnsi="AcadNusx"/>
          <w:b/>
          <w:lang w:val="ka-GE"/>
        </w:rPr>
      </w:pPr>
    </w:p>
    <w:p w14:paraId="14A14878" w14:textId="22601B34" w:rsidR="009261B9" w:rsidRPr="003E3C89" w:rsidRDefault="009261B9" w:rsidP="00665C42">
      <w:pPr>
        <w:spacing w:after="0" w:line="360" w:lineRule="auto"/>
        <w:jc w:val="center"/>
        <w:rPr>
          <w:rFonts w:ascii="AcadNusx" w:hAnsi="AcadNusx"/>
          <w:b/>
          <w:lang w:val="ka-GE"/>
        </w:rPr>
      </w:pPr>
    </w:p>
    <w:p w14:paraId="5C005023" w14:textId="0A37E278" w:rsidR="001F6753" w:rsidRPr="003E3C89" w:rsidRDefault="001F6753" w:rsidP="00665C42">
      <w:pPr>
        <w:spacing w:after="0" w:line="360" w:lineRule="auto"/>
        <w:jc w:val="center"/>
        <w:rPr>
          <w:rFonts w:ascii="AcadNusx" w:hAnsi="AcadNusx"/>
          <w:b/>
          <w:lang w:val="ka-GE"/>
        </w:rPr>
      </w:pPr>
    </w:p>
    <w:p w14:paraId="1CF7D01D" w14:textId="75EDB1DB" w:rsidR="001F6753" w:rsidRPr="003E3C89" w:rsidRDefault="001F6753" w:rsidP="00665C42">
      <w:pPr>
        <w:spacing w:after="0" w:line="360" w:lineRule="auto"/>
        <w:jc w:val="center"/>
        <w:rPr>
          <w:rFonts w:ascii="AcadNusx" w:hAnsi="AcadNusx"/>
          <w:b/>
          <w:lang w:val="ka-GE"/>
        </w:rPr>
      </w:pPr>
    </w:p>
    <w:p w14:paraId="3ACD14F2" w14:textId="77B801B9" w:rsidR="0041197E" w:rsidRPr="003E3C89" w:rsidRDefault="0041197E" w:rsidP="00665C42">
      <w:pPr>
        <w:spacing w:after="0" w:line="360" w:lineRule="auto"/>
        <w:jc w:val="center"/>
        <w:rPr>
          <w:rFonts w:ascii="AcadNusx" w:hAnsi="AcadNusx"/>
          <w:b/>
          <w:lang w:val="ka-GE"/>
        </w:rPr>
      </w:pPr>
    </w:p>
    <w:p w14:paraId="69271DE6" w14:textId="4FCCD61B" w:rsidR="0041197E" w:rsidRPr="003E3C89" w:rsidRDefault="0041197E" w:rsidP="00665C42">
      <w:pPr>
        <w:spacing w:after="0" w:line="360" w:lineRule="auto"/>
        <w:jc w:val="center"/>
        <w:rPr>
          <w:rFonts w:ascii="AcadNusx" w:hAnsi="AcadNusx"/>
          <w:b/>
          <w:lang w:val="ka-GE"/>
        </w:rPr>
      </w:pPr>
    </w:p>
    <w:p w14:paraId="003EAD8B" w14:textId="77777777" w:rsidR="0041197E" w:rsidRPr="003E3C89" w:rsidRDefault="0041197E"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3E3C89"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3E3C89">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816E327"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1197E">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3E3C89">
        <w:rPr>
          <w:rFonts w:ascii="Arial" w:hAnsi="Arial" w:cs="Arial"/>
          <w:lang w:val="ka-GE"/>
        </w:rPr>
        <w:t>(</w:t>
      </w:r>
      <w:r w:rsidR="0041197E" w:rsidRPr="003E3C89">
        <w:rPr>
          <w:rFonts w:ascii="Sylfaen" w:hAnsi="Sylfaen" w:cs="Arial"/>
          <w:lang w:val="ka-GE"/>
        </w:rPr>
        <w:t>RWC</w:t>
      </w:r>
      <w:r w:rsidR="008F44A9">
        <w:rPr>
          <w:rFonts w:ascii="Sylfaen" w:hAnsi="Sylfaen" w:cs="Arial"/>
          <w:lang w:val="ka-GE"/>
        </w:rPr>
        <w:t xml:space="preserve">, ს/ნ </w:t>
      </w:r>
      <w:r w:rsidR="0041197E" w:rsidRPr="0041197E">
        <w:rPr>
          <w:rFonts w:ascii="Sylfaen" w:hAnsi="Sylfaen" w:cs="Arial"/>
          <w:lang w:val="ka-GE"/>
        </w:rPr>
        <w:t>216323351</w:t>
      </w:r>
      <w:r w:rsidR="00713EFC" w:rsidRPr="003E3C89">
        <w:rPr>
          <w:rFonts w:ascii="Arial" w:hAnsi="Arial" w:cs="Arial"/>
          <w:lang w:val="ka-GE"/>
        </w:rPr>
        <w:t>)</w:t>
      </w:r>
      <w:r w:rsidR="008A3D36" w:rsidRPr="003E3C89">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1211A" w:rsidRPr="0031211A">
        <w:rPr>
          <w:rFonts w:ascii="Sylfaen" w:hAnsi="Sylfaen" w:cs="Sylfaen"/>
          <w:lang w:val="ka-GE"/>
        </w:rPr>
        <w:t xml:space="preserve">მარნეული, ხრამი ახალი სატუმბო სადგურიდან მომავალი  ფოლადის d=600 მმ L=4776 მეტრი და d=700 მმ L=5218 მეტრი წყალსადენის მილის სადემონტაჟო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3E3C89"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9C7158A" w:rsidR="00DB5C8D" w:rsidRPr="00696A50" w:rsidRDefault="0031211A" w:rsidP="00696A50">
      <w:pPr>
        <w:spacing w:after="0" w:line="240" w:lineRule="auto"/>
        <w:jc w:val="both"/>
        <w:rPr>
          <w:rFonts w:ascii="Sylfaen" w:hAnsi="Sylfaen" w:cs="Sylfaen"/>
        </w:rPr>
      </w:pPr>
      <w:r w:rsidRPr="0031211A">
        <w:rPr>
          <w:rFonts w:ascii="Sylfaen" w:hAnsi="Sylfaen" w:cs="Sylfaen"/>
          <w:lang w:val="ka-GE"/>
        </w:rPr>
        <w:t xml:space="preserve">მარნეული, ხრამი ახალი სატუმბო სადგურიდან მომავალი  ფოლადის d=600 მმ L=4776 მეტრი და d=700 მმ L=5218 მეტრი წყალსადენის მილის სადემონტაჟო </w:t>
      </w:r>
      <w:r w:rsidR="004C799A">
        <w:rPr>
          <w:rFonts w:ascii="Sylfaen" w:hAnsi="Sylfaen" w:cs="Sylfaen"/>
          <w:lang w:val="ka-GE"/>
        </w:rPr>
        <w:t>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ED2A136"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პოლიეთილენის მილები, პოლიეთილენის მასალა, ფოლადის მასალა - ქ. რუსთავი, წმ. ნინოს ქ. N5 (მარის არხის დასახლების მიმდებარე ტერიტორია);</w:t>
      </w:r>
    </w:p>
    <w:p w14:paraId="417F58BA"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ფოლადის მილები - ქ. რუსთავი, წმ. ნინოს ქ. N5 (მარის არხის დასახლების მიმდებარე ტერიტორია).</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509F502" w:rsidR="00392707" w:rsidRPr="0041197E"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1211A">
        <w:rPr>
          <w:rFonts w:ascii="Sylfaen" w:hAnsi="Sylfaen"/>
          <w:lang w:val="ka-GE"/>
        </w:rPr>
        <w:t>მარნეულში;</w:t>
      </w:r>
    </w:p>
    <w:p w14:paraId="1E3773B6" w14:textId="3AD5F7A4" w:rsidR="009203F4" w:rsidRPr="00696A50" w:rsidRDefault="00185431" w:rsidP="0041197E">
      <w:pPr>
        <w:jc w:val="both"/>
        <w:rPr>
          <w:rFonts w:ascii="Sylfaen" w:hAnsi="Sylfaen"/>
        </w:rPr>
      </w:pPr>
      <w:r>
        <w:rPr>
          <w:rFonts w:ascii="Sylfaen" w:hAnsi="Sylfaen"/>
          <w:lang w:val="ka-GE"/>
        </w:rPr>
        <w:t>-</w:t>
      </w:r>
      <w:r w:rsidR="00E35A4A">
        <w:rPr>
          <w:rFonts w:ascii="Sylfaen" w:hAnsi="Sylfaen"/>
          <w:lang w:val="ka-GE"/>
        </w:rPr>
        <w:t xml:space="preserve"> </w:t>
      </w:r>
      <w:r w:rsidR="0041197E" w:rsidRPr="00691338">
        <w:rPr>
          <w:rFonts w:ascii="Sylfaen" w:hAnsi="Sylfaen"/>
          <w:lang w:val="ka-GE"/>
        </w:rPr>
        <w:t xml:space="preserve">სამუშაოს </w:t>
      </w:r>
      <w:r w:rsidR="0041197E" w:rsidRPr="004A44BF">
        <w:rPr>
          <w:rFonts w:ascii="Sylfaen" w:hAnsi="Sylfaen"/>
          <w:lang w:val="ka-GE"/>
        </w:rPr>
        <w:t>შესრულების ვადა განისაზღვრება ხელშეკრულები</w:t>
      </w:r>
      <w:r w:rsidR="0041197E">
        <w:rPr>
          <w:rFonts w:ascii="Sylfaen" w:hAnsi="Sylfaen"/>
          <w:lang w:val="ka-GE"/>
        </w:rPr>
        <w:t>ს</w:t>
      </w:r>
      <w:r w:rsidR="0041197E" w:rsidRPr="004A44BF">
        <w:rPr>
          <w:rFonts w:ascii="Sylfaen" w:hAnsi="Sylfaen"/>
          <w:lang w:val="ka-GE"/>
        </w:rPr>
        <w:t xml:space="preserve"> </w:t>
      </w:r>
      <w:r w:rsidR="0041197E" w:rsidRPr="005B0D55">
        <w:rPr>
          <w:rFonts w:ascii="Sylfaen" w:hAnsi="Sylfaen"/>
          <w:lang w:val="ka-GE"/>
        </w:rPr>
        <w:t xml:space="preserve">გაფორმებიდან </w:t>
      </w:r>
      <w:r w:rsidR="009D3CEB">
        <w:rPr>
          <w:rFonts w:ascii="Sylfaen" w:hAnsi="Sylfaen"/>
          <w:lang w:val="ka-GE"/>
        </w:rPr>
        <w:t>3</w:t>
      </w:r>
      <w:r w:rsidR="00FF0367">
        <w:rPr>
          <w:rFonts w:ascii="Sylfaen" w:hAnsi="Sylfaen"/>
          <w:lang w:val="ka-GE"/>
        </w:rPr>
        <w:t>0</w:t>
      </w:r>
      <w:r w:rsidR="005B0D55" w:rsidRPr="005B0D55">
        <w:rPr>
          <w:rFonts w:ascii="Sylfaen" w:hAnsi="Sylfaen"/>
          <w:lang w:val="ka-GE"/>
        </w:rPr>
        <w:t xml:space="preserve"> (</w:t>
      </w:r>
      <w:r w:rsidR="003E3C89">
        <w:rPr>
          <w:rFonts w:ascii="Sylfaen" w:hAnsi="Sylfaen"/>
          <w:lang w:val="ka-GE"/>
        </w:rPr>
        <w:t>ოცდაათი</w:t>
      </w:r>
      <w:r w:rsidR="0041197E" w:rsidRPr="005B0D55">
        <w:rPr>
          <w:rFonts w:ascii="Sylfaen" w:hAnsi="Sylfaen"/>
          <w:lang w:val="ka-GE"/>
        </w:rPr>
        <w:t>)</w:t>
      </w:r>
      <w:r w:rsidR="0041197E" w:rsidRPr="004A44BF">
        <w:rPr>
          <w:rFonts w:ascii="Sylfaen" w:hAnsi="Sylfaen"/>
          <w:lang w:val="ka-GE"/>
        </w:rPr>
        <w:t xml:space="preserve"> კალენდარული დღით.</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90CBC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B414E8B" w14:textId="74ABB913" w:rsidR="002C42C6" w:rsidRDefault="006C6E4C"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261ED1D9" w:rsidR="009634B1" w:rsidRDefault="006C6E4C" w:rsidP="009634B1">
      <w:pPr>
        <w:spacing w:after="0" w:line="360" w:lineRule="auto"/>
        <w:jc w:val="both"/>
        <w:rPr>
          <w:rFonts w:ascii="Sylfaen" w:hAnsi="Sylfaen"/>
          <w:lang w:val="ka-GE"/>
        </w:rPr>
      </w:pPr>
      <w:r>
        <w:rPr>
          <w:rFonts w:ascii="Sylfaen" w:hAnsi="Sylfaen"/>
          <w:lang w:val="ka-GE"/>
        </w:rPr>
        <w:t>3.</w:t>
      </w:r>
      <w:r w:rsidR="00696A50">
        <w:rPr>
          <w:rFonts w:ascii="Sylfaen" w:hAnsi="Sylfaen"/>
        </w:rPr>
        <w:t xml:space="preserve"> </w:t>
      </w:r>
      <w:r w:rsidR="009634B1" w:rsidRPr="009634B1">
        <w:rPr>
          <w:rFonts w:ascii="Sylfaen" w:hAnsi="Sylfaen"/>
          <w:lang w:val="ka-GE"/>
        </w:rPr>
        <w:t xml:space="preserve">სრულად </w:t>
      </w:r>
      <w:r>
        <w:rPr>
          <w:rFonts w:ascii="Sylfaen" w:hAnsi="Sylfaen"/>
          <w:lang w:val="ka-GE"/>
        </w:rPr>
        <w:t>შევსებული სამუშაო გეგმა-გრაფიკი (ტენდერზე თანდართული ნიმუშის მიხედვით);</w:t>
      </w:r>
    </w:p>
    <w:p w14:paraId="02C31848" w14:textId="74FA70B5" w:rsidR="006C6E4C" w:rsidRPr="009634B1" w:rsidRDefault="006C6E4C" w:rsidP="009634B1">
      <w:pPr>
        <w:spacing w:after="0" w:line="360" w:lineRule="auto"/>
        <w:jc w:val="both"/>
        <w:rPr>
          <w:rFonts w:ascii="Sylfaen" w:hAnsi="Sylfaen" w:cstheme="minorHAnsi"/>
          <w:b/>
          <w:sz w:val="20"/>
          <w:szCs w:val="20"/>
          <w:lang w:val="ka-GE"/>
        </w:rPr>
      </w:pPr>
      <w:r>
        <w:rPr>
          <w:rFonts w:ascii="Sylfaen" w:hAnsi="Sylfaen"/>
          <w:lang w:val="ka-GE"/>
        </w:rPr>
        <w:t>4.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bookmarkStart w:id="1" w:name="_GoBack"/>
      <w:bookmarkEnd w:id="1"/>
    </w:p>
    <w:p w14:paraId="2CBCDBAD" w14:textId="5AEF983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05796F1"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w:t>
      </w:r>
      <w:r w:rsidR="00BE5FBF">
        <w:rPr>
          <w:rFonts w:ascii="Sylfaen" w:hAnsi="Sylfaen" w:cs="Sylfaen"/>
          <w:b/>
          <w:sz w:val="20"/>
          <w:szCs w:val="20"/>
          <w:lang w:val="ka-GE"/>
        </w:rPr>
        <w:t>2</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450551">
        <w:rPr>
          <w:rFonts w:ascii="Sylfaen" w:hAnsi="Sylfaen" w:cs="Sylfaen"/>
          <w:b/>
          <w:sz w:val="20"/>
          <w:szCs w:val="20"/>
          <w:lang w:val="ru-RU"/>
        </w:rPr>
        <w:t>2</w:t>
      </w:r>
      <w:r w:rsidR="007323EA">
        <w:rPr>
          <w:rFonts w:ascii="Sylfaen" w:hAnsi="Sylfaen" w:cs="Sylfaen"/>
          <w:b/>
          <w:sz w:val="20"/>
          <w:szCs w:val="20"/>
          <w:lang w:val="ka-GE"/>
        </w:rPr>
        <w:t>8</w:t>
      </w:r>
      <w:r w:rsidR="00D57991">
        <w:rPr>
          <w:rFonts w:ascii="Sylfaen" w:hAnsi="Sylfaen" w:cs="Sylfaen"/>
          <w:b/>
          <w:sz w:val="20"/>
          <w:szCs w:val="20"/>
          <w:lang w:val="ka-GE"/>
        </w:rPr>
        <w:t xml:space="preserve"> </w:t>
      </w:r>
      <w:r w:rsidR="00BE5FBF">
        <w:rPr>
          <w:rFonts w:ascii="Sylfaen" w:hAnsi="Sylfaen" w:cs="Sylfaen"/>
          <w:b/>
          <w:sz w:val="20"/>
          <w:szCs w:val="20"/>
          <w:lang w:val="ka-GE"/>
        </w:rPr>
        <w:t>ივნისი</w:t>
      </w:r>
      <w:r w:rsidRPr="006E65AF">
        <w:rPr>
          <w:rFonts w:ascii="Sylfaen" w:hAnsi="Sylfaen" w:cs="Sylfaen"/>
          <w:b/>
          <w:sz w:val="20"/>
          <w:szCs w:val="20"/>
          <w:lang w:val="ka-GE"/>
        </w:rPr>
        <w:t>, 1</w:t>
      </w:r>
      <w:r w:rsidR="007323EA">
        <w:rPr>
          <w:rFonts w:ascii="Sylfaen" w:hAnsi="Sylfaen" w:cs="Sylfaen"/>
          <w:b/>
          <w:sz w:val="20"/>
          <w:szCs w:val="20"/>
          <w:lang w:val="ka-GE"/>
        </w:rPr>
        <w:t>2</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6B91559" w14:textId="77777777" w:rsidR="006E65AF" w:rsidRDefault="006E65AF" w:rsidP="00712DC2">
      <w:pPr>
        <w:jc w:val="both"/>
        <w:rPr>
          <w:rFonts w:ascii="Sylfaen" w:hAnsi="Sylfaen"/>
          <w:b/>
          <w:lang w:val="ka-GE"/>
        </w:rPr>
      </w:pP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A4D45BA" w14:textId="77777777" w:rsidR="006E65AF" w:rsidRPr="007B0071" w:rsidRDefault="006E65AF" w:rsidP="00CC4789">
      <w:pPr>
        <w:pStyle w:val="ListParagraph"/>
        <w:spacing w:after="0" w:line="360" w:lineRule="auto"/>
        <w:ind w:left="0" w:firstLine="426"/>
        <w:jc w:val="both"/>
        <w:rPr>
          <w:rFonts w:ascii="Sylfaen" w:hAnsi="Sylfaen"/>
          <w:lang w:val="ka-GE"/>
        </w:rPr>
      </w:pP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EDF1CF" w14:textId="77777777" w:rsidR="006E65AF" w:rsidRPr="007B0071" w:rsidRDefault="006E65AF" w:rsidP="00CC4789">
      <w:pPr>
        <w:pStyle w:val="ListParagraph"/>
        <w:spacing w:after="0" w:line="360" w:lineRule="auto"/>
        <w:ind w:left="0" w:firstLine="426"/>
        <w:jc w:val="both"/>
        <w:rPr>
          <w:rFonts w:ascii="AcadNusx" w:hAnsi="AcadNusx"/>
          <w:lang w:val="es-MX"/>
        </w:rPr>
      </w:pP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Default="005248B1" w:rsidP="00CC4789">
      <w:pPr>
        <w:spacing w:after="0" w:line="360" w:lineRule="auto"/>
        <w:ind w:firstLine="426"/>
        <w:jc w:val="both"/>
        <w:rPr>
          <w:rFonts w:ascii="Sylfaen" w:hAnsi="Sylfaen"/>
          <w:b/>
          <w:sz w:val="1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22939" w:rsidRDefault="006E65AF" w:rsidP="005248B1">
      <w:pPr>
        <w:spacing w:after="0" w:line="360" w:lineRule="auto"/>
        <w:ind w:firstLine="426"/>
        <w:jc w:val="both"/>
        <w:rPr>
          <w:rFonts w:ascii="Sylfaen" w:hAnsi="Sylfaen"/>
          <w:b/>
          <w:lang w:val="ka-GE"/>
        </w:rPr>
      </w:pP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3D3BE99B" w:rsidR="00696A50" w:rsidRDefault="00696A50" w:rsidP="00696A50">
      <w:pPr>
        <w:pStyle w:val="ListParagraph"/>
        <w:spacing w:after="0" w:line="360" w:lineRule="auto"/>
        <w:ind w:left="1440"/>
        <w:jc w:val="both"/>
        <w:rPr>
          <w:rFonts w:ascii="Sylfaen" w:hAnsi="Sylfaen"/>
          <w:b/>
          <w:sz w:val="14"/>
          <w:lang w:val="ka-GE"/>
        </w:rPr>
      </w:pPr>
    </w:p>
    <w:p w14:paraId="3E7DAC69" w14:textId="77777777" w:rsidR="006E65AF" w:rsidRPr="005248B1" w:rsidRDefault="006E65AF"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5131D385" w14:textId="22386FF2" w:rsidR="00696A50" w:rsidRPr="005A798F" w:rsidRDefault="006E65AF" w:rsidP="00696A50">
      <w:pPr>
        <w:spacing w:after="0"/>
        <w:jc w:val="both"/>
        <w:rPr>
          <w:rFonts w:ascii="Sylfaen" w:hAnsi="Sylfaen"/>
          <w:sz w:val="18"/>
          <w:lang w:val="ka-GE"/>
        </w:rPr>
      </w:pPr>
      <w:r w:rsidRPr="006E65AF">
        <w:rPr>
          <w:rFonts w:ascii="Sylfaen" w:hAnsi="Sylfaen"/>
          <w:lang w:val="ka-GE"/>
        </w:rPr>
        <w:t xml:space="preserve">გიორგი ქავთარაძე, მობ: +995 599 88 36 82, E-mail: </w:t>
      </w:r>
      <w:hyperlink r:id="rId11" w:history="1">
        <w:r w:rsidRPr="005958C9">
          <w:rPr>
            <w:rStyle w:val="Hyperlink"/>
            <w:rFonts w:ascii="Sylfaen" w:hAnsi="Sylfaen"/>
            <w:lang w:val="ka-GE"/>
          </w:rPr>
          <w:t>gkavtaradze@gwp.ge</w:t>
        </w:r>
      </w:hyperlink>
      <w:r>
        <w:rPr>
          <w:rFonts w:ascii="Sylfaen" w:hAnsi="Sylfaen"/>
          <w:lang w:val="ka-GE"/>
        </w:rPr>
        <w:t xml:space="preserve"> </w:t>
      </w:r>
    </w:p>
    <w:p w14:paraId="62E2BBBD" w14:textId="642CC98B" w:rsidR="004526FA" w:rsidRDefault="004526FA" w:rsidP="00696A50">
      <w:pPr>
        <w:spacing w:after="0"/>
        <w:jc w:val="both"/>
        <w:rPr>
          <w:rFonts w:ascii="Sylfaen" w:hAnsi="Sylfaen"/>
          <w:b/>
          <w:lang w:val="ka-GE"/>
        </w:rPr>
      </w:pPr>
    </w:p>
    <w:p w14:paraId="253CC013" w14:textId="6EE54A0C" w:rsidR="006E65AF" w:rsidRDefault="006E65AF" w:rsidP="00696A50">
      <w:pPr>
        <w:spacing w:after="0"/>
        <w:jc w:val="both"/>
        <w:rPr>
          <w:rFonts w:ascii="Sylfaen" w:hAnsi="Sylfaen"/>
          <w:b/>
          <w:lang w:val="ka-GE"/>
        </w:rPr>
      </w:pPr>
    </w:p>
    <w:p w14:paraId="6D56910A" w14:textId="34CD56A0" w:rsidR="006E65AF" w:rsidRDefault="006E65AF" w:rsidP="00696A50">
      <w:pPr>
        <w:spacing w:after="0"/>
        <w:jc w:val="both"/>
        <w:rPr>
          <w:rFonts w:ascii="Sylfaen" w:hAnsi="Sylfaen"/>
          <w:b/>
          <w:lang w:val="ka-GE"/>
        </w:rPr>
      </w:pPr>
    </w:p>
    <w:p w14:paraId="44810B25" w14:textId="704146F8" w:rsidR="006E65AF" w:rsidRDefault="006E65AF" w:rsidP="00696A50">
      <w:pPr>
        <w:spacing w:after="0"/>
        <w:jc w:val="both"/>
        <w:rPr>
          <w:rFonts w:ascii="Sylfaen" w:hAnsi="Sylfaen"/>
          <w:b/>
          <w:lang w:val="ka-GE"/>
        </w:rPr>
      </w:pPr>
    </w:p>
    <w:p w14:paraId="134C875E" w14:textId="060F6CD0" w:rsidR="006E65AF" w:rsidRDefault="006E65AF" w:rsidP="00696A50">
      <w:pPr>
        <w:spacing w:after="0"/>
        <w:jc w:val="both"/>
        <w:rPr>
          <w:rFonts w:ascii="Sylfaen" w:hAnsi="Sylfaen"/>
          <w:b/>
          <w:lang w:val="ka-GE"/>
        </w:rPr>
      </w:pPr>
    </w:p>
    <w:p w14:paraId="18CE120D" w14:textId="4277DAC2" w:rsidR="006E65AF" w:rsidRDefault="006E65AF" w:rsidP="00696A50">
      <w:pPr>
        <w:spacing w:after="0"/>
        <w:jc w:val="both"/>
        <w:rPr>
          <w:rFonts w:ascii="Sylfaen" w:hAnsi="Sylfaen"/>
          <w:b/>
          <w:lang w:val="ka-GE"/>
        </w:rPr>
      </w:pPr>
    </w:p>
    <w:p w14:paraId="0B102224" w14:textId="0452E53F" w:rsidR="006E65AF" w:rsidRDefault="006E65AF" w:rsidP="00696A50">
      <w:pPr>
        <w:spacing w:after="0"/>
        <w:jc w:val="both"/>
        <w:rPr>
          <w:rFonts w:ascii="Sylfaen" w:hAnsi="Sylfaen"/>
          <w:b/>
          <w:lang w:val="ka-GE"/>
        </w:rPr>
      </w:pPr>
    </w:p>
    <w:p w14:paraId="7B316398" w14:textId="569BC2A8" w:rsidR="006E65AF" w:rsidRDefault="006E65AF" w:rsidP="00696A50">
      <w:pPr>
        <w:spacing w:after="0"/>
        <w:jc w:val="both"/>
        <w:rPr>
          <w:rFonts w:ascii="Sylfaen" w:hAnsi="Sylfaen"/>
          <w:b/>
          <w:lang w:val="ka-GE"/>
        </w:rPr>
      </w:pPr>
    </w:p>
    <w:p w14:paraId="308796E7" w14:textId="5760047C" w:rsidR="006E65AF" w:rsidRDefault="006E65AF" w:rsidP="00696A50">
      <w:pPr>
        <w:spacing w:after="0"/>
        <w:jc w:val="both"/>
        <w:rPr>
          <w:rFonts w:ascii="Sylfaen" w:hAnsi="Sylfaen"/>
          <w:b/>
          <w:lang w:val="ka-GE"/>
        </w:rPr>
      </w:pPr>
    </w:p>
    <w:p w14:paraId="1998E044" w14:textId="5A1AECC2" w:rsidR="006E65AF" w:rsidRDefault="006E65AF" w:rsidP="00696A50">
      <w:pPr>
        <w:spacing w:after="0"/>
        <w:jc w:val="both"/>
        <w:rPr>
          <w:rFonts w:ascii="Sylfaen" w:hAnsi="Sylfaen"/>
          <w:b/>
          <w:lang w:val="ka-GE"/>
        </w:rPr>
      </w:pPr>
    </w:p>
    <w:p w14:paraId="55F9A29F" w14:textId="77777777" w:rsidR="006E65AF" w:rsidRDefault="006E65AF" w:rsidP="00696A50">
      <w:pPr>
        <w:spacing w:after="0"/>
        <w:jc w:val="both"/>
        <w:rPr>
          <w:rFonts w:ascii="Sylfaen" w:hAnsi="Sylfaen"/>
          <w:b/>
          <w:lang w:val="ka-GE"/>
        </w:rPr>
      </w:pPr>
    </w:p>
    <w:p w14:paraId="1BB75FD9" w14:textId="482A69ED"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1E2E8DCE" w14:textId="77777777" w:rsidR="006E65AF" w:rsidRPr="00E41D48" w:rsidRDefault="006E65AF" w:rsidP="004526FA">
      <w:pPr>
        <w:spacing w:after="0" w:line="360" w:lineRule="auto"/>
        <w:jc w:val="both"/>
        <w:rPr>
          <w:rFonts w:ascii="Sylfaen" w:hAnsi="Sylfaen"/>
          <w:b/>
          <w:u w:val="single"/>
          <w:lang w:val="ka-GE"/>
        </w:rPr>
      </w:pP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D67EE6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673290" w:rsidRPr="00A74A77">
          <w:rPr>
            <w:rStyle w:val="Hyperlink"/>
            <w:rFonts w:ascii="Sylfaen" w:hAnsi="Sylfaen"/>
            <w:lang w:val="ka-GE"/>
          </w:rPr>
          <w:t>msilagadze@gwp.ge</w:t>
        </w:r>
      </w:hyperlink>
      <w:r w:rsidR="00673290">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990577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673290" w:rsidRPr="00A74A77">
          <w:rPr>
            <w:rStyle w:val="Hyperlink"/>
            <w:rFonts w:ascii="Sylfaen" w:hAnsi="Sylfaen"/>
            <w:lang w:val="ka-GE"/>
          </w:rPr>
          <w:t>ikhvadagadze@gwp.ge</w:t>
        </w:r>
      </w:hyperlink>
      <w:r w:rsidR="00673290">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E395E" w14:textId="77777777" w:rsidR="00BD0073" w:rsidRDefault="00BD0073" w:rsidP="007902EA">
      <w:pPr>
        <w:spacing w:after="0" w:line="240" w:lineRule="auto"/>
      </w:pPr>
      <w:r>
        <w:separator/>
      </w:r>
    </w:p>
  </w:endnote>
  <w:endnote w:type="continuationSeparator" w:id="0">
    <w:p w14:paraId="25D001D2" w14:textId="77777777" w:rsidR="00BD0073" w:rsidRDefault="00BD007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7D880326" w:rsidR="004A3BD8" w:rsidRDefault="004A3BD8">
        <w:pPr>
          <w:pStyle w:val="Footer"/>
          <w:jc w:val="right"/>
        </w:pPr>
        <w:r>
          <w:fldChar w:fldCharType="begin"/>
        </w:r>
        <w:r>
          <w:instrText xml:space="preserve"> PAGE   \* MERGEFORMAT </w:instrText>
        </w:r>
        <w:r>
          <w:fldChar w:fldCharType="separate"/>
        </w:r>
        <w:r w:rsidR="00BD007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E2EFF" w14:textId="77777777" w:rsidR="00BD0073" w:rsidRDefault="00BD0073" w:rsidP="007902EA">
      <w:pPr>
        <w:spacing w:after="0" w:line="240" w:lineRule="auto"/>
      </w:pPr>
      <w:r>
        <w:separator/>
      </w:r>
    </w:p>
  </w:footnote>
  <w:footnote w:type="continuationSeparator" w:id="0">
    <w:p w14:paraId="6C0A7B16" w14:textId="77777777" w:rsidR="00BD0073" w:rsidRDefault="00BD0073"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3E65"/>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DAA"/>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211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3C89"/>
    <w:rsid w:val="003F370C"/>
    <w:rsid w:val="003F5521"/>
    <w:rsid w:val="003F699A"/>
    <w:rsid w:val="00410EC6"/>
    <w:rsid w:val="0041197E"/>
    <w:rsid w:val="0041258C"/>
    <w:rsid w:val="00430AF7"/>
    <w:rsid w:val="00431665"/>
    <w:rsid w:val="00431B3C"/>
    <w:rsid w:val="004375BF"/>
    <w:rsid w:val="00442F86"/>
    <w:rsid w:val="0044376C"/>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799A"/>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3C6"/>
    <w:rsid w:val="0057474B"/>
    <w:rsid w:val="00575D3E"/>
    <w:rsid w:val="00580531"/>
    <w:rsid w:val="005832A4"/>
    <w:rsid w:val="00583B48"/>
    <w:rsid w:val="00586056"/>
    <w:rsid w:val="00586C84"/>
    <w:rsid w:val="00591AFD"/>
    <w:rsid w:val="00595E4B"/>
    <w:rsid w:val="005A0827"/>
    <w:rsid w:val="005A798F"/>
    <w:rsid w:val="005B0D55"/>
    <w:rsid w:val="005C14A4"/>
    <w:rsid w:val="005D3B83"/>
    <w:rsid w:val="005E05B1"/>
    <w:rsid w:val="005E130F"/>
    <w:rsid w:val="005F3357"/>
    <w:rsid w:val="00610FC8"/>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3290"/>
    <w:rsid w:val="00674470"/>
    <w:rsid w:val="0067481E"/>
    <w:rsid w:val="00674F71"/>
    <w:rsid w:val="00680844"/>
    <w:rsid w:val="00681B23"/>
    <w:rsid w:val="00683946"/>
    <w:rsid w:val="00692B13"/>
    <w:rsid w:val="0069500B"/>
    <w:rsid w:val="00696A50"/>
    <w:rsid w:val="006A0DDD"/>
    <w:rsid w:val="006A256D"/>
    <w:rsid w:val="006A3D31"/>
    <w:rsid w:val="006A7B28"/>
    <w:rsid w:val="006B7A54"/>
    <w:rsid w:val="006C1436"/>
    <w:rsid w:val="006C6E4C"/>
    <w:rsid w:val="006C7D3F"/>
    <w:rsid w:val="006C7E00"/>
    <w:rsid w:val="006D054A"/>
    <w:rsid w:val="006E119F"/>
    <w:rsid w:val="006E1729"/>
    <w:rsid w:val="006E65AF"/>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23EA"/>
    <w:rsid w:val="00734570"/>
    <w:rsid w:val="00735828"/>
    <w:rsid w:val="00764A65"/>
    <w:rsid w:val="007715BA"/>
    <w:rsid w:val="00772078"/>
    <w:rsid w:val="00774D07"/>
    <w:rsid w:val="007778CE"/>
    <w:rsid w:val="0078108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785"/>
    <w:rsid w:val="00997CB4"/>
    <w:rsid w:val="009A2F37"/>
    <w:rsid w:val="009A6460"/>
    <w:rsid w:val="009A7535"/>
    <w:rsid w:val="009B6AD6"/>
    <w:rsid w:val="009C51A6"/>
    <w:rsid w:val="009C5EE2"/>
    <w:rsid w:val="009C7B5B"/>
    <w:rsid w:val="009D07D1"/>
    <w:rsid w:val="009D3CEB"/>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B3B49"/>
    <w:rsid w:val="00BC364F"/>
    <w:rsid w:val="00BD0073"/>
    <w:rsid w:val="00BD7589"/>
    <w:rsid w:val="00BE0965"/>
    <w:rsid w:val="00BE187B"/>
    <w:rsid w:val="00BE1A34"/>
    <w:rsid w:val="00BE3060"/>
    <w:rsid w:val="00BE4678"/>
    <w:rsid w:val="00BE5FBF"/>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2E35"/>
    <w:rsid w:val="00D557E5"/>
    <w:rsid w:val="00D55C6F"/>
    <w:rsid w:val="00D57017"/>
    <w:rsid w:val="00D57991"/>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44C9"/>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kavtaradze@gwp.ge" TargetMode="External"/><Relationship Id="rId12" Type="http://schemas.openxmlformats.org/officeDocument/2006/relationships/hyperlink" Target="mailto:msilagadze@gwp.ge" TargetMode="External"/><Relationship Id="rId13" Type="http://schemas.openxmlformats.org/officeDocument/2006/relationships/hyperlink" Target="mailto:ikhvadagadze@gwp.g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F6A0E-DCE5-D946-A9ED-8DB180702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1690</TotalTime>
  <Pages>7</Pages>
  <Words>1115</Words>
  <Characters>6357</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253</cp:revision>
  <cp:lastPrinted>2015-07-27T06:36:00Z</cp:lastPrinted>
  <dcterms:created xsi:type="dcterms:W3CDTF">2017-02-28T15:04:00Z</dcterms:created>
  <dcterms:modified xsi:type="dcterms:W3CDTF">2022-06-27T12:06:00Z</dcterms:modified>
</cp:coreProperties>
</file>