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1FDD2B5F" w:rsidR="009815C7" w:rsidRPr="007B0071" w:rsidRDefault="00F41A03" w:rsidP="00373F3E">
      <w:pPr>
        <w:spacing w:after="0" w:line="240" w:lineRule="auto"/>
        <w:jc w:val="center"/>
        <w:rPr>
          <w:rFonts w:ascii="Sylfaen" w:hAnsi="Sylfaen" w:cs="Sylfaen"/>
          <w:b/>
          <w:lang w:val="ka-GE"/>
        </w:rPr>
      </w:pPr>
      <w:r>
        <w:rPr>
          <w:rFonts w:ascii="Sylfaen" w:hAnsi="Sylfaen" w:cs="Sylfaen"/>
          <w:b/>
          <w:lang w:val="ka-GE"/>
        </w:rPr>
        <w:t>ტეტელაშვილის</w:t>
      </w:r>
      <w:r w:rsidR="00D40992">
        <w:rPr>
          <w:rFonts w:ascii="Sylfaen" w:hAnsi="Sylfaen" w:cs="Sylfaen"/>
          <w:b/>
          <w:lang w:val="ka-GE"/>
        </w:rPr>
        <w:t xml:space="preserve"> ქუჩაზე წყალსადენისა და წყალარინების გარე </w:t>
      </w:r>
      <w:r w:rsidR="00EE5062">
        <w:rPr>
          <w:rFonts w:ascii="Sylfaen" w:hAnsi="Sylfaen" w:cs="Sylfaen"/>
          <w:b/>
          <w:lang w:val="ka-GE"/>
        </w:rPr>
        <w:t>ქსელ</w:t>
      </w:r>
      <w:r w:rsidR="00D40992">
        <w:rPr>
          <w:rFonts w:ascii="Sylfaen" w:hAnsi="Sylfaen" w:cs="Sylfaen"/>
          <w:b/>
          <w:lang w:val="ka-GE"/>
        </w:rPr>
        <w:t>ებ</w:t>
      </w:r>
      <w:r w:rsidR="00EE5062">
        <w:rPr>
          <w:rFonts w:ascii="Sylfaen" w:hAnsi="Sylfaen" w:cs="Sylfaen"/>
          <w:b/>
          <w:lang w:val="ka-GE"/>
        </w:rPr>
        <w:t>ის 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3B9EB4C1"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F41A03">
        <w:rPr>
          <w:rFonts w:ascii="Sylfaen" w:hAnsi="Sylfaen" w:cs="Sylfaen"/>
          <w:lang w:val="ka-GE"/>
        </w:rPr>
        <w:t>ტეტელაშვილის</w:t>
      </w:r>
      <w:r w:rsidR="00F933E4" w:rsidRPr="00F933E4">
        <w:rPr>
          <w:rFonts w:ascii="Sylfaen" w:hAnsi="Sylfaen" w:cs="Sylfaen"/>
          <w:lang w:val="ka-GE"/>
        </w:rPr>
        <w:t xml:space="preserve"> ქუჩაზე წყალსადენისა და წყალარინების გარე ქსელების მოწყობის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6F17E2EB" w:rsidR="00DB5C8D" w:rsidRPr="006005A1" w:rsidRDefault="00F41A03" w:rsidP="00696A50">
      <w:pPr>
        <w:spacing w:after="0" w:line="240" w:lineRule="auto"/>
        <w:jc w:val="both"/>
        <w:rPr>
          <w:rFonts w:ascii="Sylfaen" w:hAnsi="Sylfaen" w:cs="Sylfaen"/>
          <w:lang w:val="ka-GE"/>
        </w:rPr>
      </w:pPr>
      <w:r>
        <w:rPr>
          <w:rFonts w:ascii="Sylfaen" w:hAnsi="Sylfaen" w:cs="Sylfaen"/>
          <w:lang w:val="ka-GE"/>
        </w:rPr>
        <w:t>ტეტელაშვილის</w:t>
      </w:r>
      <w:r w:rsidR="00F933E4" w:rsidRPr="00F933E4">
        <w:rPr>
          <w:rFonts w:ascii="Sylfaen" w:hAnsi="Sylfaen" w:cs="Sylfaen"/>
          <w:lang w:val="ka-GE"/>
        </w:rPr>
        <w:t xml:space="preserve"> ქუჩაზე წყალსადენისა და წყალარინების გარე ქსელების მოწყობის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w:t>
      </w:r>
      <w:r w:rsidR="00F933E4">
        <w:rPr>
          <w:rFonts w:ascii="Sylfaen" w:hAnsi="Sylfaen" w:cs="Sylfaen"/>
          <w:lang w:val="ka-GE"/>
        </w:rPr>
        <w:t>ებ</w:t>
      </w:r>
      <w:r w:rsidR="00185431">
        <w:rPr>
          <w:rFonts w:ascii="Sylfaen" w:hAnsi="Sylfaen" w:cs="Sylfaen"/>
          <w:lang w:val="ka-GE"/>
        </w:rPr>
        <w:t>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41E533B9"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F933E4">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62CA2E00"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F41A03">
        <w:rPr>
          <w:rFonts w:ascii="Sylfaen" w:hAnsi="Sylfaen"/>
          <w:lang w:val="ka-GE"/>
        </w:rPr>
        <w:t>დიდუბე-ჩუღურეთის</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5DFA6BF7"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F933E4">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6B006E">
        <w:rPr>
          <w:rFonts w:ascii="Sylfaen" w:hAnsi="Sylfaen" w:cs="Sylfaen"/>
          <w:b/>
          <w:sz w:val="20"/>
          <w:szCs w:val="20"/>
          <w:lang w:val="ka-GE"/>
        </w:rPr>
        <w:t>6 ივლისი,</w:t>
      </w:r>
      <w:r w:rsidR="006005A1">
        <w:rPr>
          <w:rFonts w:ascii="Sylfaen" w:hAnsi="Sylfaen" w:cs="Sylfaen"/>
          <w:b/>
          <w:sz w:val="20"/>
          <w:szCs w:val="20"/>
          <w:lang w:val="ka-GE"/>
        </w:rPr>
        <w:t xml:space="preserve"> 1</w:t>
      </w:r>
      <w:r w:rsidR="00485A21">
        <w:rPr>
          <w:rFonts w:ascii="Sylfaen" w:hAnsi="Sylfaen" w:cs="Sylfaen"/>
          <w:b/>
          <w:sz w:val="20"/>
          <w:szCs w:val="20"/>
          <w:lang w:val="ka-GE"/>
        </w:rPr>
        <w:t>5:0</w:t>
      </w:r>
      <w:bookmarkStart w:id="1" w:name="_GoBack"/>
      <w:bookmarkEnd w:id="1"/>
      <w:r w:rsidRPr="005679EB">
        <w:rPr>
          <w:rFonts w:ascii="Sylfaen" w:hAnsi="Sylfaen" w:cs="Sylfaen"/>
          <w:b/>
          <w:sz w:val="20"/>
          <w:szCs w:val="20"/>
          <w:lang w:val="ka-GE"/>
        </w:rPr>
        <w:t xml:space="preserve">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17AFD8A" w:rsidR="00696A50" w:rsidRPr="00751095" w:rsidRDefault="00751095" w:rsidP="00751095">
      <w:pPr>
        <w:spacing w:after="0"/>
        <w:jc w:val="both"/>
        <w:rPr>
          <w:rFonts w:ascii="Sylfaen" w:hAnsi="Sylfaen"/>
          <w:sz w:val="18"/>
          <w:lang w:val="ka-GE"/>
        </w:rPr>
      </w:pPr>
      <w:r w:rsidRPr="00751095">
        <w:rPr>
          <w:rFonts w:ascii="Sylfaen" w:hAnsi="Sylfaen"/>
          <w:lang w:val="ka-GE"/>
        </w:rPr>
        <w:t xml:space="preserve">გიორგი ვეშაპიძე, მობ: +995 595 33 93 30, E-mail: </w:t>
      </w:r>
      <w:hyperlink r:id="rId11" w:history="1">
        <w:r w:rsidRPr="00564743">
          <w:rPr>
            <w:rStyle w:val="Hyperlink"/>
            <w:rFonts w:ascii="Sylfaen" w:hAnsi="Sylfaen"/>
            <w:lang w:val="ka-GE"/>
          </w:rPr>
          <w:t>gveshapidze@gwp.ge</w:t>
        </w:r>
      </w:hyperlink>
      <w:r>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4E51CCD2" w:rsidR="004526FA" w:rsidRPr="00E41D48" w:rsidRDefault="00830AAA" w:rsidP="004526FA">
      <w:pPr>
        <w:spacing w:after="0" w:line="360" w:lineRule="auto"/>
        <w:jc w:val="both"/>
        <w:rPr>
          <w:rFonts w:ascii="Sylfaen" w:hAnsi="Sylfaen"/>
          <w:lang w:val="ka-GE"/>
        </w:rPr>
      </w:pPr>
      <w:r>
        <w:rPr>
          <w:rFonts w:ascii="Sylfaen" w:hAnsi="Sylfaen"/>
          <w:lang w:val="ka-GE"/>
        </w:rPr>
        <w:t xml:space="preserve">ელ. ფოსტა: </w:t>
      </w:r>
      <w:hyperlink r:id="rId12" w:history="1">
        <w:r w:rsidRPr="0024347D">
          <w:rPr>
            <w:rStyle w:val="Hyperlink"/>
            <w:rFonts w:ascii="Sylfaen" w:hAnsi="Sylfaen"/>
            <w:lang w:val="ka-GE"/>
          </w:rPr>
          <w:t>msilagadze@gwp.ge</w:t>
        </w:r>
      </w:hyperlink>
      <w:r>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1D63EF7F"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3" w:history="1">
        <w:r w:rsidR="00830AAA" w:rsidRPr="0024347D">
          <w:rPr>
            <w:rStyle w:val="Hyperlink"/>
            <w:rFonts w:ascii="Sylfaen" w:hAnsi="Sylfaen"/>
            <w:lang w:val="ka-GE"/>
          </w:rPr>
          <w:t>ikhvadagadze@gwp.ge</w:t>
        </w:r>
      </w:hyperlink>
      <w:r w:rsidR="00830AAA">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62A83" w14:textId="77777777" w:rsidR="001E0C90" w:rsidRDefault="001E0C90" w:rsidP="007902EA">
      <w:pPr>
        <w:spacing w:after="0" w:line="240" w:lineRule="auto"/>
      </w:pPr>
      <w:r>
        <w:separator/>
      </w:r>
    </w:p>
  </w:endnote>
  <w:endnote w:type="continuationSeparator" w:id="0">
    <w:p w14:paraId="6B85B97A" w14:textId="77777777" w:rsidR="001E0C90" w:rsidRDefault="001E0C90"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87B7600" w:rsidR="004A3BD8" w:rsidRDefault="004A3BD8">
        <w:pPr>
          <w:pStyle w:val="Footer"/>
          <w:jc w:val="right"/>
        </w:pPr>
        <w:r>
          <w:fldChar w:fldCharType="begin"/>
        </w:r>
        <w:r>
          <w:instrText xml:space="preserve"> PAGE   \* MERGEFORMAT </w:instrText>
        </w:r>
        <w:r>
          <w:fldChar w:fldCharType="separate"/>
        </w:r>
        <w:r w:rsidR="001E0C90">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A7129" w14:textId="77777777" w:rsidR="001E0C90" w:rsidRDefault="001E0C90" w:rsidP="007902EA">
      <w:pPr>
        <w:spacing w:after="0" w:line="240" w:lineRule="auto"/>
      </w:pPr>
      <w:r>
        <w:separator/>
      </w:r>
    </w:p>
  </w:footnote>
  <w:footnote w:type="continuationSeparator" w:id="0">
    <w:p w14:paraId="41CC4478" w14:textId="77777777" w:rsidR="001E0C90" w:rsidRDefault="001E0C90"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1611"/>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4B2"/>
    <w:rsid w:val="000974B9"/>
    <w:rsid w:val="000A0D72"/>
    <w:rsid w:val="000A6D48"/>
    <w:rsid w:val="000B1C85"/>
    <w:rsid w:val="000B4C5E"/>
    <w:rsid w:val="000B4DEE"/>
    <w:rsid w:val="000B5D0F"/>
    <w:rsid w:val="000C130E"/>
    <w:rsid w:val="000C3223"/>
    <w:rsid w:val="000D5BB4"/>
    <w:rsid w:val="000D68A2"/>
    <w:rsid w:val="000E5617"/>
    <w:rsid w:val="000F03A0"/>
    <w:rsid w:val="000F3872"/>
    <w:rsid w:val="000F4D71"/>
    <w:rsid w:val="000F63C5"/>
    <w:rsid w:val="00106396"/>
    <w:rsid w:val="00110CCE"/>
    <w:rsid w:val="00113418"/>
    <w:rsid w:val="00116D4F"/>
    <w:rsid w:val="00117164"/>
    <w:rsid w:val="001173C9"/>
    <w:rsid w:val="00120724"/>
    <w:rsid w:val="00122148"/>
    <w:rsid w:val="001258A9"/>
    <w:rsid w:val="00127951"/>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E0C90"/>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52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21660"/>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5A21"/>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1359"/>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B006E"/>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165E"/>
    <w:rsid w:val="00724BAF"/>
    <w:rsid w:val="007309AA"/>
    <w:rsid w:val="00734570"/>
    <w:rsid w:val="00735828"/>
    <w:rsid w:val="00751095"/>
    <w:rsid w:val="00751F7E"/>
    <w:rsid w:val="00764A65"/>
    <w:rsid w:val="007715BA"/>
    <w:rsid w:val="00772078"/>
    <w:rsid w:val="007778CE"/>
    <w:rsid w:val="00780DAA"/>
    <w:rsid w:val="007840A0"/>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0AA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28D"/>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67109"/>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BF75DF"/>
    <w:rsid w:val="00C01CD2"/>
    <w:rsid w:val="00C021B6"/>
    <w:rsid w:val="00C04F30"/>
    <w:rsid w:val="00C06F22"/>
    <w:rsid w:val="00C12270"/>
    <w:rsid w:val="00C14986"/>
    <w:rsid w:val="00C14D7A"/>
    <w:rsid w:val="00C21B8B"/>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0992"/>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0412"/>
    <w:rsid w:val="00E751A2"/>
    <w:rsid w:val="00E76057"/>
    <w:rsid w:val="00E8201E"/>
    <w:rsid w:val="00E8598F"/>
    <w:rsid w:val="00E905AF"/>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1A03"/>
    <w:rsid w:val="00F46AB9"/>
    <w:rsid w:val="00F47570"/>
    <w:rsid w:val="00F612B0"/>
    <w:rsid w:val="00F7155A"/>
    <w:rsid w:val="00F718B0"/>
    <w:rsid w:val="00F732E4"/>
    <w:rsid w:val="00F74B8E"/>
    <w:rsid w:val="00F75728"/>
    <w:rsid w:val="00F761D0"/>
    <w:rsid w:val="00F8037E"/>
    <w:rsid w:val="00F827AD"/>
    <w:rsid w:val="00F829B7"/>
    <w:rsid w:val="00F844E2"/>
    <w:rsid w:val="00F8495A"/>
    <w:rsid w:val="00F84B51"/>
    <w:rsid w:val="00F90B03"/>
    <w:rsid w:val="00F933E4"/>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ikhvadagadze@gwp.g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silagadze@gwp.ge"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70F3AD-3528-4C06-83D4-0864BD4CC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1783</TotalTime>
  <Pages>6</Pages>
  <Words>1103</Words>
  <Characters>6290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282</cp:revision>
  <cp:lastPrinted>2015-07-27T06:36:00Z</cp:lastPrinted>
  <dcterms:created xsi:type="dcterms:W3CDTF">2017-02-28T15:04:00Z</dcterms:created>
  <dcterms:modified xsi:type="dcterms:W3CDTF">2022-06-29T12:33:00Z</dcterms:modified>
</cp:coreProperties>
</file>