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1E9832D3" w:rsidR="009815C7" w:rsidRPr="007B0071" w:rsidRDefault="0013117A" w:rsidP="00373F3E">
      <w:pPr>
        <w:spacing w:after="0" w:line="240" w:lineRule="auto"/>
        <w:jc w:val="center"/>
        <w:rPr>
          <w:rFonts w:ascii="Sylfaen" w:hAnsi="Sylfaen" w:cs="Sylfaen"/>
          <w:b/>
          <w:lang w:val="ka-GE"/>
        </w:rPr>
      </w:pPr>
      <w:r w:rsidRPr="0013117A">
        <w:rPr>
          <w:rFonts w:ascii="Sylfaen" w:hAnsi="Sylfaen" w:cs="Sylfaen"/>
          <w:b/>
          <w:lang w:val="ka-GE"/>
        </w:rPr>
        <w:t>მეფრინველეთა I, II</w:t>
      </w:r>
      <w:r>
        <w:rPr>
          <w:rFonts w:ascii="Sylfaen" w:hAnsi="Sylfaen" w:cs="Sylfaen"/>
          <w:b/>
          <w:lang w:val="ka-GE"/>
        </w:rPr>
        <w:t xml:space="preserve"> და III შესახვევებში </w:t>
      </w:r>
      <w:r w:rsidR="00321BA4">
        <w:rPr>
          <w:rFonts w:ascii="Sylfaen" w:hAnsi="Sylfaen" w:cs="Sylfaen"/>
          <w:b/>
          <w:lang w:val="ka-GE"/>
        </w:rPr>
        <w:t xml:space="preserve">წყალსადენის ქსელის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213E20C4"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13117A" w:rsidRPr="0013117A">
        <w:rPr>
          <w:rFonts w:ascii="Sylfaen" w:hAnsi="Sylfaen" w:cs="Sylfaen"/>
          <w:lang w:val="ka-GE"/>
        </w:rPr>
        <w:t xml:space="preserve">მეფრინველეთა I, II და III შესახვევებში წყალსადენის ქსელის </w:t>
      </w:r>
      <w:r w:rsidR="00C6196D" w:rsidRPr="00C6196D">
        <w:rPr>
          <w:rFonts w:ascii="Sylfaen" w:hAnsi="Sylfaen" w:cs="Sylfaen"/>
          <w:lang w:val="ka-GE"/>
        </w:rPr>
        <w:t xml:space="preserve">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13EAC907" w:rsidR="00DB5C8D" w:rsidRPr="006005A1" w:rsidRDefault="0013117A" w:rsidP="00696A50">
      <w:pPr>
        <w:spacing w:after="0" w:line="240" w:lineRule="auto"/>
        <w:jc w:val="both"/>
        <w:rPr>
          <w:rFonts w:ascii="Sylfaen" w:hAnsi="Sylfaen" w:cs="Sylfaen"/>
          <w:lang w:val="ka-GE"/>
        </w:rPr>
      </w:pPr>
      <w:r w:rsidRPr="0013117A">
        <w:rPr>
          <w:rFonts w:ascii="Sylfaen" w:hAnsi="Sylfaen" w:cs="Sylfaen"/>
          <w:lang w:val="ka-GE"/>
        </w:rPr>
        <w:t xml:space="preserve">მეფრინველეთა I, II და III შესახვევებში წყალსადენის ქსელის </w:t>
      </w:r>
      <w:r w:rsidR="00C6196D" w:rsidRPr="00C6196D">
        <w:rPr>
          <w:rFonts w:ascii="Sylfaen" w:hAnsi="Sylfaen" w:cs="Sylfaen"/>
          <w:lang w:val="ka-GE"/>
        </w:rPr>
        <w:t xml:space="preserve">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1FB0BE7F"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1F2980">
        <w:rPr>
          <w:rFonts w:ascii="Sylfaen" w:hAnsi="Sylfaen"/>
          <w:lang w:val="ka-GE"/>
        </w:rPr>
        <w:t>ისანი-სამგორის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05C42C30"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C01AD5">
        <w:rPr>
          <w:rFonts w:ascii="Sylfaen" w:hAnsi="Sylfaen" w:cs="Sylfaen"/>
          <w:b/>
          <w:sz w:val="20"/>
          <w:szCs w:val="20"/>
          <w:lang w:val="ka-GE"/>
        </w:rPr>
        <w:t>19</w:t>
      </w:r>
      <w:r w:rsidR="005756B4">
        <w:rPr>
          <w:rFonts w:ascii="Sylfaen" w:hAnsi="Sylfaen" w:cs="Sylfaen"/>
          <w:b/>
          <w:sz w:val="20"/>
          <w:szCs w:val="20"/>
          <w:lang w:val="ka-GE"/>
        </w:rPr>
        <w:t xml:space="preserve"> </w:t>
      </w:r>
      <w:r w:rsidR="00721D28">
        <w:rPr>
          <w:rFonts w:ascii="Sylfaen" w:hAnsi="Sylfaen" w:cs="Sylfaen"/>
          <w:b/>
          <w:sz w:val="20"/>
          <w:szCs w:val="20"/>
          <w:lang w:val="ka-GE"/>
        </w:rPr>
        <w:t>აგვისტო</w:t>
      </w:r>
      <w:bookmarkStart w:id="1" w:name="_GoBack"/>
      <w:bookmarkEnd w:id="1"/>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E57040" w14:textId="77777777" w:rsidR="00530890" w:rsidRDefault="00530890" w:rsidP="007902EA">
      <w:pPr>
        <w:spacing w:after="0" w:line="240" w:lineRule="auto"/>
      </w:pPr>
      <w:r>
        <w:separator/>
      </w:r>
    </w:p>
  </w:endnote>
  <w:endnote w:type="continuationSeparator" w:id="0">
    <w:p w14:paraId="526B9F3B" w14:textId="77777777" w:rsidR="00530890" w:rsidRDefault="00530890"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43717B8" w:rsidR="004A3BD8" w:rsidRDefault="004A3BD8">
        <w:pPr>
          <w:pStyle w:val="Footer"/>
          <w:jc w:val="right"/>
        </w:pPr>
        <w:r>
          <w:fldChar w:fldCharType="begin"/>
        </w:r>
        <w:r>
          <w:instrText xml:space="preserve"> PAGE   \* MERGEFORMAT </w:instrText>
        </w:r>
        <w:r>
          <w:fldChar w:fldCharType="separate"/>
        </w:r>
        <w:r w:rsidR="00530890">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761E0D" w14:textId="77777777" w:rsidR="00530890" w:rsidRDefault="00530890" w:rsidP="007902EA">
      <w:pPr>
        <w:spacing w:after="0" w:line="240" w:lineRule="auto"/>
      </w:pPr>
      <w:r>
        <w:separator/>
      </w:r>
    </w:p>
  </w:footnote>
  <w:footnote w:type="continuationSeparator" w:id="0">
    <w:p w14:paraId="2E91D3CF" w14:textId="77777777" w:rsidR="00530890" w:rsidRDefault="00530890"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17A"/>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3A41"/>
    <w:rsid w:val="001B6BD5"/>
    <w:rsid w:val="001B740A"/>
    <w:rsid w:val="001B75E0"/>
    <w:rsid w:val="001B7903"/>
    <w:rsid w:val="001C112D"/>
    <w:rsid w:val="001C2BF2"/>
    <w:rsid w:val="001C7577"/>
    <w:rsid w:val="001D3B12"/>
    <w:rsid w:val="001D63C9"/>
    <w:rsid w:val="001E0606"/>
    <w:rsid w:val="001F2980"/>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E60A3"/>
    <w:rsid w:val="00300E22"/>
    <w:rsid w:val="003011B3"/>
    <w:rsid w:val="00302948"/>
    <w:rsid w:val="00303697"/>
    <w:rsid w:val="00316C88"/>
    <w:rsid w:val="00320435"/>
    <w:rsid w:val="00320878"/>
    <w:rsid w:val="00321BA4"/>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36F8"/>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0890"/>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2E7E"/>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D28"/>
    <w:rsid w:val="00724BAF"/>
    <w:rsid w:val="007309AA"/>
    <w:rsid w:val="00734570"/>
    <w:rsid w:val="00735828"/>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AD5"/>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0DA7"/>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5C939-F394-4DBC-8B4A-DDE205A1A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1722</TotalTime>
  <Pages>6</Pages>
  <Words>1073</Words>
  <Characters>6117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271</cp:revision>
  <cp:lastPrinted>2015-07-27T06:36:00Z</cp:lastPrinted>
  <dcterms:created xsi:type="dcterms:W3CDTF">2017-02-28T15:04:00Z</dcterms:created>
  <dcterms:modified xsi:type="dcterms:W3CDTF">2022-08-12T13:53:00Z</dcterms:modified>
</cp:coreProperties>
</file>