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5F895C0" w:rsidR="009815C7" w:rsidRPr="007B0071" w:rsidRDefault="00226E1C" w:rsidP="00373F3E">
      <w:pPr>
        <w:spacing w:after="0" w:line="240" w:lineRule="auto"/>
        <w:jc w:val="center"/>
        <w:rPr>
          <w:rFonts w:ascii="Sylfaen" w:hAnsi="Sylfaen" w:cs="Sylfaen"/>
          <w:b/>
          <w:lang w:val="ka-GE"/>
        </w:rPr>
      </w:pPr>
      <w:r w:rsidRPr="00226E1C">
        <w:rPr>
          <w:rFonts w:ascii="Sylfaen" w:hAnsi="Sylfaen" w:cs="Sylfaen"/>
          <w:b/>
          <w:lang w:val="ka-GE"/>
        </w:rPr>
        <w:t>ეკატერინე გაბაშვილის ქუჩაზე არსებული წყალარინების ქსელის</w:t>
      </w:r>
      <w:r>
        <w:rPr>
          <w:rFonts w:ascii="Sylfaen" w:hAnsi="Sylfaen" w:cs="Sylfaen"/>
          <w:b/>
          <w:lang w:val="ka-GE"/>
        </w:rPr>
        <w:t xml:space="preserve"> </w:t>
      </w:r>
      <w:r w:rsidR="005756B4">
        <w:rPr>
          <w:rFonts w:ascii="Sylfaen" w:hAnsi="Sylfaen" w:cs="Sylfaen"/>
          <w:b/>
          <w:lang w:val="ka-GE"/>
        </w:rPr>
        <w:t>სა</w:t>
      </w:r>
      <w:r w:rsidR="005756B4" w:rsidRPr="005756B4">
        <w:rPr>
          <w:rFonts w:ascii="Sylfaen" w:hAnsi="Sylfaen" w:cs="Sylfaen"/>
          <w:b/>
          <w:lang w:val="ka-GE"/>
        </w:rPr>
        <w:t>რეაბილიტაცი</w:t>
      </w:r>
      <w:r w:rsidR="005756B4">
        <w:rPr>
          <w:rFonts w:ascii="Sylfaen" w:hAnsi="Sylfaen" w:cs="Sylfaen"/>
          <w:b/>
          <w:lang w:val="ka-GE"/>
        </w:rPr>
        <w:t xml:space="preserve">ო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F4FB7A4"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226E1C" w:rsidRPr="00226E1C">
        <w:rPr>
          <w:rFonts w:ascii="Sylfaen" w:hAnsi="Sylfaen" w:cs="Sylfaen"/>
          <w:lang w:val="ka-GE"/>
        </w:rPr>
        <w:t xml:space="preserve">ეკატერინე გაბაშვილის ქუჩაზე არსებული წყალარინების ქსელის </w:t>
      </w:r>
      <w:r w:rsidR="00C6196D" w:rsidRPr="00C6196D">
        <w:rPr>
          <w:rFonts w:ascii="Sylfaen" w:hAnsi="Sylfaen" w:cs="Sylfaen"/>
          <w:lang w:val="ka-GE"/>
        </w:rPr>
        <w:t xml:space="preserve">სარეაბილიტაციო </w:t>
      </w:r>
      <w:r w:rsidR="0044376C" w:rsidRPr="005756B4">
        <w:rPr>
          <w:rFonts w:ascii="Sylfaen" w:hAnsi="Sylfaen" w:cs="Sylfaen"/>
          <w:lang w:val="ka-GE"/>
        </w:rPr>
        <w:t>სამუშაოების</w:t>
      </w:r>
      <w:r w:rsidR="008D3CB4" w:rsidRPr="005756B4">
        <w:rPr>
          <w:rFonts w:ascii="Sylfaen" w:hAnsi="Sylfaen" w:cs="Sylfaen"/>
          <w:lang w:val="ka-GE"/>
        </w:rPr>
        <w:t xml:space="preserve"> შესყიდვაზე.</w:t>
      </w:r>
      <w:r w:rsidR="008D3CB4">
        <w:rPr>
          <w:rFonts w:ascii="Sylfaen" w:hAnsi="Sylfaen" w:cs="Sylfaen"/>
          <w:lang w:val="ka-GE"/>
        </w:rPr>
        <w:t xml:space="preserve">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06F53E8D" w:rsidR="00DB5C8D" w:rsidRPr="006005A1" w:rsidRDefault="00226E1C" w:rsidP="00696A50">
      <w:pPr>
        <w:spacing w:after="0" w:line="240" w:lineRule="auto"/>
        <w:jc w:val="both"/>
        <w:rPr>
          <w:rFonts w:ascii="Sylfaen" w:hAnsi="Sylfaen" w:cs="Sylfaen"/>
          <w:lang w:val="ka-GE"/>
        </w:rPr>
      </w:pPr>
      <w:r w:rsidRPr="00226E1C">
        <w:rPr>
          <w:rFonts w:ascii="Sylfaen" w:hAnsi="Sylfaen" w:cs="Sylfaen"/>
          <w:lang w:val="ka-GE"/>
        </w:rPr>
        <w:t xml:space="preserve">ეკატერინე გაბაშვილის ქუჩაზე არსებული წყალარინების ქსელის </w:t>
      </w:r>
      <w:r w:rsidR="00C6196D" w:rsidRPr="00C6196D">
        <w:rPr>
          <w:rFonts w:ascii="Sylfaen" w:hAnsi="Sylfaen" w:cs="Sylfaen"/>
          <w:lang w:val="ka-GE"/>
        </w:rPr>
        <w:t xml:space="preserve">სარეაბილიტაციო </w:t>
      </w:r>
      <w:r w:rsidR="002D1C7E">
        <w:rPr>
          <w:rFonts w:ascii="Sylfaen" w:hAnsi="Sylfaen" w:cs="Sylfaen"/>
          <w:lang w:val="ka-GE"/>
        </w:rPr>
        <w:t>სამუშაოე</w:t>
      </w:r>
      <w:r w:rsidR="00185431">
        <w:rPr>
          <w:rFonts w:ascii="Sylfaen" w:hAnsi="Sylfaen" w:cs="Sylfaen"/>
          <w:lang w:val="ka-GE"/>
        </w:rPr>
        <w:t>ბის 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5A2D24D8"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 xml:space="preserve">ტენდერში გამარჯვებულმა კომპნიამ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512FC08" w:rsidR="00392707" w:rsidRPr="00696A50" w:rsidRDefault="00D527CB" w:rsidP="00F7155A">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173EF818"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8D57B5">
        <w:rPr>
          <w:rFonts w:ascii="Sylfaen" w:hAnsi="Sylfaen"/>
          <w:lang w:val="ka-GE"/>
        </w:rPr>
        <w:t>მთაწმინდა-კრწანისის</w:t>
      </w:r>
      <w:r w:rsidR="0064425B">
        <w:rPr>
          <w:rFonts w:ascii="Sylfaen" w:hAnsi="Sylfaen"/>
          <w:lang w:val="ka-GE"/>
        </w:rPr>
        <w:t xml:space="preserve"> </w:t>
      </w:r>
      <w:r>
        <w:rPr>
          <w:rFonts w:ascii="Sylfaen" w:hAnsi="Sylfaen"/>
          <w:lang w:val="ka-GE"/>
        </w:rPr>
        <w:t>რაიონში</w:t>
      </w:r>
      <w:r w:rsidR="00696A50">
        <w:rPr>
          <w:rFonts w:ascii="Sylfaen" w:hAnsi="Sylfaen"/>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177961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5D2771">
        <w:rPr>
          <w:rFonts w:ascii="Sylfaen" w:hAnsi="Sylfaen"/>
          <w:lang w:val="ka-GE"/>
        </w:rPr>
        <w:t>ა</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095224">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CF7A57">
      <w:pPr>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42D7449C"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2D2288">
        <w:rPr>
          <w:rFonts w:ascii="Sylfaen" w:hAnsi="Sylfaen" w:cs="Sylfaen"/>
          <w:b/>
          <w:sz w:val="20"/>
          <w:szCs w:val="20"/>
          <w:lang w:val="ka-GE"/>
        </w:rPr>
        <w:t>2022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D25C07">
        <w:rPr>
          <w:rFonts w:ascii="Sylfaen" w:hAnsi="Sylfaen" w:cs="Sylfaen"/>
          <w:b/>
          <w:sz w:val="20"/>
          <w:szCs w:val="20"/>
          <w:lang w:val="ka-GE"/>
        </w:rPr>
        <w:t>2</w:t>
      </w:r>
      <w:r w:rsidR="00226E1C">
        <w:rPr>
          <w:rFonts w:ascii="Sylfaen" w:hAnsi="Sylfaen" w:cs="Sylfaen"/>
          <w:b/>
          <w:sz w:val="20"/>
          <w:szCs w:val="20"/>
          <w:lang w:val="ka-GE"/>
        </w:rPr>
        <w:t>6</w:t>
      </w:r>
      <w:bookmarkStart w:id="1" w:name="_GoBack"/>
      <w:bookmarkEnd w:id="1"/>
      <w:r w:rsidR="00D25C07">
        <w:rPr>
          <w:rFonts w:ascii="Sylfaen" w:hAnsi="Sylfaen" w:cs="Sylfaen"/>
          <w:b/>
          <w:sz w:val="20"/>
          <w:szCs w:val="20"/>
          <w:lang w:val="ka-GE"/>
        </w:rPr>
        <w:t xml:space="preserve"> აგვისტო</w:t>
      </w:r>
      <w:r w:rsidR="000C130E">
        <w:rPr>
          <w:rFonts w:ascii="Sylfaen" w:hAnsi="Sylfaen" w:cs="Sylfaen"/>
          <w:b/>
          <w:sz w:val="20"/>
          <w:szCs w:val="20"/>
          <w:lang w:val="ka-GE"/>
        </w:rPr>
        <w:t>,</w:t>
      </w:r>
      <w:r w:rsidR="005756B4">
        <w:rPr>
          <w:rFonts w:ascii="Sylfaen" w:hAnsi="Sylfaen" w:cs="Sylfaen"/>
          <w:b/>
          <w:sz w:val="20"/>
          <w:szCs w:val="20"/>
          <w:lang w:val="ka-GE"/>
        </w:rPr>
        <w:t xml:space="preserve"> 15</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45755C1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1F4A3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1F4A30">
        <w:rPr>
          <w:rFonts w:ascii="Sylfaen" w:hAnsi="Sylfaen"/>
          <w:lang w:val="ka-GE"/>
        </w:rPr>
        <w:t>ორმოცდახუთი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1348C87A" w14:textId="2353607E" w:rsidR="004526FA" w:rsidRDefault="004526FA" w:rsidP="00696A50">
      <w:pPr>
        <w:spacing w:after="0"/>
        <w:jc w:val="both"/>
        <w:rPr>
          <w:rFonts w:ascii="Sylfaen" w:hAnsi="Sylfaen"/>
          <w:b/>
          <w:lang w:val="ka-GE"/>
        </w:rPr>
      </w:pPr>
    </w:p>
    <w:p w14:paraId="50A9880E" w14:textId="46B199E6" w:rsidR="001A224E" w:rsidRDefault="001A224E" w:rsidP="00696A50">
      <w:pPr>
        <w:spacing w:after="0"/>
        <w:jc w:val="both"/>
        <w:rPr>
          <w:rFonts w:ascii="Sylfaen" w:hAnsi="Sylfaen"/>
          <w:b/>
          <w:lang w:val="ka-GE"/>
        </w:rPr>
      </w:pPr>
    </w:p>
    <w:p w14:paraId="2669E858" w14:textId="235F0C29" w:rsidR="001A224E" w:rsidRDefault="001A224E" w:rsidP="00696A50">
      <w:pPr>
        <w:spacing w:after="0"/>
        <w:jc w:val="both"/>
        <w:rPr>
          <w:rFonts w:ascii="Sylfaen" w:hAnsi="Sylfaen"/>
          <w:b/>
          <w:lang w:val="ka-GE"/>
        </w:rPr>
      </w:pPr>
    </w:p>
    <w:p w14:paraId="106251BF" w14:textId="59D46C00" w:rsidR="001A224E" w:rsidRDefault="001A224E" w:rsidP="00696A50">
      <w:pPr>
        <w:spacing w:after="0"/>
        <w:jc w:val="both"/>
        <w:rPr>
          <w:rFonts w:ascii="Sylfaen" w:hAnsi="Sylfaen"/>
          <w:b/>
          <w:lang w:val="ka-GE"/>
        </w:rPr>
      </w:pPr>
    </w:p>
    <w:p w14:paraId="454033CF" w14:textId="14548B1A" w:rsidR="001A224E" w:rsidRDefault="001A224E" w:rsidP="00696A50">
      <w:pPr>
        <w:spacing w:after="0"/>
        <w:jc w:val="both"/>
        <w:rPr>
          <w:rFonts w:ascii="Sylfaen" w:hAnsi="Sylfaen"/>
          <w:b/>
          <w:lang w:val="ka-GE"/>
        </w:rPr>
      </w:pPr>
    </w:p>
    <w:p w14:paraId="0A690F88" w14:textId="14B627C0" w:rsidR="001A224E" w:rsidRDefault="001A224E" w:rsidP="00696A50">
      <w:pPr>
        <w:spacing w:after="0"/>
        <w:jc w:val="both"/>
        <w:rPr>
          <w:rFonts w:ascii="Sylfaen" w:hAnsi="Sylfaen"/>
          <w:b/>
          <w:lang w:val="ka-GE"/>
        </w:rPr>
      </w:pPr>
    </w:p>
    <w:p w14:paraId="2B1FA966" w14:textId="283B6906" w:rsidR="001A224E" w:rsidRDefault="001A224E" w:rsidP="00696A50">
      <w:pPr>
        <w:spacing w:after="0"/>
        <w:jc w:val="both"/>
        <w:rPr>
          <w:rFonts w:ascii="Sylfaen" w:hAnsi="Sylfaen"/>
          <w:b/>
          <w:lang w:val="ka-GE"/>
        </w:rPr>
      </w:pPr>
    </w:p>
    <w:p w14:paraId="0A38C69A" w14:textId="2672ED14" w:rsidR="001A224E" w:rsidRDefault="001A224E" w:rsidP="00696A50">
      <w:pPr>
        <w:spacing w:after="0"/>
        <w:jc w:val="both"/>
        <w:rPr>
          <w:rFonts w:ascii="Sylfaen" w:hAnsi="Sylfaen"/>
          <w:b/>
          <w:lang w:val="ka-GE"/>
        </w:rPr>
      </w:pPr>
    </w:p>
    <w:p w14:paraId="21FDE61E" w14:textId="6649E359" w:rsidR="001A224E" w:rsidRDefault="001A224E" w:rsidP="00696A50">
      <w:pPr>
        <w:spacing w:after="0"/>
        <w:jc w:val="both"/>
        <w:rPr>
          <w:rFonts w:ascii="Sylfaen" w:hAnsi="Sylfaen"/>
          <w:b/>
          <w:lang w:val="ka-GE"/>
        </w:rPr>
      </w:pPr>
    </w:p>
    <w:p w14:paraId="3BA3ACB7" w14:textId="77777777" w:rsidR="001A224E" w:rsidRDefault="001A224E"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D7626CB"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1" w:history="1">
        <w:r w:rsidR="001A224E" w:rsidRPr="002D4B04">
          <w:rPr>
            <w:rStyle w:val="Hyperlink"/>
            <w:rFonts w:ascii="Sylfaen" w:hAnsi="Sylfaen"/>
            <w:lang w:val="ka-GE"/>
          </w:rPr>
          <w:t>msilagadze@gwp.ge</w:t>
        </w:r>
      </w:hyperlink>
      <w:r w:rsidR="001A224E">
        <w:rPr>
          <w:rFonts w:ascii="Sylfaen" w:hAnsi="Sylfaen"/>
          <w:lang w:val="ka-GE"/>
        </w:rPr>
        <w:t xml:space="preserve"> </w:t>
      </w:r>
      <w:r w:rsidRPr="00E41D48">
        <w:rPr>
          <w:rFonts w:ascii="Sylfaen" w:hAnsi="Sylfaen"/>
          <w:lang w:val="ka-GE"/>
        </w:rPr>
        <w:t xml:space="preserv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555BF182"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w:t>
      </w:r>
      <w:hyperlink r:id="rId12" w:history="1">
        <w:r w:rsidR="001A224E" w:rsidRPr="002D4B04">
          <w:rPr>
            <w:rStyle w:val="Hyperlink"/>
            <w:rFonts w:ascii="Sylfaen" w:hAnsi="Sylfaen"/>
            <w:lang w:val="ka-GE"/>
          </w:rPr>
          <w:t>ikhvadagadze@gwp.ge</w:t>
        </w:r>
      </w:hyperlink>
      <w:r w:rsidR="001A224E">
        <w:rPr>
          <w:rFonts w:ascii="Sylfaen" w:hAnsi="Sylfaen"/>
          <w:lang w:val="ka-GE"/>
        </w:rPr>
        <w:t xml:space="preserve"> </w:t>
      </w:r>
      <w:r w:rsidRPr="00E41D48">
        <w:rPr>
          <w:rFonts w:ascii="Sylfaen" w:hAnsi="Sylfaen"/>
          <w:lang w:val="ka-GE"/>
        </w:rPr>
        <w:t xml:space="preserv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D5E1B" w14:textId="77777777" w:rsidR="003C27F7" w:rsidRDefault="003C27F7" w:rsidP="007902EA">
      <w:pPr>
        <w:spacing w:after="0" w:line="240" w:lineRule="auto"/>
      </w:pPr>
      <w:r>
        <w:separator/>
      </w:r>
    </w:p>
  </w:endnote>
  <w:endnote w:type="continuationSeparator" w:id="0">
    <w:p w14:paraId="4D6058C0" w14:textId="77777777" w:rsidR="003C27F7" w:rsidRDefault="003C27F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65761071" w:rsidR="004A3BD8" w:rsidRDefault="004A3BD8">
        <w:pPr>
          <w:pStyle w:val="Footer"/>
          <w:jc w:val="right"/>
        </w:pPr>
        <w:r>
          <w:fldChar w:fldCharType="begin"/>
        </w:r>
        <w:r>
          <w:instrText xml:space="preserve"> PAGE   \* MERGEFORMAT </w:instrText>
        </w:r>
        <w:r>
          <w:fldChar w:fldCharType="separate"/>
        </w:r>
        <w:r w:rsidR="003C27F7">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4935D" w14:textId="77777777" w:rsidR="003C27F7" w:rsidRDefault="003C27F7" w:rsidP="007902EA">
      <w:pPr>
        <w:spacing w:after="0" w:line="240" w:lineRule="auto"/>
      </w:pPr>
      <w:r>
        <w:separator/>
      </w:r>
    </w:p>
  </w:footnote>
  <w:footnote w:type="continuationSeparator" w:id="0">
    <w:p w14:paraId="529E4024" w14:textId="77777777" w:rsidR="003C27F7" w:rsidRDefault="003C27F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3BF8"/>
    <w:rsid w:val="00046082"/>
    <w:rsid w:val="0004786C"/>
    <w:rsid w:val="00051E54"/>
    <w:rsid w:val="00053EAB"/>
    <w:rsid w:val="0005435C"/>
    <w:rsid w:val="00055E1E"/>
    <w:rsid w:val="00056A31"/>
    <w:rsid w:val="00064AB9"/>
    <w:rsid w:val="000677B2"/>
    <w:rsid w:val="000811D6"/>
    <w:rsid w:val="00081D42"/>
    <w:rsid w:val="00092A77"/>
    <w:rsid w:val="00092E77"/>
    <w:rsid w:val="00095224"/>
    <w:rsid w:val="000974B9"/>
    <w:rsid w:val="000A0D72"/>
    <w:rsid w:val="000A6D48"/>
    <w:rsid w:val="000B1C85"/>
    <w:rsid w:val="000B4C5E"/>
    <w:rsid w:val="000B5D0F"/>
    <w:rsid w:val="000C130E"/>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F99"/>
    <w:rsid w:val="0017792E"/>
    <w:rsid w:val="00185431"/>
    <w:rsid w:val="00185C9D"/>
    <w:rsid w:val="00187923"/>
    <w:rsid w:val="00194044"/>
    <w:rsid w:val="001A224E"/>
    <w:rsid w:val="001A47AF"/>
    <w:rsid w:val="001B055A"/>
    <w:rsid w:val="001B0D00"/>
    <w:rsid w:val="001B6BD5"/>
    <w:rsid w:val="001B740A"/>
    <w:rsid w:val="001B75E0"/>
    <w:rsid w:val="001B7903"/>
    <w:rsid w:val="001C112D"/>
    <w:rsid w:val="001C2BF2"/>
    <w:rsid w:val="001C7577"/>
    <w:rsid w:val="001D3B12"/>
    <w:rsid w:val="001D63C9"/>
    <w:rsid w:val="001E0606"/>
    <w:rsid w:val="001F4A30"/>
    <w:rsid w:val="001F6753"/>
    <w:rsid w:val="00202451"/>
    <w:rsid w:val="002056E8"/>
    <w:rsid w:val="00207B93"/>
    <w:rsid w:val="00207CEA"/>
    <w:rsid w:val="0021119E"/>
    <w:rsid w:val="0021503D"/>
    <w:rsid w:val="00216B88"/>
    <w:rsid w:val="0022155A"/>
    <w:rsid w:val="00226E1C"/>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288"/>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27F7"/>
    <w:rsid w:val="003C568B"/>
    <w:rsid w:val="003C66BD"/>
    <w:rsid w:val="003C6F22"/>
    <w:rsid w:val="003D6473"/>
    <w:rsid w:val="003E15FA"/>
    <w:rsid w:val="003F370C"/>
    <w:rsid w:val="003F5521"/>
    <w:rsid w:val="003F699A"/>
    <w:rsid w:val="00410285"/>
    <w:rsid w:val="00410EC6"/>
    <w:rsid w:val="0041258C"/>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088"/>
    <w:rsid w:val="005248B1"/>
    <w:rsid w:val="0052656B"/>
    <w:rsid w:val="00533234"/>
    <w:rsid w:val="00540038"/>
    <w:rsid w:val="00544856"/>
    <w:rsid w:val="005553C3"/>
    <w:rsid w:val="005679EB"/>
    <w:rsid w:val="00567ACA"/>
    <w:rsid w:val="00570483"/>
    <w:rsid w:val="0057474B"/>
    <w:rsid w:val="005756B4"/>
    <w:rsid w:val="00575D3E"/>
    <w:rsid w:val="00580531"/>
    <w:rsid w:val="005832A4"/>
    <w:rsid w:val="00583B48"/>
    <w:rsid w:val="00586056"/>
    <w:rsid w:val="00586C84"/>
    <w:rsid w:val="00591AFD"/>
    <w:rsid w:val="00595E4B"/>
    <w:rsid w:val="005A0827"/>
    <w:rsid w:val="005A798F"/>
    <w:rsid w:val="005C14A4"/>
    <w:rsid w:val="005C490D"/>
    <w:rsid w:val="005D2771"/>
    <w:rsid w:val="005D3B83"/>
    <w:rsid w:val="005E05B1"/>
    <w:rsid w:val="005E130F"/>
    <w:rsid w:val="005E1A27"/>
    <w:rsid w:val="005F3357"/>
    <w:rsid w:val="006005A1"/>
    <w:rsid w:val="00610FC8"/>
    <w:rsid w:val="00615BD2"/>
    <w:rsid w:val="00632910"/>
    <w:rsid w:val="00633210"/>
    <w:rsid w:val="00633F4A"/>
    <w:rsid w:val="00634B58"/>
    <w:rsid w:val="006352D2"/>
    <w:rsid w:val="0064425B"/>
    <w:rsid w:val="006447A4"/>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7D5F"/>
    <w:rsid w:val="00724BAF"/>
    <w:rsid w:val="007309AA"/>
    <w:rsid w:val="00734570"/>
    <w:rsid w:val="007346CD"/>
    <w:rsid w:val="00735828"/>
    <w:rsid w:val="00764A65"/>
    <w:rsid w:val="007715BA"/>
    <w:rsid w:val="00772078"/>
    <w:rsid w:val="007754D2"/>
    <w:rsid w:val="007778CE"/>
    <w:rsid w:val="007902EA"/>
    <w:rsid w:val="0079252D"/>
    <w:rsid w:val="00794191"/>
    <w:rsid w:val="00796BF5"/>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D57B5"/>
    <w:rsid w:val="008E16DA"/>
    <w:rsid w:val="008E33F2"/>
    <w:rsid w:val="008E3D20"/>
    <w:rsid w:val="008E3E42"/>
    <w:rsid w:val="008E55E0"/>
    <w:rsid w:val="008F419D"/>
    <w:rsid w:val="008F44A9"/>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6D1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04D6"/>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37E4"/>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AA6"/>
    <w:rsid w:val="00A64E45"/>
    <w:rsid w:val="00A74B75"/>
    <w:rsid w:val="00A804C4"/>
    <w:rsid w:val="00A847D4"/>
    <w:rsid w:val="00A935AC"/>
    <w:rsid w:val="00A96330"/>
    <w:rsid w:val="00AA4617"/>
    <w:rsid w:val="00AA511B"/>
    <w:rsid w:val="00AA6A7B"/>
    <w:rsid w:val="00AC32F5"/>
    <w:rsid w:val="00AC494C"/>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21B8B"/>
    <w:rsid w:val="00C32F5D"/>
    <w:rsid w:val="00C33D82"/>
    <w:rsid w:val="00C406C8"/>
    <w:rsid w:val="00C40C8C"/>
    <w:rsid w:val="00C41C03"/>
    <w:rsid w:val="00C42A9C"/>
    <w:rsid w:val="00C55BCF"/>
    <w:rsid w:val="00C6196D"/>
    <w:rsid w:val="00C67999"/>
    <w:rsid w:val="00C73981"/>
    <w:rsid w:val="00C761CC"/>
    <w:rsid w:val="00C76391"/>
    <w:rsid w:val="00C83494"/>
    <w:rsid w:val="00C86CD0"/>
    <w:rsid w:val="00C91AFC"/>
    <w:rsid w:val="00C9205D"/>
    <w:rsid w:val="00CA1443"/>
    <w:rsid w:val="00CA4A83"/>
    <w:rsid w:val="00CA54EE"/>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598E"/>
    <w:rsid w:val="00CE69DB"/>
    <w:rsid w:val="00CE7176"/>
    <w:rsid w:val="00CE7641"/>
    <w:rsid w:val="00CF1EF9"/>
    <w:rsid w:val="00CF2D76"/>
    <w:rsid w:val="00CF4119"/>
    <w:rsid w:val="00CF45D3"/>
    <w:rsid w:val="00CF4F77"/>
    <w:rsid w:val="00CF7A57"/>
    <w:rsid w:val="00D01EFB"/>
    <w:rsid w:val="00D02031"/>
    <w:rsid w:val="00D1186B"/>
    <w:rsid w:val="00D11CAA"/>
    <w:rsid w:val="00D13A88"/>
    <w:rsid w:val="00D13C42"/>
    <w:rsid w:val="00D150F5"/>
    <w:rsid w:val="00D16A7A"/>
    <w:rsid w:val="00D20CC6"/>
    <w:rsid w:val="00D25C07"/>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4853"/>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4223"/>
    <w:rsid w:val="00E94ED1"/>
    <w:rsid w:val="00E95292"/>
    <w:rsid w:val="00EA22AE"/>
    <w:rsid w:val="00EA344B"/>
    <w:rsid w:val="00EB217E"/>
    <w:rsid w:val="00EB2E15"/>
    <w:rsid w:val="00EC2046"/>
    <w:rsid w:val="00ED55AB"/>
    <w:rsid w:val="00EE0A2D"/>
    <w:rsid w:val="00EE13E4"/>
    <w:rsid w:val="00EE612A"/>
    <w:rsid w:val="00EF34FE"/>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E32F0E-F1C4-411C-887A-CBCCF743D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1720</TotalTime>
  <Pages>6</Pages>
  <Words>1073</Words>
  <Characters>6119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267</cp:revision>
  <cp:lastPrinted>2015-07-27T06:36:00Z</cp:lastPrinted>
  <dcterms:created xsi:type="dcterms:W3CDTF">2017-02-28T15:04:00Z</dcterms:created>
  <dcterms:modified xsi:type="dcterms:W3CDTF">2022-08-19T13:33:00Z</dcterms:modified>
</cp:coreProperties>
</file>