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228774B" w:rsidR="009815C7" w:rsidRPr="007B0071" w:rsidRDefault="00EA542F" w:rsidP="00373F3E">
      <w:pPr>
        <w:spacing w:after="0" w:line="240" w:lineRule="auto"/>
        <w:jc w:val="center"/>
        <w:rPr>
          <w:rFonts w:ascii="Sylfaen" w:hAnsi="Sylfaen" w:cs="Sylfaen"/>
          <w:b/>
          <w:lang w:val="ka-GE"/>
        </w:rPr>
      </w:pPr>
      <w:r>
        <w:rPr>
          <w:rFonts w:ascii="Sylfaen" w:hAnsi="Sylfaen" w:cs="Sylfaen"/>
          <w:b/>
          <w:lang w:val="ka-GE"/>
        </w:rPr>
        <w:t>ჭირნახულის</w:t>
      </w:r>
      <w:r w:rsidR="007422E6" w:rsidRPr="007422E6">
        <w:rPr>
          <w:rFonts w:ascii="Sylfaen" w:hAnsi="Sylfaen" w:cs="Sylfaen"/>
          <w:b/>
          <w:lang w:val="ka-GE"/>
        </w:rPr>
        <w:t xml:space="preserve"> ქუჩაზე წყალ</w:t>
      </w:r>
      <w:r>
        <w:rPr>
          <w:rFonts w:ascii="Sylfaen" w:hAnsi="Sylfaen" w:cs="Sylfaen"/>
          <w:b/>
          <w:lang w:val="ka-GE"/>
        </w:rPr>
        <w:t>სადენის</w:t>
      </w:r>
      <w:r w:rsidR="007422E6" w:rsidRPr="007422E6">
        <w:rPr>
          <w:rFonts w:ascii="Sylfaen" w:hAnsi="Sylfaen" w:cs="Sylfaen"/>
          <w:b/>
          <w:lang w:val="ka-GE"/>
        </w:rPr>
        <w:t xml:space="preserve">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3826AE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A542F" w:rsidRPr="00EA542F">
        <w:rPr>
          <w:rFonts w:ascii="Sylfaen" w:hAnsi="Sylfaen" w:cs="Sylfaen"/>
          <w:lang w:val="ka-GE"/>
        </w:rPr>
        <w:t xml:space="preserve">ჭირნახულის ქუჩაზე წყალსადენის ქსელის </w:t>
      </w:r>
      <w:r w:rsidR="007422E6" w:rsidRPr="007422E6">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AD72DE1" w:rsidR="00DB5C8D" w:rsidRPr="006005A1" w:rsidRDefault="00EA542F" w:rsidP="00696A50">
      <w:pPr>
        <w:spacing w:after="0" w:line="240" w:lineRule="auto"/>
        <w:jc w:val="both"/>
        <w:rPr>
          <w:rFonts w:ascii="Sylfaen" w:hAnsi="Sylfaen" w:cs="Sylfaen"/>
          <w:lang w:val="ka-GE"/>
        </w:rPr>
      </w:pPr>
      <w:r w:rsidRPr="00EA542F">
        <w:rPr>
          <w:rFonts w:ascii="Sylfaen" w:hAnsi="Sylfaen" w:cs="Sylfaen"/>
          <w:lang w:val="ka-GE"/>
        </w:rPr>
        <w:t xml:space="preserve">ჭირნახულის ქუჩაზე წყალსადენის ქსელის </w:t>
      </w:r>
      <w:r w:rsidR="007422E6" w:rsidRPr="007422E6">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3FBB4E45"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FB68DBA" w14:textId="77777777" w:rsidR="00E16F07" w:rsidRPr="00A17CAF" w:rsidRDefault="00E16F07" w:rsidP="00E16F07">
      <w:pPr>
        <w:spacing w:after="0" w:line="240" w:lineRule="auto"/>
        <w:jc w:val="both"/>
        <w:rPr>
          <w:rFonts w:ascii="Sylfaen" w:hAnsi="Sylfaen" w:cs="Sylfaen"/>
          <w:lang w:val="ka-GE"/>
        </w:rPr>
      </w:pPr>
      <w:r>
        <w:rPr>
          <w:rFonts w:ascii="Sylfaen" w:hAnsi="Sylfaen" w:cs="Sylfaen"/>
          <w:lang w:val="ka-GE"/>
        </w:rPr>
        <w:t>- თითოეულ მონაკვეთზე გამარჯვებული კომპანიის მიერ წყალსადენისა და წყალარინების პროექტებზე სამუშაოები უნდა მიმდინარეობდეს ერთდროულად (პარალელურა რეჟიმში);</w:t>
      </w:r>
    </w:p>
    <w:p w14:paraId="6967D82F" w14:textId="77777777" w:rsidR="00E16F07" w:rsidRDefault="00E16F07" w:rsidP="00E16F07">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Pr>
          <w:rFonts w:ascii="Sylfaen" w:hAnsi="Sylfaen" w:cs="Sylfaen"/>
          <w:lang w:val="ka-GE"/>
        </w:rPr>
        <w:t xml:space="preserve"> </w:t>
      </w:r>
      <w:r w:rsidRPr="007F1866">
        <w:rPr>
          <w:rFonts w:ascii="Sylfaen" w:hAnsi="Sylfaen" w:cs="Sylfaen"/>
          <w:lang w:val="ka-GE"/>
        </w:rPr>
        <w:t>ტენდერში მონაწილე კომპანია ვალდებულია ხელშეკრულების გაფორმებამდე წარმოადგინოს:</w:t>
      </w:r>
    </w:p>
    <w:p w14:paraId="4FDD6514" w14:textId="77777777" w:rsidR="00E16F07" w:rsidRPr="007F1866" w:rsidRDefault="00E16F07" w:rsidP="00E16F07">
      <w:pPr>
        <w:spacing w:after="0" w:line="240" w:lineRule="auto"/>
        <w:jc w:val="both"/>
        <w:rPr>
          <w:rFonts w:ascii="Sylfaen" w:hAnsi="Sylfaen" w:cs="Sylfaen"/>
          <w:lang w:val="ka-GE"/>
        </w:rPr>
      </w:pPr>
    </w:p>
    <w:p w14:paraId="7B7BA094" w14:textId="59F81856"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6E1918">
        <w:rPr>
          <w:rFonts w:ascii="Sylfaen" w:hAnsi="Sylfaen" w:cs="Sylfaen"/>
        </w:rPr>
        <w:t>GWP-</w:t>
      </w:r>
      <w:r w:rsidR="00B223EC">
        <w:rPr>
          <w:rFonts w:ascii="Sylfaen" w:hAnsi="Sylfaen" w:cs="Sylfaen"/>
          <w:lang w:val="ka-GE"/>
        </w:rPr>
        <w:t>ის მასალის გათვალისწინებით (700,000.00 ლარი</w:t>
      </w:r>
      <w:r w:rsidRPr="006E1918">
        <w:rPr>
          <w:rFonts w:ascii="Sylfaen" w:hAnsi="Sylfaen" w:cs="Sylfaen"/>
          <w:lang w:val="ka-GE"/>
        </w:rPr>
        <w:t>);</w:t>
      </w:r>
    </w:p>
    <w:p w14:paraId="50CC58AF" w14:textId="30328E74"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w:t>
      </w:r>
      <w:r>
        <w:rPr>
          <w:rFonts w:ascii="Sylfaen" w:hAnsi="Sylfaen" w:cs="Sylfaen"/>
          <w:lang w:val="ka-GE"/>
        </w:rPr>
        <w:t>ა იყოს 3</w:t>
      </w:r>
      <w:r w:rsidRPr="006E1918">
        <w:rPr>
          <w:rFonts w:ascii="Sylfaen" w:hAnsi="Sylfaen" w:cs="Sylfaen"/>
          <w:lang w:val="ka-GE"/>
        </w:rPr>
        <w:t>00,000</w:t>
      </w:r>
      <w:r>
        <w:rPr>
          <w:rFonts w:ascii="Sylfaen" w:hAnsi="Sylfaen" w:cs="Sylfaen"/>
          <w:lang w:val="ka-GE"/>
        </w:rPr>
        <w:t>.00</w:t>
      </w:r>
      <w:r w:rsidRPr="006E1918">
        <w:rPr>
          <w:rFonts w:ascii="Sylfaen" w:hAnsi="Sylfaen" w:cs="Sylfaen"/>
          <w:lang w:val="ka-GE"/>
        </w:rPr>
        <w:t xml:space="preserve"> ლარზე ნაკლები, თითოეულ ლოტზე ცაკლე.</w:t>
      </w:r>
    </w:p>
    <w:p w14:paraId="3930C2B3" w14:textId="77777777"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1EAA2239" w14:textId="6D1B3B3A"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 xml:space="preserve">სადაზღვეო პოლისის მოქმედების ვადა უნდა იყოს </w:t>
      </w:r>
      <w:r>
        <w:rPr>
          <w:rFonts w:ascii="Sylfaen" w:hAnsi="Sylfaen" w:cs="Sylfaen"/>
          <w:lang w:val="ka-GE"/>
        </w:rPr>
        <w:t>3</w:t>
      </w:r>
      <w:r w:rsidRPr="006E1918">
        <w:rPr>
          <w:rFonts w:ascii="Sylfaen" w:hAnsi="Sylfaen" w:cs="Sylfaen"/>
          <w:lang w:val="ka-GE"/>
        </w:rPr>
        <w:t xml:space="preserve"> თვე.</w:t>
      </w:r>
    </w:p>
    <w:p w14:paraId="0E5B4D8A" w14:textId="3D00B5AD" w:rsidR="001173C9" w:rsidRDefault="001173C9" w:rsidP="00696A50">
      <w:pPr>
        <w:spacing w:after="0" w:line="240" w:lineRule="auto"/>
        <w:jc w:val="both"/>
        <w:rPr>
          <w:rFonts w:ascii="Sylfaen" w:hAnsi="Sylfaen" w:cs="Sylfaen"/>
          <w:lang w:val="ka-GE"/>
        </w:rPr>
      </w:pP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06D5782"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EA542F">
        <w:rPr>
          <w:rFonts w:ascii="Sylfaen" w:hAnsi="Sylfaen"/>
          <w:lang w:val="ka-GE"/>
        </w:rPr>
        <w:t xml:space="preserve">ისანი-სამგორის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DE5EA9" w:rsidRDefault="00B223EC" w:rsidP="00B223EC">
      <w:pPr>
        <w:rPr>
          <w:rFonts w:ascii="Sylfaen" w:hAnsi="Sylfaen"/>
        </w:rPr>
      </w:pPr>
      <w:r>
        <w:rPr>
          <w:rFonts w:ascii="Sylfaen" w:hAnsi="Sylfaen"/>
          <w:lang w:val="ka-GE"/>
        </w:rPr>
        <w:t>2.</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Pr>
          <w:rFonts w:ascii="Sylfaen" w:hAnsi="Sylfaen"/>
        </w:rPr>
        <w:t>;</w:t>
      </w:r>
    </w:p>
    <w:p w14:paraId="0B50153B" w14:textId="77777777" w:rsidR="00B223EC" w:rsidRDefault="00B223EC" w:rsidP="00B223EC">
      <w:pPr>
        <w:rPr>
          <w:rFonts w:ascii="Sylfaen" w:hAnsi="Sylfaen"/>
          <w:lang w:val="ka-GE"/>
        </w:rPr>
      </w:pPr>
      <w:r>
        <w:rPr>
          <w:rFonts w:ascii="Sylfaen" w:hAnsi="Sylfaen"/>
          <w:lang w:val="ka-GE"/>
        </w:rPr>
        <w:t>3.</w:t>
      </w:r>
      <w:r>
        <w:rPr>
          <w:rFonts w:ascii="Sylfaen" w:hAnsi="Sylfaen"/>
        </w:rPr>
        <w:t xml:space="preserve"> </w:t>
      </w:r>
      <w:r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Pr="007B0071">
        <w:rPr>
          <w:rFonts w:ascii="Sylfaen" w:hAnsi="Sylfaen"/>
        </w:rPr>
        <w:t xml:space="preserve">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Pr>
          <w:rFonts w:ascii="Sylfaen" w:hAnsi="Sylfaen"/>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Pr>
          <w:rFonts w:ascii="Sylfaen" w:hAnsi="Sylfaen"/>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Pr>
          <w:rFonts w:ascii="Sylfaen" w:hAnsi="Sylfaen"/>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Pr>
          <w:rFonts w:ascii="Sylfaen" w:hAnsi="Sylfaen"/>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DA7F15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A542F">
        <w:rPr>
          <w:rFonts w:ascii="Sylfaen" w:hAnsi="Sylfaen" w:cs="Sylfaen"/>
          <w:b/>
          <w:sz w:val="20"/>
          <w:szCs w:val="20"/>
          <w:lang w:val="ka-GE"/>
        </w:rPr>
        <w:t>12 სექტემბერი,</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bookmarkStart w:id="1" w:name="_GoBack"/>
      <w:bookmarkEnd w:id="1"/>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C2631" w14:textId="77777777" w:rsidR="00923267" w:rsidRDefault="00923267" w:rsidP="007902EA">
      <w:pPr>
        <w:spacing w:after="0" w:line="240" w:lineRule="auto"/>
      </w:pPr>
      <w:r>
        <w:separator/>
      </w:r>
    </w:p>
  </w:endnote>
  <w:endnote w:type="continuationSeparator" w:id="0">
    <w:p w14:paraId="74A5D15B" w14:textId="77777777" w:rsidR="00923267" w:rsidRDefault="0092326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9DAB2DF" w:rsidR="004A3BD8" w:rsidRDefault="004A3BD8">
        <w:pPr>
          <w:pStyle w:val="Footer"/>
          <w:jc w:val="right"/>
        </w:pPr>
        <w:r>
          <w:fldChar w:fldCharType="begin"/>
        </w:r>
        <w:r>
          <w:instrText xml:space="preserve"> PAGE   \* MERGEFORMAT </w:instrText>
        </w:r>
        <w:r>
          <w:fldChar w:fldCharType="separate"/>
        </w:r>
        <w:r w:rsidR="00923267">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07585" w14:textId="77777777" w:rsidR="00923267" w:rsidRDefault="00923267" w:rsidP="007902EA">
      <w:pPr>
        <w:spacing w:after="0" w:line="240" w:lineRule="auto"/>
      </w:pPr>
      <w:r>
        <w:separator/>
      </w:r>
    </w:p>
  </w:footnote>
  <w:footnote w:type="continuationSeparator" w:id="0">
    <w:p w14:paraId="054398A0" w14:textId="77777777" w:rsidR="00923267" w:rsidRDefault="0092326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3267"/>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350B5-9891-470A-AC25-086EE962A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1726</TotalTime>
  <Pages>6</Pages>
  <Words>1220</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273</cp:revision>
  <cp:lastPrinted>2015-07-27T06:36:00Z</cp:lastPrinted>
  <dcterms:created xsi:type="dcterms:W3CDTF">2017-02-28T15:04:00Z</dcterms:created>
  <dcterms:modified xsi:type="dcterms:W3CDTF">2022-09-05T07:54:00Z</dcterms:modified>
</cp:coreProperties>
</file>