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A6A7DC" w:rsidR="009815C7" w:rsidRPr="007B0071" w:rsidRDefault="00DB7CD3"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D9BF7C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B7CD3"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FA735A8" w:rsidR="00DB5C8D" w:rsidRPr="006005A1" w:rsidRDefault="00DB7CD3" w:rsidP="00696A50">
      <w:pPr>
        <w:spacing w:after="0" w:line="240" w:lineRule="auto"/>
        <w:jc w:val="both"/>
        <w:rPr>
          <w:rFonts w:ascii="Sylfaen" w:hAnsi="Sylfaen" w:cs="Sylfaen"/>
          <w:lang w:val="ka-GE"/>
        </w:rPr>
      </w:pPr>
      <w:r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2CCBD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4134D">
        <w:rPr>
          <w:rFonts w:ascii="Sylfaen" w:hAnsi="Sylfaen"/>
          <w:lang w:val="ka-GE"/>
        </w:rPr>
        <w:t>გლდანი-ნაძალადევის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w:t>
      </w:r>
      <w:r w:rsidR="009D5E96" w:rsidRPr="007B0071">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DDDB4D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076B2">
        <w:rPr>
          <w:rFonts w:ascii="Sylfaen" w:hAnsi="Sylfaen" w:cs="Sylfaen"/>
          <w:b/>
          <w:sz w:val="20"/>
          <w:szCs w:val="20"/>
        </w:rPr>
        <w:t>11</w:t>
      </w:r>
      <w:r w:rsidR="008D7172">
        <w:rPr>
          <w:rFonts w:ascii="Sylfaen" w:hAnsi="Sylfaen" w:cs="Sylfaen"/>
          <w:b/>
          <w:sz w:val="20"/>
          <w:szCs w:val="20"/>
          <w:lang w:val="ka-GE"/>
        </w:rPr>
        <w:t xml:space="preserve"> </w:t>
      </w:r>
      <w:r w:rsidR="000076B2">
        <w:rPr>
          <w:rFonts w:ascii="Helvetica" w:hAnsi="Helvetica" w:cs="Sylfaen"/>
          <w:b/>
          <w:sz w:val="20"/>
          <w:szCs w:val="20"/>
          <w:lang w:val="ka-GE"/>
        </w:rPr>
        <w:t>ნოემბერი</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w:t>
      </w:r>
      <w:bookmarkStart w:id="1" w:name="_GoBack"/>
      <w:bookmarkEnd w:id="1"/>
      <w:r w:rsidRPr="0091272C">
        <w:rPr>
          <w:rFonts w:ascii="Sylfaen" w:hAnsi="Sylfaen" w:cs="Sylfaen"/>
          <w:b/>
          <w:sz w:val="20"/>
          <w:szCs w:val="20"/>
          <w:lang w:val="ka-GE"/>
        </w:rPr>
        <w:t>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w:t>
      </w:r>
      <w:r w:rsidRPr="007B0071">
        <w:rPr>
          <w:rFonts w:ascii="Sylfaen" w:hAnsi="Sylfaen"/>
          <w:lang w:val="ka-GE"/>
        </w:rPr>
        <w:lastRenderedPageBreak/>
        <w:t>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BD99" w14:textId="77777777" w:rsidR="00237374" w:rsidRDefault="00237374" w:rsidP="007902EA">
      <w:pPr>
        <w:spacing w:after="0" w:line="240" w:lineRule="auto"/>
      </w:pPr>
      <w:r>
        <w:separator/>
      </w:r>
    </w:p>
  </w:endnote>
  <w:endnote w:type="continuationSeparator" w:id="0">
    <w:p w14:paraId="688173C0" w14:textId="77777777" w:rsidR="00237374" w:rsidRDefault="002373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7685FF16" w:rsidR="004A3BD8" w:rsidRDefault="004A3BD8">
        <w:pPr>
          <w:pStyle w:val="Footer"/>
          <w:jc w:val="right"/>
        </w:pPr>
        <w:r>
          <w:fldChar w:fldCharType="begin"/>
        </w:r>
        <w:r>
          <w:instrText xml:space="preserve"> PAGE   \* MERGEFORMAT </w:instrText>
        </w:r>
        <w:r>
          <w:fldChar w:fldCharType="separate"/>
        </w:r>
        <w:r w:rsidR="00204A2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71BC6" w14:textId="77777777" w:rsidR="00237374" w:rsidRDefault="00237374" w:rsidP="007902EA">
      <w:pPr>
        <w:spacing w:after="0" w:line="240" w:lineRule="auto"/>
      </w:pPr>
      <w:r>
        <w:separator/>
      </w:r>
    </w:p>
  </w:footnote>
  <w:footnote w:type="continuationSeparator" w:id="0">
    <w:p w14:paraId="30598468" w14:textId="77777777" w:rsidR="00237374" w:rsidRDefault="002373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B2"/>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4A2F"/>
    <w:rsid w:val="002056E8"/>
    <w:rsid w:val="00207B93"/>
    <w:rsid w:val="00207CEA"/>
    <w:rsid w:val="0021119E"/>
    <w:rsid w:val="0021503D"/>
    <w:rsid w:val="00215157"/>
    <w:rsid w:val="00216B88"/>
    <w:rsid w:val="0022155A"/>
    <w:rsid w:val="002244DE"/>
    <w:rsid w:val="002319CA"/>
    <w:rsid w:val="00237374"/>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7172"/>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B7CD3"/>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EC7B-BF3A-974E-9E72-043CC892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6</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295</cp:revision>
  <cp:lastPrinted>2015-07-27T06:36:00Z</cp:lastPrinted>
  <dcterms:created xsi:type="dcterms:W3CDTF">2017-02-28T15:04:00Z</dcterms:created>
  <dcterms:modified xsi:type="dcterms:W3CDTF">2022-11-04T13:38:00Z</dcterms:modified>
</cp:coreProperties>
</file>