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rsidR="00574D48" w:rsidRPr="00485E5A" w:rsidRDefault="00574D48" w:rsidP="00574D48">
      <w:pPr>
        <w:spacing w:after="0" w:line="240" w:lineRule="auto"/>
        <w:jc w:val="center"/>
        <w:rPr>
          <w:rFonts w:ascii="Sylfaen" w:hAnsi="Sylfaen" w:cs="Sylfaen"/>
          <w:b/>
          <w:sz w:val="24"/>
          <w:lang w:val="ka-GE"/>
        </w:rPr>
      </w:pPr>
    </w:p>
    <w:p w:rsidR="007D73CE" w:rsidRPr="004240C0" w:rsidRDefault="00FA42EF" w:rsidP="00A549D3">
      <w:pPr>
        <w:spacing w:after="0" w:line="240" w:lineRule="auto"/>
        <w:jc w:val="center"/>
        <w:rPr>
          <w:rFonts w:ascii="Sylfaen" w:hAnsi="Sylfaen" w:cs="Sylfaen"/>
          <w:b/>
          <w:sz w:val="24"/>
        </w:rPr>
      </w:pPr>
      <w:r>
        <w:rPr>
          <w:rFonts w:ascii="Sylfaen" w:hAnsi="Sylfaen" w:cs="Sylfaen"/>
          <w:b/>
          <w:sz w:val="24"/>
          <w:lang w:val="ka-GE"/>
        </w:rPr>
        <w:t>ულტრაბგერითი ხარჯმზომების შესყიდვაზე</w:t>
      </w: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Pr="00485E5A" w:rsidRDefault="00A549D3"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lastRenderedPageBreak/>
        <w:t>შესყიდვის ობიექტის დასახელება</w:t>
      </w:r>
    </w:p>
    <w:p w:rsidR="00CF0A87" w:rsidRPr="00485E5A" w:rsidRDefault="00CF0A87" w:rsidP="00CF0A87">
      <w:pPr>
        <w:pStyle w:val="ListParagraph"/>
        <w:spacing w:after="0" w:line="240" w:lineRule="auto"/>
        <w:ind w:left="360"/>
        <w:rPr>
          <w:rFonts w:ascii="Sylfaen" w:hAnsi="Sylfaen"/>
          <w:b/>
          <w:lang w:val="ka-GE"/>
        </w:rPr>
      </w:pPr>
    </w:p>
    <w:p w:rsidR="000C36B3"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CF0A87" w:rsidRPr="00485E5A" w:rsidRDefault="00CF0A87" w:rsidP="004B148B">
      <w:pPr>
        <w:spacing w:after="0" w:line="240" w:lineRule="auto"/>
        <w:rPr>
          <w:rFonts w:ascii="Sylfaen" w:hAnsi="Sylfaen" w:cs="Sylfaen"/>
          <w:lang w:val="ka-GE"/>
        </w:rPr>
      </w:pPr>
    </w:p>
    <w:p w:rsidR="009F6909" w:rsidRDefault="004240C0" w:rsidP="00D114DE">
      <w:pPr>
        <w:spacing w:after="0" w:line="240" w:lineRule="auto"/>
        <w:rPr>
          <w:rFonts w:ascii="Sylfaen" w:hAnsi="Sylfaen" w:cs="Sylfaen"/>
          <w:b/>
          <w:sz w:val="24"/>
          <w:lang w:val="ka-GE"/>
        </w:rPr>
      </w:pPr>
      <w:r>
        <w:rPr>
          <w:rFonts w:ascii="Sylfaen" w:hAnsi="Sylfaen" w:cs="Sylfaen"/>
          <w:b/>
          <w:sz w:val="24"/>
          <w:lang w:val="ka-GE"/>
        </w:rPr>
        <w:t>ულტრაბგერითი ხარჯმზომების შესყიდვა</w:t>
      </w:r>
    </w:p>
    <w:p w:rsidR="004240C0" w:rsidRPr="00485E5A" w:rsidRDefault="004240C0" w:rsidP="00D114DE">
      <w:pPr>
        <w:spacing w:after="0" w:line="240" w:lineRule="auto"/>
        <w:rPr>
          <w:rFonts w:ascii="Sylfaen" w:hAnsi="Sylfaen" w:cs="Sylfaen"/>
          <w:b/>
          <w:bCs/>
        </w:rPr>
      </w:pPr>
    </w:p>
    <w:p w:rsidR="00CF0A87" w:rsidRPr="00C87E7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BC7740" w:rsidRDefault="005F2A51" w:rsidP="00860A3E">
      <w:pPr>
        <w:spacing w:after="0" w:line="240" w:lineRule="auto"/>
        <w:jc w:val="both"/>
        <w:rPr>
          <w:rFonts w:ascii="Sylfaen" w:hAnsi="Sylfaen" w:cs="Sylfaen"/>
          <w:lang w:val="ka-GE"/>
        </w:rPr>
      </w:pPr>
      <w:r w:rsidRPr="00485E5A">
        <w:rPr>
          <w:rFonts w:ascii="Sylfaen" w:hAnsi="Sylfaen" w:cs="Sylfaen"/>
          <w:lang w:val="ka-GE"/>
        </w:rPr>
        <w:t>რაოდენობა და სპეციფიკაცია მითითებულია</w:t>
      </w:r>
      <w:r w:rsidR="00682F84" w:rsidRPr="00485E5A">
        <w:rPr>
          <w:rFonts w:ascii="Sylfaen" w:hAnsi="Sylfaen" w:cs="Sylfaen"/>
        </w:rPr>
        <w:t xml:space="preserve"> </w:t>
      </w:r>
      <w:proofErr w:type="spellStart"/>
      <w:r w:rsidR="00682F84" w:rsidRPr="00485E5A">
        <w:rPr>
          <w:rFonts w:ascii="Sylfaen" w:hAnsi="Sylfaen" w:cs="Sylfaen"/>
        </w:rPr>
        <w:t>დანართი</w:t>
      </w:r>
      <w:proofErr w:type="spellEnd"/>
      <w:r w:rsidR="00682F84" w:rsidRPr="00485E5A">
        <w:rPr>
          <w:rFonts w:ascii="Sylfaen" w:hAnsi="Sylfaen" w:cs="Sylfaen"/>
        </w:rPr>
        <w:t xml:space="preserve"> N1-</w:t>
      </w:r>
      <w:r w:rsidRPr="00485E5A">
        <w:rPr>
          <w:rFonts w:ascii="Sylfaen" w:hAnsi="Sylfaen" w:cs="Sylfaen"/>
          <w:lang w:val="ka-GE"/>
        </w:rPr>
        <w:t>ში</w:t>
      </w:r>
    </w:p>
    <w:p w:rsidR="00C87E77" w:rsidRDefault="00C87E77" w:rsidP="004B148B">
      <w:pPr>
        <w:spacing w:after="0"/>
        <w:rPr>
          <w:rFonts w:ascii="Sylfaen" w:hAnsi="Sylfaen" w:cs="Sylfaen"/>
          <w:lang w:val="ka-GE"/>
        </w:rPr>
      </w:pPr>
    </w:p>
    <w:p w:rsidR="00DF7C26" w:rsidRDefault="00DF7C26" w:rsidP="004B148B">
      <w:pPr>
        <w:spacing w:after="0"/>
        <w:rPr>
          <w:rFonts w:ascii="Sylfaen" w:hAnsi="Sylfaen" w:cs="Sylfaen"/>
          <w:b/>
          <w:lang w:val="ka-GE"/>
        </w:rPr>
      </w:pPr>
      <w:r>
        <w:rPr>
          <w:rFonts w:ascii="Sylfaen" w:hAnsi="Sylfaen" w:cs="Sylfaen"/>
          <w:b/>
        </w:rPr>
        <w:t xml:space="preserve">1.3. </w:t>
      </w:r>
      <w:proofErr w:type="gramStart"/>
      <w:r>
        <w:rPr>
          <w:rFonts w:ascii="Sylfaen" w:hAnsi="Sylfaen" w:cs="Sylfaen"/>
          <w:b/>
          <w:lang w:val="ka-GE"/>
        </w:rPr>
        <w:t>ტექნიკური</w:t>
      </w:r>
      <w:proofErr w:type="gramEnd"/>
      <w:r>
        <w:rPr>
          <w:rFonts w:ascii="Sylfaen" w:hAnsi="Sylfaen" w:cs="Sylfaen"/>
          <w:b/>
          <w:lang w:val="ka-GE"/>
        </w:rPr>
        <w:t xml:space="preserve"> დავალება</w:t>
      </w:r>
    </w:p>
    <w:p w:rsidR="00DF7C26" w:rsidRDefault="00DF7C26" w:rsidP="004B148B">
      <w:pPr>
        <w:spacing w:after="0"/>
        <w:rPr>
          <w:rFonts w:ascii="Sylfaen" w:hAnsi="Sylfaen" w:cs="Sylfaen"/>
          <w:lang w:val="ka-GE"/>
        </w:rPr>
      </w:pPr>
      <w:r w:rsidRPr="00DF7C26">
        <w:rPr>
          <w:rFonts w:ascii="Sylfaen" w:hAnsi="Sylfaen" w:cs="Sylfaen"/>
          <w:lang w:val="ka-GE"/>
        </w:rPr>
        <w:t>ულტრაბგერითი ხარჯმზომი</w:t>
      </w:r>
      <w:r>
        <w:rPr>
          <w:rFonts w:ascii="Sylfaen" w:hAnsi="Sylfaen" w:cs="Sylfaen"/>
          <w:lang w:val="ka-GE"/>
        </w:rPr>
        <w:t xml:space="preserve"> უნდა შედგებოდეს:</w:t>
      </w:r>
    </w:p>
    <w:p w:rsidR="00DF7C26" w:rsidRPr="00DF7C26" w:rsidRDefault="00DF7C26" w:rsidP="00DF7C26">
      <w:pPr>
        <w:pStyle w:val="ListParagraph"/>
        <w:numPr>
          <w:ilvl w:val="0"/>
          <w:numId w:val="14"/>
        </w:numPr>
        <w:spacing w:after="0"/>
        <w:rPr>
          <w:rFonts w:ascii="Sylfaen" w:hAnsi="Sylfaen" w:cs="Sylfaen"/>
          <w:lang w:val="ka-GE"/>
        </w:rPr>
      </w:pPr>
      <w:r w:rsidRPr="00DF7C26">
        <w:rPr>
          <w:rFonts w:ascii="Sylfaen" w:hAnsi="Sylfaen" w:cs="Sylfaen"/>
          <w:lang w:val="ka-GE"/>
        </w:rPr>
        <w:t>GPRS მოდული (SIM ბარათის ჩასადებით)</w:t>
      </w:r>
    </w:p>
    <w:p w:rsidR="00DF7C26" w:rsidRPr="00DF7C26" w:rsidRDefault="00DF7C26" w:rsidP="00DF7C26">
      <w:pPr>
        <w:pStyle w:val="ListParagraph"/>
        <w:numPr>
          <w:ilvl w:val="0"/>
          <w:numId w:val="14"/>
        </w:numPr>
        <w:spacing w:after="0"/>
        <w:rPr>
          <w:rFonts w:ascii="Sylfaen" w:hAnsi="Sylfaen" w:cs="Sylfaen"/>
          <w:lang w:val="ka-GE"/>
        </w:rPr>
      </w:pPr>
      <w:r w:rsidRPr="00DF7C26">
        <w:rPr>
          <w:rFonts w:ascii="Sylfaen" w:hAnsi="Sylfaen" w:cs="Sylfaen"/>
          <w:lang w:val="ka-GE"/>
        </w:rPr>
        <w:t>GPRS მოდულის (SIM ბარათის ჩასადებით) აკუმულატორი</w:t>
      </w:r>
    </w:p>
    <w:p w:rsidR="00DF7C26" w:rsidRPr="00DF7C26" w:rsidRDefault="00DF7C26" w:rsidP="00DF7C26">
      <w:pPr>
        <w:pStyle w:val="ListParagraph"/>
        <w:numPr>
          <w:ilvl w:val="0"/>
          <w:numId w:val="14"/>
        </w:numPr>
        <w:spacing w:after="0"/>
        <w:rPr>
          <w:rFonts w:ascii="Sylfaen" w:hAnsi="Sylfaen" w:cs="Sylfaen"/>
          <w:lang w:val="ka-GE"/>
        </w:rPr>
      </w:pPr>
      <w:r w:rsidRPr="00DF7C26">
        <w:rPr>
          <w:rFonts w:ascii="Sylfaen" w:hAnsi="Sylfaen" w:cs="Sylfaen"/>
          <w:lang w:val="ka-GE"/>
        </w:rPr>
        <w:t>ულტრაბგერითი ხარჯმზომის ტრანსმიტერი</w:t>
      </w:r>
    </w:p>
    <w:p w:rsidR="00DF7C26" w:rsidRPr="00DF7C26" w:rsidRDefault="00DF7C26" w:rsidP="00DF7C26">
      <w:pPr>
        <w:pStyle w:val="ListParagraph"/>
        <w:numPr>
          <w:ilvl w:val="0"/>
          <w:numId w:val="14"/>
        </w:numPr>
        <w:spacing w:after="0"/>
        <w:rPr>
          <w:rFonts w:ascii="Sylfaen" w:hAnsi="Sylfaen" w:cs="Sylfaen"/>
          <w:b/>
          <w:lang w:val="ka-GE"/>
        </w:rPr>
      </w:pPr>
      <w:r w:rsidRPr="00DF7C26">
        <w:rPr>
          <w:rFonts w:ascii="Sylfaen" w:hAnsi="Sylfaen" w:cs="Sylfaen"/>
          <w:lang w:val="ka-GE"/>
        </w:rPr>
        <w:t>ულტრაბგერითი ხარჯმზომის ზედნადები სენსორებით DN 50-დან 1000-მდე</w:t>
      </w:r>
    </w:p>
    <w:p w:rsidR="00DF7C26" w:rsidRDefault="00830757" w:rsidP="00DF7C26">
      <w:pPr>
        <w:spacing w:after="0"/>
        <w:rPr>
          <w:rFonts w:ascii="Sylfaen" w:hAnsi="Sylfaen" w:cs="Sylfaen"/>
          <w:lang w:val="ka-GE"/>
        </w:rPr>
      </w:pPr>
      <w:r>
        <w:rPr>
          <w:rFonts w:ascii="Sylfaen" w:hAnsi="Sylfaen" w:cs="Sylfaen"/>
          <w:lang w:val="ka-GE"/>
        </w:rPr>
        <w:t>შესასყიდი 100</w:t>
      </w:r>
      <w:r w:rsidR="00DF7C26" w:rsidRPr="00DF7C26">
        <w:rPr>
          <w:rFonts w:ascii="Sylfaen" w:hAnsi="Sylfaen" w:cs="Sylfaen"/>
          <w:lang w:val="ka-GE"/>
        </w:rPr>
        <w:t xml:space="preserve"> </w:t>
      </w:r>
      <w:r w:rsidR="00DF7C26">
        <w:rPr>
          <w:rFonts w:ascii="Sylfaen" w:hAnsi="Sylfaen" w:cs="Sylfaen"/>
          <w:lang w:val="ka-GE"/>
        </w:rPr>
        <w:t>ერთეული შესყიდული იქნება შპს ჯორჯიან ვოთერ ენდ ფაუერის მიერ საიდანაც:</w:t>
      </w:r>
    </w:p>
    <w:p w:rsidR="00DF7C26" w:rsidRPr="00DF7C26" w:rsidRDefault="00830757" w:rsidP="00DF7C26">
      <w:pPr>
        <w:pStyle w:val="ListParagraph"/>
        <w:numPr>
          <w:ilvl w:val="0"/>
          <w:numId w:val="14"/>
        </w:numPr>
        <w:spacing w:after="0"/>
        <w:rPr>
          <w:rFonts w:ascii="Sylfaen" w:hAnsi="Sylfaen" w:cs="Sylfaen"/>
          <w:b/>
          <w:lang w:val="ka-GE"/>
        </w:rPr>
      </w:pPr>
      <w:r>
        <w:rPr>
          <w:rFonts w:ascii="Sylfaen" w:hAnsi="Sylfaen" w:cs="Sylfaen"/>
          <w:lang w:val="ka-GE"/>
        </w:rPr>
        <w:t>20</w:t>
      </w:r>
      <w:r w:rsidR="00DF7C26">
        <w:rPr>
          <w:rFonts w:ascii="Sylfaen" w:hAnsi="Sylfaen" w:cs="Sylfaen"/>
          <w:lang w:val="ka-GE"/>
        </w:rPr>
        <w:t xml:space="preserve"> ერთეულს სენსორი უნდა ქონდეს - DN 300-დან 6</w:t>
      </w:r>
      <w:r w:rsidR="00DF7C26" w:rsidRPr="00DF7C26">
        <w:rPr>
          <w:rFonts w:ascii="Sylfaen" w:hAnsi="Sylfaen" w:cs="Sylfaen"/>
          <w:lang w:val="ka-GE"/>
        </w:rPr>
        <w:t>000-მდე</w:t>
      </w:r>
    </w:p>
    <w:p w:rsidR="00DF7C26" w:rsidRPr="00DF7C26" w:rsidRDefault="00830757" w:rsidP="00DF7C26">
      <w:pPr>
        <w:pStyle w:val="ListParagraph"/>
        <w:numPr>
          <w:ilvl w:val="0"/>
          <w:numId w:val="14"/>
        </w:numPr>
        <w:spacing w:after="0"/>
        <w:rPr>
          <w:rFonts w:ascii="Sylfaen" w:hAnsi="Sylfaen" w:cs="Sylfaen"/>
          <w:b/>
          <w:lang w:val="ka-GE"/>
        </w:rPr>
      </w:pPr>
      <w:r>
        <w:rPr>
          <w:rFonts w:ascii="Sylfaen" w:hAnsi="Sylfaen" w:cs="Sylfaen"/>
          <w:lang w:val="ka-GE"/>
        </w:rPr>
        <w:t>80</w:t>
      </w:r>
      <w:r w:rsidR="00DF7C26">
        <w:rPr>
          <w:rFonts w:ascii="Sylfaen" w:hAnsi="Sylfaen" w:cs="Sylfaen"/>
          <w:lang w:val="ka-GE"/>
        </w:rPr>
        <w:t xml:space="preserve"> ერთეულს სენსორი უნდა ქონდეს - </w:t>
      </w:r>
      <w:r w:rsidR="00DF7C26" w:rsidRPr="00DF7C26">
        <w:rPr>
          <w:rFonts w:ascii="Sylfaen" w:hAnsi="Sylfaen" w:cs="Sylfaen"/>
          <w:lang w:val="ka-GE"/>
        </w:rPr>
        <w:t>DN 50-დან 1000-მდე</w:t>
      </w:r>
    </w:p>
    <w:p w:rsidR="00DF7C26" w:rsidRPr="00DF7C26" w:rsidRDefault="00DF7C26" w:rsidP="00DF7C26">
      <w:pPr>
        <w:spacing w:after="0"/>
        <w:rPr>
          <w:rFonts w:ascii="Sylfaen" w:hAnsi="Sylfaen" w:cs="Sylfaen"/>
          <w:b/>
          <w:lang w:val="ka-GE"/>
        </w:rPr>
      </w:pPr>
    </w:p>
    <w:p w:rsidR="00DF7C26" w:rsidRPr="00DF7C26" w:rsidRDefault="00DF7C26" w:rsidP="00DF7C26">
      <w:pPr>
        <w:spacing w:after="0"/>
        <w:rPr>
          <w:rFonts w:ascii="Sylfaen" w:hAnsi="Sylfaen" w:cs="Sylfaen"/>
          <w:lang w:val="ka-GE"/>
        </w:rPr>
      </w:pPr>
    </w:p>
    <w:p w:rsidR="00387591" w:rsidRPr="00485E5A" w:rsidRDefault="00DF7C26" w:rsidP="004B148B">
      <w:pPr>
        <w:spacing w:after="0"/>
        <w:rPr>
          <w:rFonts w:ascii="Sylfaen" w:hAnsi="Sylfaen" w:cs="Sylfaen"/>
          <w:b/>
          <w:lang w:val="ka-GE"/>
        </w:rPr>
      </w:pPr>
      <w:r>
        <w:rPr>
          <w:rFonts w:ascii="Sylfaen" w:hAnsi="Sylfaen" w:cs="Sylfaen"/>
          <w:b/>
          <w:lang w:val="ka-GE"/>
        </w:rPr>
        <w:t>1.4</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00950D10" w:rsidRPr="00485E5A">
        <w:rPr>
          <w:rFonts w:ascii="Sylfaen" w:hAnsi="Sylfaen" w:cs="Sylfaen"/>
          <w:b/>
          <w:lang w:val="ka-GE"/>
        </w:rPr>
        <w:t xml:space="preserve"> </w:t>
      </w:r>
    </w:p>
    <w:p w:rsidR="00820874" w:rsidRPr="00485E5A" w:rsidRDefault="00D527CB" w:rsidP="0094732A">
      <w:pPr>
        <w:spacing w:after="0"/>
        <w:rPr>
          <w:rFonts w:ascii="Sylfaen" w:hAnsi="Sylfaen" w:cs="Sylfaen"/>
          <w:b/>
          <w:color w:val="222222"/>
          <w:u w:val="single"/>
          <w:shd w:val="clear" w:color="auto" w:fill="FFFFFF"/>
          <w:lang w:val="ka-GE"/>
        </w:rPr>
      </w:pPr>
      <w:proofErr w:type="spellStart"/>
      <w:proofErr w:type="gramStart"/>
      <w:r w:rsidRPr="00485E5A">
        <w:rPr>
          <w:rFonts w:ascii="Sylfaen" w:hAnsi="Sylfaen" w:cs="Sylfaen"/>
          <w:color w:val="222222"/>
          <w:shd w:val="clear" w:color="auto" w:fill="FFFFFF"/>
        </w:rPr>
        <w:t>პრეტენდენტმა</w:t>
      </w:r>
      <w:proofErr w:type="spellEnd"/>
      <w:proofErr w:type="gram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rsidR="00C87E77" w:rsidRPr="00485E5A" w:rsidRDefault="00C87E77" w:rsidP="0094732A">
      <w:pPr>
        <w:spacing w:after="0"/>
        <w:rPr>
          <w:rFonts w:ascii="Sylfaen" w:hAnsi="Sylfaen" w:cs="Sylfaen"/>
          <w:b/>
          <w:color w:val="222222"/>
          <w:u w:val="single"/>
          <w:shd w:val="clear" w:color="auto" w:fill="FFFFFF"/>
          <w:lang w:val="ka-GE"/>
        </w:rPr>
      </w:pPr>
    </w:p>
    <w:p w:rsidR="00FD0815" w:rsidRPr="00485E5A" w:rsidRDefault="00056A31" w:rsidP="000C3556">
      <w:pPr>
        <w:spacing w:after="0" w:line="240" w:lineRule="auto"/>
        <w:rPr>
          <w:rFonts w:ascii="Sylfaen" w:hAnsi="Sylfaen"/>
          <w:b/>
          <w:lang w:val="ka-GE"/>
        </w:rPr>
      </w:pPr>
      <w:proofErr w:type="gramStart"/>
      <w:r w:rsidRPr="00485E5A">
        <w:rPr>
          <w:rFonts w:ascii="Sylfaen" w:hAnsi="Sylfaen" w:cs="Sylfaen"/>
          <w:b/>
        </w:rPr>
        <w:t>1</w:t>
      </w:r>
      <w:r w:rsidR="00867D36">
        <w:rPr>
          <w:rFonts w:ascii="Sylfaen" w:hAnsi="Sylfaen" w:cs="Sylfaen"/>
          <w:b/>
        </w:rPr>
        <w:t>.5</w:t>
      </w:r>
      <w:proofErr w:type="gramEnd"/>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rsidR="003924CB" w:rsidRPr="00485E5A" w:rsidRDefault="001760C2" w:rsidP="000C355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rsidR="00E711C6" w:rsidRDefault="00A549D3" w:rsidP="00E711C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Pr>
          <w:rFonts w:ascii="Sylfaen" w:hAnsi="Sylfaen"/>
          <w:lang w:val="ka-GE"/>
        </w:rPr>
        <w:t xml:space="preserve">- ის საწყობი, </w:t>
      </w:r>
      <w:r>
        <w:rPr>
          <w:rFonts w:ascii="Sylfaen" w:hAnsi="Sylfaen" w:cs="Arial"/>
          <w:lang w:val="ka-GE"/>
        </w:rPr>
        <w:t>ფექირების N14</w:t>
      </w:r>
    </w:p>
    <w:p w:rsidR="005E448B" w:rsidRPr="007A6F6E" w:rsidRDefault="005E448B" w:rsidP="00E711C6">
      <w:pPr>
        <w:spacing w:after="0" w:line="240" w:lineRule="auto"/>
        <w:rPr>
          <w:rFonts w:ascii="Sylfaen" w:hAnsi="Sylfaen" w:cs="Sylfaen"/>
          <w:lang w:val="ka-GE"/>
        </w:rPr>
      </w:pPr>
    </w:p>
    <w:p w:rsidR="00C86727" w:rsidRPr="00485E5A" w:rsidRDefault="00867D36" w:rsidP="00E711C6">
      <w:pPr>
        <w:spacing w:after="0" w:line="240" w:lineRule="auto"/>
        <w:rPr>
          <w:rFonts w:ascii="Sylfaen" w:hAnsi="Sylfaen"/>
          <w:lang w:val="ka-GE"/>
        </w:rPr>
      </w:pPr>
      <w:r>
        <w:rPr>
          <w:rFonts w:ascii="Sylfaen" w:hAnsi="Sylfaen" w:cs="Sylfaen"/>
          <w:lang w:val="ka-GE"/>
        </w:rPr>
        <w:t>1.6</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Pr>
          <w:rFonts w:ascii="Sylfaen" w:hAnsi="Sylfaen"/>
          <w:lang w:val="ka-GE"/>
        </w:rPr>
        <w:t>.</w:t>
      </w:r>
    </w:p>
    <w:p w:rsidR="005E448B" w:rsidRPr="00485E5A" w:rsidRDefault="005E448B" w:rsidP="005E448B">
      <w:pPr>
        <w:spacing w:after="0" w:line="240" w:lineRule="auto"/>
        <w:jc w:val="both"/>
        <w:rPr>
          <w:rFonts w:ascii="Sylfaen" w:hAnsi="Sylfaen"/>
          <w:b/>
          <w:lang w:val="ka-GE"/>
        </w:rPr>
      </w:pPr>
    </w:p>
    <w:p w:rsidR="008D04C5" w:rsidRPr="00485E5A" w:rsidRDefault="00867D36" w:rsidP="004B148B">
      <w:pPr>
        <w:spacing w:after="0"/>
        <w:jc w:val="both"/>
        <w:rPr>
          <w:rFonts w:ascii="Sylfaen" w:hAnsi="Sylfaen"/>
          <w:b/>
          <w:lang w:val="ka-GE"/>
        </w:rPr>
      </w:pPr>
      <w:r>
        <w:rPr>
          <w:rFonts w:ascii="Sylfaen" w:hAnsi="Sylfaen"/>
          <w:b/>
          <w:lang w:val="ka-GE"/>
        </w:rPr>
        <w:t>1.7</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rsidR="002C3F1E" w:rsidRPr="006A4964"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lastRenderedPageBreak/>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w:t>
      </w:r>
      <w:r w:rsidR="000710CD" w:rsidRPr="006A4964">
        <w:rPr>
          <w:rFonts w:ascii="Sylfaen" w:hAnsi="Sylfaen"/>
          <w:lang w:val="ka-GE"/>
        </w:rPr>
        <w:t xml:space="preserve">წარმოდგენილ უნდა იქნას </w:t>
      </w:r>
      <w:r w:rsidRPr="006A4964">
        <w:rPr>
          <w:rFonts w:ascii="Sylfaen" w:hAnsi="Sylfaen"/>
          <w:lang w:val="ka-GE"/>
        </w:rPr>
        <w:t>ხელმოწერილი სატენდერო განაცხადი;</w:t>
      </w:r>
    </w:p>
    <w:p w:rsidR="00B32E22" w:rsidRDefault="00B32E22" w:rsidP="00B32E22">
      <w:pPr>
        <w:pStyle w:val="ListParagraph"/>
        <w:numPr>
          <w:ilvl w:val="0"/>
          <w:numId w:val="10"/>
        </w:numPr>
        <w:spacing w:after="0"/>
        <w:jc w:val="both"/>
        <w:rPr>
          <w:rFonts w:ascii="Sylfaen" w:hAnsi="Sylfaen"/>
          <w:lang w:val="ka-GE"/>
        </w:rPr>
      </w:pPr>
      <w:r w:rsidRPr="006A496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AD5302" w:rsidRPr="00485E5A" w:rsidRDefault="00AD5302" w:rsidP="00CF7A57">
      <w:pPr>
        <w:rPr>
          <w:rFonts w:ascii="Sylfaen" w:hAnsi="Sylfaen"/>
          <w:b/>
          <w:lang w:val="ka-GE"/>
        </w:rPr>
      </w:pPr>
    </w:p>
    <w:p w:rsidR="000C3556" w:rsidRPr="00485E5A" w:rsidRDefault="001B7903" w:rsidP="000C3556">
      <w:pPr>
        <w:spacing w:after="0" w:line="240" w:lineRule="auto"/>
        <w:jc w:val="both"/>
        <w:rPr>
          <w:rFonts w:ascii="Sylfaen" w:hAnsi="Sylfaen"/>
          <w:lang w:val="ka-GE"/>
        </w:rPr>
      </w:pPr>
      <w:r w:rsidRPr="00485E5A">
        <w:rPr>
          <w:rFonts w:ascii="Sylfaen" w:hAnsi="Sylfaen"/>
          <w:b/>
          <w:lang w:val="ka-GE"/>
        </w:rPr>
        <w:t>შენიშვნა:</w:t>
      </w:r>
      <w:r w:rsidRPr="00485E5A">
        <w:rPr>
          <w:rFonts w:ascii="Sylfaen" w:hAnsi="Sylfaen"/>
          <w:b/>
          <w:lang w:val="ka-GE"/>
        </w:rPr>
        <w:br/>
      </w:r>
      <w:r w:rsidRPr="00485E5A">
        <w:rPr>
          <w:rFonts w:ascii="Verdana" w:hAnsi="Verdana"/>
          <w:color w:val="222222"/>
          <w:shd w:val="clear" w:color="auto" w:fill="FFFFFF"/>
        </w:rPr>
        <w:t>1</w:t>
      </w:r>
      <w:r w:rsidRPr="00485E5A">
        <w:rPr>
          <w:rFonts w:ascii="Sylfaen" w:hAnsi="Sylfaen"/>
          <w:lang w:val="ka-GE"/>
        </w:rPr>
        <w:t xml:space="preserve">) </w:t>
      </w:r>
      <w:r w:rsidR="00993D47" w:rsidRPr="00485E5A">
        <w:rPr>
          <w:rFonts w:ascii="Sylfaen" w:hAnsi="Sylfaen"/>
          <w:lang w:val="ka-GE"/>
        </w:rPr>
        <w:t>ელექტრონულ ტენდერში</w:t>
      </w:r>
      <w:r w:rsidRPr="00485E5A">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Default="001B7903" w:rsidP="000C3556">
      <w:pPr>
        <w:spacing w:after="0" w:line="240" w:lineRule="auto"/>
        <w:jc w:val="both"/>
        <w:rPr>
          <w:rFonts w:ascii="Sylfaen" w:hAnsi="Sylfaen"/>
          <w:lang w:val="ka-GE"/>
        </w:rPr>
      </w:pPr>
      <w:r w:rsidRPr="00485E5A">
        <w:rPr>
          <w:rFonts w:ascii="Sylfaen" w:hAnsi="Sylfaen"/>
          <w:lang w:val="ka-GE"/>
        </w:rPr>
        <w:br/>
        <w:t>2) პრეტენდენტის მიერ შექმნილი ყველა დოკუმენტი ან/და ინფორმაცია</w:t>
      </w:r>
      <w:r w:rsidR="00CA1443" w:rsidRPr="00485E5A">
        <w:rPr>
          <w:rFonts w:ascii="Sylfaen" w:hAnsi="Sylfaen"/>
          <w:lang w:val="ka-GE"/>
        </w:rPr>
        <w:t xml:space="preserve"> დადასტურებულ</w:t>
      </w:r>
      <w:r w:rsidR="002C3F1E">
        <w:rPr>
          <w:rFonts w:ascii="Sylfaen" w:hAnsi="Sylfaen"/>
          <w:lang w:val="ka-GE"/>
        </w:rPr>
        <w:t>ი უნდა</w:t>
      </w:r>
      <w:r w:rsidR="00CA1443" w:rsidRPr="00485E5A">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A877D9" w:rsidRPr="006A6E44" w:rsidRDefault="00A877D9" w:rsidP="000C3556">
      <w:pPr>
        <w:spacing w:after="0" w:line="240" w:lineRule="auto"/>
        <w:jc w:val="both"/>
        <w:rPr>
          <w:rFonts w:ascii="Sylfaen" w:hAnsi="Sylfaen"/>
          <w:i/>
          <w:u w:val="single"/>
        </w:rPr>
      </w:pPr>
      <w:r w:rsidRPr="006A6E44">
        <w:rPr>
          <w:rFonts w:ascii="Sylfaen" w:hAnsi="Sylfaen"/>
        </w:rPr>
        <w:t xml:space="preserve">3) </w:t>
      </w:r>
      <w:proofErr w:type="gramStart"/>
      <w:r w:rsidRPr="006A6E44">
        <w:rPr>
          <w:rFonts w:ascii="Sylfaen" w:hAnsi="Sylfaen"/>
          <w:i/>
          <w:u w:val="single"/>
          <w:lang w:val="ka-GE"/>
        </w:rPr>
        <w:t>თუ</w:t>
      </w:r>
      <w:proofErr w:type="gramEnd"/>
      <w:r w:rsidRPr="006A6E44">
        <w:rPr>
          <w:rFonts w:ascii="Sylfaen" w:hAnsi="Sylfaen"/>
          <w:i/>
          <w:u w:val="single"/>
          <w:lang w:val="ka-GE"/>
        </w:rPr>
        <w:t xml:space="preserve">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6A6E44">
        <w:rPr>
          <w:rFonts w:ascii="Sylfaen" w:hAnsi="Sylfaen"/>
          <w:i/>
          <w:u w:val="single"/>
        </w:rPr>
        <w:t>.</w:t>
      </w:r>
    </w:p>
    <w:p w:rsidR="00F849B6" w:rsidRPr="00EE3545" w:rsidRDefault="00F849B6" w:rsidP="000C3556">
      <w:pPr>
        <w:spacing w:after="0" w:line="240" w:lineRule="auto"/>
        <w:jc w:val="both"/>
        <w:rPr>
          <w:rFonts w:ascii="Sylfaen" w:hAnsi="Sylfaen"/>
          <w:b/>
          <w:i/>
          <w:u w:val="single"/>
          <w:lang w:val="ka-GE"/>
        </w:rPr>
      </w:pPr>
      <w:r w:rsidRPr="006A6E4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6A6E44">
        <w:rPr>
          <w:rFonts w:ascii="Sylfaen" w:hAnsi="Sylfaen"/>
          <w:i/>
          <w:u w:val="single"/>
        </w:rPr>
        <w:t xml:space="preserve"> </w:t>
      </w:r>
      <w:r w:rsidR="00EE3545" w:rsidRPr="006A6E4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EE3545" w:rsidRPr="009C2FE6">
        <w:rPr>
          <w:rFonts w:ascii="Sylfaen" w:hAnsi="Sylfaen"/>
          <w:b/>
          <w:i/>
          <w:u w:val="single"/>
          <w:lang w:val="ka-GE"/>
        </w:rPr>
        <w:t xml:space="preserve">არაუგვიანეს </w:t>
      </w:r>
      <w:r w:rsidR="00813C34">
        <w:rPr>
          <w:rFonts w:ascii="Sylfaen" w:hAnsi="Sylfaen"/>
          <w:b/>
          <w:i/>
          <w:highlight w:val="yellow"/>
          <w:u w:val="single"/>
          <w:lang w:val="ka-GE"/>
        </w:rPr>
        <w:t>2022 წლის 16</w:t>
      </w:r>
      <w:r w:rsidR="004240C0" w:rsidRPr="00830757">
        <w:rPr>
          <w:rFonts w:ascii="Sylfaen" w:hAnsi="Sylfaen"/>
          <w:b/>
          <w:i/>
          <w:highlight w:val="yellow"/>
          <w:u w:val="single"/>
          <w:lang w:val="ka-GE"/>
        </w:rPr>
        <w:t xml:space="preserve"> </w:t>
      </w:r>
      <w:r w:rsidR="00830757" w:rsidRPr="00830757">
        <w:rPr>
          <w:rFonts w:ascii="Sylfaen" w:hAnsi="Sylfaen"/>
          <w:b/>
          <w:i/>
          <w:highlight w:val="yellow"/>
          <w:u w:val="single"/>
          <w:lang w:val="ka-GE"/>
        </w:rPr>
        <w:t>დეკემბრის</w:t>
      </w:r>
      <w:r w:rsidR="00DB26EB">
        <w:rPr>
          <w:rFonts w:ascii="Sylfaen" w:hAnsi="Sylfaen"/>
          <w:b/>
          <w:i/>
          <w:highlight w:val="yellow"/>
          <w:u w:val="single"/>
        </w:rPr>
        <w:t xml:space="preserve"> </w:t>
      </w:r>
      <w:r w:rsidR="00BD205F">
        <w:rPr>
          <w:rFonts w:ascii="Sylfaen" w:hAnsi="Sylfaen"/>
          <w:b/>
          <w:i/>
          <w:highlight w:val="yellow"/>
          <w:u w:val="single"/>
          <w:lang w:val="ka-GE"/>
        </w:rPr>
        <w:t>18</w:t>
      </w:r>
      <w:r w:rsidR="00EE3545" w:rsidRPr="00830757">
        <w:rPr>
          <w:rFonts w:ascii="Sylfaen" w:hAnsi="Sylfaen"/>
          <w:b/>
          <w:i/>
          <w:highlight w:val="yellow"/>
          <w:u w:val="single"/>
          <w:lang w:val="ka-GE"/>
        </w:rPr>
        <w:t>:00 -მდე.</w:t>
      </w:r>
    </w:p>
    <w:p w:rsidR="00431B3C" w:rsidRPr="00EE3545" w:rsidRDefault="00431B3C" w:rsidP="00A74B75">
      <w:pPr>
        <w:spacing w:after="0" w:line="240" w:lineRule="auto"/>
        <w:rPr>
          <w:rFonts w:ascii="Sylfaen" w:hAnsi="Sylfaen"/>
          <w:b/>
          <w:lang w:val="ka-GE"/>
        </w:rPr>
      </w:pPr>
    </w:p>
    <w:p w:rsidR="00E45EB8" w:rsidRPr="00EE3545" w:rsidRDefault="002D23F8" w:rsidP="000C3556">
      <w:pPr>
        <w:spacing w:after="0" w:line="240" w:lineRule="auto"/>
        <w:jc w:val="both"/>
        <w:rPr>
          <w:rFonts w:ascii="Sylfaen" w:hAnsi="Sylfaen"/>
          <w:b/>
        </w:rPr>
      </w:pPr>
      <w:r w:rsidRPr="00485E5A">
        <w:rPr>
          <w:rFonts w:ascii="Sylfaen" w:hAnsi="Sylfaen" w:cs="Sylfaen"/>
          <w:b/>
          <w:lang w:val="ka-GE"/>
        </w:rPr>
        <w:t>1</w:t>
      </w:r>
      <w:r w:rsidR="00867D36">
        <w:rPr>
          <w:rFonts w:ascii="Sylfaen" w:hAnsi="Sylfaen" w:cs="Sylfaen"/>
          <w:b/>
          <w:lang w:val="ka-GE"/>
        </w:rPr>
        <w:t>.8</w:t>
      </w:r>
      <w:r w:rsidR="00A02673">
        <w:rPr>
          <w:rFonts w:ascii="Sylfaen" w:hAnsi="Sylfaen" w:cs="Sylfaen"/>
          <w:b/>
          <w:lang w:val="ka-GE"/>
        </w:rPr>
        <w:t xml:space="preserve"> </w:t>
      </w:r>
      <w:r w:rsidR="00993D47" w:rsidRPr="00485E5A">
        <w:rPr>
          <w:rFonts w:ascii="Sylfaen" w:hAnsi="Sylfaen" w:cs="Sylfaen"/>
          <w:b/>
          <w:lang w:val="ka-GE"/>
        </w:rPr>
        <w:t xml:space="preserve"> </w:t>
      </w:r>
      <w:r w:rsidR="00580531" w:rsidRPr="00485E5A">
        <w:rPr>
          <w:rFonts w:ascii="Sylfaen" w:hAnsi="Sylfaen" w:cs="Sylfaen"/>
          <w:b/>
          <w:lang w:val="ka-GE"/>
        </w:rPr>
        <w:t>ხელშეკრულების</w:t>
      </w:r>
      <w:r w:rsidR="00CC4789" w:rsidRPr="00485E5A">
        <w:rPr>
          <w:rFonts w:ascii="Sylfaen" w:hAnsi="Sylfaen"/>
          <w:b/>
          <w:lang w:val="ka-GE"/>
        </w:rPr>
        <w:t xml:space="preserve"> გაფორმება</w:t>
      </w:r>
    </w:p>
    <w:p w:rsidR="00E45EB8" w:rsidRPr="00485E5A" w:rsidRDefault="00E45EB8" w:rsidP="000C3556">
      <w:pPr>
        <w:spacing w:after="0" w:line="240" w:lineRule="auto"/>
        <w:jc w:val="both"/>
        <w:rPr>
          <w:rFonts w:ascii="Sylfaen" w:hAnsi="Sylfaen"/>
          <w:lang w:val="ka-GE"/>
        </w:rPr>
      </w:pPr>
      <w:r w:rsidRPr="00485E5A">
        <w:rPr>
          <w:rFonts w:ascii="Sylfaen" w:hAnsi="Sylfaen" w:cs="Sylfaen"/>
          <w:lang w:val="ka-GE"/>
        </w:rPr>
        <w:t>წინამდებარე ელექტრონული ტენდერის ფარგლებში დაიდება</w:t>
      </w:r>
      <w:r w:rsidRPr="00485E5A">
        <w:rPr>
          <w:rFonts w:ascii="Sylfaen" w:hAnsi="Sylfaen"/>
          <w:lang w:val="ka-GE"/>
        </w:rPr>
        <w:t xml:space="preserve"> </w:t>
      </w:r>
      <w:r w:rsidRPr="00485E5A">
        <w:rPr>
          <w:rFonts w:ascii="Sylfaen" w:hAnsi="Sylfaen" w:cs="Sylfaen"/>
          <w:lang w:val="ka-GE"/>
        </w:rPr>
        <w:t>ერთიანი</w:t>
      </w:r>
      <w:r w:rsidRPr="00485E5A">
        <w:rPr>
          <w:rFonts w:ascii="Sylfaen" w:hAnsi="Sylfaen"/>
          <w:lang w:val="ka-GE"/>
        </w:rPr>
        <w:t xml:space="preserve"> </w:t>
      </w:r>
      <w:r w:rsidRPr="00485E5A">
        <w:rPr>
          <w:rFonts w:ascii="Sylfaen" w:hAnsi="Sylfaen" w:cs="Sylfaen"/>
          <w:lang w:val="ka-GE"/>
        </w:rPr>
        <w:t>ხელშეკრულება</w:t>
      </w:r>
      <w:r w:rsidRPr="00485E5A">
        <w:rPr>
          <w:rFonts w:ascii="Sylfaen" w:hAnsi="Sylfaen"/>
          <w:lang w:val="ka-GE"/>
        </w:rPr>
        <w:t xml:space="preserve"> </w:t>
      </w:r>
      <w:r w:rsidR="00820874" w:rsidRPr="00485E5A">
        <w:rPr>
          <w:rFonts w:ascii="Sylfaen" w:hAnsi="Sylfaen"/>
          <w:lang w:val="ka-GE"/>
        </w:rPr>
        <w:t xml:space="preserve"> წინამდებარე ტენდერზე თანდართული ხელშეკრულების პროექტის და </w:t>
      </w:r>
      <w:r w:rsidRPr="00485E5A">
        <w:rPr>
          <w:rFonts w:ascii="Sylfaen" w:hAnsi="Sylfaen"/>
          <w:lang w:val="ka-GE"/>
        </w:rPr>
        <w:t>სატენდე</w:t>
      </w:r>
      <w:bookmarkStart w:id="0" w:name="_GoBack"/>
      <w:bookmarkEnd w:id="0"/>
      <w:r w:rsidRPr="00485E5A">
        <w:rPr>
          <w:rFonts w:ascii="Sylfaen" w:hAnsi="Sylfaen"/>
          <w:lang w:val="ka-GE"/>
        </w:rPr>
        <w:t>რო წინადადების შესაბამისად.</w:t>
      </w:r>
    </w:p>
    <w:p w:rsidR="00DA45AB" w:rsidRPr="00485E5A" w:rsidRDefault="00DA45AB" w:rsidP="004B148B">
      <w:pPr>
        <w:spacing w:after="0" w:line="360" w:lineRule="auto"/>
        <w:jc w:val="both"/>
        <w:rPr>
          <w:rFonts w:ascii="Sylfaen" w:hAnsi="Sylfaen"/>
          <w:b/>
          <w:lang w:val="ka-GE"/>
        </w:rPr>
      </w:pPr>
    </w:p>
    <w:p w:rsidR="00CC4789" w:rsidRPr="00485E5A" w:rsidRDefault="00867D36"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BD74F8" w:rsidRPr="00485E5A">
        <w:rPr>
          <w:rFonts w:ascii="Sylfaen" w:hAnsi="Sylfaen"/>
          <w:b/>
          <w:lang w:val="ka-GE"/>
        </w:rPr>
        <w:t>ს</w:t>
      </w:r>
      <w:r w:rsidR="00CC4789" w:rsidRPr="00485E5A">
        <w:rPr>
          <w:rFonts w:ascii="Sylfaen" w:hAnsi="Sylfaen"/>
          <w:b/>
          <w:lang w:val="ka-GE"/>
        </w:rPr>
        <w:t>ხვა მოთხოვნა</w:t>
      </w:r>
    </w:p>
    <w:p w:rsidR="00CC4789" w:rsidRPr="00485E5A" w:rsidRDefault="00CC4789" w:rsidP="004B148B">
      <w:pPr>
        <w:spacing w:after="0" w:line="240" w:lineRule="auto"/>
        <w:jc w:val="both"/>
        <w:rPr>
          <w:rFonts w:ascii="AcadNusx" w:hAnsi="AcadNusx"/>
          <w:lang w:val="ka-GE"/>
        </w:rPr>
      </w:pPr>
      <w:r w:rsidRPr="00485E5A">
        <w:rPr>
          <w:rFonts w:ascii="Sylfaen" w:hAnsi="Sylfaen"/>
          <w:lang w:val="ka-GE"/>
        </w:rPr>
        <w:t>1</w:t>
      </w:r>
      <w:r w:rsidR="00867D36">
        <w:rPr>
          <w:rFonts w:ascii="Sylfaen" w:hAnsi="Sylfaen"/>
          <w:lang w:val="ka-GE"/>
        </w:rPr>
        <w:t>.9</w:t>
      </w:r>
      <w:r w:rsidRPr="00485E5A">
        <w:rPr>
          <w:rFonts w:ascii="Sylfaen" w:hAnsi="Sylfaen"/>
          <w:lang w:val="ka-GE"/>
        </w:rPr>
        <w:t xml:space="preserve">.1 წინადადების წარდგენის მომენტისთვის პრეტენდენტი არ უნდა იყოს: </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გაკოტრების პროცესში</w:t>
      </w:r>
      <w:r w:rsidRPr="00485E5A">
        <w:rPr>
          <w:rFonts w:ascii="AcadNusx" w:hAnsi="AcadNusx"/>
          <w:lang w:val="ka-GE"/>
        </w:rPr>
        <w:t>;</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ლიკვიდაციის პროცესში</w:t>
      </w:r>
      <w:r w:rsidRPr="00485E5A">
        <w:rPr>
          <w:rFonts w:ascii="AcadNusx" w:hAnsi="AcadNusx"/>
          <w:lang w:val="ka-GE"/>
        </w:rPr>
        <w:t>;</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საქმიანობის დროებით შეჩერების მდგომარეობაში</w:t>
      </w:r>
      <w:r w:rsidRPr="00485E5A">
        <w:rPr>
          <w:rFonts w:ascii="AcadNusx" w:hAnsi="AcadNusx"/>
          <w:lang w:val="ka-GE"/>
        </w:rPr>
        <w:t>.</w:t>
      </w:r>
    </w:p>
    <w:p w:rsidR="00CC4789" w:rsidRPr="00485E5A" w:rsidRDefault="00867D36" w:rsidP="004B148B">
      <w:pPr>
        <w:spacing w:after="0" w:line="240" w:lineRule="auto"/>
        <w:rPr>
          <w:b/>
          <w:lang w:val="ka-GE"/>
        </w:rPr>
      </w:pPr>
      <w:r>
        <w:rPr>
          <w:rFonts w:ascii="Sylfaen" w:hAnsi="Sylfaen" w:cs="Sylfaen"/>
          <w:lang w:val="ka-GE"/>
        </w:rPr>
        <w:t>1.9</w:t>
      </w:r>
      <w:r w:rsidR="00E90A78" w:rsidRPr="00485E5A">
        <w:rPr>
          <w:rFonts w:ascii="Sylfaen" w:hAnsi="Sylfaen" w:cs="Sylfaen"/>
          <w:lang w:val="ka-GE"/>
        </w:rPr>
        <w:t xml:space="preserve">.2 </w:t>
      </w:r>
      <w:r w:rsidR="00CC4789" w:rsidRPr="00485E5A">
        <w:rPr>
          <w:rFonts w:ascii="Sylfaen" w:hAnsi="Sylfaen" w:cs="Sylfaen"/>
          <w:lang w:val="ka-GE"/>
        </w:rPr>
        <w:t>ფასების</w:t>
      </w:r>
      <w:r w:rsidR="00CC4789" w:rsidRPr="00485E5A">
        <w:rPr>
          <w:rFonts w:ascii="Sylfaen" w:hAnsi="Sylfaen"/>
          <w:lang w:val="ka-GE"/>
        </w:rPr>
        <w:t xml:space="preserve"> </w:t>
      </w:r>
      <w:r w:rsidR="00CC4789" w:rsidRPr="00485E5A">
        <w:rPr>
          <w:rFonts w:ascii="Sylfaen" w:hAnsi="Sylfaen" w:cs="Sylfaen"/>
          <w:lang w:val="ka-GE"/>
        </w:rPr>
        <w:t>წარმოდგენა</w:t>
      </w:r>
      <w:r w:rsidR="00CC4789" w:rsidRPr="00485E5A">
        <w:rPr>
          <w:rFonts w:ascii="Sylfaen" w:hAnsi="Sylfaen"/>
          <w:lang w:val="ka-GE"/>
        </w:rPr>
        <w:t xml:space="preserve"> </w:t>
      </w:r>
      <w:r w:rsidR="00CC4789" w:rsidRPr="00485E5A">
        <w:rPr>
          <w:rFonts w:ascii="Sylfaen" w:hAnsi="Sylfaen" w:cs="Sylfaen"/>
          <w:lang w:val="ka-GE"/>
        </w:rPr>
        <w:t>დასაშვებია</w:t>
      </w:r>
      <w:r w:rsidR="00CC4789" w:rsidRPr="00485E5A">
        <w:rPr>
          <w:rFonts w:ascii="Sylfaen" w:hAnsi="Sylfaen"/>
          <w:lang w:val="ka-GE"/>
        </w:rPr>
        <w:t xml:space="preserve"> </w:t>
      </w:r>
      <w:r w:rsidR="00CC4789" w:rsidRPr="00485E5A">
        <w:rPr>
          <w:rFonts w:ascii="Sylfaen" w:hAnsi="Sylfaen" w:cs="Sylfaen"/>
          <w:lang w:val="ka-GE"/>
        </w:rPr>
        <w:t>მხოლოდ</w:t>
      </w:r>
      <w:r w:rsidR="00CC4789" w:rsidRPr="00485E5A">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485E5A" w:rsidRDefault="00867D36" w:rsidP="004B148B">
      <w:pPr>
        <w:spacing w:after="0" w:line="240" w:lineRule="auto"/>
        <w:rPr>
          <w:lang w:val="es-MX"/>
        </w:rPr>
      </w:pPr>
      <w:r>
        <w:rPr>
          <w:rFonts w:ascii="Sylfaen" w:hAnsi="Sylfaen" w:cs="Sylfaen"/>
          <w:lang w:val="ka-GE"/>
        </w:rPr>
        <w:t>1.9</w:t>
      </w:r>
      <w:r w:rsidR="00E90A78" w:rsidRPr="00485E5A">
        <w:rPr>
          <w:rFonts w:ascii="Sylfaen" w:hAnsi="Sylfaen" w:cs="Sylfaen"/>
          <w:lang w:val="ka-GE"/>
        </w:rPr>
        <w:t xml:space="preserve">.3 </w:t>
      </w:r>
      <w:r w:rsidR="00CC4789" w:rsidRPr="00485E5A">
        <w:rPr>
          <w:rFonts w:ascii="Sylfaen" w:hAnsi="Sylfaen" w:cs="Sylfaen"/>
          <w:lang w:val="ka-GE"/>
        </w:rPr>
        <w:t>პრეტენდენტის</w:t>
      </w:r>
      <w:r w:rsidR="00CC4789" w:rsidRPr="00485E5A">
        <w:rPr>
          <w:rFonts w:ascii="Sylfaen" w:hAnsi="Sylfaen"/>
          <w:lang w:val="ka-GE"/>
        </w:rPr>
        <w:t xml:space="preserve"> </w:t>
      </w:r>
      <w:r w:rsidR="00CC4789" w:rsidRPr="00485E5A">
        <w:rPr>
          <w:rFonts w:ascii="Sylfaen" w:hAnsi="Sylfaen" w:cs="Sylfaen"/>
          <w:lang w:val="ka-GE"/>
        </w:rPr>
        <w:t>მიერ</w:t>
      </w:r>
      <w:r w:rsidR="00CC4789" w:rsidRPr="00485E5A">
        <w:rPr>
          <w:rFonts w:ascii="Sylfaen" w:hAnsi="Sylfaen"/>
          <w:lang w:val="ka-GE"/>
        </w:rPr>
        <w:t xml:space="preserve"> </w:t>
      </w:r>
      <w:r w:rsidR="00CC4789" w:rsidRPr="00485E5A">
        <w:rPr>
          <w:rFonts w:ascii="Sylfaen" w:hAnsi="Sylfaen" w:cs="Sylfaen"/>
          <w:lang w:val="ka-GE"/>
        </w:rPr>
        <w:t>წარმოდგენილი</w:t>
      </w:r>
      <w:r w:rsidR="00CC4789" w:rsidRPr="00485E5A">
        <w:rPr>
          <w:rFonts w:ascii="Sylfaen" w:hAnsi="Sylfaen"/>
          <w:lang w:val="ka-GE"/>
        </w:rPr>
        <w:t xml:space="preserve"> </w:t>
      </w:r>
      <w:r w:rsidR="00CC4789" w:rsidRPr="00485E5A">
        <w:rPr>
          <w:rFonts w:ascii="Sylfaen" w:hAnsi="Sylfaen" w:cs="Sylfaen"/>
          <w:lang w:val="ka-GE"/>
        </w:rPr>
        <w:t>წინადადება</w:t>
      </w:r>
      <w:r w:rsidR="00CC4789" w:rsidRPr="00485E5A">
        <w:rPr>
          <w:rFonts w:ascii="Sylfaen" w:hAnsi="Sylfaen"/>
          <w:lang w:val="ka-GE"/>
        </w:rPr>
        <w:t xml:space="preserve"> </w:t>
      </w:r>
      <w:r w:rsidR="00CC4789" w:rsidRPr="00485E5A">
        <w:rPr>
          <w:rFonts w:ascii="Sylfaen" w:hAnsi="Sylfaen" w:cs="Sylfaen"/>
          <w:lang w:val="ka-GE"/>
        </w:rPr>
        <w:t>ძალაში</w:t>
      </w:r>
      <w:r w:rsidR="00CC4789" w:rsidRPr="00485E5A">
        <w:rPr>
          <w:rFonts w:ascii="Sylfaen" w:hAnsi="Sylfaen"/>
          <w:lang w:val="ka-GE"/>
        </w:rPr>
        <w:t xml:space="preserve"> </w:t>
      </w:r>
      <w:r w:rsidR="00CC4789" w:rsidRPr="00485E5A">
        <w:rPr>
          <w:rFonts w:ascii="Sylfaen" w:hAnsi="Sylfaen" w:cs="Sylfaen"/>
          <w:lang w:val="ka-GE"/>
        </w:rPr>
        <w:t>უნდა</w:t>
      </w:r>
      <w:r w:rsidR="00CC4789" w:rsidRPr="00485E5A">
        <w:rPr>
          <w:rFonts w:ascii="Sylfaen" w:hAnsi="Sylfaen"/>
          <w:lang w:val="ka-GE"/>
        </w:rPr>
        <w:t xml:space="preserve"> </w:t>
      </w:r>
      <w:r w:rsidR="00CC4789" w:rsidRPr="00485E5A">
        <w:rPr>
          <w:rFonts w:ascii="Sylfaen" w:hAnsi="Sylfaen" w:cs="Sylfaen"/>
          <w:lang w:val="ka-GE"/>
        </w:rPr>
        <w:t>იყოს</w:t>
      </w:r>
      <w:r w:rsidR="00CC4789" w:rsidRPr="00485E5A">
        <w:rPr>
          <w:rFonts w:ascii="Sylfaen" w:hAnsi="Sylfaen"/>
          <w:lang w:val="ka-GE"/>
        </w:rPr>
        <w:t xml:space="preserve"> </w:t>
      </w:r>
      <w:r w:rsidR="00CC4789" w:rsidRPr="00485E5A">
        <w:rPr>
          <w:rFonts w:ascii="Sylfaen" w:hAnsi="Sylfaen" w:cs="Sylfaen"/>
          <w:lang w:val="ka-GE"/>
        </w:rPr>
        <w:t>წინადადებების</w:t>
      </w:r>
      <w:r w:rsidR="00CC4789" w:rsidRPr="00485E5A">
        <w:rPr>
          <w:rFonts w:ascii="Sylfaen" w:hAnsi="Sylfaen"/>
          <w:lang w:val="ka-GE"/>
        </w:rPr>
        <w:t xml:space="preserve"> </w:t>
      </w:r>
      <w:r w:rsidR="00CC4789" w:rsidRPr="00485E5A">
        <w:rPr>
          <w:rFonts w:ascii="Sylfaen" w:hAnsi="Sylfaen" w:cs="Sylfaen"/>
          <w:lang w:val="ka-GE"/>
        </w:rPr>
        <w:t>მიღები</w:t>
      </w:r>
      <w:r w:rsidR="00CC4789" w:rsidRPr="00485E5A">
        <w:rPr>
          <w:rFonts w:ascii="Sylfaen" w:hAnsi="Sylfaen"/>
          <w:lang w:val="ka-GE"/>
        </w:rPr>
        <w:t xml:space="preserve">ს თარიღიდან 30 </w:t>
      </w:r>
      <w:r w:rsidR="00CC4789" w:rsidRPr="00485E5A">
        <w:rPr>
          <w:rFonts w:ascii="AcadNusx" w:hAnsi="AcadNusx"/>
          <w:lang w:val="ka-GE"/>
        </w:rPr>
        <w:t>(</w:t>
      </w:r>
      <w:r w:rsidR="00CC4789" w:rsidRPr="00485E5A">
        <w:rPr>
          <w:rFonts w:ascii="Sylfaen" w:hAnsi="Sylfaen"/>
          <w:lang w:val="ka-GE"/>
        </w:rPr>
        <w:t>ოცდაათი</w:t>
      </w:r>
      <w:r w:rsidR="00CC4789" w:rsidRPr="00485E5A">
        <w:rPr>
          <w:rFonts w:ascii="AcadNusx" w:hAnsi="AcadNusx"/>
          <w:lang w:val="ka-GE"/>
        </w:rPr>
        <w:t>)</w:t>
      </w:r>
      <w:r w:rsidR="00CC4789" w:rsidRPr="00485E5A">
        <w:rPr>
          <w:rFonts w:ascii="Sylfaen" w:hAnsi="Sylfaen"/>
          <w:lang w:val="ka-GE"/>
        </w:rPr>
        <w:t xml:space="preserve"> კალენდარული დღის განმავლობაში.</w:t>
      </w:r>
    </w:p>
    <w:p w:rsidR="00E90A78" w:rsidRDefault="00867D36" w:rsidP="004B148B">
      <w:pPr>
        <w:spacing w:after="0" w:line="240" w:lineRule="auto"/>
        <w:jc w:val="both"/>
        <w:rPr>
          <w:rFonts w:ascii="Sylfaen" w:hAnsi="Sylfaen"/>
          <w:lang w:val="ka-GE"/>
        </w:rPr>
      </w:pPr>
      <w:r>
        <w:rPr>
          <w:rFonts w:ascii="Sylfaen" w:hAnsi="Sylfaen" w:cs="Sylfaen"/>
          <w:lang w:val="ka-GE"/>
        </w:rPr>
        <w:t>1.9</w:t>
      </w:r>
      <w:r w:rsidR="00E90A78" w:rsidRPr="00485E5A">
        <w:rPr>
          <w:rFonts w:ascii="Sylfaen" w:hAnsi="Sylfaen" w:cs="Sylfaen"/>
          <w:lang w:val="ka-GE"/>
        </w:rPr>
        <w:t xml:space="preserve">.4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00A111C6" w:rsidRPr="00485E5A">
        <w:rPr>
          <w:rFonts w:ascii="Sylfaen" w:hAnsi="Sylfaen" w:cs="Arial"/>
          <w:lang w:val="ka-GE"/>
        </w:rPr>
        <w:t xml:space="preserve"> </w:t>
      </w:r>
      <w:r w:rsidR="00CC4789" w:rsidRPr="00485E5A">
        <w:rPr>
          <w:rFonts w:ascii="Sylfaen" w:hAnsi="Sylfaen" w:cs="Sylfaen"/>
          <w:lang w:val="ka-GE"/>
        </w:rPr>
        <w:t>უფლებას</w:t>
      </w:r>
      <w:r w:rsidR="00CC4789" w:rsidRPr="00485E5A">
        <w:rPr>
          <w:rFonts w:ascii="Sylfaen" w:hAnsi="Sylfaen"/>
          <w:lang w:val="ka-GE"/>
        </w:rPr>
        <w:t xml:space="preserve"> </w:t>
      </w:r>
      <w:r w:rsidR="00CC4789" w:rsidRPr="00485E5A">
        <w:rPr>
          <w:rFonts w:ascii="Sylfaen" w:hAnsi="Sylfaen" w:cs="Sylfaen"/>
          <w:lang w:val="ka-GE"/>
        </w:rPr>
        <w:t>იტოვებს</w:t>
      </w:r>
      <w:r w:rsidR="00CC4789" w:rsidRPr="00485E5A">
        <w:rPr>
          <w:rFonts w:ascii="Sylfaen" w:hAnsi="Sylfaen"/>
          <w:lang w:val="ka-GE"/>
        </w:rPr>
        <w:t xml:space="preserve"> </w:t>
      </w:r>
      <w:r w:rsidR="00CC4789" w:rsidRPr="00485E5A">
        <w:rPr>
          <w:rFonts w:ascii="Sylfaen" w:hAnsi="Sylfaen" w:cs="Sylfaen"/>
          <w:lang w:val="ka-GE"/>
        </w:rPr>
        <w:t>თვითონ</w:t>
      </w:r>
      <w:r w:rsidR="00CC4789" w:rsidRPr="00485E5A">
        <w:rPr>
          <w:rFonts w:ascii="Sylfaen" w:hAnsi="Sylfaen"/>
          <w:lang w:val="ka-GE"/>
        </w:rPr>
        <w:t xml:space="preserve"> </w:t>
      </w:r>
      <w:r w:rsidR="00CC4789" w:rsidRPr="00485E5A">
        <w:rPr>
          <w:rFonts w:ascii="Sylfaen" w:hAnsi="Sylfaen" w:cs="Sylfaen"/>
          <w:lang w:val="ka-GE"/>
        </w:rPr>
        <w:t>განსაზღვროს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დასრულების</w:t>
      </w:r>
      <w:r w:rsidR="00CC4789" w:rsidRPr="00485E5A">
        <w:rPr>
          <w:rFonts w:ascii="Sylfaen" w:hAnsi="Sylfaen"/>
          <w:lang w:val="ka-GE"/>
        </w:rPr>
        <w:t xml:space="preserve"> </w:t>
      </w:r>
      <w:r w:rsidR="00CC4789" w:rsidRPr="00485E5A">
        <w:rPr>
          <w:rFonts w:ascii="Sylfaen" w:hAnsi="Sylfaen" w:cs="Sylfaen"/>
          <w:lang w:val="ka-GE"/>
        </w:rPr>
        <w:t>ვადა</w:t>
      </w:r>
      <w:r w:rsidR="00CC4789" w:rsidRPr="00485E5A">
        <w:rPr>
          <w:rFonts w:ascii="Sylfaen" w:hAnsi="Sylfaen"/>
          <w:lang w:val="ka-GE"/>
        </w:rPr>
        <w:t xml:space="preserve">, </w:t>
      </w:r>
      <w:r w:rsidR="00CC4789" w:rsidRPr="00485E5A">
        <w:rPr>
          <w:rFonts w:ascii="Sylfaen" w:hAnsi="Sylfaen" w:cs="Sylfaen"/>
          <w:lang w:val="ka-GE"/>
        </w:rPr>
        <w:t>შეცვალოს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პირობები</w:t>
      </w:r>
      <w:r w:rsidR="00CC4789" w:rsidRPr="00485E5A">
        <w:rPr>
          <w:rFonts w:ascii="Sylfaen" w:hAnsi="Sylfaen"/>
          <w:lang w:val="ka-GE"/>
        </w:rPr>
        <w:t xml:space="preserve">, </w:t>
      </w:r>
      <w:r w:rsidR="00CC4789" w:rsidRPr="00485E5A">
        <w:rPr>
          <w:rFonts w:ascii="Sylfaen" w:hAnsi="Sylfaen" w:cs="Sylfaen"/>
          <w:lang w:val="ka-GE"/>
        </w:rPr>
        <w:t>რასაც</w:t>
      </w:r>
      <w:r w:rsidR="00CC4789" w:rsidRPr="00485E5A">
        <w:rPr>
          <w:rFonts w:ascii="Sylfaen" w:hAnsi="Sylfaen"/>
          <w:lang w:val="ka-GE"/>
        </w:rPr>
        <w:t xml:space="preserve"> </w:t>
      </w:r>
      <w:r w:rsidR="00CC4789" w:rsidRPr="00485E5A">
        <w:rPr>
          <w:rFonts w:ascii="Sylfaen" w:hAnsi="Sylfaen" w:cs="Sylfaen"/>
          <w:lang w:val="ka-GE"/>
        </w:rPr>
        <w:t>დროულად</w:t>
      </w:r>
      <w:r w:rsidR="00CC4789" w:rsidRPr="00485E5A">
        <w:rPr>
          <w:rFonts w:ascii="Sylfaen" w:hAnsi="Sylfaen"/>
          <w:lang w:val="ka-GE"/>
        </w:rPr>
        <w:t xml:space="preserve"> </w:t>
      </w:r>
      <w:r w:rsidR="00CC4789" w:rsidRPr="00485E5A">
        <w:rPr>
          <w:rFonts w:ascii="Sylfaen" w:hAnsi="Sylfaen" w:cs="Sylfaen"/>
          <w:lang w:val="ka-GE"/>
        </w:rPr>
        <w:t>აცნობებს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მონაწილეებს</w:t>
      </w:r>
      <w:r w:rsidR="00CC4789" w:rsidRPr="00485E5A">
        <w:rPr>
          <w:rFonts w:ascii="Sylfaen" w:hAnsi="Sylfaen"/>
          <w:lang w:val="ka-GE"/>
        </w:rPr>
        <w:t xml:space="preserve">, </w:t>
      </w:r>
      <w:r w:rsidR="00CC4789" w:rsidRPr="00485E5A">
        <w:rPr>
          <w:rFonts w:ascii="Sylfaen" w:hAnsi="Sylfaen" w:cs="Sylfaen"/>
          <w:lang w:val="ka-GE"/>
        </w:rPr>
        <w:t>ან</w:t>
      </w:r>
      <w:r w:rsidR="00CC4789" w:rsidRPr="00485E5A">
        <w:rPr>
          <w:rFonts w:ascii="Sylfaen" w:hAnsi="Sylfaen"/>
          <w:lang w:val="ka-GE"/>
        </w:rPr>
        <w:t xml:space="preserve"> </w:t>
      </w:r>
      <w:r w:rsidR="00CC4789" w:rsidRPr="00485E5A">
        <w:rPr>
          <w:rFonts w:ascii="Sylfaen" w:hAnsi="Sylfaen" w:cs="Sylfaen"/>
          <w:lang w:val="ka-GE"/>
        </w:rPr>
        <w:t>შეწყვიტოს</w:t>
      </w:r>
      <w:r w:rsidR="00CC4789" w:rsidRPr="00485E5A">
        <w:rPr>
          <w:rFonts w:ascii="Sylfaen" w:hAnsi="Sylfaen"/>
          <w:lang w:val="ka-GE"/>
        </w:rPr>
        <w:t xml:space="preserve"> </w:t>
      </w:r>
      <w:r w:rsidR="00CC4789" w:rsidRPr="00485E5A">
        <w:rPr>
          <w:rFonts w:ascii="Sylfaen" w:hAnsi="Sylfaen" w:cs="Sylfaen"/>
          <w:lang w:val="ka-GE"/>
        </w:rPr>
        <w:t>ტენდერი</w:t>
      </w:r>
      <w:r w:rsidR="00CC4789" w:rsidRPr="00485E5A">
        <w:rPr>
          <w:rFonts w:ascii="Sylfaen" w:hAnsi="Sylfaen"/>
          <w:lang w:val="ka-GE"/>
        </w:rPr>
        <w:t xml:space="preserve"> </w:t>
      </w:r>
      <w:r w:rsidR="00CC4789" w:rsidRPr="00485E5A">
        <w:rPr>
          <w:rFonts w:ascii="Sylfaen" w:hAnsi="Sylfaen" w:cs="Sylfaen"/>
          <w:lang w:val="ka-GE"/>
        </w:rPr>
        <w:t>მისი</w:t>
      </w:r>
      <w:r w:rsidR="00CC4789" w:rsidRPr="00485E5A">
        <w:rPr>
          <w:rFonts w:ascii="Sylfaen" w:hAnsi="Sylfaen"/>
          <w:lang w:val="ka-GE"/>
        </w:rPr>
        <w:t xml:space="preserve"> </w:t>
      </w:r>
      <w:r w:rsidR="00CC4789" w:rsidRPr="00485E5A">
        <w:rPr>
          <w:rFonts w:ascii="Sylfaen" w:hAnsi="Sylfaen" w:cs="Sylfaen"/>
          <w:lang w:val="ka-GE"/>
        </w:rPr>
        <w:t>მიმდინარე</w:t>
      </w:r>
      <w:r w:rsidR="00CC4789" w:rsidRPr="00485E5A">
        <w:rPr>
          <w:rFonts w:ascii="Sylfaen" w:hAnsi="Sylfaen"/>
          <w:lang w:val="ka-GE"/>
        </w:rPr>
        <w:t>ობის ნებმისმიერ ეტაპზე.</w:t>
      </w:r>
    </w:p>
    <w:p w:rsidR="002C3F1E" w:rsidRPr="00485E5A" w:rsidRDefault="002C3F1E" w:rsidP="004B148B">
      <w:pPr>
        <w:spacing w:after="0" w:line="240" w:lineRule="auto"/>
        <w:jc w:val="both"/>
        <w:rPr>
          <w:lang w:val="es-MX"/>
        </w:rPr>
      </w:pPr>
    </w:p>
    <w:p w:rsidR="00CC4789" w:rsidRPr="00485E5A" w:rsidRDefault="00A111C6" w:rsidP="004B148B">
      <w:pPr>
        <w:pStyle w:val="ListParagraph"/>
        <w:spacing w:after="0" w:line="240" w:lineRule="auto"/>
        <w:ind w:left="0" w:firstLine="426"/>
        <w:jc w:val="both"/>
        <w:rPr>
          <w:rFonts w:ascii="Sylfaen" w:hAnsi="Sylfaen"/>
          <w:lang w:val="ka-GE"/>
        </w:rPr>
      </w:pPr>
      <w:r w:rsidRPr="00485E5A">
        <w:rPr>
          <w:rFonts w:ascii="Sylfaen" w:hAnsi="Sylfaen" w:cs="Sylfaen"/>
          <w:lang w:val="ka-GE"/>
        </w:rPr>
        <w:t>შემსყიდველი (</w:t>
      </w:r>
      <w:r w:rsidR="00B56244" w:rsidRPr="00485E5A">
        <w:rPr>
          <w:rFonts w:ascii="Sylfaen" w:hAnsi="Sylfaen" w:cs="Sylfaen"/>
          <w:lang w:val="ka-GE"/>
        </w:rPr>
        <w:t>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Pr="00485E5A">
        <w:rPr>
          <w:rFonts w:ascii="Sylfaen" w:hAnsi="Sylfaen" w:cs="Arial"/>
          <w:lang w:val="ka-GE"/>
        </w:rPr>
        <w:t>)</w:t>
      </w:r>
      <w:r w:rsidR="00B56244" w:rsidRPr="00485E5A">
        <w:rPr>
          <w:rFonts w:ascii="Sylfaen" w:hAnsi="Sylfaen"/>
          <w:lang w:val="ka-GE"/>
        </w:rPr>
        <w:t xml:space="preserve"> </w:t>
      </w:r>
      <w:r w:rsidR="00CC4789" w:rsidRPr="00485E5A">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w:t>
      </w:r>
      <w:r w:rsidR="00CC4789" w:rsidRPr="00485E5A">
        <w:rPr>
          <w:rFonts w:ascii="Sylfaen" w:hAnsi="Sylfaen"/>
          <w:lang w:val="ka-GE"/>
        </w:rPr>
        <w:lastRenderedPageBreak/>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2C3F1E">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485E5A" w:rsidRDefault="00CC4789" w:rsidP="004B148B">
      <w:pPr>
        <w:spacing w:after="0" w:line="360" w:lineRule="auto"/>
        <w:ind w:firstLine="426"/>
        <w:jc w:val="both"/>
        <w:rPr>
          <w:rFonts w:ascii="Sylfaen" w:hAnsi="Sylfaen"/>
          <w:b/>
          <w:i/>
          <w:lang w:val="ka-GE"/>
        </w:rPr>
      </w:pPr>
    </w:p>
    <w:p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მხრიდან.</w:t>
      </w:r>
    </w:p>
    <w:p w:rsidR="000C3556" w:rsidRPr="00485E5A" w:rsidRDefault="000C3556" w:rsidP="000C3556">
      <w:pPr>
        <w:spacing w:after="0" w:line="240" w:lineRule="auto"/>
        <w:ind w:firstLine="426"/>
        <w:jc w:val="both"/>
        <w:rPr>
          <w:rFonts w:ascii="Sylfaen" w:hAnsi="Sylfaen"/>
          <w:lang w:val="ka-GE"/>
        </w:rPr>
      </w:pPr>
    </w:p>
    <w:p w:rsidR="008246F4" w:rsidRPr="00485E5A" w:rsidRDefault="00867D36" w:rsidP="004B148B">
      <w:pPr>
        <w:spacing w:after="0" w:line="360" w:lineRule="auto"/>
        <w:jc w:val="both"/>
        <w:rPr>
          <w:rFonts w:ascii="Sylfaen" w:hAnsi="Sylfaen"/>
          <w:b/>
          <w:lang w:val="ka-GE"/>
        </w:rPr>
      </w:pPr>
      <w:r>
        <w:rPr>
          <w:rFonts w:ascii="Sylfaen" w:hAnsi="Sylfaen"/>
          <w:b/>
          <w:lang w:val="ka-GE"/>
        </w:rPr>
        <w:t>1.10</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867D36">
        <w:rPr>
          <w:rFonts w:ascii="Sylfaen" w:hAnsi="Sylfaen"/>
          <w:lang w:val="ka-GE"/>
        </w:rPr>
        <w:t>.10</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7E0304" w:rsidRPr="00485E5A" w:rsidRDefault="00867D36" w:rsidP="004B148B">
      <w:pPr>
        <w:spacing w:after="0" w:line="240" w:lineRule="auto"/>
        <w:rPr>
          <w:rFonts w:ascii="Sylfaen" w:hAnsi="Sylfaen"/>
          <w:lang w:val="ka-GE"/>
        </w:rPr>
      </w:pPr>
      <w:r>
        <w:rPr>
          <w:rFonts w:ascii="Sylfaen" w:hAnsi="Sylfaen"/>
          <w:lang w:val="ka-GE"/>
        </w:rPr>
        <w:t>1.10</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72602E">
        <w:fldChar w:fldCharType="begin"/>
      </w:r>
      <w:r w:rsidR="0072602E">
        <w:instrText xml:space="preserve"> HYPERLINK "http://www.tenders.ge" </w:instrText>
      </w:r>
      <w:r w:rsidR="0072602E">
        <w:fldChar w:fldCharType="separate"/>
      </w:r>
      <w:r w:rsidR="007E0304" w:rsidRPr="00485E5A">
        <w:rPr>
          <w:rStyle w:val="Hyperlink"/>
          <w:rFonts w:ascii="Sylfaen" w:hAnsi="Sylfaen"/>
          <w:lang w:val="ka-GE"/>
        </w:rPr>
        <w:t>www.tenders.ge</w:t>
      </w:r>
      <w:r w:rsidR="0072602E">
        <w:rPr>
          <w:rStyle w:val="Hyperlink"/>
          <w:rFonts w:ascii="Sylfaen" w:hAnsi="Sylfaen"/>
          <w:lang w:val="ka-GE"/>
        </w:rPr>
        <w:fldChar w:fldCharType="end"/>
      </w:r>
    </w:p>
    <w:p w:rsidR="007E0304" w:rsidRPr="00485E5A" w:rsidRDefault="00867D36" w:rsidP="004B148B">
      <w:pPr>
        <w:spacing w:after="0" w:line="240" w:lineRule="auto"/>
        <w:rPr>
          <w:rFonts w:ascii="Sylfaen" w:hAnsi="Sylfaen"/>
          <w:lang w:val="ka-GE"/>
        </w:rPr>
      </w:pPr>
      <w:r>
        <w:rPr>
          <w:rFonts w:ascii="Sylfaen" w:hAnsi="Sylfaen"/>
          <w:lang w:val="ka-GE"/>
        </w:rPr>
        <w:t>1.10</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E94ED1" w:rsidRPr="00485E5A" w:rsidRDefault="00E94ED1" w:rsidP="004B148B">
      <w:pPr>
        <w:spacing w:after="0" w:line="360" w:lineRule="auto"/>
        <w:ind w:left="360"/>
        <w:jc w:val="both"/>
        <w:rPr>
          <w:rFonts w:ascii="Sylfaen" w:hAnsi="Sylfaen"/>
          <w:lang w:val="ka-GE"/>
        </w:rPr>
      </w:pPr>
    </w:p>
    <w:p w:rsidR="00E90A78" w:rsidRPr="00485E5A" w:rsidRDefault="00CE7176" w:rsidP="004B148B">
      <w:pPr>
        <w:spacing w:after="0" w:line="360" w:lineRule="auto"/>
        <w:jc w:val="both"/>
        <w:rPr>
          <w:rFonts w:ascii="Sylfaen" w:hAnsi="Sylfaen"/>
        </w:rPr>
      </w:pPr>
      <w:r w:rsidRPr="00485E5A">
        <w:rPr>
          <w:rFonts w:ascii="Sylfaen" w:hAnsi="Sylfaen"/>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2pt" o:ole="">
            <v:imagedata r:id="rId9" o:title=""/>
          </v:shape>
          <o:OLEObject Type="Embed" ProgID="Acrobat.Document.DC" ShapeID="_x0000_i1025" DrawAspect="Icon" ObjectID="_1731778310" r:id="rId10"/>
        </w:object>
      </w:r>
    </w:p>
    <w:p w:rsidR="000710CD" w:rsidRPr="00830757"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rsidR="000710CD" w:rsidRPr="00830757" w:rsidRDefault="000710CD" w:rsidP="00CC4789">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4D3679" w:rsidRPr="00485E5A" w:rsidRDefault="004D3679" w:rsidP="00C41C03">
      <w:pPr>
        <w:spacing w:after="0" w:line="240" w:lineRule="auto"/>
        <w:rPr>
          <w:rFonts w:ascii="Sylfaen" w:hAnsi="Sylfaen"/>
          <w:b/>
          <w:lang w:val="ka-GE"/>
        </w:rPr>
      </w:pPr>
    </w:p>
    <w:p w:rsidR="00F827AD" w:rsidRPr="00485E5A" w:rsidRDefault="00F827AD" w:rsidP="00830757">
      <w:pPr>
        <w:spacing w:after="0" w:line="240" w:lineRule="auto"/>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FB14BF">
        <w:rPr>
          <w:rFonts w:ascii="Sylfaen" w:hAnsi="Sylfaen"/>
          <w:lang w:val="ka-GE"/>
        </w:rPr>
        <w:t>მაგდა ლომთათიძე</w:t>
      </w:r>
    </w:p>
    <w:p w:rsidR="00F827AD" w:rsidRPr="00485E5A" w:rsidRDefault="0067333F" w:rsidP="00830757">
      <w:pPr>
        <w:spacing w:after="0" w:line="240" w:lineRule="auto"/>
        <w:jc w:val="both"/>
        <w:rPr>
          <w:rFonts w:ascii="Sylfaen" w:hAnsi="Sylfaen"/>
          <w:lang w:val="ka-GE"/>
        </w:rPr>
      </w:pPr>
      <w:r w:rsidRPr="00485E5A">
        <w:rPr>
          <w:rFonts w:ascii="Sylfaen" w:hAnsi="Sylfaen"/>
          <w:lang w:val="ka-GE"/>
        </w:rPr>
        <w:t xml:space="preserve">მის.: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F827AD" w:rsidRPr="00485E5A" w:rsidRDefault="00F827AD" w:rsidP="00830757">
      <w:pPr>
        <w:spacing w:after="0" w:line="240" w:lineRule="auto"/>
        <w:jc w:val="both"/>
        <w:rPr>
          <w:rFonts w:ascii="Times New Roman" w:hAnsi="Times New Roman"/>
        </w:rPr>
      </w:pPr>
      <w:r w:rsidRPr="00485E5A">
        <w:rPr>
          <w:rFonts w:ascii="Sylfaen" w:hAnsi="Sylfaen"/>
          <w:lang w:val="ka-GE"/>
        </w:rPr>
        <w:t>ელ. ფოსტა</w:t>
      </w:r>
      <w:r w:rsidR="00090A8D" w:rsidRPr="00485E5A">
        <w:rPr>
          <w:rFonts w:ascii="AcadNusx" w:hAnsi="AcadNusx"/>
          <w:lang w:val="ka-GE"/>
        </w:rPr>
        <w:t xml:space="preserve">: </w:t>
      </w:r>
      <w:hyperlink r:id="rId11" w:history="1">
        <w:r w:rsidR="00A44E2E" w:rsidRPr="006646CF">
          <w:rPr>
            <w:rStyle w:val="Hyperlink"/>
            <w:rFonts w:ascii="Times New Roman" w:hAnsi="Times New Roman"/>
          </w:rPr>
          <w:t>mlomtatidze@gwp.ge</w:t>
        </w:r>
      </w:hyperlink>
      <w:r w:rsidR="00A44E2E">
        <w:rPr>
          <w:rFonts w:ascii="Times New Roman" w:hAnsi="Times New Roman"/>
        </w:rPr>
        <w:t xml:space="preserve"> </w:t>
      </w:r>
    </w:p>
    <w:p w:rsidR="00F827AD" w:rsidRPr="00485E5A" w:rsidRDefault="00F827AD" w:rsidP="00830757">
      <w:pPr>
        <w:spacing w:after="0" w:line="240" w:lineRule="auto"/>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 xml:space="preserve">+995 322 931111; </w:t>
      </w:r>
      <w:r w:rsidR="002E63F4" w:rsidRPr="00485E5A">
        <w:rPr>
          <w:rFonts w:cs="Arial"/>
        </w:rPr>
        <w:t>59</w:t>
      </w:r>
      <w:r w:rsidR="00A44E2E">
        <w:rPr>
          <w:rFonts w:cs="Arial"/>
        </w:rPr>
        <w:t>5 22 66 94</w:t>
      </w:r>
    </w:p>
    <w:p w:rsidR="00F827AD" w:rsidRPr="00485E5A" w:rsidRDefault="00F827AD" w:rsidP="00830757">
      <w:pPr>
        <w:spacing w:after="0" w:line="240" w:lineRule="auto"/>
        <w:jc w:val="both"/>
        <w:rPr>
          <w:rFonts w:ascii="Sylfaen" w:hAnsi="Sylfaen" w:cs="Sylfaen"/>
          <w:lang w:val="ka-GE"/>
        </w:rPr>
      </w:pPr>
    </w:p>
    <w:p w:rsidR="005E130F" w:rsidRPr="00485E5A" w:rsidRDefault="005E130F" w:rsidP="00830757">
      <w:pPr>
        <w:spacing w:after="0" w:line="240" w:lineRule="auto"/>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5A0BDF" w:rsidRPr="00485E5A">
        <w:rPr>
          <w:rFonts w:ascii="Sylfaen" w:hAnsi="Sylfaen" w:cs="Sylfaen"/>
          <w:lang w:val="ka-GE"/>
        </w:rPr>
        <w:t>ირაკლი ხვადაგაძე</w:t>
      </w:r>
    </w:p>
    <w:p w:rsidR="005E130F" w:rsidRPr="00485E5A" w:rsidRDefault="005E130F" w:rsidP="00830757">
      <w:pPr>
        <w:spacing w:after="0" w:line="240" w:lineRule="auto"/>
        <w:jc w:val="both"/>
        <w:rPr>
          <w:lang w:val="ka-GE"/>
        </w:rPr>
      </w:pPr>
      <w:r w:rsidRPr="00485E5A">
        <w:rPr>
          <w:rFonts w:ascii="Sylfaen" w:hAnsi="Sylfaen" w:cs="Sylfaen"/>
          <w:lang w:val="ka-GE"/>
        </w:rPr>
        <w:t>მის</w:t>
      </w:r>
      <w:r w:rsidRPr="00485E5A">
        <w:rPr>
          <w:lang w:val="ka-GE"/>
        </w:rPr>
        <w:t xml:space="preserve">.: </w:t>
      </w:r>
      <w:proofErr w:type="spellStart"/>
      <w:proofErr w:type="gramStart"/>
      <w:r w:rsidR="0067333F" w:rsidRPr="00485E5A">
        <w:rPr>
          <w:rFonts w:ascii="Sylfaen" w:hAnsi="Sylfaen" w:cs="Sylfaen"/>
        </w:rPr>
        <w:t>საქართველო</w:t>
      </w:r>
      <w:proofErr w:type="spellEnd"/>
      <w:proofErr w:type="gramEnd"/>
      <w:r w:rsidR="0067333F" w:rsidRPr="00485E5A">
        <w:t xml:space="preserve">, </w:t>
      </w:r>
      <w:proofErr w:type="spellStart"/>
      <w:r w:rsidR="0067333F" w:rsidRPr="00485E5A">
        <w:rPr>
          <w:rFonts w:ascii="Sylfaen" w:hAnsi="Sylfaen" w:cs="Sylfaen"/>
        </w:rPr>
        <w:t>თბილისი</w:t>
      </w:r>
      <w:proofErr w:type="spellEnd"/>
      <w:r w:rsidR="0067333F" w:rsidRPr="00485E5A">
        <w:t xml:space="preserve">, </w:t>
      </w:r>
      <w:proofErr w:type="spellStart"/>
      <w:r w:rsidR="0067333F" w:rsidRPr="00485E5A">
        <w:rPr>
          <w:rFonts w:ascii="Sylfaen" w:hAnsi="Sylfaen" w:cs="Sylfaen"/>
        </w:rPr>
        <w:t>მთაწმინდის</w:t>
      </w:r>
      <w:proofErr w:type="spellEnd"/>
      <w:r w:rsidR="0067333F" w:rsidRPr="00485E5A">
        <w:t xml:space="preserve"> </w:t>
      </w:r>
      <w:proofErr w:type="spellStart"/>
      <w:r w:rsidR="0067333F" w:rsidRPr="00485E5A">
        <w:rPr>
          <w:rFonts w:ascii="Sylfaen" w:hAnsi="Sylfaen" w:cs="Sylfaen"/>
        </w:rPr>
        <w:t>რაიონი</w:t>
      </w:r>
      <w:proofErr w:type="spellEnd"/>
      <w:r w:rsidR="0067333F" w:rsidRPr="00485E5A">
        <w:t xml:space="preserve">, </w:t>
      </w:r>
      <w:proofErr w:type="spellStart"/>
      <w:r w:rsidR="0067333F" w:rsidRPr="00485E5A">
        <w:rPr>
          <w:rFonts w:ascii="Sylfaen" w:hAnsi="Sylfaen" w:cs="Sylfaen"/>
        </w:rPr>
        <w:t>მედეა</w:t>
      </w:r>
      <w:proofErr w:type="spellEnd"/>
      <w:r w:rsidR="0067333F" w:rsidRPr="00485E5A">
        <w:t xml:space="preserve"> (</w:t>
      </w:r>
      <w:proofErr w:type="spellStart"/>
      <w:r w:rsidR="0067333F" w:rsidRPr="00485E5A">
        <w:rPr>
          <w:rFonts w:ascii="Sylfaen" w:hAnsi="Sylfaen" w:cs="Sylfaen"/>
        </w:rPr>
        <w:t>მზია</w:t>
      </w:r>
      <w:proofErr w:type="spellEnd"/>
      <w:r w:rsidR="0067333F" w:rsidRPr="00485E5A">
        <w:t xml:space="preserve">) </w:t>
      </w:r>
      <w:proofErr w:type="spellStart"/>
      <w:r w:rsidR="0067333F" w:rsidRPr="00485E5A">
        <w:rPr>
          <w:rFonts w:ascii="Sylfaen" w:hAnsi="Sylfaen" w:cs="Sylfaen"/>
        </w:rPr>
        <w:t>ჯუღელის</w:t>
      </w:r>
      <w:proofErr w:type="spellEnd"/>
      <w:r w:rsidR="0067333F" w:rsidRPr="00485E5A">
        <w:t xml:space="preserve"> </w:t>
      </w:r>
      <w:proofErr w:type="spellStart"/>
      <w:r w:rsidR="0067333F" w:rsidRPr="00485E5A">
        <w:rPr>
          <w:rFonts w:ascii="Sylfaen" w:hAnsi="Sylfaen" w:cs="Sylfaen"/>
        </w:rPr>
        <w:t>ქუჩა</w:t>
      </w:r>
      <w:proofErr w:type="spellEnd"/>
      <w:r w:rsidR="0067333F" w:rsidRPr="00485E5A">
        <w:t xml:space="preserve">, </w:t>
      </w:r>
      <w:r w:rsidR="0067333F" w:rsidRPr="00485E5A">
        <w:rPr>
          <w:rFonts w:cs="Calibri"/>
        </w:rPr>
        <w:t>№</w:t>
      </w:r>
      <w:r w:rsidR="0067333F" w:rsidRPr="00485E5A">
        <w:t>10</w:t>
      </w:r>
      <w:r w:rsidR="0067333F" w:rsidRPr="00485E5A">
        <w:rPr>
          <w:rFonts w:cs="Calibri"/>
        </w:rPr>
        <w:t> </w:t>
      </w:r>
    </w:p>
    <w:p w:rsidR="005E130F" w:rsidRPr="00A877D9" w:rsidRDefault="005E130F" w:rsidP="00830757">
      <w:pPr>
        <w:spacing w:after="0" w:line="240" w:lineRule="auto"/>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2" w:history="1">
        <w:r w:rsidR="00A877D9" w:rsidRPr="008A698F">
          <w:rPr>
            <w:rStyle w:val="Hyperlink"/>
            <w:rFonts w:ascii="Sylfaen" w:hAnsi="Sylfaen"/>
          </w:rPr>
          <w:t>ikhvadagadze@gwp.ge</w:t>
        </w:r>
      </w:hyperlink>
      <w:r w:rsidR="00A877D9">
        <w:rPr>
          <w:rFonts w:ascii="Sylfaen" w:hAnsi="Sylfaen"/>
          <w:lang w:val="ka-GE"/>
        </w:rPr>
        <w:t xml:space="preserve"> </w:t>
      </w:r>
    </w:p>
    <w:p w:rsidR="005E130F" w:rsidRPr="00E37C5C" w:rsidRDefault="005E130F" w:rsidP="00830757">
      <w:pPr>
        <w:spacing w:after="0" w:line="240" w:lineRule="auto"/>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00090A8D" w:rsidRPr="00485E5A">
        <w:rPr>
          <w:rFonts w:ascii="Sylfaen" w:hAnsi="Sylfaen" w:cs="Arial"/>
          <w:lang w:val="ka-GE"/>
        </w:rPr>
        <w:t xml:space="preserve"> (</w:t>
      </w:r>
      <w:r w:rsidR="00090A8D" w:rsidRPr="00485E5A">
        <w:rPr>
          <w:rFonts w:cs="Arial"/>
          <w:lang w:val="ka-GE"/>
        </w:rPr>
        <w:t>1141</w:t>
      </w:r>
      <w:r w:rsidR="00D2709F" w:rsidRPr="00485E5A">
        <w:rPr>
          <w:rFonts w:cs="Arial"/>
          <w:lang w:val="ka-GE"/>
        </w:rPr>
        <w:t>)</w:t>
      </w:r>
      <w:r w:rsidRPr="00485E5A">
        <w:rPr>
          <w:rFonts w:cs="Arial"/>
          <w:lang w:val="ka-GE"/>
        </w:rPr>
        <w:t xml:space="preserve">; </w:t>
      </w:r>
      <w:r w:rsidR="005A0BDF" w:rsidRPr="00485E5A">
        <w:rPr>
          <w:rFonts w:cs="Arial"/>
          <w:lang w:val="ka-GE"/>
        </w:rPr>
        <w:t xml:space="preserve"> 599 50 50 67</w:t>
      </w:r>
    </w:p>
    <w:p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D5B91" w:rsidRDefault="00BD5B91" w:rsidP="007902EA">
      <w:pPr>
        <w:spacing w:after="0" w:line="240" w:lineRule="auto"/>
      </w:pPr>
      <w:r>
        <w:separator/>
      </w:r>
    </w:p>
  </w:endnote>
  <w:endnote w:type="continuationSeparator" w:id="0">
    <w:p w:rsidR="00BD5B91" w:rsidRDefault="00BD5B91"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BD205F">
          <w:rPr>
            <w:noProof/>
          </w:rPr>
          <w:t>4</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D5B91" w:rsidRDefault="00BD5B91" w:rsidP="007902EA">
      <w:pPr>
        <w:spacing w:after="0" w:line="240" w:lineRule="auto"/>
      </w:pPr>
      <w:r>
        <w:separator/>
      </w:r>
    </w:p>
  </w:footnote>
  <w:footnote w:type="continuationSeparator" w:id="0">
    <w:p w:rsidR="00BD5B91" w:rsidRDefault="00BD5B91"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F6A1E04"/>
    <w:multiLevelType w:val="hybridMultilevel"/>
    <w:tmpl w:val="43CAF99C"/>
    <w:lvl w:ilvl="0" w:tplc="D1FEB696">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14" w15:restartNumberingAfterBreak="0">
    <w:nsid w:val="79021489"/>
    <w:multiLevelType w:val="hybridMultilevel"/>
    <w:tmpl w:val="FD381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6"/>
  </w:num>
  <w:num w:numId="3">
    <w:abstractNumId w:val="0"/>
  </w:num>
  <w:num w:numId="4">
    <w:abstractNumId w:val="11"/>
  </w:num>
  <w:num w:numId="5">
    <w:abstractNumId w:val="7"/>
  </w:num>
  <w:num w:numId="6">
    <w:abstractNumId w:val="1"/>
  </w:num>
  <w:num w:numId="7">
    <w:abstractNumId w:val="12"/>
  </w:num>
  <w:num w:numId="8">
    <w:abstractNumId w:val="3"/>
  </w:num>
  <w:num w:numId="9">
    <w:abstractNumId w:val="4"/>
  </w:num>
  <w:num w:numId="10">
    <w:abstractNumId w:val="8"/>
  </w:num>
  <w:num w:numId="11">
    <w:abstractNumId w:val="9"/>
  </w:num>
  <w:num w:numId="12">
    <w:abstractNumId w:val="5"/>
  </w:num>
  <w:num w:numId="13">
    <w:abstractNumId w:val="2"/>
  </w:num>
  <w:num w:numId="14">
    <w:abstractNumId w:val="14"/>
  </w:num>
  <w:num w:numId="15">
    <w:abstractNumId w:val="1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AB9"/>
    <w:rsid w:val="0006542B"/>
    <w:rsid w:val="000710CD"/>
    <w:rsid w:val="000710FD"/>
    <w:rsid w:val="00081D42"/>
    <w:rsid w:val="00082B03"/>
    <w:rsid w:val="00082D1C"/>
    <w:rsid w:val="000839D9"/>
    <w:rsid w:val="00090A8D"/>
    <w:rsid w:val="0009219C"/>
    <w:rsid w:val="00092A77"/>
    <w:rsid w:val="00092E77"/>
    <w:rsid w:val="00094308"/>
    <w:rsid w:val="000974B9"/>
    <w:rsid w:val="000A0D72"/>
    <w:rsid w:val="000A2C0D"/>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63AD"/>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58FF"/>
    <w:rsid w:val="002319CA"/>
    <w:rsid w:val="00237416"/>
    <w:rsid w:val="00240D77"/>
    <w:rsid w:val="00241768"/>
    <w:rsid w:val="002422D6"/>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2F30"/>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41408"/>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4DAA"/>
    <w:rsid w:val="003A5250"/>
    <w:rsid w:val="003A5D91"/>
    <w:rsid w:val="003B14A7"/>
    <w:rsid w:val="003B460D"/>
    <w:rsid w:val="003B5A5E"/>
    <w:rsid w:val="003C568B"/>
    <w:rsid w:val="003C6F22"/>
    <w:rsid w:val="003C7650"/>
    <w:rsid w:val="003D6473"/>
    <w:rsid w:val="003D7C07"/>
    <w:rsid w:val="003E15FA"/>
    <w:rsid w:val="003E639A"/>
    <w:rsid w:val="003F370C"/>
    <w:rsid w:val="003F5521"/>
    <w:rsid w:val="003F699A"/>
    <w:rsid w:val="0040587B"/>
    <w:rsid w:val="004072E3"/>
    <w:rsid w:val="00410EC6"/>
    <w:rsid w:val="00412480"/>
    <w:rsid w:val="0041258C"/>
    <w:rsid w:val="004147A6"/>
    <w:rsid w:val="004240C0"/>
    <w:rsid w:val="00430AF7"/>
    <w:rsid w:val="00431665"/>
    <w:rsid w:val="00431B3C"/>
    <w:rsid w:val="00434968"/>
    <w:rsid w:val="004375BF"/>
    <w:rsid w:val="00440A96"/>
    <w:rsid w:val="00442F86"/>
    <w:rsid w:val="004446E6"/>
    <w:rsid w:val="00444933"/>
    <w:rsid w:val="00446516"/>
    <w:rsid w:val="00452128"/>
    <w:rsid w:val="004533A4"/>
    <w:rsid w:val="004542E3"/>
    <w:rsid w:val="00457067"/>
    <w:rsid w:val="00462CA0"/>
    <w:rsid w:val="0046501B"/>
    <w:rsid w:val="004717AB"/>
    <w:rsid w:val="00472459"/>
    <w:rsid w:val="0047585A"/>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70FC"/>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14A4"/>
    <w:rsid w:val="005C6F96"/>
    <w:rsid w:val="005D3B83"/>
    <w:rsid w:val="005D55AC"/>
    <w:rsid w:val="005D7073"/>
    <w:rsid w:val="005D7FDF"/>
    <w:rsid w:val="005E05B1"/>
    <w:rsid w:val="005E064A"/>
    <w:rsid w:val="005E130F"/>
    <w:rsid w:val="005E448B"/>
    <w:rsid w:val="005F1B80"/>
    <w:rsid w:val="005F2A51"/>
    <w:rsid w:val="005F3357"/>
    <w:rsid w:val="00610FC8"/>
    <w:rsid w:val="00615BD2"/>
    <w:rsid w:val="00616DE3"/>
    <w:rsid w:val="00621576"/>
    <w:rsid w:val="00623929"/>
    <w:rsid w:val="00632910"/>
    <w:rsid w:val="00633210"/>
    <w:rsid w:val="00634B58"/>
    <w:rsid w:val="00641CE8"/>
    <w:rsid w:val="006447A4"/>
    <w:rsid w:val="00661B3E"/>
    <w:rsid w:val="00665219"/>
    <w:rsid w:val="00665C42"/>
    <w:rsid w:val="00667B1F"/>
    <w:rsid w:val="00670641"/>
    <w:rsid w:val="00670B37"/>
    <w:rsid w:val="0067333F"/>
    <w:rsid w:val="0067447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65F7"/>
    <w:rsid w:val="00711C86"/>
    <w:rsid w:val="00712E16"/>
    <w:rsid w:val="00713EFC"/>
    <w:rsid w:val="007146D2"/>
    <w:rsid w:val="00714B84"/>
    <w:rsid w:val="007151B6"/>
    <w:rsid w:val="00715A5D"/>
    <w:rsid w:val="00716DCB"/>
    <w:rsid w:val="00717D5F"/>
    <w:rsid w:val="0072602E"/>
    <w:rsid w:val="00726D91"/>
    <w:rsid w:val="007305AB"/>
    <w:rsid w:val="007309AA"/>
    <w:rsid w:val="00734570"/>
    <w:rsid w:val="00735828"/>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673F"/>
    <w:rsid w:val="00813A55"/>
    <w:rsid w:val="00813C34"/>
    <w:rsid w:val="0081634F"/>
    <w:rsid w:val="00820874"/>
    <w:rsid w:val="00823902"/>
    <w:rsid w:val="008246F4"/>
    <w:rsid w:val="00824EDA"/>
    <w:rsid w:val="00830757"/>
    <w:rsid w:val="00831142"/>
    <w:rsid w:val="00833770"/>
    <w:rsid w:val="00835018"/>
    <w:rsid w:val="008353BD"/>
    <w:rsid w:val="0083614B"/>
    <w:rsid w:val="008367AE"/>
    <w:rsid w:val="008374C0"/>
    <w:rsid w:val="008401B6"/>
    <w:rsid w:val="00840BEC"/>
    <w:rsid w:val="008421EC"/>
    <w:rsid w:val="00843972"/>
    <w:rsid w:val="008473E6"/>
    <w:rsid w:val="008509EF"/>
    <w:rsid w:val="00860A3E"/>
    <w:rsid w:val="008647CD"/>
    <w:rsid w:val="00867825"/>
    <w:rsid w:val="00867D36"/>
    <w:rsid w:val="00870419"/>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2FE6"/>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59DC"/>
    <w:rsid w:val="00A877D9"/>
    <w:rsid w:val="00A935AC"/>
    <w:rsid w:val="00A96330"/>
    <w:rsid w:val="00AA0869"/>
    <w:rsid w:val="00AA19E9"/>
    <w:rsid w:val="00AA511B"/>
    <w:rsid w:val="00AA5CD6"/>
    <w:rsid w:val="00AB0B89"/>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205F"/>
    <w:rsid w:val="00BD4A3A"/>
    <w:rsid w:val="00BD5B91"/>
    <w:rsid w:val="00BD74F8"/>
    <w:rsid w:val="00BE0965"/>
    <w:rsid w:val="00BE187B"/>
    <w:rsid w:val="00BE1A34"/>
    <w:rsid w:val="00BE3060"/>
    <w:rsid w:val="00BE4678"/>
    <w:rsid w:val="00BF5EFE"/>
    <w:rsid w:val="00BF695D"/>
    <w:rsid w:val="00C01CD2"/>
    <w:rsid w:val="00C021B6"/>
    <w:rsid w:val="00C06F22"/>
    <w:rsid w:val="00C1054C"/>
    <w:rsid w:val="00C12270"/>
    <w:rsid w:val="00C12ABD"/>
    <w:rsid w:val="00C14986"/>
    <w:rsid w:val="00C14D7A"/>
    <w:rsid w:val="00C26C36"/>
    <w:rsid w:val="00C27890"/>
    <w:rsid w:val="00C31E1A"/>
    <w:rsid w:val="00C33D82"/>
    <w:rsid w:val="00C40C8C"/>
    <w:rsid w:val="00C41C03"/>
    <w:rsid w:val="00C55BCF"/>
    <w:rsid w:val="00C565E7"/>
    <w:rsid w:val="00C6646E"/>
    <w:rsid w:val="00C67999"/>
    <w:rsid w:val="00C73981"/>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B26EB"/>
    <w:rsid w:val="00DB4255"/>
    <w:rsid w:val="00DB4D6B"/>
    <w:rsid w:val="00DB77E8"/>
    <w:rsid w:val="00DC2AA1"/>
    <w:rsid w:val="00DC4440"/>
    <w:rsid w:val="00DC6664"/>
    <w:rsid w:val="00DC6C3F"/>
    <w:rsid w:val="00DD1F94"/>
    <w:rsid w:val="00DE5016"/>
    <w:rsid w:val="00DE7ADB"/>
    <w:rsid w:val="00DF0E2A"/>
    <w:rsid w:val="00DF5F26"/>
    <w:rsid w:val="00DF7C26"/>
    <w:rsid w:val="00E00D0C"/>
    <w:rsid w:val="00E07E04"/>
    <w:rsid w:val="00E123C2"/>
    <w:rsid w:val="00E14853"/>
    <w:rsid w:val="00E14F91"/>
    <w:rsid w:val="00E173BD"/>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95A"/>
    <w:rsid w:val="00F849B6"/>
    <w:rsid w:val="00F84B51"/>
    <w:rsid w:val="00F90B03"/>
    <w:rsid w:val="00F944F4"/>
    <w:rsid w:val="00FA41A9"/>
    <w:rsid w:val="00FA42EF"/>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1DD8EDB"/>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15DE04-DDFA-420D-AC7F-1455C2CD44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379</TotalTime>
  <Pages>1</Pages>
  <Words>928</Words>
  <Characters>5295</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6211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87</cp:revision>
  <cp:lastPrinted>2015-07-27T06:36:00Z</cp:lastPrinted>
  <dcterms:created xsi:type="dcterms:W3CDTF">2021-10-22T05:18:00Z</dcterms:created>
  <dcterms:modified xsi:type="dcterms:W3CDTF">2022-12-05T16:45:00Z</dcterms:modified>
</cp:coreProperties>
</file>