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1DEC3E4" w:rsidR="009815C7" w:rsidRPr="007B0071" w:rsidRDefault="008871EF" w:rsidP="00E9333B">
      <w:pPr>
        <w:spacing w:after="0" w:line="240" w:lineRule="auto"/>
        <w:jc w:val="center"/>
        <w:rPr>
          <w:rFonts w:ascii="Sylfaen" w:hAnsi="Sylfaen" w:cs="Sylfaen"/>
          <w:b/>
          <w:lang w:val="ka-GE"/>
        </w:rPr>
      </w:pPr>
      <w:r>
        <w:rPr>
          <w:rFonts w:ascii="Sylfaen" w:hAnsi="Sylfaen" w:cs="Sylfaen"/>
          <w:b/>
          <w:lang w:val="ka-GE"/>
        </w:rPr>
        <w:t>დიდუბე-ჩუღურეთისა და ისანი-სამგორის რაიონებში</w:t>
      </w:r>
      <w:r w:rsidR="00E1371C">
        <w:rPr>
          <w:rFonts w:ascii="Sylfaen" w:hAnsi="Sylfaen" w:cs="Sylfaen"/>
          <w:b/>
          <w:lang w:val="ka-GE"/>
        </w:rPr>
        <w:t xml:space="preserve"> </w:t>
      </w:r>
      <w:r w:rsidR="004A02D2">
        <w:rPr>
          <w:rFonts w:ascii="Sylfaen" w:hAnsi="Sylfaen" w:cs="Sylfaen"/>
          <w:b/>
          <w:lang w:val="ka-GE"/>
        </w:rPr>
        <w:t>წყალსადენის</w:t>
      </w:r>
      <w:r>
        <w:rPr>
          <w:rFonts w:ascii="Sylfaen" w:hAnsi="Sylfaen" w:cs="Sylfaen"/>
          <w:b/>
          <w:lang w:val="ka-GE"/>
        </w:rPr>
        <w:t>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Pr>
          <w:rFonts w:ascii="Sylfaen" w:hAnsi="Sylfaen" w:cs="Sylfaen"/>
          <w:b/>
          <w:lang w:val="ka-GE"/>
        </w:rPr>
        <w:t>მოწყობა/</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70EFB74"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667B4" w:rsidRPr="009667B4">
        <w:rPr>
          <w:rFonts w:ascii="Sylfaen" w:hAnsi="Sylfaen" w:cs="Sylfaen"/>
          <w:lang w:val="ka-GE"/>
        </w:rPr>
        <w:t>დიდუბე-ჩუღურეთისა და ისანი-სამგორის რაიონებში წყალსადენისა და წყალარინების ქსელების მოწყობა/სარეაბილიტაციო</w:t>
      </w:r>
      <w:r w:rsidR="009667B4">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232D8FC3"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9667B4">
        <w:rPr>
          <w:rFonts w:asciiTheme="minorHAnsi" w:hAnsiTheme="minorHAnsi" w:cstheme="minorHAnsi"/>
          <w:b/>
          <w:lang w:val="ka-GE"/>
        </w:rPr>
        <w:t>5</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06D26ECB" w14:textId="5E895A22" w:rsidR="004A02D2" w:rsidRPr="00C652F8" w:rsidRDefault="009667B4" w:rsidP="009667B4">
      <w:pPr>
        <w:pStyle w:val="ListParagraph"/>
        <w:numPr>
          <w:ilvl w:val="0"/>
          <w:numId w:val="6"/>
        </w:numPr>
        <w:spacing w:after="0" w:line="240" w:lineRule="auto"/>
        <w:rPr>
          <w:rFonts w:ascii="Sylfaen" w:hAnsi="Sylfaen" w:cs="Sylfaen"/>
          <w:b/>
          <w:u w:val="single"/>
          <w:lang w:val="ka-GE"/>
        </w:rPr>
      </w:pPr>
      <w:r w:rsidRPr="009667B4">
        <w:rPr>
          <w:rFonts w:ascii="Sylfaen" w:hAnsi="Sylfaen" w:cs="Sylfaen"/>
          <w:b/>
          <w:u w:val="single"/>
          <w:lang w:val="ka-GE"/>
        </w:rPr>
        <w:t>ქარ</w:t>
      </w:r>
      <w:r>
        <w:rPr>
          <w:rFonts w:ascii="Sylfaen" w:hAnsi="Sylfaen" w:cs="Sylfaen"/>
          <w:b/>
          <w:u w:val="single"/>
          <w:lang w:val="ka-GE"/>
        </w:rPr>
        <w:t xml:space="preserve">თულ-ამერიკული მეგობრობის გამზირზე </w:t>
      </w:r>
      <w:r w:rsidR="00C652F8" w:rsidRPr="00C652F8">
        <w:rPr>
          <w:rFonts w:ascii="Sylfaen" w:hAnsi="Sylfaen" w:cs="Sylfaen"/>
          <w:b/>
          <w:u w:val="single"/>
          <w:lang w:val="ka-GE"/>
        </w:rPr>
        <w:t>წყალსადენი</w:t>
      </w:r>
      <w:r>
        <w:rPr>
          <w:rFonts w:ascii="Sylfaen" w:hAnsi="Sylfaen" w:cs="Sylfaen"/>
          <w:b/>
          <w:u w:val="single"/>
          <w:lang w:val="ka-GE"/>
        </w:rPr>
        <w:t>ს ქსელის რეაბილიტაცია</w:t>
      </w:r>
    </w:p>
    <w:p w14:paraId="27A60017" w14:textId="740D4E46" w:rsidR="00A01FC3" w:rsidRPr="00C652F8" w:rsidRDefault="009667B4" w:rsidP="009667B4">
      <w:pPr>
        <w:pStyle w:val="ListParagraph"/>
        <w:numPr>
          <w:ilvl w:val="0"/>
          <w:numId w:val="6"/>
        </w:numPr>
        <w:spacing w:after="0" w:line="240" w:lineRule="auto"/>
        <w:rPr>
          <w:rFonts w:ascii="Sylfaen" w:hAnsi="Sylfaen" w:cs="Sylfaen"/>
          <w:b/>
          <w:u w:val="single"/>
          <w:lang w:val="ka-GE"/>
        </w:rPr>
      </w:pPr>
      <w:r w:rsidRPr="009667B4">
        <w:rPr>
          <w:rFonts w:ascii="Sylfaen" w:hAnsi="Sylfaen" w:cs="Sylfaen"/>
          <w:b/>
          <w:u w:val="single"/>
          <w:lang w:val="ka-GE"/>
        </w:rPr>
        <w:t>ტყეშელაშვილის II შესახვევი წყ</w:t>
      </w:r>
      <w:r>
        <w:rPr>
          <w:rFonts w:ascii="Sylfaen" w:hAnsi="Sylfaen" w:cs="Sylfaen"/>
          <w:b/>
          <w:u w:val="single"/>
          <w:lang w:val="ka-GE"/>
        </w:rPr>
        <w:t>ალარინების ქსელის  რეაბილიტაცია</w:t>
      </w:r>
    </w:p>
    <w:p w14:paraId="0DCBA68D" w14:textId="58C7C622" w:rsidR="00A01FC3" w:rsidRPr="005A755D" w:rsidRDefault="009667B4" w:rsidP="009667B4">
      <w:pPr>
        <w:pStyle w:val="ListParagraph"/>
        <w:numPr>
          <w:ilvl w:val="0"/>
          <w:numId w:val="6"/>
        </w:numPr>
        <w:spacing w:after="0" w:line="240" w:lineRule="auto"/>
        <w:rPr>
          <w:rFonts w:ascii="Sylfaen" w:hAnsi="Sylfaen" w:cs="Sylfaen"/>
          <w:lang w:val="ka-GE"/>
        </w:rPr>
      </w:pPr>
      <w:r>
        <w:rPr>
          <w:rFonts w:ascii="Sylfaen" w:hAnsi="Sylfaen" w:cs="Sylfaen"/>
          <w:b/>
          <w:u w:val="single"/>
          <w:lang w:val="ka-GE"/>
        </w:rPr>
        <w:t xml:space="preserve">მახათას </w:t>
      </w:r>
      <w:r w:rsidR="005A755D" w:rsidRPr="005A755D">
        <w:rPr>
          <w:rFonts w:ascii="Sylfaen" w:hAnsi="Sylfaen" w:cs="Sylfaen"/>
          <w:b/>
          <w:u w:val="single"/>
          <w:lang w:val="ka-GE"/>
        </w:rPr>
        <w:t>შესახ</w:t>
      </w:r>
      <w:r w:rsidR="005A755D">
        <w:rPr>
          <w:rFonts w:ascii="Sylfaen" w:hAnsi="Sylfaen" w:cs="Sylfaen"/>
          <w:b/>
          <w:u w:val="single"/>
          <w:lang w:val="ka-GE"/>
        </w:rPr>
        <w:t xml:space="preserve">ვევის </w:t>
      </w:r>
      <w:r w:rsidR="00E1371C" w:rsidRPr="00C652F8">
        <w:rPr>
          <w:rFonts w:ascii="Sylfaen" w:hAnsi="Sylfaen" w:cs="Sylfaen"/>
          <w:b/>
          <w:u w:val="single"/>
          <w:lang w:val="ka-GE"/>
        </w:rPr>
        <w:t>წყალ</w:t>
      </w:r>
      <w:r w:rsidR="005A755D">
        <w:rPr>
          <w:rFonts w:ascii="Sylfaen" w:hAnsi="Sylfaen" w:cs="Sylfaen"/>
          <w:b/>
          <w:u w:val="single"/>
          <w:lang w:val="ka-GE"/>
        </w:rPr>
        <w:t>სადენი</w:t>
      </w:r>
      <w:r>
        <w:rPr>
          <w:rFonts w:ascii="Sylfaen" w:hAnsi="Sylfaen" w:cs="Sylfaen"/>
          <w:b/>
          <w:u w:val="single"/>
          <w:lang w:val="ka-GE"/>
        </w:rPr>
        <w:t>ს რეაბილიტაცია</w:t>
      </w:r>
    </w:p>
    <w:p w14:paraId="21299B8F" w14:textId="02614C6F" w:rsidR="005A755D" w:rsidRDefault="005A755D" w:rsidP="009667B4">
      <w:pPr>
        <w:pStyle w:val="ListParagraph"/>
        <w:numPr>
          <w:ilvl w:val="0"/>
          <w:numId w:val="6"/>
        </w:numPr>
        <w:spacing w:after="0" w:line="240" w:lineRule="auto"/>
        <w:rPr>
          <w:rFonts w:ascii="Sylfaen" w:hAnsi="Sylfaen" w:cs="Sylfaen"/>
          <w:b/>
          <w:u w:val="single"/>
          <w:lang w:val="ka-GE"/>
        </w:rPr>
      </w:pPr>
      <w:r w:rsidRPr="005A755D">
        <w:rPr>
          <w:rFonts w:ascii="Sylfaen" w:hAnsi="Sylfaen" w:cs="Sylfaen"/>
          <w:b/>
          <w:u w:val="single"/>
          <w:lang w:val="ka-GE"/>
        </w:rPr>
        <w:t> </w:t>
      </w:r>
      <w:r w:rsidR="009667B4" w:rsidRPr="009667B4">
        <w:rPr>
          <w:rFonts w:ascii="Sylfaen" w:hAnsi="Sylfaen" w:cs="Sylfaen"/>
          <w:b/>
          <w:u w:val="single"/>
          <w:lang w:val="ka-GE"/>
        </w:rPr>
        <w:t xml:space="preserve">იალბუზის ქუჩის #18 </w:t>
      </w:r>
      <w:r w:rsidR="009667B4">
        <w:rPr>
          <w:rFonts w:ascii="Sylfaen" w:hAnsi="Sylfaen" w:cs="Sylfaen"/>
          <w:b/>
          <w:u w:val="single"/>
          <w:lang w:val="ka-GE"/>
        </w:rPr>
        <w:t xml:space="preserve">მიმდებარედ </w:t>
      </w:r>
      <w:r w:rsidRPr="00C652F8">
        <w:rPr>
          <w:rFonts w:ascii="Sylfaen" w:hAnsi="Sylfaen" w:cs="Sylfaen"/>
          <w:b/>
          <w:u w:val="single"/>
          <w:lang w:val="ka-GE"/>
        </w:rPr>
        <w:t>წყალსადენი</w:t>
      </w:r>
      <w:r w:rsidR="009667B4">
        <w:rPr>
          <w:rFonts w:ascii="Sylfaen" w:hAnsi="Sylfaen" w:cs="Sylfaen"/>
          <w:b/>
          <w:u w:val="single"/>
          <w:lang w:val="ka-GE"/>
        </w:rPr>
        <w:t>ს ქსელის მოწყობა</w:t>
      </w:r>
    </w:p>
    <w:p w14:paraId="491B37B2" w14:textId="16B37568" w:rsidR="005A755D" w:rsidRPr="005A755D" w:rsidRDefault="009667B4" w:rsidP="009667B4">
      <w:pPr>
        <w:pStyle w:val="ListParagraph"/>
        <w:numPr>
          <w:ilvl w:val="0"/>
          <w:numId w:val="6"/>
        </w:numPr>
        <w:spacing w:after="0" w:line="240" w:lineRule="auto"/>
        <w:rPr>
          <w:rFonts w:ascii="Sylfaen" w:hAnsi="Sylfaen" w:cs="Sylfaen"/>
          <w:b/>
          <w:u w:val="single"/>
          <w:lang w:val="ka-GE"/>
        </w:rPr>
      </w:pPr>
      <w:r w:rsidRPr="009667B4">
        <w:rPr>
          <w:rFonts w:ascii="Sylfaen" w:hAnsi="Sylfaen" w:cs="Sylfaen"/>
          <w:b/>
          <w:u w:val="single"/>
          <w:lang w:val="ka-GE"/>
        </w:rPr>
        <w:t>აჰმედ ჯავადის ქ. 4, ს.კ.01.17.14.003.048</w:t>
      </w:r>
      <w:r>
        <w:rPr>
          <w:rFonts w:ascii="Sylfaen" w:hAnsi="Sylfaen" w:cs="Sylfaen"/>
          <w:b/>
          <w:u w:val="single"/>
          <w:lang w:val="ka-GE"/>
        </w:rPr>
        <w:t xml:space="preserve"> </w:t>
      </w:r>
      <w:r w:rsidRPr="00C652F8">
        <w:rPr>
          <w:rFonts w:ascii="Sylfaen" w:hAnsi="Sylfaen" w:cs="Sylfaen"/>
          <w:b/>
          <w:u w:val="single"/>
          <w:lang w:val="ka-GE"/>
        </w:rPr>
        <w:t>წყალსადენი</w:t>
      </w:r>
      <w:r>
        <w:rPr>
          <w:rFonts w:ascii="Sylfaen" w:hAnsi="Sylfaen" w:cs="Sylfaen"/>
          <w:b/>
          <w:u w:val="single"/>
          <w:lang w:val="ka-GE"/>
        </w:rPr>
        <w:t>ს ქსელის მოწყობა</w:t>
      </w:r>
    </w:p>
    <w:p w14:paraId="0353AF42" w14:textId="6DD77FFC" w:rsidR="001B055A" w:rsidRPr="004A02D2" w:rsidRDefault="001B055A"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712217E5" w:rsidR="00DB5C8D" w:rsidRDefault="009667B4" w:rsidP="00DE5EA9">
      <w:pPr>
        <w:spacing w:after="0" w:line="240" w:lineRule="auto"/>
        <w:jc w:val="both"/>
        <w:rPr>
          <w:rFonts w:ascii="Sylfaen" w:hAnsi="Sylfaen" w:cs="Sylfaen"/>
          <w:lang w:val="ka-GE"/>
        </w:rPr>
      </w:pPr>
      <w:r w:rsidRPr="009667B4">
        <w:rPr>
          <w:rFonts w:ascii="Sylfaen" w:hAnsi="Sylfaen" w:cs="Sylfaen"/>
          <w:lang w:val="ka-GE"/>
        </w:rPr>
        <w:t>დიდუბე-ჩუღურეთისა და ისანი-სამგორის რაიონებში წყალსადენისა და წყალარინების ქსელების მოწყობა/სარეაბილიტაციო</w:t>
      </w:r>
      <w:r>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87D14D7"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113AE">
        <w:rPr>
          <w:rFonts w:ascii="Sylfaen" w:hAnsi="Sylfaen"/>
          <w:lang w:val="ka-GE"/>
        </w:rPr>
        <w:t>დიდუბე-ჩუღურეთისა და ისანი-სამგორის</w:t>
      </w:r>
      <w:r w:rsidR="00E729EC">
        <w:rPr>
          <w:rFonts w:ascii="Sylfaen" w:hAnsi="Sylfaen"/>
        </w:rPr>
        <w:t xml:space="preserve"> </w:t>
      </w:r>
      <w:r w:rsidR="00777DC3">
        <w:rPr>
          <w:rFonts w:ascii="Sylfaen" w:hAnsi="Sylfaen"/>
          <w:lang w:val="ka-GE"/>
        </w:rPr>
        <w:t>რაიონ</w:t>
      </w:r>
      <w:r w:rsidR="00C113AE">
        <w:rPr>
          <w:rFonts w:ascii="Sylfaen" w:hAnsi="Sylfaen"/>
          <w:lang w:val="ka-GE"/>
        </w:rPr>
        <w:t>ებ</w:t>
      </w:r>
      <w:bookmarkStart w:id="0" w:name="_GoBack"/>
      <w:bookmarkEnd w:id="0"/>
      <w:r w:rsidR="00777DC3">
        <w:rPr>
          <w:rFonts w:ascii="Sylfaen" w:hAnsi="Sylfaen"/>
          <w:lang w:val="ka-GE"/>
        </w:rPr>
        <w:t>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04721" w14:textId="77777777" w:rsidR="0045529A" w:rsidRDefault="0045529A" w:rsidP="007902EA">
      <w:pPr>
        <w:spacing w:after="0" w:line="240" w:lineRule="auto"/>
      </w:pPr>
      <w:r>
        <w:separator/>
      </w:r>
    </w:p>
  </w:endnote>
  <w:endnote w:type="continuationSeparator" w:id="0">
    <w:p w14:paraId="77D3F597" w14:textId="77777777" w:rsidR="0045529A" w:rsidRDefault="0045529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484E2ED" w:rsidR="00A52D43" w:rsidRDefault="00A52D43">
        <w:pPr>
          <w:pStyle w:val="Footer"/>
          <w:jc w:val="right"/>
        </w:pPr>
        <w:r>
          <w:fldChar w:fldCharType="begin"/>
        </w:r>
        <w:r>
          <w:instrText xml:space="preserve"> PAGE   \* MERGEFORMAT </w:instrText>
        </w:r>
        <w:r>
          <w:fldChar w:fldCharType="separate"/>
        </w:r>
        <w:r w:rsidR="0045529A">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98249" w14:textId="77777777" w:rsidR="0045529A" w:rsidRDefault="0045529A" w:rsidP="007902EA">
      <w:pPr>
        <w:spacing w:after="0" w:line="240" w:lineRule="auto"/>
      </w:pPr>
      <w:r>
        <w:separator/>
      </w:r>
    </w:p>
  </w:footnote>
  <w:footnote w:type="continuationSeparator" w:id="0">
    <w:p w14:paraId="0706BD15" w14:textId="77777777" w:rsidR="0045529A" w:rsidRDefault="0045529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24030-6A41-4DB8-ACEE-4EFE26CC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6</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33</cp:revision>
  <cp:lastPrinted>2015-07-27T06:36:00Z</cp:lastPrinted>
  <dcterms:created xsi:type="dcterms:W3CDTF">2020-11-03T14:15:00Z</dcterms:created>
  <dcterms:modified xsi:type="dcterms:W3CDTF">2022-12-12T09:55:00Z</dcterms:modified>
</cp:coreProperties>
</file>