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63D8D25" w:rsidR="009815C7" w:rsidRPr="007B0071" w:rsidRDefault="005856D9" w:rsidP="00373F3E">
      <w:pPr>
        <w:spacing w:after="0" w:line="240" w:lineRule="auto"/>
        <w:jc w:val="center"/>
        <w:rPr>
          <w:rFonts w:ascii="Sylfaen" w:hAnsi="Sylfaen" w:cs="Sylfaen"/>
          <w:b/>
          <w:lang w:val="ka-GE"/>
        </w:rPr>
      </w:pPr>
      <w:r w:rsidRPr="00086D6D">
        <w:rPr>
          <w:rFonts w:ascii="Sylfaen" w:hAnsi="Sylfaen" w:cs="Sylfaen"/>
          <w:b/>
          <w:lang w:val="ka-GE"/>
        </w:rPr>
        <w:t>GWP</w:t>
      </w:r>
      <w:r>
        <w:rPr>
          <w:rFonts w:ascii="Sylfaen" w:hAnsi="Sylfaen" w:cs="Sylfaen"/>
          <w:b/>
          <w:lang w:val="ka-GE"/>
        </w:rPr>
        <w:t xml:space="preserve">-ის </w:t>
      </w:r>
      <w:r w:rsidR="002E6BBC">
        <w:rPr>
          <w:rFonts w:ascii="Sylfaen" w:hAnsi="Sylfaen" w:cs="Sylfaen"/>
          <w:b/>
          <w:lang w:val="ka-GE"/>
        </w:rPr>
        <w:t>სატუმბი სადგურები</w:t>
      </w:r>
      <w:r w:rsidR="00E81D29">
        <w:rPr>
          <w:rFonts w:ascii="Sylfaen" w:hAnsi="Sylfaen" w:cs="Sylfaen"/>
          <w:b/>
          <w:lang w:val="ka-GE"/>
        </w:rPr>
        <w:t>ს (ფუნიკულიორი 1, ფუნიკულიორი 2</w:t>
      </w:r>
      <w:r w:rsidR="002E6BBC">
        <w:rPr>
          <w:rFonts w:ascii="Sylfaen" w:hAnsi="Sylfaen" w:cs="Sylfaen"/>
          <w:b/>
          <w:lang w:val="ka-GE"/>
        </w:rPr>
        <w:t>)</w:t>
      </w:r>
      <w:r w:rsidR="002B3CCD">
        <w:rPr>
          <w:rFonts w:ascii="Sylfaen" w:hAnsi="Sylfaen" w:cs="Sylfaen"/>
          <w:b/>
          <w:lang w:val="ka-GE"/>
        </w:rPr>
        <w:t xml:space="preserve"> </w:t>
      </w:r>
      <w:r w:rsidR="00491E94" w:rsidRPr="00491E94">
        <w:rPr>
          <w:rFonts w:ascii="Sylfaen" w:hAnsi="Sylfaen" w:cs="Sylfaen"/>
          <w:b/>
          <w:lang w:val="ka-GE"/>
        </w:rPr>
        <w:t xml:space="preserve">სარემონტო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22601B34" w:rsidR="009261B9" w:rsidRPr="00ED6A06" w:rsidRDefault="009261B9" w:rsidP="00665C42">
      <w:pPr>
        <w:spacing w:after="0" w:line="360" w:lineRule="auto"/>
        <w:jc w:val="center"/>
        <w:rPr>
          <w:rFonts w:ascii="AcadNusx" w:hAnsi="AcadNusx"/>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ED6A06"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E15A71F"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2E6BBC" w:rsidRPr="002E6BBC">
        <w:rPr>
          <w:rFonts w:ascii="Sylfaen" w:hAnsi="Sylfaen" w:cs="Sylfaen"/>
          <w:lang w:val="ka-GE"/>
        </w:rPr>
        <w:t xml:space="preserve">GWP-ის სატუმბი სადგურების (ფუნიკულიორი 1, ფუნიკულიორი 2) სარემონტო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ED6A06"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2B3CCD">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79D80A62" w:rsidR="00DB5C8D" w:rsidRPr="002B3CCD" w:rsidRDefault="002E6BBC" w:rsidP="00696A50">
      <w:pPr>
        <w:spacing w:after="0" w:line="240" w:lineRule="auto"/>
        <w:jc w:val="both"/>
        <w:rPr>
          <w:rFonts w:ascii="Sylfaen" w:hAnsi="Sylfaen" w:cs="Sylfaen"/>
          <w:lang w:val="ka-GE"/>
        </w:rPr>
      </w:pPr>
      <w:r w:rsidRPr="002E6BBC">
        <w:rPr>
          <w:rFonts w:ascii="Sylfaen" w:hAnsi="Sylfaen" w:cs="Sylfaen"/>
          <w:lang w:val="ka-GE"/>
        </w:rPr>
        <w:t xml:space="preserve">GWP-ის სატუმბი სადგურების (ფუნიკულიორი 1, ფუნიკულიორი 2) სარემონტო </w:t>
      </w:r>
      <w:r w:rsidR="00086D6D" w:rsidRPr="00086D6D">
        <w:rPr>
          <w:rFonts w:ascii="Sylfaen" w:hAnsi="Sylfaen" w:cs="Sylfaen"/>
          <w:lang w:val="ka-GE"/>
        </w:rPr>
        <w:t xml:space="preserve"> </w:t>
      </w:r>
      <w:r w:rsidR="00AB20A9" w:rsidRPr="00AB20A9">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2B3CCD">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AB52307" w:rsidR="00392707" w:rsidRPr="00696A50" w:rsidRDefault="00D527CB" w:rsidP="0049563C">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A65EF5">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A3A9FAD"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444967" w:rsidRPr="00444967">
        <w:rPr>
          <w:rFonts w:ascii="Sylfaen" w:hAnsi="Sylfaen"/>
          <w:lang w:val="ka-GE"/>
        </w:rPr>
        <w:t>მთაწმინდა-კრწანისი</w:t>
      </w:r>
      <w:r w:rsidR="00444967">
        <w:rPr>
          <w:rFonts w:ascii="Sylfaen" w:hAnsi="Sylfaen"/>
          <w:lang w:val="ka-GE"/>
        </w:rPr>
        <w:t xml:space="preserve">ს </w:t>
      </w:r>
      <w:r w:rsidR="00086D6D">
        <w:rPr>
          <w:rFonts w:ascii="Sylfaen" w:hAnsi="Sylfaen"/>
          <w:lang w:val="ka-GE"/>
        </w:rPr>
        <w:t>რაიონ</w:t>
      </w:r>
      <w:r w:rsidR="00444967">
        <w:rPr>
          <w:rFonts w:ascii="Sylfaen" w:hAnsi="Sylfaen"/>
          <w:lang w:val="ka-GE"/>
        </w:rPr>
        <w:t>ში</w:t>
      </w:r>
      <w:r w:rsidR="00696A50">
        <w:rPr>
          <w:rFonts w:ascii="Sylfaen" w:hAnsi="Sylfaen"/>
        </w:rPr>
        <w:t>;</w:t>
      </w:r>
    </w:p>
    <w:p w14:paraId="1E3773B6" w14:textId="24F42E32" w:rsidR="009203F4" w:rsidRDefault="00185431" w:rsidP="004A44BF">
      <w:pPr>
        <w:jc w:val="both"/>
        <w:rPr>
          <w:rFonts w:ascii="Sylfaen" w:hAnsi="Sylfaen"/>
          <w:lang w:val="ka-GE"/>
        </w:rPr>
      </w:pPr>
      <w:r w:rsidRPr="00691338">
        <w:rPr>
          <w:rFonts w:ascii="Sylfaen" w:hAnsi="Sylfaen"/>
          <w:lang w:val="ka-GE"/>
        </w:rPr>
        <w:t>-</w:t>
      </w:r>
      <w:r w:rsidR="004A44BF">
        <w:rPr>
          <w:rFonts w:ascii="Sylfaen" w:hAnsi="Sylfaen"/>
          <w:lang w:val="ka-GE"/>
        </w:rPr>
        <w:t xml:space="preserve"> </w:t>
      </w:r>
      <w:r w:rsidR="00255EB0" w:rsidRPr="00691338">
        <w:rPr>
          <w:rFonts w:ascii="Sylfaen" w:hAnsi="Sylfaen"/>
          <w:lang w:val="ka-GE"/>
        </w:rPr>
        <w:t xml:space="preserve">სამუშაოს </w:t>
      </w:r>
      <w:r w:rsidR="00255EB0" w:rsidRPr="004A44BF">
        <w:rPr>
          <w:rFonts w:ascii="Sylfaen" w:hAnsi="Sylfaen"/>
          <w:lang w:val="ka-GE"/>
        </w:rPr>
        <w:t xml:space="preserve">შესრულების ვადა </w:t>
      </w:r>
      <w:r w:rsidR="002B3CCD">
        <w:rPr>
          <w:rFonts w:ascii="Sylfaen" w:hAnsi="Sylfaen"/>
          <w:lang w:val="ka-GE"/>
        </w:rPr>
        <w:t>განისაზღვრება:</w:t>
      </w:r>
    </w:p>
    <w:p w14:paraId="469CF98C" w14:textId="203E68E4" w:rsidR="002B3CCD" w:rsidRPr="002B3CCD" w:rsidRDefault="004D38D2" w:rsidP="00086D6D">
      <w:pPr>
        <w:pStyle w:val="ListParagraph"/>
        <w:numPr>
          <w:ilvl w:val="0"/>
          <w:numId w:val="47"/>
        </w:numPr>
        <w:jc w:val="both"/>
        <w:rPr>
          <w:rFonts w:ascii="Sylfaen" w:hAnsi="Sylfaen"/>
          <w:lang w:val="ka-GE"/>
        </w:rPr>
      </w:pPr>
      <w:r>
        <w:rPr>
          <w:rFonts w:ascii="Sylfaen" w:hAnsi="Sylfaen"/>
          <w:u w:val="single"/>
          <w:lang w:val="ka-GE"/>
        </w:rPr>
        <w:t>ფუნიკულიორი 1</w:t>
      </w:r>
      <w:r w:rsidR="00086D6D">
        <w:rPr>
          <w:rFonts w:ascii="Sylfaen" w:hAnsi="Sylfaen"/>
          <w:u w:val="single"/>
          <w:lang w:val="ka-GE"/>
        </w:rPr>
        <w:t xml:space="preserve"> სარემონტო სამუშაოები </w:t>
      </w:r>
      <w:r w:rsidR="002B3CCD" w:rsidRPr="002B3CCD">
        <w:rPr>
          <w:rFonts w:ascii="Sylfaen" w:hAnsi="Sylfaen"/>
          <w:lang w:val="ka-GE"/>
        </w:rPr>
        <w:t xml:space="preserve">- </w:t>
      </w:r>
      <w:r>
        <w:rPr>
          <w:rFonts w:ascii="Sylfaen" w:hAnsi="Sylfaen"/>
          <w:lang w:val="ka-GE"/>
        </w:rPr>
        <w:t>20</w:t>
      </w:r>
      <w:r w:rsidR="005C24B9">
        <w:rPr>
          <w:rFonts w:ascii="Sylfaen" w:hAnsi="Sylfaen"/>
        </w:rPr>
        <w:t xml:space="preserve"> </w:t>
      </w:r>
      <w:r w:rsidR="002B3CCD" w:rsidRPr="002B3CCD">
        <w:rPr>
          <w:rFonts w:ascii="Sylfaen" w:hAnsi="Sylfaen"/>
          <w:lang w:val="ka-GE"/>
        </w:rPr>
        <w:t>კალენდარული დღე;</w:t>
      </w:r>
    </w:p>
    <w:p w14:paraId="0B5545EB" w14:textId="00A9BB45" w:rsidR="002B3CCD" w:rsidRDefault="004D38D2" w:rsidP="005C24B9">
      <w:pPr>
        <w:pStyle w:val="ListParagraph"/>
        <w:numPr>
          <w:ilvl w:val="0"/>
          <w:numId w:val="47"/>
        </w:numPr>
        <w:jc w:val="both"/>
        <w:rPr>
          <w:rFonts w:ascii="Sylfaen" w:hAnsi="Sylfaen"/>
          <w:lang w:val="ka-GE"/>
        </w:rPr>
      </w:pPr>
      <w:r>
        <w:rPr>
          <w:rFonts w:ascii="Sylfaen" w:hAnsi="Sylfaen"/>
          <w:u w:val="single"/>
          <w:lang w:val="ka-GE"/>
        </w:rPr>
        <w:t>ფუნიკულიორი 2</w:t>
      </w:r>
      <w:r w:rsidR="005C24B9" w:rsidRPr="005C24B9">
        <w:rPr>
          <w:rFonts w:ascii="Sylfaen" w:hAnsi="Sylfaen"/>
          <w:u w:val="single"/>
          <w:lang w:val="ka-GE"/>
        </w:rPr>
        <w:t xml:space="preserve"> სარემონტო სამუშაოები</w:t>
      </w:r>
      <w:r w:rsidR="005C24B9">
        <w:rPr>
          <w:rFonts w:ascii="Sylfaen" w:hAnsi="Sylfaen"/>
          <w:u w:val="single"/>
        </w:rPr>
        <w:t xml:space="preserve"> </w:t>
      </w:r>
      <w:r w:rsidR="00444967">
        <w:rPr>
          <w:rFonts w:ascii="Sylfaen" w:hAnsi="Sylfaen"/>
          <w:lang w:val="ka-GE"/>
        </w:rPr>
        <w:t xml:space="preserve">- </w:t>
      </w:r>
      <w:r>
        <w:rPr>
          <w:rFonts w:ascii="Sylfaen" w:hAnsi="Sylfaen"/>
        </w:rPr>
        <w:t>20</w:t>
      </w:r>
      <w:r>
        <w:rPr>
          <w:rFonts w:ascii="Sylfaen" w:hAnsi="Sylfaen"/>
          <w:lang w:val="ka-GE"/>
        </w:rPr>
        <w:t xml:space="preserve"> კალენდარული დღე;</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7989595"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A65EF5">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6049E83"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w:t>
      </w:r>
      <w:r w:rsidR="005C24B9">
        <w:rPr>
          <w:rFonts w:ascii="Sylfaen" w:hAnsi="Sylfaen"/>
          <w:lang w:val="ka-GE"/>
        </w:rPr>
        <w:t>ებ</w:t>
      </w:r>
      <w:r w:rsidR="00A1047D">
        <w:rPr>
          <w:rFonts w:ascii="Sylfaen" w:hAnsi="Sylfaen"/>
          <w:lang w:val="ka-GE"/>
        </w:rPr>
        <w:t>ი;</w:t>
      </w:r>
    </w:p>
    <w:p w14:paraId="142FB69C" w14:textId="55466894" w:rsidR="00D71A4D" w:rsidRPr="007B0071" w:rsidRDefault="009634B1" w:rsidP="007A2401">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2BFBB59E" w:rsidR="009F003A" w:rsidRDefault="00D71A4D" w:rsidP="007A2401">
      <w:pPr>
        <w:jc w:val="both"/>
        <w:rPr>
          <w:rFonts w:ascii="Sylfaen" w:hAnsi="Sylfaen"/>
          <w:lang w:val="ka-GE"/>
        </w:rPr>
      </w:pPr>
      <w:r>
        <w:rPr>
          <w:rFonts w:ascii="Sylfaen" w:hAnsi="Sylfaen"/>
        </w:rPr>
        <w:t>6.</w:t>
      </w:r>
      <w:r w:rsidR="005C24B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3B723F5"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w:t>
      </w:r>
      <w:r w:rsidRPr="001710E2">
        <w:rPr>
          <w:rFonts w:ascii="Sylfaen" w:hAnsi="Sylfaen" w:cs="Sylfaen"/>
          <w:b/>
          <w:sz w:val="20"/>
          <w:szCs w:val="20"/>
          <w:lang w:val="ka-GE"/>
        </w:rPr>
        <w:t>202</w:t>
      </w:r>
      <w:r w:rsidR="008404C4">
        <w:rPr>
          <w:rFonts w:ascii="Sylfaen" w:hAnsi="Sylfaen" w:cs="Sylfaen"/>
          <w:b/>
          <w:sz w:val="20"/>
          <w:szCs w:val="20"/>
          <w:lang w:val="ka-GE"/>
        </w:rPr>
        <w:t>3</w:t>
      </w:r>
      <w:r w:rsidRPr="001710E2">
        <w:rPr>
          <w:rFonts w:ascii="Sylfaen" w:hAnsi="Sylfaen" w:cs="Sylfaen"/>
          <w:b/>
          <w:sz w:val="20"/>
          <w:szCs w:val="20"/>
          <w:lang w:val="ka-GE"/>
        </w:rPr>
        <w:t xml:space="preserve"> წლის</w:t>
      </w:r>
      <w:r w:rsidR="00A1047D" w:rsidRPr="001710E2">
        <w:rPr>
          <w:rFonts w:ascii="Sylfaen" w:hAnsi="Sylfaen" w:cs="Sylfaen"/>
          <w:b/>
          <w:sz w:val="20"/>
          <w:szCs w:val="20"/>
          <w:lang w:val="ka-GE"/>
        </w:rPr>
        <w:t xml:space="preserve"> </w:t>
      </w:r>
      <w:r w:rsidR="008404C4">
        <w:rPr>
          <w:rFonts w:ascii="Sylfaen" w:hAnsi="Sylfaen" w:cs="Sylfaen"/>
          <w:b/>
          <w:sz w:val="20"/>
          <w:szCs w:val="20"/>
        </w:rPr>
        <w:t>2</w:t>
      </w:r>
      <w:r w:rsidR="008404C4">
        <w:rPr>
          <w:rFonts w:ascii="Sylfaen" w:hAnsi="Sylfaen" w:cs="Sylfaen"/>
          <w:b/>
          <w:sz w:val="20"/>
          <w:szCs w:val="20"/>
          <w:lang w:val="ka-GE"/>
        </w:rPr>
        <w:t>5 იანვა</w:t>
      </w:r>
      <w:bookmarkStart w:id="1" w:name="_GoBack"/>
      <w:bookmarkEnd w:id="1"/>
      <w:r w:rsidR="004D38D2">
        <w:rPr>
          <w:rFonts w:ascii="Sylfaen" w:hAnsi="Sylfaen" w:cs="Sylfaen"/>
          <w:b/>
          <w:sz w:val="20"/>
          <w:szCs w:val="20"/>
          <w:lang w:val="ka-GE"/>
        </w:rPr>
        <w:t>რი</w:t>
      </w:r>
      <w:r w:rsidR="00444967">
        <w:rPr>
          <w:rFonts w:ascii="Sylfaen" w:hAnsi="Sylfaen" w:cs="Sylfaen"/>
          <w:b/>
          <w:sz w:val="20"/>
          <w:szCs w:val="20"/>
          <w:lang w:val="ka-GE"/>
        </w:rPr>
        <w:t>,</w:t>
      </w:r>
      <w:r w:rsidRPr="001710E2">
        <w:rPr>
          <w:rFonts w:ascii="Sylfaen" w:hAnsi="Sylfaen" w:cs="Sylfaen"/>
          <w:b/>
          <w:sz w:val="20"/>
          <w:szCs w:val="20"/>
          <w:lang w:val="ka-GE"/>
        </w:rPr>
        <w:t xml:space="preserve"> 1</w:t>
      </w:r>
      <w:r w:rsidR="005C24B9">
        <w:rPr>
          <w:rFonts w:ascii="Sylfaen" w:hAnsi="Sylfaen" w:cs="Sylfaen"/>
          <w:b/>
          <w:sz w:val="20"/>
          <w:szCs w:val="20"/>
          <w:lang w:val="ka-GE"/>
        </w:rPr>
        <w:t>7</w:t>
      </w:r>
      <w:r w:rsidRPr="001710E2">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2D9B4F6"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CA5318">
        <w:rPr>
          <w:rFonts w:ascii="Sylfaen" w:hAnsi="Sylfaen"/>
          <w:lang w:val="ka-GE"/>
        </w:rPr>
        <w:t>4</w:t>
      </w:r>
      <w:r w:rsidR="00C66A53">
        <w:rPr>
          <w:rFonts w:ascii="Sylfaen" w:hAnsi="Sylfaen"/>
          <w:lang w:val="ka-GE"/>
        </w:rPr>
        <w:t>5</w:t>
      </w:r>
      <w:r w:rsidRPr="00D44B99">
        <w:rPr>
          <w:rFonts w:ascii="Sylfaen" w:hAnsi="Sylfaen"/>
          <w:lang w:val="ka-GE"/>
        </w:rPr>
        <w:t xml:space="preserve"> </w:t>
      </w:r>
      <w:r w:rsidRPr="00D44B99">
        <w:rPr>
          <w:rFonts w:ascii="AcadNusx" w:hAnsi="AcadNusx"/>
          <w:lang w:val="ka-GE"/>
        </w:rPr>
        <w:t>(</w:t>
      </w:r>
      <w:r w:rsidR="00C66A53">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77777777" w:rsidR="00696A50" w:rsidRPr="005A798F" w:rsidRDefault="00696A50"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02BA7BE3" w14:textId="77777777" w:rsidR="007A2401" w:rsidRPr="00E41D48" w:rsidRDefault="007A2401" w:rsidP="007A2401">
      <w:pPr>
        <w:spacing w:after="0"/>
        <w:jc w:val="both"/>
        <w:rPr>
          <w:rFonts w:ascii="Sylfaen" w:hAnsi="Sylfaen"/>
          <w:lang w:val="ka-GE"/>
        </w:rPr>
      </w:pPr>
      <w:bookmarkStart w:id="2" w:name="_Toc454818556"/>
      <w:bookmarkEnd w:id="2"/>
      <w:r w:rsidRPr="00E41D48">
        <w:rPr>
          <w:rFonts w:ascii="Sylfaen" w:hAnsi="Sylfaen"/>
          <w:lang w:val="ka-GE"/>
        </w:rPr>
        <w:t>საკონტაქტო პირი: ირაკლი ხვადაგაძე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9B9C958"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2" w:history="1">
        <w:r w:rsidRPr="00227F4C">
          <w:rPr>
            <w:rStyle w:val="Hyperlink"/>
            <w:rFonts w:ascii="Sylfaen" w:hAnsi="Sylfaen"/>
            <w:lang w:val="ka-GE"/>
          </w:rPr>
          <w:t>ikhvadagadze@gwp.ge</w:t>
        </w:r>
      </w:hyperlink>
      <w:r>
        <w:rPr>
          <w:rFonts w:ascii="Sylfaen" w:hAnsi="Sylfaen"/>
          <w:lang w:val="ka-GE"/>
        </w:rPr>
        <w:t xml:space="preserve"> </w:t>
      </w:r>
      <w:r w:rsidRPr="00E41D48">
        <w:rPr>
          <w:rFonts w:ascii="Sylfaen" w:hAnsi="Sylfaen"/>
          <w:lang w:val="ka-GE"/>
        </w:rPr>
        <w:t xml:space="preserve"> </w:t>
      </w:r>
    </w:p>
    <w:p w14:paraId="2BAB5ABC" w14:textId="77777777"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(1145);</w:t>
      </w:r>
    </w:p>
    <w:p w14:paraId="1A304A28" w14:textId="31CBC2C5" w:rsidR="00024394" w:rsidRDefault="00024394" w:rsidP="009E3DB8">
      <w:pPr>
        <w:spacing w:after="0" w:line="360" w:lineRule="auto"/>
        <w:jc w:val="both"/>
        <w:rPr>
          <w:rFonts w:ascii="Sylfaen" w:hAnsi="Sylfaen" w:cstheme="minorHAnsi"/>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9CAC74" w14:textId="77777777" w:rsidR="00902DD0" w:rsidRDefault="00902DD0" w:rsidP="007902EA">
      <w:pPr>
        <w:spacing w:after="0" w:line="240" w:lineRule="auto"/>
      </w:pPr>
      <w:r>
        <w:separator/>
      </w:r>
    </w:p>
  </w:endnote>
  <w:endnote w:type="continuationSeparator" w:id="0">
    <w:p w14:paraId="7A5CD2FB" w14:textId="77777777" w:rsidR="00902DD0" w:rsidRDefault="00902DD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0CE8554" w:rsidR="004A3BD8" w:rsidRDefault="004A3BD8">
        <w:pPr>
          <w:pStyle w:val="Footer"/>
          <w:jc w:val="right"/>
        </w:pPr>
        <w:r>
          <w:fldChar w:fldCharType="begin"/>
        </w:r>
        <w:r>
          <w:instrText xml:space="preserve"> PAGE   \* MERGEFORMAT </w:instrText>
        </w:r>
        <w:r>
          <w:fldChar w:fldCharType="separate"/>
        </w:r>
        <w:r w:rsidR="00902DD0">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0C95E9" w14:textId="77777777" w:rsidR="00902DD0" w:rsidRDefault="00902DD0" w:rsidP="007902EA">
      <w:pPr>
        <w:spacing w:after="0" w:line="240" w:lineRule="auto"/>
      </w:pPr>
      <w:r>
        <w:separator/>
      </w:r>
    </w:p>
  </w:footnote>
  <w:footnote w:type="continuationSeparator" w:id="0">
    <w:p w14:paraId="4FC35234" w14:textId="77777777" w:rsidR="00902DD0" w:rsidRDefault="00902DD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3912926"/>
    <w:multiLevelType w:val="hybridMultilevel"/>
    <w:tmpl w:val="7EBA4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86D6D"/>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0E2"/>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4435"/>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0573"/>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3CCD"/>
    <w:rsid w:val="002B6F69"/>
    <w:rsid w:val="002B7440"/>
    <w:rsid w:val="002C066E"/>
    <w:rsid w:val="002C21C7"/>
    <w:rsid w:val="002C42C6"/>
    <w:rsid w:val="002D06EE"/>
    <w:rsid w:val="002D1E74"/>
    <w:rsid w:val="002D2F27"/>
    <w:rsid w:val="002D611B"/>
    <w:rsid w:val="002E0E5E"/>
    <w:rsid w:val="002E6BBC"/>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4967"/>
    <w:rsid w:val="00446516"/>
    <w:rsid w:val="00452128"/>
    <w:rsid w:val="004533A4"/>
    <w:rsid w:val="00457067"/>
    <w:rsid w:val="00462CA0"/>
    <w:rsid w:val="0046501B"/>
    <w:rsid w:val="004708F2"/>
    <w:rsid w:val="004717AB"/>
    <w:rsid w:val="00483B17"/>
    <w:rsid w:val="0048659C"/>
    <w:rsid w:val="00491E94"/>
    <w:rsid w:val="0049563C"/>
    <w:rsid w:val="00497393"/>
    <w:rsid w:val="004A34BA"/>
    <w:rsid w:val="004A3BD8"/>
    <w:rsid w:val="004A44BF"/>
    <w:rsid w:val="004A66FB"/>
    <w:rsid w:val="004A7C56"/>
    <w:rsid w:val="004B09C9"/>
    <w:rsid w:val="004B2C73"/>
    <w:rsid w:val="004C1CCA"/>
    <w:rsid w:val="004C1E0D"/>
    <w:rsid w:val="004D3679"/>
    <w:rsid w:val="004D38D2"/>
    <w:rsid w:val="004D3D1C"/>
    <w:rsid w:val="004D747F"/>
    <w:rsid w:val="004E36F2"/>
    <w:rsid w:val="005111AB"/>
    <w:rsid w:val="005248B1"/>
    <w:rsid w:val="0052656B"/>
    <w:rsid w:val="00540038"/>
    <w:rsid w:val="00544856"/>
    <w:rsid w:val="005553C3"/>
    <w:rsid w:val="00567ACA"/>
    <w:rsid w:val="00570483"/>
    <w:rsid w:val="0057474B"/>
    <w:rsid w:val="00575D3E"/>
    <w:rsid w:val="00580531"/>
    <w:rsid w:val="005832A4"/>
    <w:rsid w:val="00583B48"/>
    <w:rsid w:val="005856D9"/>
    <w:rsid w:val="00586056"/>
    <w:rsid w:val="00586C84"/>
    <w:rsid w:val="00591AFD"/>
    <w:rsid w:val="00595E4B"/>
    <w:rsid w:val="005A0827"/>
    <w:rsid w:val="005A798F"/>
    <w:rsid w:val="005C14A4"/>
    <w:rsid w:val="005C24B9"/>
    <w:rsid w:val="005D3B83"/>
    <w:rsid w:val="005E05B1"/>
    <w:rsid w:val="005E130F"/>
    <w:rsid w:val="005F3357"/>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51C1A"/>
    <w:rsid w:val="00764A65"/>
    <w:rsid w:val="007715BA"/>
    <w:rsid w:val="00772078"/>
    <w:rsid w:val="007778CE"/>
    <w:rsid w:val="007820F0"/>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04C4"/>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2DD0"/>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6679C"/>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1727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5EF5"/>
    <w:rsid w:val="00A74B75"/>
    <w:rsid w:val="00A804C4"/>
    <w:rsid w:val="00A847D4"/>
    <w:rsid w:val="00A935AC"/>
    <w:rsid w:val="00A96330"/>
    <w:rsid w:val="00AA4617"/>
    <w:rsid w:val="00AA511B"/>
    <w:rsid w:val="00AB20A9"/>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67FA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15582"/>
    <w:rsid w:val="00C33A3C"/>
    <w:rsid w:val="00C33D82"/>
    <w:rsid w:val="00C40C8C"/>
    <w:rsid w:val="00C41C03"/>
    <w:rsid w:val="00C55BCF"/>
    <w:rsid w:val="00C66A53"/>
    <w:rsid w:val="00C67999"/>
    <w:rsid w:val="00C73981"/>
    <w:rsid w:val="00C761CC"/>
    <w:rsid w:val="00C76391"/>
    <w:rsid w:val="00C83494"/>
    <w:rsid w:val="00C86CD0"/>
    <w:rsid w:val="00C91AFC"/>
    <w:rsid w:val="00C9205D"/>
    <w:rsid w:val="00CA1443"/>
    <w:rsid w:val="00CA4A83"/>
    <w:rsid w:val="00CA5318"/>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3F71"/>
    <w:rsid w:val="00E65074"/>
    <w:rsid w:val="00E6523B"/>
    <w:rsid w:val="00E66A3D"/>
    <w:rsid w:val="00E751A2"/>
    <w:rsid w:val="00E76057"/>
    <w:rsid w:val="00E81D29"/>
    <w:rsid w:val="00E8201E"/>
    <w:rsid w:val="00E8598F"/>
    <w:rsid w:val="00E905AF"/>
    <w:rsid w:val="00E94223"/>
    <w:rsid w:val="00E94ED1"/>
    <w:rsid w:val="00E95292"/>
    <w:rsid w:val="00EA22AE"/>
    <w:rsid w:val="00EA344B"/>
    <w:rsid w:val="00EB217E"/>
    <w:rsid w:val="00EC2046"/>
    <w:rsid w:val="00ED52A4"/>
    <w:rsid w:val="00ED55AB"/>
    <w:rsid w:val="00ED6A06"/>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4AC"/>
    <w:rsid w:val="00F612B0"/>
    <w:rsid w:val="00F70C1C"/>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4CFA3-C3E1-4318-A3D4-097E87BBF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1748</TotalTime>
  <Pages>5</Pages>
  <Words>1013</Words>
  <Characters>5775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239</cp:revision>
  <cp:lastPrinted>2015-07-27T06:36:00Z</cp:lastPrinted>
  <dcterms:created xsi:type="dcterms:W3CDTF">2017-02-28T15:04:00Z</dcterms:created>
  <dcterms:modified xsi:type="dcterms:W3CDTF">2023-01-18T06:44:00Z</dcterms:modified>
</cp:coreProperties>
</file>