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0C0E685F" w14:textId="246978D1" w:rsidR="001B055A" w:rsidRPr="00F94013" w:rsidRDefault="00F712ED" w:rsidP="00B74F2F">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7D4CB0F4" wp14:editId="022D885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1E8941C" w14:textId="6803E97F" w:rsidR="00B74F2F" w:rsidRPr="007B0071" w:rsidRDefault="00BF4AE9" w:rsidP="00B74F2F">
      <w:pPr>
        <w:spacing w:after="0" w:line="240" w:lineRule="auto"/>
        <w:jc w:val="center"/>
        <w:rPr>
          <w:rFonts w:ascii="Sylfaen" w:hAnsi="Sylfaen" w:cs="Sylfaen"/>
          <w:b/>
          <w:lang w:val="ka-GE"/>
        </w:rPr>
      </w:pPr>
      <w:r>
        <w:rPr>
          <w:rFonts w:ascii="Sylfaen" w:hAnsi="Sylfaen" w:cs="Sylfaen"/>
          <w:b/>
          <w:lang w:val="ka-GE"/>
        </w:rPr>
        <w:t>ისან</w:t>
      </w:r>
      <w:r w:rsidR="00962372">
        <w:rPr>
          <w:rFonts w:ascii="Sylfaen" w:hAnsi="Sylfaen" w:cs="Sylfaen"/>
          <w:b/>
          <w:lang w:val="ka-GE"/>
        </w:rPr>
        <w:t>ი</w:t>
      </w:r>
      <w:r>
        <w:rPr>
          <w:rFonts w:ascii="Sylfaen" w:hAnsi="Sylfaen" w:cs="Sylfaen"/>
          <w:b/>
          <w:lang w:val="ka-GE"/>
        </w:rPr>
        <w:t>-სამგორის რაიონში,</w:t>
      </w:r>
      <w:r w:rsidR="00B74F2F">
        <w:rPr>
          <w:rFonts w:ascii="Sylfaen" w:hAnsi="Sylfaen" w:cs="Sylfaen"/>
          <w:b/>
          <w:lang w:val="ka-GE"/>
        </w:rPr>
        <w:t xml:space="preserve"> </w:t>
      </w:r>
      <w:r w:rsidR="00B74F2F" w:rsidRPr="00B74F2F">
        <w:rPr>
          <w:rFonts w:ascii="Sylfaen" w:hAnsi="Sylfaen" w:cs="Sylfaen"/>
          <w:b/>
          <w:lang w:val="ka-GE"/>
        </w:rPr>
        <w:t>ლოჭინოს ხაზზ</w:t>
      </w:r>
      <w:r w:rsidR="00B74F2F">
        <w:rPr>
          <w:rFonts w:ascii="Sylfaen" w:hAnsi="Sylfaen" w:cs="Sylfaen"/>
          <w:b/>
          <w:lang w:val="ka-GE"/>
        </w:rPr>
        <w:t xml:space="preserve">ე აღრიცხვის კვანძების მოწყობის სამუშაოების </w:t>
      </w:r>
      <w:r w:rsidR="00B74F2F" w:rsidRPr="00F94013">
        <w:rPr>
          <w:rFonts w:ascii="Sylfaen" w:hAnsi="Sylfaen" w:cs="Sylfaen"/>
          <w:b/>
          <w:lang w:val="ka-GE"/>
        </w:rPr>
        <w:t xml:space="preserve">შესყიდვის </w:t>
      </w:r>
      <w:r w:rsidR="00B74F2F" w:rsidRPr="007B0071">
        <w:rPr>
          <w:rFonts w:ascii="Sylfaen" w:hAnsi="Sylfaen" w:cs="Sylfaen"/>
          <w:b/>
          <w:lang w:val="ka-GE"/>
        </w:rPr>
        <w:t>ელექტრონული ტენდერის დოკუმენტაცია</w:t>
      </w:r>
    </w:p>
    <w:p w14:paraId="093F24C3" w14:textId="77777777" w:rsidR="007D73CE" w:rsidRPr="00AF0657" w:rsidRDefault="007D73CE" w:rsidP="007D73CE">
      <w:pPr>
        <w:rPr>
          <w:rFonts w:ascii="Sylfaen" w:hAnsi="Sylfaen"/>
          <w:lang w:val="ka-GE"/>
        </w:rPr>
      </w:pPr>
    </w:p>
    <w:p w14:paraId="002939F3" w14:textId="77777777" w:rsidR="00FD0DCD" w:rsidRPr="00AF0657" w:rsidRDefault="00FD0DCD" w:rsidP="00665C42">
      <w:pPr>
        <w:spacing w:after="0" w:line="360" w:lineRule="auto"/>
        <w:jc w:val="center"/>
        <w:rPr>
          <w:rFonts w:ascii="AcadNusx" w:hAnsi="AcadNusx"/>
          <w:b/>
          <w:lang w:val="ka-GE"/>
        </w:rPr>
      </w:pPr>
    </w:p>
    <w:p w14:paraId="48A0C09F" w14:textId="77777777" w:rsidR="00FD0DCD" w:rsidRPr="00AF0657" w:rsidRDefault="00FD0DCD" w:rsidP="00665C42">
      <w:pPr>
        <w:spacing w:after="0" w:line="360" w:lineRule="auto"/>
        <w:jc w:val="center"/>
        <w:rPr>
          <w:rFonts w:ascii="AcadNusx" w:hAnsi="AcadNusx"/>
          <w:b/>
          <w:lang w:val="ka-GE"/>
        </w:rPr>
      </w:pPr>
    </w:p>
    <w:p w14:paraId="5A0A6715" w14:textId="77777777" w:rsidR="00FD0DCD" w:rsidRPr="00AF0657" w:rsidRDefault="00FD0DCD" w:rsidP="00665C42">
      <w:pPr>
        <w:spacing w:after="0" w:line="360" w:lineRule="auto"/>
        <w:jc w:val="center"/>
        <w:rPr>
          <w:rFonts w:ascii="AcadNusx" w:hAnsi="AcadNusx"/>
          <w:b/>
          <w:lang w:val="ka-GE"/>
        </w:rPr>
      </w:pPr>
    </w:p>
    <w:p w14:paraId="5C217841" w14:textId="77777777" w:rsidR="00FD0DCD" w:rsidRPr="00AF0657" w:rsidRDefault="00FD0DCD" w:rsidP="00665C42">
      <w:pPr>
        <w:spacing w:after="0" w:line="360" w:lineRule="auto"/>
        <w:jc w:val="center"/>
        <w:rPr>
          <w:rFonts w:ascii="AcadNusx" w:hAnsi="AcadNusx"/>
          <w:b/>
          <w:lang w:val="ka-GE"/>
        </w:rPr>
      </w:pPr>
    </w:p>
    <w:p w14:paraId="0B0F3779" w14:textId="77777777" w:rsidR="00FD0DCD" w:rsidRPr="00AF0657" w:rsidRDefault="00FD0DCD" w:rsidP="00665C42">
      <w:pPr>
        <w:spacing w:after="0" w:line="360" w:lineRule="auto"/>
        <w:jc w:val="center"/>
        <w:rPr>
          <w:rFonts w:ascii="AcadNusx" w:hAnsi="AcadNusx"/>
          <w:b/>
          <w:lang w:val="ka-GE"/>
        </w:rPr>
      </w:pPr>
    </w:p>
    <w:p w14:paraId="61CFD8F9" w14:textId="6A4EEDB0" w:rsidR="00FD0DCD" w:rsidRPr="00AF0657" w:rsidRDefault="00FD0DCD" w:rsidP="00665C42">
      <w:pPr>
        <w:spacing w:after="0" w:line="360" w:lineRule="auto"/>
        <w:jc w:val="center"/>
        <w:rPr>
          <w:rFonts w:ascii="AcadNusx" w:hAnsi="AcadNusx"/>
          <w:b/>
          <w:lang w:val="ka-GE"/>
        </w:rPr>
      </w:pPr>
    </w:p>
    <w:p w14:paraId="71017BAF" w14:textId="3101DF35" w:rsidR="00D30223" w:rsidRPr="00AF0657" w:rsidRDefault="00D30223" w:rsidP="00665C42">
      <w:pPr>
        <w:spacing w:after="0" w:line="360" w:lineRule="auto"/>
        <w:jc w:val="center"/>
        <w:rPr>
          <w:rFonts w:ascii="AcadNusx" w:hAnsi="AcadNusx"/>
          <w:b/>
          <w:lang w:val="ka-GE"/>
        </w:rPr>
      </w:pPr>
    </w:p>
    <w:p w14:paraId="2FDCBC90" w14:textId="28A9BC8E" w:rsidR="00D30223" w:rsidRPr="00AF0657" w:rsidRDefault="00D30223" w:rsidP="00665C42">
      <w:pPr>
        <w:spacing w:after="0" w:line="360" w:lineRule="auto"/>
        <w:jc w:val="center"/>
        <w:rPr>
          <w:rFonts w:ascii="AcadNusx" w:hAnsi="AcadNusx"/>
          <w:b/>
          <w:lang w:val="ka-GE"/>
        </w:rPr>
      </w:pPr>
    </w:p>
    <w:p w14:paraId="12B35CCB" w14:textId="4E0A3663" w:rsidR="004A34BA" w:rsidRPr="00AF0657" w:rsidRDefault="004A34BA" w:rsidP="00665C42">
      <w:pPr>
        <w:spacing w:after="0" w:line="360" w:lineRule="auto"/>
        <w:jc w:val="center"/>
        <w:rPr>
          <w:rFonts w:ascii="AcadNusx" w:hAnsi="AcadNusx"/>
          <w:b/>
          <w:lang w:val="ka-GE"/>
        </w:rPr>
      </w:pPr>
    </w:p>
    <w:p w14:paraId="78D54868" w14:textId="77777777" w:rsidR="004A34BA" w:rsidRPr="00AF0657" w:rsidRDefault="004A34BA" w:rsidP="00665C42">
      <w:pPr>
        <w:spacing w:after="0" w:line="360" w:lineRule="auto"/>
        <w:jc w:val="center"/>
        <w:rPr>
          <w:rFonts w:ascii="AcadNusx" w:hAnsi="AcadNusx"/>
          <w:b/>
          <w:lang w:val="ka-GE"/>
        </w:rPr>
      </w:pPr>
    </w:p>
    <w:p w14:paraId="23B21307" w14:textId="3791F394" w:rsidR="00D30223" w:rsidRPr="00AF0657" w:rsidRDefault="00D30223" w:rsidP="00665C42">
      <w:pPr>
        <w:spacing w:after="0" w:line="360" w:lineRule="auto"/>
        <w:jc w:val="center"/>
        <w:rPr>
          <w:rFonts w:ascii="AcadNusx" w:hAnsi="AcadNusx"/>
          <w:b/>
          <w:lang w:val="ka-GE"/>
        </w:rPr>
      </w:pPr>
    </w:p>
    <w:p w14:paraId="753A4E60" w14:textId="68383FAE" w:rsidR="00D30223" w:rsidRPr="00AF0657" w:rsidRDefault="00D30223" w:rsidP="00665C42">
      <w:pPr>
        <w:spacing w:after="0" w:line="360" w:lineRule="auto"/>
        <w:jc w:val="center"/>
        <w:rPr>
          <w:rFonts w:ascii="AcadNusx" w:hAnsi="AcadNusx"/>
          <w:b/>
          <w:lang w:val="ka-GE"/>
        </w:rPr>
      </w:pPr>
    </w:p>
    <w:p w14:paraId="05FCA8B4" w14:textId="762D1C59" w:rsidR="009261B9" w:rsidRPr="00AF0657" w:rsidRDefault="009261B9" w:rsidP="004A66FB">
      <w:pPr>
        <w:spacing w:after="0" w:line="360" w:lineRule="auto"/>
        <w:rPr>
          <w:rFonts w:ascii="AcadNusx" w:hAnsi="AcadNusx"/>
          <w:b/>
          <w:lang w:val="ka-GE"/>
        </w:rPr>
      </w:pPr>
    </w:p>
    <w:p w14:paraId="14A14878" w14:textId="22601B34" w:rsidR="009261B9" w:rsidRPr="00AF0657" w:rsidRDefault="009261B9" w:rsidP="00665C42">
      <w:pPr>
        <w:spacing w:after="0" w:line="360" w:lineRule="auto"/>
        <w:jc w:val="center"/>
        <w:rPr>
          <w:rFonts w:ascii="AcadNusx" w:hAnsi="AcadNusx"/>
          <w:b/>
          <w:lang w:val="ka-GE"/>
        </w:rPr>
      </w:pPr>
    </w:p>
    <w:p w14:paraId="5C005023" w14:textId="0A37E278" w:rsidR="001F6753" w:rsidRPr="00AF0657" w:rsidRDefault="001F6753" w:rsidP="00665C42">
      <w:pPr>
        <w:spacing w:after="0" w:line="360" w:lineRule="auto"/>
        <w:jc w:val="center"/>
        <w:rPr>
          <w:rFonts w:ascii="AcadNusx" w:hAnsi="AcadNusx"/>
          <w:b/>
          <w:lang w:val="ka-GE"/>
        </w:rPr>
      </w:pPr>
    </w:p>
    <w:p w14:paraId="1CF7D01D" w14:textId="77777777" w:rsidR="001F6753" w:rsidRPr="00AF0657" w:rsidRDefault="001F6753" w:rsidP="00665C42">
      <w:pPr>
        <w:spacing w:after="0" w:line="360" w:lineRule="auto"/>
        <w:jc w:val="center"/>
        <w:rPr>
          <w:rFonts w:ascii="AcadNusx" w:hAnsi="AcadNusx"/>
          <w:b/>
          <w:lang w:val="ka-GE"/>
        </w:rPr>
      </w:pPr>
    </w:p>
    <w:p w14:paraId="248DF051" w14:textId="2996B18F" w:rsidR="00277B37" w:rsidRDefault="00277B37" w:rsidP="00F827AD">
      <w:pPr>
        <w:spacing w:after="0" w:line="360" w:lineRule="auto"/>
        <w:jc w:val="center"/>
        <w:rPr>
          <w:rFonts w:ascii="Sylfaen" w:hAnsi="Sylfaen"/>
          <w:b/>
          <w:lang w:val="ka-GE"/>
        </w:rPr>
      </w:pPr>
    </w:p>
    <w:p w14:paraId="152686A1" w14:textId="77777777" w:rsidR="00072F03" w:rsidRPr="007B0071" w:rsidRDefault="00072F03" w:rsidP="00F827AD">
      <w:pPr>
        <w:spacing w:after="0" w:line="360" w:lineRule="auto"/>
        <w:jc w:val="center"/>
        <w:rPr>
          <w:rFonts w:ascii="Sylfaen" w:hAnsi="Sylfaen"/>
          <w:b/>
          <w:lang w:val="ka-GE"/>
        </w:rPr>
      </w:pPr>
    </w:p>
    <w:p w14:paraId="580D4E90" w14:textId="08B70B62" w:rsidR="00665C42" w:rsidRPr="00AF0657" w:rsidRDefault="00665C42" w:rsidP="009D07D1">
      <w:pPr>
        <w:spacing w:after="0" w:line="360" w:lineRule="auto"/>
        <w:jc w:val="center"/>
        <w:rPr>
          <w:rFonts w:ascii="AcadNusx" w:hAnsi="AcadNusx"/>
          <w:b/>
          <w:lang w:val="ka-GE"/>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1B055A" w:rsidRPr="007B0071">
        <w:rPr>
          <w:rFonts w:ascii="Sylfaen" w:hAnsi="Sylfaen"/>
          <w:b/>
          <w:lang w:val="ka-GE"/>
        </w:rPr>
        <w:t>შესყიდვის ობიექტის დასახელება</w:t>
      </w:r>
    </w:p>
    <w:p w14:paraId="6612247C" w14:textId="4901BFE2" w:rsidR="007D0C6C" w:rsidRDefault="00D30223" w:rsidP="00DE5EA9">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AF0657">
        <w:rPr>
          <w:rFonts w:ascii="Arial" w:hAnsi="Arial" w:cs="Arial"/>
          <w:lang w:val="ka-GE"/>
        </w:rPr>
        <w:t>(</w:t>
      </w:r>
      <w:r w:rsidR="00713EFC" w:rsidRPr="00DE5EA9">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AF0657">
        <w:rPr>
          <w:rFonts w:ascii="Arial" w:hAnsi="Arial" w:cs="Arial"/>
          <w:lang w:val="ka-GE"/>
        </w:rPr>
        <w:t>)</w:t>
      </w:r>
      <w:r w:rsidR="008A3D36" w:rsidRPr="00AF0657">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BF4AE9">
        <w:rPr>
          <w:rFonts w:ascii="Sylfaen" w:hAnsi="Sylfaen" w:cs="Sylfaen"/>
          <w:lang w:val="ka-GE"/>
        </w:rPr>
        <w:t>ისან</w:t>
      </w:r>
      <w:r w:rsidR="00962372">
        <w:rPr>
          <w:rFonts w:ascii="Sylfaen" w:hAnsi="Sylfaen" w:cs="Sylfaen"/>
          <w:lang w:val="ka-GE"/>
        </w:rPr>
        <w:t xml:space="preserve">ი-სამგორის რაიონში, </w:t>
      </w:r>
      <w:r w:rsidR="00072F03" w:rsidRPr="00072F03">
        <w:rPr>
          <w:rFonts w:ascii="Sylfaen" w:hAnsi="Sylfaen" w:cs="Sylfaen"/>
          <w:lang w:val="ka-GE"/>
        </w:rPr>
        <w:t xml:space="preserve">ლოჭინოს ხაზზე აღრიცხვის კვანძების მოწყობის </w:t>
      </w:r>
      <w:r w:rsidR="00C7542B" w:rsidRPr="00C7542B">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20C87232" w14:textId="77777777" w:rsidR="004A02D2" w:rsidRPr="00770049" w:rsidRDefault="004A02D2" w:rsidP="00DE5EA9">
      <w:pPr>
        <w:spacing w:after="0" w:line="240" w:lineRule="auto"/>
        <w:jc w:val="both"/>
        <w:rPr>
          <w:rFonts w:ascii="Sylfaen" w:hAnsi="Sylfaen" w:cs="Sylfaen"/>
          <w:sz w:val="10"/>
        </w:rPr>
      </w:pPr>
    </w:p>
    <w:p w14:paraId="6E601724" w14:textId="0F33FC53" w:rsidR="004A02D2" w:rsidRPr="004A02D2" w:rsidRDefault="004A02D2" w:rsidP="004A02D2">
      <w:pPr>
        <w:spacing w:after="0" w:line="360" w:lineRule="auto"/>
        <w:ind w:firstLine="360"/>
        <w:jc w:val="both"/>
        <w:rPr>
          <w:rFonts w:asciiTheme="minorHAnsi" w:hAnsiTheme="minorHAnsi" w:cstheme="minorHAnsi"/>
          <w:b/>
          <w:lang w:val="ka-GE"/>
        </w:rPr>
      </w:pPr>
      <w:r w:rsidRPr="004A02D2">
        <w:rPr>
          <w:rFonts w:ascii="Sylfaen" w:hAnsi="Sylfaen" w:cs="Sylfaen"/>
          <w:b/>
          <w:lang w:val="ka-GE"/>
        </w:rPr>
        <w:t>კონკურსი</w:t>
      </w:r>
      <w:r w:rsidRPr="004A02D2">
        <w:rPr>
          <w:rFonts w:asciiTheme="minorHAnsi" w:hAnsiTheme="minorHAnsi" w:cstheme="minorHAnsi"/>
          <w:b/>
          <w:lang w:val="ka-GE"/>
        </w:rPr>
        <w:t xml:space="preserve"> </w:t>
      </w:r>
      <w:r w:rsidRPr="004A02D2">
        <w:rPr>
          <w:rFonts w:ascii="Sylfaen" w:hAnsi="Sylfaen" w:cs="Sylfaen"/>
          <w:b/>
          <w:lang w:val="ka-GE"/>
        </w:rPr>
        <w:t>ტარ</w:t>
      </w:r>
      <w:r w:rsidRPr="003B7F34">
        <w:rPr>
          <w:rFonts w:ascii="Sylfaen" w:hAnsi="Sylfaen" w:cs="Sylfaen"/>
          <w:b/>
          <w:lang w:val="ka-GE"/>
        </w:rPr>
        <w:t>დება</w:t>
      </w:r>
      <w:r w:rsidRPr="003B7F34">
        <w:rPr>
          <w:rFonts w:asciiTheme="minorHAnsi" w:hAnsiTheme="minorHAnsi" w:cstheme="minorHAnsi"/>
          <w:b/>
          <w:lang w:val="ka-GE"/>
        </w:rPr>
        <w:t xml:space="preserve"> </w:t>
      </w:r>
      <w:r w:rsidR="00072F03">
        <w:rPr>
          <w:rFonts w:ascii="Sylfaen" w:hAnsi="Sylfaen" w:cstheme="minorHAnsi"/>
          <w:b/>
          <w:lang w:val="ka-GE"/>
        </w:rPr>
        <w:t>4</w:t>
      </w:r>
      <w:r w:rsidRPr="004A02D2">
        <w:rPr>
          <w:rFonts w:asciiTheme="minorHAnsi" w:hAnsiTheme="minorHAnsi" w:cstheme="minorHAnsi"/>
          <w:b/>
          <w:lang w:val="ka-GE"/>
        </w:rPr>
        <w:t xml:space="preserve"> </w:t>
      </w:r>
      <w:r w:rsidRPr="004A02D2">
        <w:rPr>
          <w:rFonts w:ascii="Sylfaen" w:hAnsi="Sylfaen" w:cs="Sylfaen"/>
          <w:b/>
          <w:lang w:val="ka-GE"/>
        </w:rPr>
        <w:t>ლოტად</w:t>
      </w:r>
      <w:r w:rsidR="00C652F8">
        <w:rPr>
          <w:rFonts w:ascii="Sylfaen" w:hAnsi="Sylfaen" w:cs="Sylfaen"/>
          <w:b/>
          <w:lang w:val="ka-GE"/>
        </w:rPr>
        <w:t xml:space="preserve"> შემდეგ პროექტებზე</w:t>
      </w:r>
      <w:r w:rsidRPr="004A02D2">
        <w:rPr>
          <w:rFonts w:asciiTheme="minorHAnsi" w:hAnsiTheme="minorHAnsi" w:cstheme="minorHAnsi"/>
          <w:b/>
          <w:lang w:val="ka-GE"/>
        </w:rPr>
        <w:t xml:space="preserve">: </w:t>
      </w:r>
    </w:p>
    <w:p w14:paraId="2FA05CDF" w14:textId="60ED9AE7" w:rsidR="00072F03" w:rsidRPr="00072F03" w:rsidRDefault="00962372" w:rsidP="00072F03">
      <w:pPr>
        <w:pStyle w:val="ListParagraph"/>
        <w:numPr>
          <w:ilvl w:val="0"/>
          <w:numId w:val="7"/>
        </w:numPr>
        <w:spacing w:after="0" w:line="240" w:lineRule="auto"/>
        <w:ind w:right="90"/>
        <w:jc w:val="both"/>
        <w:rPr>
          <w:rFonts w:ascii="Sylfaen" w:hAnsi="Sylfaen" w:cs="Sylfaen"/>
          <w:b/>
          <w:u w:val="single"/>
          <w:lang w:val="ka-GE"/>
        </w:rPr>
      </w:pPr>
      <w:r>
        <w:rPr>
          <w:rFonts w:ascii="Sylfaen" w:hAnsi="Sylfaen" w:cs="Sylfaen"/>
          <w:b/>
          <w:u w:val="single"/>
          <w:lang w:val="ka-GE"/>
        </w:rPr>
        <w:t>ლოჭინოს წყალმდენზე D=600 მმ</w:t>
      </w:r>
      <w:r w:rsidR="00072F03" w:rsidRPr="00072F03">
        <w:rPr>
          <w:rFonts w:ascii="Sylfaen" w:hAnsi="Sylfaen" w:cs="Sylfaen"/>
          <w:b/>
          <w:u w:val="single"/>
          <w:lang w:val="ka-GE"/>
        </w:rPr>
        <w:t xml:space="preserve"> მარცხენა ქსელზე ნივუსის ჭის მოწყობა</w:t>
      </w:r>
    </w:p>
    <w:p w14:paraId="3617A251" w14:textId="699D74F9" w:rsidR="00072F03" w:rsidRPr="00072F03" w:rsidRDefault="00962372" w:rsidP="00072F03">
      <w:pPr>
        <w:pStyle w:val="ListParagraph"/>
        <w:numPr>
          <w:ilvl w:val="0"/>
          <w:numId w:val="7"/>
        </w:numPr>
        <w:spacing w:after="0" w:line="240" w:lineRule="auto"/>
        <w:ind w:right="90"/>
        <w:jc w:val="both"/>
        <w:rPr>
          <w:rFonts w:ascii="Sylfaen" w:hAnsi="Sylfaen" w:cs="Sylfaen"/>
          <w:b/>
          <w:u w:val="single"/>
          <w:lang w:val="ka-GE"/>
        </w:rPr>
      </w:pPr>
      <w:r>
        <w:rPr>
          <w:rFonts w:ascii="Sylfaen" w:hAnsi="Sylfaen" w:cs="Sylfaen"/>
          <w:b/>
          <w:u w:val="single"/>
          <w:lang w:val="ka-GE"/>
        </w:rPr>
        <w:t>ლოჭინოს წყალმდენზე D=600 მმ</w:t>
      </w:r>
      <w:r w:rsidR="00072F03" w:rsidRPr="00072F03">
        <w:rPr>
          <w:rFonts w:ascii="Sylfaen" w:hAnsi="Sylfaen" w:cs="Sylfaen"/>
          <w:b/>
          <w:u w:val="single"/>
          <w:lang w:val="ka-GE"/>
        </w:rPr>
        <w:t xml:space="preserve"> მარჯვენა ქსელზე ნივუსის ჭის მოწყობა</w:t>
      </w:r>
    </w:p>
    <w:p w14:paraId="43BAC5F5" w14:textId="24A4FCEA" w:rsidR="00072F03" w:rsidRPr="00072F03" w:rsidRDefault="00072F03" w:rsidP="00072F03">
      <w:pPr>
        <w:pStyle w:val="ListParagraph"/>
        <w:numPr>
          <w:ilvl w:val="0"/>
          <w:numId w:val="7"/>
        </w:numPr>
        <w:spacing w:after="0" w:line="240" w:lineRule="auto"/>
        <w:ind w:right="90"/>
        <w:jc w:val="both"/>
        <w:rPr>
          <w:rFonts w:ascii="Sylfaen" w:hAnsi="Sylfaen" w:cs="Sylfaen"/>
          <w:b/>
          <w:u w:val="single"/>
          <w:lang w:val="ka-GE"/>
        </w:rPr>
      </w:pPr>
      <w:r w:rsidRPr="00072F03">
        <w:rPr>
          <w:rFonts w:ascii="Sylfaen" w:hAnsi="Sylfaen" w:cs="Sylfaen"/>
          <w:b/>
          <w:u w:val="single"/>
          <w:lang w:val="ka-GE"/>
        </w:rPr>
        <w:t>აეროპორტის მიმდება</w:t>
      </w:r>
      <w:r w:rsidR="00962372">
        <w:rPr>
          <w:rFonts w:ascii="Sylfaen" w:hAnsi="Sylfaen" w:cs="Sylfaen"/>
          <w:b/>
          <w:u w:val="single"/>
          <w:lang w:val="ka-GE"/>
        </w:rPr>
        <w:t>რედ ლოჭინოს წყალმდენზე D=600 მმ</w:t>
      </w:r>
      <w:r w:rsidRPr="00072F03">
        <w:rPr>
          <w:rFonts w:ascii="Sylfaen" w:hAnsi="Sylfaen" w:cs="Sylfaen"/>
          <w:b/>
          <w:u w:val="single"/>
          <w:lang w:val="ka-GE"/>
        </w:rPr>
        <w:t xml:space="preserve"> მარცხენა ქსელზე ნივუსის ჭის მოწყობა</w:t>
      </w:r>
    </w:p>
    <w:p w14:paraId="7F0BF45B" w14:textId="50353679" w:rsidR="00905954" w:rsidRPr="00072F03" w:rsidRDefault="00072F03" w:rsidP="00072F03">
      <w:pPr>
        <w:pStyle w:val="ListParagraph"/>
        <w:numPr>
          <w:ilvl w:val="0"/>
          <w:numId w:val="7"/>
        </w:numPr>
        <w:spacing w:after="0" w:line="240" w:lineRule="auto"/>
        <w:ind w:right="90"/>
        <w:jc w:val="both"/>
        <w:rPr>
          <w:rFonts w:ascii="Sylfaen" w:hAnsi="Sylfaen"/>
          <w:b/>
          <w:lang w:val="ka-GE"/>
        </w:rPr>
      </w:pPr>
      <w:r w:rsidRPr="00072F03">
        <w:rPr>
          <w:rFonts w:ascii="Sylfaen" w:hAnsi="Sylfaen" w:cs="Sylfaen"/>
          <w:b/>
          <w:u w:val="single"/>
          <w:lang w:val="ka-GE"/>
        </w:rPr>
        <w:t>აეროპორტის მიმდება</w:t>
      </w:r>
      <w:r w:rsidR="00962372">
        <w:rPr>
          <w:rFonts w:ascii="Sylfaen" w:hAnsi="Sylfaen" w:cs="Sylfaen"/>
          <w:b/>
          <w:u w:val="single"/>
          <w:lang w:val="ka-GE"/>
        </w:rPr>
        <w:t>რედ ლოჭინოს წყალმდენზე D=600 მმ</w:t>
      </w:r>
      <w:r w:rsidRPr="00072F03">
        <w:rPr>
          <w:rFonts w:ascii="Sylfaen" w:hAnsi="Sylfaen" w:cs="Sylfaen"/>
          <w:b/>
          <w:u w:val="single"/>
          <w:lang w:val="ka-GE"/>
        </w:rPr>
        <w:t xml:space="preserve"> მარჯვენა ქსელზე ნივუსის ჭის მოწყობა</w:t>
      </w:r>
    </w:p>
    <w:p w14:paraId="199FF72E" w14:textId="77777777" w:rsidR="00072F03" w:rsidRPr="00770049" w:rsidRDefault="00072F03" w:rsidP="00072F03">
      <w:pPr>
        <w:pStyle w:val="ListParagraph"/>
        <w:spacing w:after="0" w:line="240" w:lineRule="auto"/>
        <w:ind w:right="90"/>
        <w:jc w:val="both"/>
        <w:rPr>
          <w:rFonts w:ascii="Sylfaen" w:hAnsi="Sylfaen"/>
          <w:b/>
          <w:sz w:val="16"/>
          <w:lang w:val="ka-GE"/>
        </w:rPr>
      </w:pPr>
    </w:p>
    <w:p w14:paraId="42C81158" w14:textId="7BBC95F0" w:rsidR="001B055A" w:rsidRPr="007B0071" w:rsidRDefault="007E2772" w:rsidP="00DE5EA9">
      <w:pPr>
        <w:spacing w:after="0" w:line="240" w:lineRule="auto"/>
        <w:ind w:right="90"/>
        <w:jc w:val="both"/>
        <w:rPr>
          <w:rFonts w:ascii="Sylfaen" w:hAnsi="Sylfaen"/>
          <w:b/>
          <w:lang w:val="ka-GE"/>
        </w:rPr>
      </w:pPr>
      <w:r>
        <w:rPr>
          <w:rFonts w:ascii="Sylfaen" w:hAnsi="Sylfaen"/>
          <w:b/>
          <w:lang w:val="ka-GE"/>
        </w:rPr>
        <w:t>1.2</w:t>
      </w:r>
      <w:r w:rsidR="00DE5EA9" w:rsidRPr="004A02D2">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DE5EA9">
      <w:pPr>
        <w:spacing w:after="0" w:line="240" w:lineRule="auto"/>
        <w:jc w:val="both"/>
        <w:rPr>
          <w:rFonts w:ascii="Sylfaen" w:hAnsi="Sylfaen" w:cs="Sylfaen"/>
          <w:lang w:val="ka-GE"/>
        </w:rPr>
      </w:pPr>
    </w:p>
    <w:p w14:paraId="52B00083" w14:textId="4663290F" w:rsidR="00DB5C8D" w:rsidRDefault="00BF4AE9" w:rsidP="00DE5EA9">
      <w:pPr>
        <w:spacing w:after="0" w:line="240" w:lineRule="auto"/>
        <w:jc w:val="both"/>
        <w:rPr>
          <w:rFonts w:ascii="Sylfaen" w:hAnsi="Sylfaen" w:cs="Sylfaen"/>
          <w:lang w:val="ka-GE"/>
        </w:rPr>
      </w:pPr>
      <w:r w:rsidRPr="00BF4AE9">
        <w:rPr>
          <w:rFonts w:ascii="Sylfaen" w:hAnsi="Sylfaen" w:cs="Sylfaen"/>
          <w:lang w:val="ka-GE"/>
        </w:rPr>
        <w:t xml:space="preserve">ისან-სამგორის რაიონში,  </w:t>
      </w:r>
      <w:r w:rsidR="00072F03" w:rsidRPr="00072F03">
        <w:rPr>
          <w:rFonts w:ascii="Sylfaen" w:hAnsi="Sylfaen" w:cs="Sylfaen"/>
          <w:lang w:val="ka-GE"/>
        </w:rPr>
        <w:t xml:space="preserve">ლოჭინოს ხაზზე აღრიცხვის კვანძების </w:t>
      </w:r>
      <w:r w:rsidR="00072F03">
        <w:rPr>
          <w:rFonts w:ascii="Sylfaen" w:hAnsi="Sylfaen" w:cs="Sylfaen"/>
          <w:lang w:val="ka-GE"/>
        </w:rPr>
        <w:t>მოწყობის</w:t>
      </w:r>
      <w:r w:rsidR="00905954" w:rsidRPr="00905954">
        <w:rPr>
          <w:rFonts w:ascii="Sylfaen" w:hAnsi="Sylfaen" w:cs="Sylfaen"/>
          <w:lang w:val="ka-GE"/>
        </w:rPr>
        <w:t xml:space="preserve"> </w:t>
      </w:r>
      <w:r w:rsidR="00C7542B">
        <w:rPr>
          <w:rFonts w:ascii="Sylfaen" w:hAnsi="Sylfaen" w:cs="Sylfaen"/>
          <w:lang w:val="ka-GE"/>
        </w:rPr>
        <w:t xml:space="preserve">სამუშაოების </w:t>
      </w:r>
      <w:r w:rsidR="00185431">
        <w:rPr>
          <w:rFonts w:ascii="Sylfaen" w:hAnsi="Sylfaen" w:cs="Sylfaen"/>
          <w:lang w:val="ka-GE"/>
        </w:rPr>
        <w:t xml:space="preserve">შესყიდვა </w:t>
      </w:r>
      <w:r w:rsidR="00C623DF">
        <w:rPr>
          <w:rFonts w:ascii="Sylfaen" w:hAnsi="Sylfaen" w:cs="Sylfaen"/>
          <w:lang w:val="ka-GE"/>
        </w:rPr>
        <w:t>4 ლოკაციისთვის.</w:t>
      </w:r>
    </w:p>
    <w:p w14:paraId="7ADF639C" w14:textId="55A913B0" w:rsidR="00CE56EA" w:rsidRPr="00770049" w:rsidRDefault="00770049" w:rsidP="00770049">
      <w:pPr>
        <w:tabs>
          <w:tab w:val="left" w:pos="1209"/>
        </w:tabs>
        <w:spacing w:after="0" w:line="240" w:lineRule="auto"/>
        <w:rPr>
          <w:rFonts w:ascii="Sylfaen" w:hAnsi="Sylfaen" w:cs="Sylfaen"/>
          <w:sz w:val="8"/>
        </w:rPr>
      </w:pPr>
      <w:r>
        <w:rPr>
          <w:rFonts w:ascii="Sylfaen" w:hAnsi="Sylfaen" w:cs="Sylfaen"/>
        </w:rPr>
        <w:tab/>
      </w:r>
    </w:p>
    <w:p w14:paraId="452BC797" w14:textId="06A0B97D" w:rsidR="00CE56EA" w:rsidRPr="001173C9"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5EF8B6C4" w14:textId="36C74EB4" w:rsidR="00CE56EA" w:rsidRDefault="00591AFD" w:rsidP="00DE5EA9">
      <w:pPr>
        <w:spacing w:after="0" w:line="240" w:lineRule="auto"/>
        <w:jc w:val="both"/>
        <w:rPr>
          <w:rFonts w:ascii="Sylfaen" w:hAnsi="Sylfaen" w:cs="Sylfaen"/>
          <w:lang w:val="ka-GE"/>
        </w:rPr>
      </w:pPr>
      <w:r>
        <w:rPr>
          <w:rFonts w:ascii="Sylfaen" w:hAnsi="Sylfaen" w:cs="Sylfaen"/>
          <w:lang w:val="ka-GE"/>
        </w:rPr>
        <w:t>-</w:t>
      </w:r>
      <w:r w:rsidR="004A02D2">
        <w:rPr>
          <w:rFonts w:ascii="Sylfaen" w:hAnsi="Sylfaen" w:cs="Sylfaen"/>
          <w:lang w:val="ka-GE"/>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CD207D">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CD207D">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DE5EA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A9B1DB8" w:rsidR="001173C9" w:rsidRDefault="00591AFD"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48130303" w14:textId="5680E78B" w:rsidR="00ED55AB" w:rsidRPr="00777DC3" w:rsidRDefault="00ED55AB" w:rsidP="00255EB0">
      <w:pPr>
        <w:spacing w:after="0" w:line="360" w:lineRule="auto"/>
        <w:jc w:val="both"/>
        <w:rPr>
          <w:rFonts w:ascii="Sylfaen" w:hAnsi="Sylfaen" w:cs="Sylfaen"/>
          <w:sz w:val="12"/>
          <w:lang w:val="ka-GE"/>
        </w:rPr>
      </w:pPr>
    </w:p>
    <w:p w14:paraId="24311423" w14:textId="6BF8BA3F" w:rsidR="00387591" w:rsidRPr="00770049" w:rsidRDefault="00950D10" w:rsidP="00F90B03">
      <w:pPr>
        <w:rPr>
          <w:rFonts w:ascii="Sylfaen" w:hAnsi="Sylfaen" w:cs="Sylfaen"/>
          <w:b/>
          <w:sz w:val="6"/>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6C57653C" w:rsidR="00392707" w:rsidRDefault="00D527CB" w:rsidP="00DE5EA9">
      <w:pPr>
        <w:jc w:val="both"/>
        <w:rPr>
          <w:rFonts w:ascii="Sylfaen" w:hAnsi="Sylfaen" w:cs="Sylfaen"/>
          <w:color w:val="222222"/>
          <w:shd w:val="clear" w:color="auto" w:fill="FFFFFF"/>
          <w:lang w:val="ka-GE"/>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2C2326">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p>
    <w:p w14:paraId="5AAAF0F3" w14:textId="71F41022" w:rsidR="00FD0815" w:rsidRPr="007B0071" w:rsidRDefault="00056A31" w:rsidP="00FD35B5">
      <w:pPr>
        <w:rPr>
          <w:rFonts w:ascii="Sylfaen" w:hAnsi="Sylfaen"/>
          <w:b/>
          <w:lang w:val="ka-GE"/>
        </w:rPr>
      </w:pPr>
      <w:bookmarkStart w:id="0" w:name="_GoBack"/>
      <w:bookmarkEnd w:id="0"/>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2DA0DD7D" w:rsidR="00392707" w:rsidRDefault="00185431" w:rsidP="00DE5EA9">
      <w:pPr>
        <w:jc w:val="both"/>
        <w:rPr>
          <w:rFonts w:ascii="Sylfaen" w:hAnsi="Sylfaen"/>
          <w:lang w:val="ka-GE"/>
        </w:rPr>
      </w:pPr>
      <w:r>
        <w:rPr>
          <w:rFonts w:ascii="Sylfaen" w:hAnsi="Sylfaen"/>
          <w:lang w:val="ka-GE"/>
        </w:rPr>
        <w:t>-</w:t>
      </w:r>
      <w:r w:rsidR="00DE5EA9">
        <w:rPr>
          <w:rFonts w:ascii="Sylfaen" w:hAnsi="Sylfaen"/>
        </w:rPr>
        <w:t xml:space="preserve"> </w:t>
      </w:r>
      <w:r w:rsidR="00392707">
        <w:rPr>
          <w:rFonts w:ascii="Sylfaen" w:hAnsi="Sylfaen"/>
          <w:lang w:val="ka-GE"/>
        </w:rPr>
        <w:t xml:space="preserve">სამუშაოები </w:t>
      </w:r>
      <w:r w:rsidR="00392707" w:rsidRPr="00D033CD">
        <w:rPr>
          <w:rFonts w:ascii="Sylfaen" w:hAnsi="Sylfaen"/>
          <w:lang w:val="ka-GE"/>
        </w:rPr>
        <w:t xml:space="preserve">უნდა განხორციელდეს </w:t>
      </w:r>
      <w:r w:rsidR="00770049">
        <w:rPr>
          <w:rFonts w:ascii="Sylfaen" w:hAnsi="Sylfaen"/>
          <w:lang w:val="ka-GE"/>
        </w:rPr>
        <w:t>ისან-სამგორი</w:t>
      </w:r>
      <w:r w:rsidR="00BF4AE9">
        <w:rPr>
          <w:rFonts w:ascii="Sylfaen" w:hAnsi="Sylfaen"/>
          <w:lang w:val="ka-GE"/>
        </w:rPr>
        <w:t>ს</w:t>
      </w:r>
      <w:r w:rsidR="00D033CD" w:rsidRPr="00D033CD">
        <w:rPr>
          <w:rFonts w:ascii="Sylfaen" w:hAnsi="Sylfaen"/>
          <w:lang w:val="ka-GE"/>
        </w:rPr>
        <w:t xml:space="preserve"> </w:t>
      </w:r>
      <w:r w:rsidR="00777DC3" w:rsidRPr="00D033CD">
        <w:rPr>
          <w:rFonts w:ascii="Sylfaen" w:hAnsi="Sylfaen"/>
          <w:lang w:val="ka-GE"/>
        </w:rPr>
        <w:t>რაიონში.</w:t>
      </w:r>
    </w:p>
    <w:p w14:paraId="1E3773B6" w14:textId="4906A268" w:rsidR="009203F4" w:rsidRDefault="00185431" w:rsidP="00DE5EA9">
      <w:pPr>
        <w:jc w:val="both"/>
        <w:rPr>
          <w:rFonts w:ascii="Sylfaen" w:hAnsi="Sylfaen"/>
          <w:lang w:val="ka-GE"/>
        </w:rPr>
      </w:pPr>
      <w:r>
        <w:rPr>
          <w:rFonts w:ascii="Sylfaen" w:hAnsi="Sylfaen"/>
          <w:lang w:val="ka-GE"/>
        </w:rPr>
        <w:t>-</w:t>
      </w:r>
      <w:r w:rsidR="00DE5EA9">
        <w:rPr>
          <w:rFonts w:ascii="Sylfaen" w:hAnsi="Sylfaen"/>
        </w:rPr>
        <w:t xml:space="preserve"> </w:t>
      </w:r>
      <w:r w:rsidR="00777DC3" w:rsidRPr="00777DC3">
        <w:rPr>
          <w:rFonts w:ascii="Sylfaen" w:hAnsi="Sylfaen"/>
          <w:lang w:val="ka-GE"/>
        </w:rPr>
        <w:t>სამუშაოს შესრულების ვადა განსაზღვრულია ტენდერზე თანდართულ „შეჯამების“ ფაილში;</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1" w:name="_Toc454818563"/>
    </w:p>
    <w:bookmarkEnd w:id="1"/>
    <w:p w14:paraId="267D4EF8" w14:textId="5A92D1CF"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4D87CAFD" w14:textId="77777777" w:rsidR="00777DC3" w:rsidRPr="00777DC3" w:rsidRDefault="00777DC3" w:rsidP="001B055A">
      <w:pPr>
        <w:spacing w:after="0" w:line="240" w:lineRule="auto"/>
        <w:jc w:val="both"/>
        <w:rPr>
          <w:rFonts w:ascii="Sylfaen" w:hAnsi="Sylfaen"/>
          <w:sz w:val="10"/>
        </w:rPr>
      </w:pPr>
    </w:p>
    <w:p w14:paraId="64F43857" w14:textId="42DC02EE"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613351">
        <w:rPr>
          <w:rFonts w:ascii="Sylfaen" w:hAnsi="Sylfaen"/>
          <w:lang w:val="ka-GE"/>
        </w:rPr>
        <w:t>უკანასკნელი 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394A43F"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686DDA01" w14:textId="77777777" w:rsidR="00777DC3" w:rsidRPr="00777DC3" w:rsidRDefault="00777DC3" w:rsidP="001B055A">
      <w:pPr>
        <w:spacing w:after="0" w:line="240" w:lineRule="auto"/>
        <w:jc w:val="both"/>
        <w:rPr>
          <w:rFonts w:ascii="Sylfaen" w:hAnsi="Sylfaen"/>
          <w:b/>
          <w:sz w:val="10"/>
          <w:lang w:val="ka-GE"/>
        </w:rPr>
      </w:pPr>
    </w:p>
    <w:p w14:paraId="57484F93" w14:textId="7B3919B7"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589C764B" w14:textId="37A36EC2" w:rsidR="00F5699C" w:rsidRDefault="00F5699C" w:rsidP="001B055A">
      <w:pPr>
        <w:spacing w:after="0" w:line="240" w:lineRule="auto"/>
        <w:jc w:val="both"/>
        <w:rPr>
          <w:rFonts w:ascii="Sylfaen" w:hAnsi="Sylfaen"/>
          <w:lang w:val="ka-GE"/>
        </w:rPr>
      </w:pPr>
    </w:p>
    <w:p w14:paraId="4842833C" w14:textId="738504DF" w:rsidR="00F5699C" w:rsidRDefault="00F5699C" w:rsidP="00F5699C">
      <w:pPr>
        <w:spacing w:after="0" w:line="240" w:lineRule="auto"/>
        <w:jc w:val="both"/>
        <w:rPr>
          <w:rFonts w:ascii="Sylfaen" w:hAnsi="Sylfaen"/>
          <w:b/>
          <w:lang w:val="ka-GE"/>
        </w:rPr>
      </w:pPr>
      <w:r>
        <w:rPr>
          <w:rFonts w:ascii="Sylfaen" w:hAnsi="Sylfaen" w:cs="Sylfaen"/>
          <w:b/>
          <w:lang w:val="ka-GE"/>
        </w:rPr>
        <w:t xml:space="preserve">1.8 </w:t>
      </w:r>
      <w:r w:rsidRPr="007B0071">
        <w:rPr>
          <w:rFonts w:ascii="Sylfaen" w:hAnsi="Sylfaen" w:cs="Sylfaen"/>
          <w:b/>
          <w:lang w:val="ka-GE"/>
        </w:rPr>
        <w:t xml:space="preserve"> </w:t>
      </w:r>
      <w:r w:rsidRPr="007B0071">
        <w:rPr>
          <w:rFonts w:ascii="Sylfaen" w:hAnsi="Sylfaen"/>
          <w:b/>
          <w:lang w:val="ka-GE"/>
        </w:rPr>
        <w:t>ხელშეკრულების შესრულების უზრუნველყოფის გარანტია</w:t>
      </w:r>
    </w:p>
    <w:p w14:paraId="5118D3D3" w14:textId="77777777" w:rsidR="00777DC3" w:rsidRPr="00777DC3" w:rsidRDefault="00777DC3" w:rsidP="00F5699C">
      <w:pPr>
        <w:spacing w:after="0" w:line="240" w:lineRule="auto"/>
        <w:jc w:val="both"/>
        <w:rPr>
          <w:rFonts w:ascii="Sylfaen" w:hAnsi="Sylfaen"/>
          <w:b/>
          <w:sz w:val="12"/>
          <w:lang w:val="ka-GE"/>
        </w:rPr>
      </w:pPr>
    </w:p>
    <w:p w14:paraId="13DCDEDF" w14:textId="0A9BE10A" w:rsidR="00F5699C" w:rsidRDefault="00F5699C" w:rsidP="00F5699C">
      <w:pPr>
        <w:pStyle w:val="CommentText"/>
        <w:jc w:val="both"/>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w:t>
      </w:r>
      <w:r>
        <w:rPr>
          <w:rFonts w:ascii="Sylfaen" w:hAnsi="Sylfaen"/>
          <w:sz w:val="22"/>
          <w:szCs w:val="22"/>
          <w:lang w:val="ka-GE"/>
        </w:rPr>
        <w:t>„უზრუნველყოფის</w:t>
      </w:r>
      <w:r w:rsidRPr="007B0071">
        <w:rPr>
          <w:rFonts w:ascii="Sylfaen" w:hAnsi="Sylfaen"/>
          <w:sz w:val="22"/>
          <w:szCs w:val="22"/>
          <w:lang w:val="ka-GE"/>
        </w:rPr>
        <w:t xml:space="preserve"> გარანტია“ </w:t>
      </w:r>
      <w:r>
        <w:rPr>
          <w:rFonts w:ascii="Sylfaen" w:hAnsi="Sylfaen"/>
          <w:sz w:val="22"/>
          <w:szCs w:val="22"/>
          <w:lang w:val="ka-GE"/>
        </w:rPr>
        <w:t xml:space="preserve">ხელშეკრულების ჯამური ღირებულების 5%-ის </w:t>
      </w:r>
      <w:r w:rsidRPr="007B0071">
        <w:rPr>
          <w:rFonts w:ascii="Sylfaen" w:hAnsi="Sylfaen"/>
          <w:sz w:val="22"/>
          <w:szCs w:val="22"/>
          <w:lang w:val="ka-GE"/>
        </w:rPr>
        <w:t>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w:t>
      </w:r>
      <w:r>
        <w:rPr>
          <w:rFonts w:ascii="Sylfaen" w:hAnsi="Sylfaen"/>
          <w:sz w:val="22"/>
          <w:szCs w:val="22"/>
          <w:lang w:val="ka-GE"/>
        </w:rPr>
        <w:t xml:space="preserve"> უფლებას შეწყვიტოს ხელშეკრულება.</w:t>
      </w:r>
    </w:p>
    <w:p w14:paraId="797FB3DD" w14:textId="196C7915" w:rsidR="008D04C5" w:rsidRPr="007B0071" w:rsidRDefault="00F5699C" w:rsidP="00AA511B">
      <w:pPr>
        <w:spacing w:before="240" w:after="160"/>
        <w:jc w:val="both"/>
        <w:rPr>
          <w:rFonts w:ascii="Sylfaen" w:hAnsi="Sylfaen"/>
          <w:b/>
          <w:lang w:val="ka-GE"/>
        </w:rPr>
      </w:pPr>
      <w:r>
        <w:rPr>
          <w:rFonts w:ascii="Sylfaen" w:hAnsi="Sylfaen"/>
          <w:b/>
          <w:lang w:val="ka-GE"/>
        </w:rPr>
        <w:t>1.9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3EB72E36" w:rsidR="00B806AE" w:rsidRDefault="00387591" w:rsidP="00AA511B">
      <w:pPr>
        <w:spacing w:before="240" w:after="160"/>
        <w:jc w:val="both"/>
        <w:rPr>
          <w:rFonts w:ascii="Sylfaen" w:hAnsi="Sylfaen"/>
          <w:lang w:val="ka-GE"/>
        </w:rPr>
      </w:pPr>
      <w:r w:rsidRPr="007B0071">
        <w:rPr>
          <w:rFonts w:ascii="Sylfaen" w:hAnsi="Sylfaen"/>
          <w:lang w:val="ka-GE"/>
        </w:rPr>
        <w:t>1.</w:t>
      </w:r>
      <w:r w:rsidR="00DE5EA9">
        <w:rPr>
          <w:rFonts w:ascii="Sylfaen" w:hAnsi="Sylfaen"/>
        </w:rPr>
        <w:t xml:space="preserve"> </w:t>
      </w:r>
      <w:r w:rsidR="002C2326">
        <w:rPr>
          <w:rFonts w:ascii="Sylfaen" w:hAnsi="Sylfaen"/>
          <w:lang w:val="ka-GE"/>
        </w:rPr>
        <w:t>ხარჯთაღრიცხვები</w:t>
      </w:r>
      <w:r w:rsidR="001466B2">
        <w:rPr>
          <w:rFonts w:ascii="Sylfaen" w:hAnsi="Sylfaen"/>
          <w:lang w:val="ka-GE"/>
        </w:rPr>
        <w:t xml:space="preserve"> ტენდერზე თანდართული ფორმით</w:t>
      </w:r>
      <w:r w:rsidR="002C2326">
        <w:rPr>
          <w:rFonts w:ascii="Sylfaen" w:hAnsi="Sylfaen"/>
          <w:lang w:val="ka-GE"/>
        </w:rPr>
        <w:t xml:space="preserve"> (ექსელში)</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3E33A6EB" w14:textId="6644C960" w:rsidR="00C7542B" w:rsidRPr="00DE5EA9" w:rsidRDefault="00C7542B" w:rsidP="00CF7A57">
      <w:pPr>
        <w:rPr>
          <w:rFonts w:ascii="Sylfaen" w:hAnsi="Sylfaen"/>
        </w:rPr>
      </w:pPr>
      <w:r>
        <w:rPr>
          <w:rFonts w:ascii="Sylfaen" w:hAnsi="Sylfaen"/>
          <w:lang w:val="ka-GE"/>
        </w:rPr>
        <w:t>2</w:t>
      </w:r>
      <w:r w:rsidR="00A56EFE">
        <w:rPr>
          <w:rFonts w:ascii="Sylfaen" w:hAnsi="Sylfaen"/>
          <w:lang w:val="ka-GE"/>
        </w:rPr>
        <w:t>.</w:t>
      </w:r>
      <w:r>
        <w:rPr>
          <w:rFonts w:ascii="Sylfaen" w:hAnsi="Sylfaen"/>
        </w:rPr>
        <w:t xml:space="preserve"> </w:t>
      </w:r>
      <w:r>
        <w:rPr>
          <w:rFonts w:ascii="Sylfaen" w:hAnsi="Sylfaen"/>
          <w:lang w:val="ka-GE"/>
        </w:rPr>
        <w:t>ინფორმაცია სამუშაოს შესრულების ვადების შესახებ</w:t>
      </w:r>
      <w:r w:rsidR="002C2326">
        <w:rPr>
          <w:rFonts w:ascii="Sylfaen" w:hAnsi="Sylfaen"/>
          <w:lang w:val="ka-GE"/>
        </w:rPr>
        <w:t xml:space="preserve"> (შეჯამების ფაილი)</w:t>
      </w:r>
      <w:r w:rsidR="00DE5EA9">
        <w:rPr>
          <w:rFonts w:ascii="Sylfaen" w:hAnsi="Sylfaen"/>
        </w:rPr>
        <w:t>;</w:t>
      </w:r>
    </w:p>
    <w:p w14:paraId="0B414E8B" w14:textId="683D992B" w:rsidR="002C42C6" w:rsidRDefault="00C7542B" w:rsidP="00CF7A57">
      <w:pPr>
        <w:rPr>
          <w:rFonts w:ascii="Sylfaen" w:hAnsi="Sylfaen"/>
          <w:lang w:val="ka-GE"/>
        </w:rPr>
      </w:pPr>
      <w:r>
        <w:rPr>
          <w:rFonts w:ascii="Sylfaen" w:hAnsi="Sylfaen"/>
          <w:lang w:val="ka-GE"/>
        </w:rPr>
        <w:t>3.</w:t>
      </w:r>
      <w:r w:rsidR="00DE5EA9">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1BB2E561" w:rsidR="009634B1" w:rsidRPr="009634B1" w:rsidRDefault="00C7542B" w:rsidP="009634B1">
      <w:pPr>
        <w:spacing w:after="0" w:line="360" w:lineRule="auto"/>
        <w:jc w:val="both"/>
        <w:rPr>
          <w:rFonts w:ascii="Sylfaen" w:hAnsi="Sylfaen" w:cstheme="minorHAnsi"/>
          <w:b/>
          <w:sz w:val="20"/>
          <w:szCs w:val="20"/>
          <w:lang w:val="ka-GE"/>
        </w:rPr>
      </w:pPr>
      <w:r>
        <w:rPr>
          <w:rFonts w:ascii="Sylfaen" w:hAnsi="Sylfaen"/>
          <w:lang w:val="ka-GE"/>
        </w:rPr>
        <w:t>4</w:t>
      </w:r>
      <w:r w:rsidR="009634B1" w:rsidRPr="009634B1">
        <w:rPr>
          <w:rFonts w:ascii="Sylfaen" w:hAnsi="Sylfaen"/>
          <w:lang w:val="ka-GE"/>
        </w:rPr>
        <w:t>.</w:t>
      </w:r>
      <w:r w:rsidR="00DE5EA9">
        <w:rPr>
          <w:rFonts w:ascii="Sylfaen" w:hAnsi="Sylfaen"/>
        </w:rPr>
        <w:t xml:space="preserve"> </w:t>
      </w:r>
      <w:r w:rsidR="009634B1" w:rsidRPr="009634B1">
        <w:rPr>
          <w:rFonts w:ascii="Sylfaen" w:hAnsi="Sylfaen"/>
          <w:lang w:val="ka-GE"/>
        </w:rPr>
        <w:t>სრულად შევსებული სამუშაო გეგმა-გრაფიკ</w:t>
      </w:r>
      <w:r w:rsidR="002C2326">
        <w:rPr>
          <w:rFonts w:ascii="Sylfaen" w:hAnsi="Sylfaen"/>
          <w:lang w:val="ka-GE"/>
        </w:rPr>
        <w:t>ებ</w:t>
      </w:r>
      <w:r w:rsidR="009634B1" w:rsidRPr="009634B1">
        <w:rPr>
          <w:rFonts w:ascii="Sylfaen" w:hAnsi="Sylfaen"/>
          <w:lang w:val="ka-GE"/>
        </w:rPr>
        <w:t xml:space="preserve">ი </w:t>
      </w:r>
      <w:r w:rsidR="00777DC3"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368145C0" w:rsidR="009F003A" w:rsidRDefault="00C7542B" w:rsidP="00DE5EA9">
      <w:pPr>
        <w:jc w:val="both"/>
        <w:rPr>
          <w:rFonts w:ascii="Sylfaen" w:hAnsi="Sylfaen"/>
          <w:lang w:val="ka-GE"/>
        </w:rPr>
      </w:pPr>
      <w:r>
        <w:rPr>
          <w:rFonts w:ascii="Sylfaen" w:hAnsi="Sylfaen"/>
        </w:rPr>
        <w:t>5</w:t>
      </w:r>
      <w:r w:rsidR="00DB4B6C">
        <w:rPr>
          <w:rFonts w:ascii="Sylfaen" w:hAnsi="Sylfaen"/>
        </w:rPr>
        <w:t>.</w:t>
      </w:r>
      <w:r w:rsidR="00DE5EA9">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537783E" w14:textId="67962606" w:rsidR="00E07AEE" w:rsidRDefault="00C7542B" w:rsidP="00DE5EA9">
      <w:pPr>
        <w:jc w:val="both"/>
        <w:rPr>
          <w:rFonts w:ascii="Sylfaen" w:hAnsi="Sylfaen"/>
          <w:lang w:val="ka-GE"/>
        </w:rPr>
      </w:pPr>
      <w:r>
        <w:rPr>
          <w:rFonts w:ascii="Sylfaen" w:hAnsi="Sylfaen"/>
          <w:lang w:val="ka-GE"/>
        </w:rPr>
        <w:t>6</w:t>
      </w:r>
      <w:r w:rsidR="00E07AEE">
        <w:rPr>
          <w:rFonts w:ascii="Sylfaen" w:hAnsi="Sylfaen"/>
          <w:lang w:val="ka-GE"/>
        </w:rPr>
        <w:t>.</w:t>
      </w:r>
      <w:r w:rsidR="00DE5EA9">
        <w:rPr>
          <w:rFonts w:ascii="Sylfaen" w:hAnsi="Sylfaen"/>
        </w:rPr>
        <w:t xml:space="preserve"> </w:t>
      </w:r>
      <w:r w:rsidR="00E07AEE">
        <w:rPr>
          <w:rFonts w:ascii="Sylfaen" w:hAnsi="Sylfaen"/>
          <w:lang w:val="ka-GE"/>
        </w:rPr>
        <w:t>ტენდერზე თანდართული ხელმოწერილი „კონტრაქტორის განაცხადი“</w:t>
      </w:r>
      <w:r w:rsidR="003233D9">
        <w:rPr>
          <w:rFonts w:ascii="Sylfaen" w:hAnsi="Sylfaen"/>
          <w:lang w:val="ka-GE"/>
        </w:rPr>
        <w:t>;</w:t>
      </w:r>
    </w:p>
    <w:p w14:paraId="4E02DAB1" w14:textId="0ED0775E" w:rsidR="001173C9" w:rsidRPr="007B0071" w:rsidRDefault="00C7542B" w:rsidP="00DE5EA9">
      <w:pPr>
        <w:jc w:val="both"/>
        <w:rPr>
          <w:rFonts w:ascii="Sylfaen" w:hAnsi="Sylfaen"/>
          <w:lang w:val="ka-GE"/>
        </w:rPr>
      </w:pPr>
      <w:r>
        <w:rPr>
          <w:rFonts w:ascii="Sylfaen" w:hAnsi="Sylfaen"/>
          <w:lang w:val="ka-GE"/>
        </w:rPr>
        <w:t>7</w:t>
      </w:r>
      <w:r w:rsidR="001173C9">
        <w:rPr>
          <w:rFonts w:ascii="Sylfaen" w:hAnsi="Sylfaen"/>
          <w:lang w:val="ka-GE"/>
        </w:rPr>
        <w:t>.</w:t>
      </w:r>
      <w:r w:rsidR="00DE5EA9">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05E822B3" w14:textId="77777777" w:rsidR="00BF4AE9" w:rsidRDefault="00BF4AE9" w:rsidP="00BF4AE9">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3587D63D" w14:textId="49C16CFD" w:rsidR="00BF4AE9" w:rsidRPr="00CF5912" w:rsidRDefault="00BF4AE9" w:rsidP="00BF4AE9">
      <w:pPr>
        <w:spacing w:after="0" w:line="240" w:lineRule="auto"/>
        <w:rPr>
          <w:rFonts w:asciiTheme="minorHAnsi" w:hAnsiTheme="minorHAnsi" w:cstheme="minorHAnsi"/>
          <w:b/>
          <w:sz w:val="20"/>
          <w:szCs w:val="20"/>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Pr>
          <w:rFonts w:ascii="Sylfaen" w:hAnsi="Sylfaen" w:cs="Sylfaen"/>
          <w:b/>
          <w:sz w:val="20"/>
          <w:szCs w:val="20"/>
          <w:lang w:val="ka-GE"/>
        </w:rPr>
        <w:t>2023</w:t>
      </w:r>
      <w:r w:rsidRPr="006E65AF">
        <w:rPr>
          <w:rFonts w:ascii="Sylfaen" w:hAnsi="Sylfaen" w:cs="Sylfaen"/>
          <w:b/>
          <w:sz w:val="20"/>
          <w:szCs w:val="20"/>
          <w:lang w:val="ka-GE"/>
        </w:rPr>
        <w:t xml:space="preserve"> </w:t>
      </w:r>
      <w:r w:rsidRPr="00F7798A">
        <w:rPr>
          <w:rFonts w:ascii="Sylfaen" w:hAnsi="Sylfaen" w:cs="Sylfaen"/>
          <w:b/>
          <w:sz w:val="20"/>
          <w:szCs w:val="20"/>
          <w:lang w:val="ka-GE"/>
        </w:rPr>
        <w:t>წლის</w:t>
      </w:r>
      <w:r w:rsidRPr="006E65AF">
        <w:rPr>
          <w:rFonts w:ascii="Sylfaen" w:hAnsi="Sylfaen" w:cs="Sylfaen"/>
          <w:b/>
          <w:sz w:val="20"/>
          <w:szCs w:val="20"/>
          <w:lang w:val="ka-GE"/>
        </w:rPr>
        <w:t xml:space="preserve"> </w:t>
      </w:r>
      <w:r w:rsidR="00B20AC7">
        <w:rPr>
          <w:rFonts w:ascii="Sylfaen" w:hAnsi="Sylfaen" w:cs="Sylfaen"/>
          <w:b/>
          <w:sz w:val="20"/>
          <w:szCs w:val="20"/>
          <w:lang w:val="ka-GE"/>
        </w:rPr>
        <w:t>10</w:t>
      </w:r>
      <w:r>
        <w:rPr>
          <w:rFonts w:ascii="Sylfaen" w:hAnsi="Sylfaen" w:cs="Sylfaen"/>
          <w:b/>
          <w:sz w:val="20"/>
          <w:szCs w:val="20"/>
          <w:lang w:val="ka-GE"/>
        </w:rPr>
        <w:t xml:space="preserve"> აპრილის</w:t>
      </w:r>
      <w:r w:rsidRPr="006E65AF">
        <w:rPr>
          <w:rFonts w:ascii="Sylfaen" w:hAnsi="Sylfaen" w:cs="Sylfaen"/>
          <w:b/>
          <w:sz w:val="20"/>
          <w:szCs w:val="20"/>
          <w:lang w:val="ka-GE"/>
        </w:rPr>
        <w:t>, 1</w:t>
      </w:r>
      <w:r>
        <w:rPr>
          <w:rFonts w:ascii="Sylfaen" w:hAnsi="Sylfaen" w:cs="Sylfaen"/>
          <w:b/>
          <w:sz w:val="20"/>
          <w:szCs w:val="20"/>
          <w:lang w:val="ka-GE"/>
        </w:rPr>
        <w:t>5</w:t>
      </w:r>
      <w:r w:rsidRPr="006E65AF">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3732B841" w14:textId="77777777" w:rsidR="00BF4AE9" w:rsidRPr="00CF5912" w:rsidRDefault="00BF4AE9" w:rsidP="00BF4AE9">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2FD36424" w14:textId="77777777" w:rsidR="00BF4AE9" w:rsidRPr="00027059" w:rsidRDefault="00BF4AE9" w:rsidP="00BF4AE9">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5BB57A57" w14:textId="77777777" w:rsidR="00BF4AE9" w:rsidRDefault="00BF4AE9" w:rsidP="00BF4AE9">
      <w:pPr>
        <w:jc w:val="both"/>
        <w:rPr>
          <w:rFonts w:ascii="Sylfaen" w:hAnsi="Sylfaen"/>
          <w:b/>
          <w:lang w:val="ka-GE"/>
        </w:rPr>
      </w:pPr>
    </w:p>
    <w:p w14:paraId="5C233D76" w14:textId="77777777" w:rsidR="00BF4AE9" w:rsidRPr="007B0071" w:rsidRDefault="00BF4AE9" w:rsidP="00BF4AE9">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ელექტრონულ ტენდერში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4EF9BA3F" w14:textId="77777777" w:rsidR="00BF4AE9" w:rsidRPr="00822939" w:rsidRDefault="00BF4AE9" w:rsidP="00BF4AE9">
      <w:pPr>
        <w:pStyle w:val="ListParagraph"/>
        <w:numPr>
          <w:ilvl w:val="1"/>
          <w:numId w:val="9"/>
        </w:numPr>
        <w:spacing w:after="0" w:line="360" w:lineRule="auto"/>
        <w:jc w:val="both"/>
        <w:rPr>
          <w:rFonts w:ascii="Sylfaen" w:hAnsi="Sylfaen"/>
          <w:b/>
          <w:lang w:val="ka-GE"/>
        </w:rPr>
      </w:pPr>
      <w:r w:rsidRPr="00822939">
        <w:rPr>
          <w:rFonts w:ascii="Sylfaen" w:hAnsi="Sylfaen" w:cs="Sylfaen"/>
          <w:b/>
          <w:lang w:val="ka-GE"/>
        </w:rPr>
        <w:t xml:space="preserve"> </w:t>
      </w:r>
      <w:r>
        <w:rPr>
          <w:rFonts w:ascii="Sylfaen" w:hAnsi="Sylfaen" w:cs="Sylfaen"/>
          <w:b/>
        </w:rPr>
        <w:t xml:space="preserve">  </w:t>
      </w:r>
      <w:r w:rsidRPr="00822939">
        <w:rPr>
          <w:rFonts w:ascii="Sylfaen" w:hAnsi="Sylfaen" w:cs="Sylfaen"/>
          <w:b/>
          <w:lang w:val="ka-GE"/>
        </w:rPr>
        <w:t>ხელშეკრულების</w:t>
      </w:r>
      <w:r>
        <w:rPr>
          <w:rFonts w:ascii="Sylfaen" w:hAnsi="Sylfaen" w:cs="Sylfaen"/>
          <w:b/>
        </w:rPr>
        <w:t xml:space="preserve"> </w:t>
      </w:r>
      <w:r>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5D6AEFAE" w14:textId="77777777" w:rsidR="00BF4AE9" w:rsidRPr="007E2772" w:rsidRDefault="00BF4AE9" w:rsidP="00BF4AE9">
      <w:pPr>
        <w:pStyle w:val="ListParagraph"/>
        <w:numPr>
          <w:ilvl w:val="2"/>
          <w:numId w:val="10"/>
        </w:numPr>
        <w:spacing w:after="0" w:line="360" w:lineRule="auto"/>
        <w:jc w:val="both"/>
        <w:rPr>
          <w:rFonts w:ascii="Sylfaen" w:eastAsiaTheme="minorHAnsi" w:hAnsi="Sylfaen"/>
          <w:sz w:val="20"/>
          <w:szCs w:val="20"/>
          <w:lang w:val="ka-GE"/>
        </w:rPr>
      </w:pPr>
      <w:r w:rsidRPr="00591AFD">
        <w:rPr>
          <w:rFonts w:ascii="Sylfaen" w:hAnsi="Sylfaen" w:cs="Sylfaen"/>
          <w:lang w:val="ka-GE"/>
        </w:rPr>
        <w:t>გამარჯვებულ კომპანიასთან გაფორმდება ხელშეკრულება წინამდებარე ელექტრონულ ტენდერზე თანდართული ხელშეკრულების ნიმუშის და სატენდერო პირობების შესაბამისად.</w:t>
      </w:r>
    </w:p>
    <w:p w14:paraId="6A79DC85" w14:textId="77777777" w:rsidR="00BF4AE9" w:rsidRPr="00F732E4" w:rsidRDefault="00BF4AE9" w:rsidP="00BF4AE9">
      <w:pPr>
        <w:pStyle w:val="ListParagraph"/>
        <w:numPr>
          <w:ilvl w:val="2"/>
          <w:numId w:val="10"/>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00DD340" w14:textId="77777777" w:rsidR="00BF4AE9" w:rsidRPr="005248B1" w:rsidRDefault="00BF4AE9" w:rsidP="00BF4AE9">
      <w:pPr>
        <w:pStyle w:val="ListParagraph"/>
        <w:spacing w:after="0" w:line="360" w:lineRule="auto"/>
        <w:ind w:left="360"/>
        <w:rPr>
          <w:rFonts w:ascii="Sylfaen" w:hAnsi="Sylfaen"/>
          <w:b/>
          <w:sz w:val="6"/>
        </w:rPr>
      </w:pPr>
    </w:p>
    <w:p w14:paraId="0D6E1E89" w14:textId="77777777" w:rsidR="00BF4AE9" w:rsidRPr="00822939" w:rsidRDefault="00BF4AE9" w:rsidP="00BF4AE9">
      <w:pPr>
        <w:pStyle w:val="ListParagraph"/>
        <w:numPr>
          <w:ilvl w:val="1"/>
          <w:numId w:val="8"/>
        </w:numPr>
        <w:spacing w:after="0" w:line="360" w:lineRule="auto"/>
        <w:ind w:left="0" w:firstLine="0"/>
        <w:rPr>
          <w:rFonts w:ascii="AcadNusx" w:eastAsiaTheme="minorHAnsi" w:hAnsi="AcadNusx"/>
          <w:sz w:val="20"/>
          <w:szCs w:val="20"/>
        </w:rPr>
      </w:pPr>
      <w:r w:rsidRPr="00822939">
        <w:rPr>
          <w:rFonts w:ascii="Sylfaen" w:hAnsi="Sylfaen"/>
          <w:b/>
          <w:lang w:val="ka-GE"/>
        </w:rPr>
        <w:t>სხვა მოთხოვნა</w:t>
      </w:r>
    </w:p>
    <w:p w14:paraId="549630E8" w14:textId="77777777" w:rsidR="00BF4AE9" w:rsidRPr="007B0071" w:rsidRDefault="00BF4AE9" w:rsidP="00BF4AE9">
      <w:pPr>
        <w:pStyle w:val="ListParagraph"/>
        <w:spacing w:after="0" w:line="360" w:lineRule="auto"/>
        <w:ind w:left="360"/>
        <w:jc w:val="both"/>
        <w:rPr>
          <w:rFonts w:ascii="AcadNusx" w:hAnsi="AcadNusx"/>
          <w:lang w:val="ka-GE"/>
        </w:rPr>
      </w:pPr>
      <w:r>
        <w:rPr>
          <w:rFonts w:ascii="Sylfaen" w:hAnsi="Sylfaen"/>
          <w:lang w:val="ka-GE"/>
        </w:rPr>
        <w:t>1.10</w:t>
      </w:r>
      <w:r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20DF0488" w14:textId="77777777" w:rsidR="00BF4AE9" w:rsidRPr="007B0071" w:rsidRDefault="00BF4AE9" w:rsidP="00BF4AE9">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26BD9D7D" w14:textId="77777777" w:rsidR="00BF4AE9" w:rsidRPr="007B0071" w:rsidRDefault="00BF4AE9" w:rsidP="00BF4AE9">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34F9435" w14:textId="77777777" w:rsidR="00BF4AE9" w:rsidRPr="00D50B27" w:rsidRDefault="00BF4AE9" w:rsidP="00BF4AE9">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2EF5A041" w14:textId="77777777" w:rsidR="00BF4AE9" w:rsidRPr="005248B1" w:rsidRDefault="00BF4AE9" w:rsidP="00BF4AE9">
      <w:pPr>
        <w:tabs>
          <w:tab w:val="left" w:pos="426"/>
        </w:tabs>
        <w:spacing w:before="120" w:after="0" w:line="360" w:lineRule="auto"/>
        <w:jc w:val="both"/>
        <w:rPr>
          <w:rFonts w:ascii="Sylfaen" w:hAnsi="Sylfaen"/>
          <w:sz w:val="2"/>
          <w:lang w:val="ka-GE"/>
        </w:rPr>
      </w:pPr>
    </w:p>
    <w:p w14:paraId="20119FC7" w14:textId="77777777" w:rsidR="00BF4AE9" w:rsidRPr="00822939" w:rsidRDefault="00BF4AE9" w:rsidP="00BF4AE9">
      <w:pPr>
        <w:pStyle w:val="ListParagraph"/>
        <w:numPr>
          <w:ilvl w:val="2"/>
          <w:numId w:val="8"/>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w:t>
      </w:r>
    </w:p>
    <w:p w14:paraId="5F2B57AE" w14:textId="77777777" w:rsidR="00BF4AE9" w:rsidRPr="00D44B99" w:rsidRDefault="00BF4AE9" w:rsidP="00BF4AE9">
      <w:pPr>
        <w:pStyle w:val="ListParagraph"/>
        <w:numPr>
          <w:ilvl w:val="2"/>
          <w:numId w:val="8"/>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Pr>
          <w:rFonts w:ascii="Sylfaen" w:hAnsi="Sylfaen"/>
          <w:lang w:val="ka-GE"/>
        </w:rPr>
        <w:t>45</w:t>
      </w:r>
      <w:r w:rsidRPr="00D44B99">
        <w:rPr>
          <w:rFonts w:ascii="Sylfaen" w:hAnsi="Sylfaen"/>
          <w:lang w:val="ka-GE"/>
        </w:rPr>
        <w:t xml:space="preserve"> </w:t>
      </w:r>
      <w:r w:rsidRPr="00D44B99">
        <w:rPr>
          <w:rFonts w:ascii="AcadNusx" w:hAnsi="AcadNusx"/>
          <w:lang w:val="ka-GE"/>
        </w:rPr>
        <w:t>(</w:t>
      </w:r>
      <w:r>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1CCF8581" w14:textId="77777777" w:rsidR="00BF4AE9" w:rsidRPr="004526FA" w:rsidRDefault="00BF4AE9" w:rsidP="00BF4AE9">
      <w:pPr>
        <w:pStyle w:val="ListParagraph"/>
        <w:numPr>
          <w:ilvl w:val="2"/>
          <w:numId w:val="8"/>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Pr="00D50B27">
        <w:rPr>
          <w:rFonts w:ascii="Sylfaen" w:hAnsi="Sylfaen"/>
          <w:lang w:val="ka-GE"/>
        </w:rPr>
        <w:t xml:space="preserve"> </w:t>
      </w:r>
      <w:r w:rsidRPr="00D50B27">
        <w:rPr>
          <w:rFonts w:ascii="Sylfaen" w:hAnsi="Sylfaen" w:cs="Sylfaen"/>
          <w:lang w:val="ka-GE"/>
        </w:rPr>
        <w:t>უფლებას</w:t>
      </w:r>
      <w:r w:rsidRPr="00D50B27">
        <w:rPr>
          <w:rFonts w:ascii="Sylfaen" w:hAnsi="Sylfaen"/>
          <w:lang w:val="ka-GE"/>
        </w:rPr>
        <w:t xml:space="preserve"> </w:t>
      </w:r>
      <w:r w:rsidRPr="00D50B27">
        <w:rPr>
          <w:rFonts w:ascii="Sylfaen" w:hAnsi="Sylfaen" w:cs="Sylfaen"/>
          <w:lang w:val="ka-GE"/>
        </w:rPr>
        <w:t>იტოვებს</w:t>
      </w:r>
      <w:r w:rsidRPr="00D50B27">
        <w:rPr>
          <w:rFonts w:ascii="Sylfaen" w:hAnsi="Sylfaen"/>
          <w:lang w:val="ka-GE"/>
        </w:rPr>
        <w:t xml:space="preserve"> </w:t>
      </w:r>
      <w:r w:rsidRPr="00D50B27">
        <w:rPr>
          <w:rFonts w:ascii="Sylfaen" w:hAnsi="Sylfaen" w:cs="Sylfaen"/>
          <w:lang w:val="ka-GE"/>
        </w:rPr>
        <w:t>თვითონ</w:t>
      </w:r>
      <w:r w:rsidRPr="00D50B27">
        <w:rPr>
          <w:rFonts w:ascii="Sylfaen" w:hAnsi="Sylfaen"/>
          <w:lang w:val="ka-GE"/>
        </w:rPr>
        <w:t xml:space="preserve"> </w:t>
      </w:r>
      <w:r w:rsidRPr="00D50B27">
        <w:rPr>
          <w:rFonts w:ascii="Sylfaen" w:hAnsi="Sylfaen" w:cs="Sylfaen"/>
          <w:lang w:val="ka-GE"/>
        </w:rPr>
        <w:t>განსაზღვროს</w:t>
      </w:r>
      <w:r w:rsidRPr="00D50B27">
        <w:rPr>
          <w:rFonts w:ascii="Sylfaen" w:hAnsi="Sylfaen"/>
          <w:lang w:val="ka-GE"/>
        </w:rPr>
        <w:t xml:space="preserve"> </w:t>
      </w:r>
      <w:r w:rsidRPr="00D50B27">
        <w:rPr>
          <w:rFonts w:ascii="Sylfaen" w:hAnsi="Sylfaen" w:cs="Sylfaen"/>
          <w:lang w:val="ka-GE"/>
        </w:rPr>
        <w:t>ტენდერის</w:t>
      </w:r>
      <w:r w:rsidRPr="00D50B27">
        <w:rPr>
          <w:rFonts w:ascii="Sylfaen" w:hAnsi="Sylfaen"/>
          <w:lang w:val="ka-GE"/>
        </w:rPr>
        <w:t xml:space="preserve"> </w:t>
      </w:r>
      <w:r w:rsidRPr="00D50B27">
        <w:rPr>
          <w:rFonts w:ascii="Sylfaen" w:hAnsi="Sylfaen" w:cs="Sylfaen"/>
          <w:lang w:val="ka-GE"/>
        </w:rPr>
        <w:t>დასრულების</w:t>
      </w:r>
      <w:r w:rsidRPr="00D50B27">
        <w:rPr>
          <w:rFonts w:ascii="Sylfaen" w:hAnsi="Sylfaen"/>
          <w:lang w:val="ka-GE"/>
        </w:rPr>
        <w:t xml:space="preserve"> </w:t>
      </w:r>
      <w:r w:rsidRPr="00D50B27">
        <w:rPr>
          <w:rFonts w:ascii="Sylfaen" w:hAnsi="Sylfaen" w:cs="Sylfaen"/>
          <w:lang w:val="ka-GE"/>
        </w:rPr>
        <w:t>ვადა</w:t>
      </w:r>
      <w:r w:rsidRPr="00D50B27">
        <w:rPr>
          <w:rFonts w:ascii="Sylfaen" w:hAnsi="Sylfaen"/>
          <w:lang w:val="ka-GE"/>
        </w:rPr>
        <w:t xml:space="preserve">, </w:t>
      </w:r>
      <w:r w:rsidRPr="00D50B27">
        <w:rPr>
          <w:rFonts w:ascii="Sylfaen" w:hAnsi="Sylfaen" w:cs="Sylfaen"/>
          <w:lang w:val="ka-GE"/>
        </w:rPr>
        <w:t>შეცვალოს</w:t>
      </w:r>
      <w:r w:rsidRPr="00D50B27">
        <w:rPr>
          <w:rFonts w:ascii="Sylfaen" w:hAnsi="Sylfaen"/>
          <w:lang w:val="ka-GE"/>
        </w:rPr>
        <w:t xml:space="preserve"> </w:t>
      </w:r>
      <w:r w:rsidRPr="00D50B27">
        <w:rPr>
          <w:rFonts w:ascii="Sylfaen" w:hAnsi="Sylfaen" w:cs="Sylfaen"/>
          <w:lang w:val="ka-GE"/>
        </w:rPr>
        <w:t>ტენდერის</w:t>
      </w:r>
      <w:r w:rsidRPr="00D50B27">
        <w:rPr>
          <w:rFonts w:ascii="Sylfaen" w:hAnsi="Sylfaen"/>
          <w:lang w:val="ka-GE"/>
        </w:rPr>
        <w:t xml:space="preserve"> </w:t>
      </w:r>
      <w:r w:rsidRPr="00D50B27">
        <w:rPr>
          <w:rFonts w:ascii="Sylfaen" w:hAnsi="Sylfaen" w:cs="Sylfaen"/>
          <w:lang w:val="ka-GE"/>
        </w:rPr>
        <w:t>პირობები</w:t>
      </w:r>
      <w:r w:rsidRPr="00D50B27">
        <w:rPr>
          <w:rFonts w:ascii="Sylfaen" w:hAnsi="Sylfaen"/>
          <w:lang w:val="ka-GE"/>
        </w:rPr>
        <w:t xml:space="preserve">, </w:t>
      </w:r>
      <w:r w:rsidRPr="00D50B27">
        <w:rPr>
          <w:rFonts w:ascii="Sylfaen" w:hAnsi="Sylfaen" w:cs="Sylfaen"/>
          <w:lang w:val="ka-GE"/>
        </w:rPr>
        <w:t>რასაც</w:t>
      </w:r>
      <w:r w:rsidRPr="00D50B27">
        <w:rPr>
          <w:rFonts w:ascii="Sylfaen" w:hAnsi="Sylfaen"/>
          <w:lang w:val="ka-GE"/>
        </w:rPr>
        <w:t xml:space="preserve"> </w:t>
      </w:r>
      <w:r w:rsidRPr="00D50B27">
        <w:rPr>
          <w:rFonts w:ascii="Sylfaen" w:hAnsi="Sylfaen" w:cs="Sylfaen"/>
          <w:lang w:val="ka-GE"/>
        </w:rPr>
        <w:t>დროულად</w:t>
      </w:r>
      <w:r w:rsidRPr="00D50B27">
        <w:rPr>
          <w:rFonts w:ascii="Sylfaen" w:hAnsi="Sylfaen"/>
          <w:lang w:val="ka-GE"/>
        </w:rPr>
        <w:t xml:space="preserve"> </w:t>
      </w:r>
      <w:r w:rsidRPr="00D50B27">
        <w:rPr>
          <w:rFonts w:ascii="Sylfaen" w:hAnsi="Sylfaen" w:cs="Sylfaen"/>
          <w:lang w:val="ka-GE"/>
        </w:rPr>
        <w:t>აცნობებს</w:t>
      </w:r>
      <w:r w:rsidRPr="00D50B27">
        <w:rPr>
          <w:rFonts w:ascii="Sylfaen" w:hAnsi="Sylfaen"/>
          <w:lang w:val="ka-GE"/>
        </w:rPr>
        <w:t xml:space="preserve"> </w:t>
      </w:r>
      <w:r w:rsidRPr="00D50B27">
        <w:rPr>
          <w:rFonts w:ascii="Sylfaen" w:hAnsi="Sylfaen" w:cs="Sylfaen"/>
          <w:lang w:val="ka-GE"/>
        </w:rPr>
        <w:t>ტენდერის</w:t>
      </w:r>
      <w:r w:rsidRPr="00D50B27">
        <w:rPr>
          <w:rFonts w:ascii="Sylfaen" w:hAnsi="Sylfaen"/>
          <w:lang w:val="ka-GE"/>
        </w:rPr>
        <w:t xml:space="preserve"> </w:t>
      </w:r>
      <w:r w:rsidRPr="00D50B27">
        <w:rPr>
          <w:rFonts w:ascii="Sylfaen" w:hAnsi="Sylfaen" w:cs="Sylfaen"/>
          <w:lang w:val="ka-GE"/>
        </w:rPr>
        <w:t>მონაწილეებს</w:t>
      </w:r>
      <w:r w:rsidRPr="00D50B27">
        <w:rPr>
          <w:rFonts w:ascii="Sylfaen" w:hAnsi="Sylfaen"/>
          <w:lang w:val="ka-GE"/>
        </w:rPr>
        <w:t xml:space="preserve">, </w:t>
      </w:r>
      <w:r w:rsidRPr="00D50B27">
        <w:rPr>
          <w:rFonts w:ascii="Sylfaen" w:hAnsi="Sylfaen" w:cs="Sylfaen"/>
          <w:lang w:val="ka-GE"/>
        </w:rPr>
        <w:t>ან</w:t>
      </w:r>
      <w:r w:rsidRPr="00D50B27">
        <w:rPr>
          <w:rFonts w:ascii="Sylfaen" w:hAnsi="Sylfaen"/>
          <w:lang w:val="ka-GE"/>
        </w:rPr>
        <w:t xml:space="preserve"> </w:t>
      </w:r>
      <w:r w:rsidRPr="00D50B27">
        <w:rPr>
          <w:rFonts w:ascii="Sylfaen" w:hAnsi="Sylfaen" w:cs="Sylfaen"/>
          <w:lang w:val="ka-GE"/>
        </w:rPr>
        <w:t>შეწყვიტოს</w:t>
      </w:r>
      <w:r w:rsidRPr="00D50B27">
        <w:rPr>
          <w:rFonts w:ascii="Sylfaen" w:hAnsi="Sylfaen"/>
          <w:lang w:val="ka-GE"/>
        </w:rPr>
        <w:t xml:space="preserve"> </w:t>
      </w:r>
      <w:r w:rsidRPr="00D50B27">
        <w:rPr>
          <w:rFonts w:ascii="Sylfaen" w:hAnsi="Sylfaen" w:cs="Sylfaen"/>
          <w:lang w:val="ka-GE"/>
        </w:rPr>
        <w:t>ტენდერ</w:t>
      </w:r>
      <w:r w:rsidRPr="00D50B27">
        <w:rPr>
          <w:rFonts w:ascii="Sylfaen" w:hAnsi="Sylfaen"/>
          <w:lang w:val="ka-GE"/>
        </w:rPr>
        <w:t>ი მისი მიმდინარეობის ნებმისმიერ ეტაპზე.</w:t>
      </w:r>
    </w:p>
    <w:p w14:paraId="604170CA" w14:textId="77777777" w:rsidR="00BF4AE9" w:rsidRDefault="00BF4AE9" w:rsidP="00BF4AE9">
      <w:pPr>
        <w:pStyle w:val="ListParagraph"/>
        <w:tabs>
          <w:tab w:val="left" w:pos="426"/>
        </w:tabs>
        <w:spacing w:before="120" w:after="0" w:line="360" w:lineRule="auto"/>
        <w:ind w:left="1440"/>
        <w:jc w:val="both"/>
        <w:rPr>
          <w:rFonts w:ascii="Sylfaen" w:hAnsi="Sylfaen"/>
          <w:lang w:val="ka-GE"/>
        </w:rPr>
      </w:pPr>
    </w:p>
    <w:p w14:paraId="4990E7CC" w14:textId="77777777" w:rsidR="00BF4AE9" w:rsidRDefault="00BF4AE9" w:rsidP="00BF4AE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571964F5" w14:textId="77777777" w:rsidR="00BF4AE9" w:rsidRPr="007B0071" w:rsidRDefault="00BF4AE9" w:rsidP="00BF4AE9">
      <w:pPr>
        <w:pStyle w:val="ListParagraph"/>
        <w:spacing w:after="0" w:line="360" w:lineRule="auto"/>
        <w:ind w:left="0" w:firstLine="426"/>
        <w:jc w:val="both"/>
        <w:rPr>
          <w:rFonts w:ascii="Sylfaen" w:hAnsi="Sylfaen"/>
          <w:lang w:val="ka-GE"/>
        </w:rPr>
      </w:pPr>
    </w:p>
    <w:p w14:paraId="044301C5" w14:textId="77777777" w:rsidR="00BF4AE9" w:rsidRDefault="00BF4AE9" w:rsidP="00BF4AE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Pr>
          <w:rFonts w:ascii="Sylfaen" w:hAnsi="Sylfaen"/>
        </w:rPr>
        <w:t xml:space="preserve"> </w:t>
      </w:r>
      <w:r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19A79239" w14:textId="77777777" w:rsidR="00BF4AE9" w:rsidRPr="007B0071" w:rsidRDefault="00BF4AE9" w:rsidP="00BF4AE9">
      <w:pPr>
        <w:pStyle w:val="ListParagraph"/>
        <w:spacing w:after="0" w:line="360" w:lineRule="auto"/>
        <w:ind w:left="0" w:firstLine="426"/>
        <w:jc w:val="both"/>
        <w:rPr>
          <w:rFonts w:ascii="AcadNusx" w:hAnsi="AcadNusx"/>
          <w:lang w:val="es-MX"/>
        </w:rPr>
      </w:pPr>
    </w:p>
    <w:p w14:paraId="4CA15C43" w14:textId="77777777" w:rsidR="00BF4AE9" w:rsidRPr="007B0071" w:rsidRDefault="00BF4AE9" w:rsidP="00BF4AE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Pr>
          <w:rFonts w:ascii="Sylfaen" w:hAnsi="Sylfaen"/>
          <w:lang w:val="ka-GE"/>
        </w:rPr>
        <w:t>„შემსყიდველი“</w:t>
      </w:r>
      <w:r>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55D6216" w14:textId="77777777" w:rsidR="00BF4AE9" w:rsidRDefault="00BF4AE9" w:rsidP="00BF4AE9">
      <w:pPr>
        <w:spacing w:after="0" w:line="360" w:lineRule="auto"/>
        <w:ind w:firstLine="426"/>
        <w:jc w:val="both"/>
        <w:rPr>
          <w:rFonts w:ascii="Sylfaen" w:hAnsi="Sylfaen"/>
          <w:b/>
          <w:sz w:val="12"/>
          <w:lang w:val="ka-GE"/>
        </w:rPr>
      </w:pPr>
    </w:p>
    <w:p w14:paraId="4A88C779" w14:textId="77777777" w:rsidR="00BF4AE9" w:rsidRPr="005248B1" w:rsidRDefault="00BF4AE9" w:rsidP="00BF4AE9">
      <w:pPr>
        <w:spacing w:after="0" w:line="360" w:lineRule="auto"/>
        <w:ind w:firstLine="426"/>
        <w:jc w:val="both"/>
        <w:rPr>
          <w:rFonts w:ascii="Sylfaen" w:hAnsi="Sylfaen"/>
          <w:b/>
          <w:sz w:val="12"/>
          <w:lang w:val="ka-GE"/>
        </w:rPr>
      </w:pPr>
    </w:p>
    <w:p w14:paraId="7C5952DB" w14:textId="77777777" w:rsidR="00BF4AE9" w:rsidRDefault="00BF4AE9" w:rsidP="00BF4AE9">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Pr>
          <w:rFonts w:ascii="Sylfaen" w:hAnsi="Sylfaen"/>
          <w:b/>
          <w:i/>
        </w:rPr>
        <w:t xml:space="preserve"> </w:t>
      </w:r>
      <w:r>
        <w:rPr>
          <w:rFonts w:ascii="Sylfaen" w:hAnsi="Sylfaen"/>
          <w:lang w:val="ka-GE"/>
        </w:rPr>
        <w:t>„შემსყიდველი“</w:t>
      </w:r>
      <w:r>
        <w:rPr>
          <w:rFonts w:ascii="Sylfaen" w:hAnsi="Sylfaen"/>
        </w:rPr>
        <w:t xml:space="preserve"> </w:t>
      </w:r>
      <w:r w:rsidRPr="007B0071">
        <w:rPr>
          <w:rFonts w:ascii="Sylfaen" w:hAnsi="Sylfaen"/>
          <w:b/>
          <w:i/>
          <w:lang w:val="ka-GE"/>
        </w:rPr>
        <w:t>მხრიდან.</w:t>
      </w:r>
    </w:p>
    <w:p w14:paraId="09CC9CF7" w14:textId="77777777" w:rsidR="00BF4AE9" w:rsidRDefault="00BF4AE9" w:rsidP="00BF4AE9">
      <w:pPr>
        <w:spacing w:after="0" w:line="360" w:lineRule="auto"/>
        <w:ind w:firstLine="426"/>
        <w:jc w:val="both"/>
        <w:rPr>
          <w:rFonts w:ascii="AcadNusx" w:hAnsi="AcadNusx"/>
          <w:b/>
          <w:i/>
          <w:sz w:val="10"/>
          <w:lang w:val="es-MX"/>
        </w:rPr>
      </w:pPr>
    </w:p>
    <w:p w14:paraId="09AE5785" w14:textId="3216256C" w:rsidR="00BF4AE9" w:rsidRDefault="00BF4AE9" w:rsidP="00BF4AE9">
      <w:pPr>
        <w:spacing w:after="0" w:line="360" w:lineRule="auto"/>
        <w:ind w:firstLine="426"/>
        <w:jc w:val="both"/>
        <w:rPr>
          <w:rFonts w:ascii="AcadNusx" w:hAnsi="AcadNusx"/>
          <w:b/>
          <w:i/>
          <w:sz w:val="10"/>
          <w:lang w:val="es-MX"/>
        </w:rPr>
      </w:pPr>
    </w:p>
    <w:p w14:paraId="16A67FFF" w14:textId="1374EA34" w:rsidR="00BF4AE9" w:rsidRDefault="00BF4AE9" w:rsidP="00BF4AE9">
      <w:pPr>
        <w:spacing w:after="0" w:line="360" w:lineRule="auto"/>
        <w:ind w:firstLine="426"/>
        <w:jc w:val="both"/>
        <w:rPr>
          <w:rFonts w:ascii="AcadNusx" w:hAnsi="AcadNusx"/>
          <w:b/>
          <w:i/>
          <w:sz w:val="10"/>
          <w:lang w:val="es-MX"/>
        </w:rPr>
      </w:pPr>
    </w:p>
    <w:p w14:paraId="07498384" w14:textId="2F2715E3" w:rsidR="00BF4AE9" w:rsidRDefault="00BF4AE9" w:rsidP="00BF4AE9">
      <w:pPr>
        <w:spacing w:after="0" w:line="360" w:lineRule="auto"/>
        <w:ind w:firstLine="426"/>
        <w:jc w:val="both"/>
        <w:rPr>
          <w:rFonts w:ascii="AcadNusx" w:hAnsi="AcadNusx"/>
          <w:b/>
          <w:i/>
          <w:sz w:val="10"/>
          <w:lang w:val="es-MX"/>
        </w:rPr>
      </w:pPr>
    </w:p>
    <w:p w14:paraId="097F830E" w14:textId="36836EAD" w:rsidR="00BF4AE9" w:rsidRDefault="00BF4AE9" w:rsidP="00BF4AE9">
      <w:pPr>
        <w:spacing w:after="0" w:line="360" w:lineRule="auto"/>
        <w:ind w:firstLine="426"/>
        <w:jc w:val="both"/>
        <w:rPr>
          <w:rFonts w:ascii="AcadNusx" w:hAnsi="AcadNusx"/>
          <w:b/>
          <w:i/>
          <w:sz w:val="10"/>
          <w:lang w:val="es-MX"/>
        </w:rPr>
      </w:pPr>
    </w:p>
    <w:p w14:paraId="6B39B318" w14:textId="1E8644F2" w:rsidR="00BF4AE9" w:rsidRDefault="00BF4AE9" w:rsidP="00BF4AE9">
      <w:pPr>
        <w:spacing w:after="0" w:line="360" w:lineRule="auto"/>
        <w:ind w:firstLine="426"/>
        <w:jc w:val="both"/>
        <w:rPr>
          <w:rFonts w:ascii="AcadNusx" w:hAnsi="AcadNusx"/>
          <w:b/>
          <w:i/>
          <w:sz w:val="10"/>
          <w:lang w:val="es-MX"/>
        </w:rPr>
      </w:pPr>
    </w:p>
    <w:p w14:paraId="200FA7DF" w14:textId="477EC6D4" w:rsidR="00BF4AE9" w:rsidRDefault="00BF4AE9" w:rsidP="00BF4AE9">
      <w:pPr>
        <w:spacing w:after="0" w:line="360" w:lineRule="auto"/>
        <w:ind w:firstLine="426"/>
        <w:jc w:val="both"/>
        <w:rPr>
          <w:rFonts w:ascii="AcadNusx" w:hAnsi="AcadNusx"/>
          <w:b/>
          <w:i/>
          <w:sz w:val="10"/>
          <w:lang w:val="es-MX"/>
        </w:rPr>
      </w:pPr>
    </w:p>
    <w:p w14:paraId="659E8EF3" w14:textId="2B335FE6" w:rsidR="00BF4AE9" w:rsidRDefault="00BF4AE9" w:rsidP="00BF4AE9">
      <w:pPr>
        <w:spacing w:after="0" w:line="360" w:lineRule="auto"/>
        <w:ind w:firstLine="426"/>
        <w:jc w:val="both"/>
        <w:rPr>
          <w:rFonts w:ascii="AcadNusx" w:hAnsi="AcadNusx"/>
          <w:b/>
          <w:i/>
          <w:sz w:val="10"/>
          <w:lang w:val="es-MX"/>
        </w:rPr>
      </w:pPr>
    </w:p>
    <w:p w14:paraId="6CF2B452" w14:textId="2A4563A6" w:rsidR="00BF4AE9" w:rsidRDefault="00BF4AE9" w:rsidP="00BF4AE9">
      <w:pPr>
        <w:spacing w:after="0" w:line="360" w:lineRule="auto"/>
        <w:ind w:firstLine="426"/>
        <w:jc w:val="both"/>
        <w:rPr>
          <w:rFonts w:ascii="AcadNusx" w:hAnsi="AcadNusx"/>
          <w:b/>
          <w:i/>
          <w:sz w:val="10"/>
          <w:lang w:val="es-MX"/>
        </w:rPr>
      </w:pPr>
    </w:p>
    <w:p w14:paraId="430C974B" w14:textId="0D415CC3" w:rsidR="00BF4AE9" w:rsidRDefault="00BF4AE9" w:rsidP="00BF4AE9">
      <w:pPr>
        <w:spacing w:after="0" w:line="360" w:lineRule="auto"/>
        <w:ind w:firstLine="426"/>
        <w:jc w:val="both"/>
        <w:rPr>
          <w:rFonts w:ascii="AcadNusx" w:hAnsi="AcadNusx"/>
          <w:b/>
          <w:i/>
          <w:sz w:val="10"/>
          <w:lang w:val="es-MX"/>
        </w:rPr>
      </w:pPr>
    </w:p>
    <w:p w14:paraId="1F906954" w14:textId="77777777" w:rsidR="00BF4AE9" w:rsidRPr="005248B1" w:rsidRDefault="00BF4AE9" w:rsidP="00BF4AE9">
      <w:pPr>
        <w:spacing w:after="0" w:line="360" w:lineRule="auto"/>
        <w:ind w:firstLine="426"/>
        <w:jc w:val="both"/>
        <w:rPr>
          <w:rFonts w:ascii="AcadNusx" w:hAnsi="AcadNusx"/>
          <w:b/>
          <w:i/>
          <w:sz w:val="10"/>
          <w:lang w:val="es-MX"/>
        </w:rPr>
      </w:pPr>
    </w:p>
    <w:p w14:paraId="00604E1B" w14:textId="77777777" w:rsidR="00BF4AE9" w:rsidRDefault="00BF4AE9" w:rsidP="00BF4AE9">
      <w:pPr>
        <w:spacing w:after="0" w:line="360" w:lineRule="auto"/>
        <w:ind w:firstLine="426"/>
        <w:jc w:val="both"/>
        <w:rPr>
          <w:rFonts w:ascii="Sylfaen" w:hAnsi="Sylfaen" w:cs="Sylfaen"/>
          <w:b/>
          <w:lang w:val="ka-GE"/>
        </w:rPr>
      </w:pPr>
      <w:r w:rsidRPr="007B0071">
        <w:rPr>
          <w:rFonts w:ascii="Sylfaen" w:hAnsi="Sylfaen"/>
          <w:lang w:val="ka-GE"/>
        </w:rPr>
        <w:t xml:space="preserve"> </w:t>
      </w:r>
      <w:r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09A10B8C" w14:textId="77777777" w:rsidR="00BF4AE9" w:rsidRPr="00822939" w:rsidRDefault="00BF4AE9" w:rsidP="00BF4AE9">
      <w:pPr>
        <w:spacing w:after="0" w:line="360" w:lineRule="auto"/>
        <w:ind w:firstLine="426"/>
        <w:jc w:val="both"/>
        <w:rPr>
          <w:rFonts w:ascii="Sylfaen" w:hAnsi="Sylfaen"/>
          <w:b/>
          <w:lang w:val="ka-GE"/>
        </w:rPr>
      </w:pPr>
    </w:p>
    <w:p w14:paraId="0244B402" w14:textId="77777777" w:rsidR="00BF4AE9" w:rsidRPr="00822939" w:rsidRDefault="00BF4AE9" w:rsidP="00BF4AE9">
      <w:pPr>
        <w:pStyle w:val="ListParagraph"/>
        <w:numPr>
          <w:ilvl w:val="2"/>
          <w:numId w:val="8"/>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20BA70C8" w14:textId="77777777" w:rsidR="00BF4AE9" w:rsidRPr="00822939" w:rsidRDefault="00BF4AE9" w:rsidP="00BF4AE9">
      <w:pPr>
        <w:pStyle w:val="ListParagraph"/>
        <w:numPr>
          <w:ilvl w:val="2"/>
          <w:numId w:val="8"/>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Pr="00822939">
          <w:rPr>
            <w:rStyle w:val="Hyperlink"/>
            <w:rFonts w:ascii="Sylfaen" w:hAnsi="Sylfaen"/>
            <w:lang w:val="ka-GE"/>
          </w:rPr>
          <w:t>www.tenders.ge</w:t>
        </w:r>
      </w:hyperlink>
    </w:p>
    <w:p w14:paraId="2B857EDB" w14:textId="77777777" w:rsidR="00BF4AE9" w:rsidRPr="007C0AE6" w:rsidRDefault="00BF4AE9" w:rsidP="00BF4AE9">
      <w:pPr>
        <w:pStyle w:val="ListParagraph"/>
        <w:numPr>
          <w:ilvl w:val="2"/>
          <w:numId w:val="8"/>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ზე ელექტრონული ტენდერში მონაწილეობის ინსტრუქცია იხილეთ დანართი N4-ში.</w:t>
      </w:r>
    </w:p>
    <w:p w14:paraId="3B60651C" w14:textId="77777777" w:rsidR="00BF4AE9" w:rsidRPr="007C0AE6" w:rsidRDefault="00BF4AE9" w:rsidP="00BF4AE9">
      <w:pPr>
        <w:pStyle w:val="ListParagraph"/>
        <w:numPr>
          <w:ilvl w:val="2"/>
          <w:numId w:val="8"/>
        </w:numPr>
        <w:spacing w:after="0" w:line="360" w:lineRule="auto"/>
        <w:jc w:val="both"/>
        <w:rPr>
          <w:rFonts w:ascii="Sylfaen" w:hAnsi="Sylfaen"/>
          <w:b/>
          <w:color w:val="FF0000"/>
          <w:lang w:val="ka-GE"/>
        </w:rPr>
      </w:pPr>
      <w:r w:rsidRPr="007C0AE6">
        <w:rPr>
          <w:rFonts w:ascii="Sylfaen" w:hAnsi="Sylfaen"/>
          <w:b/>
          <w:color w:val="FF0000"/>
          <w:lang w:val="ka-GE"/>
        </w:rPr>
        <w:t>ტენდერში მონაწილეობა უფასოა!</w:t>
      </w:r>
    </w:p>
    <w:p w14:paraId="7C13BCEF" w14:textId="77777777" w:rsidR="00BF4AE9" w:rsidRDefault="00BF4AE9" w:rsidP="00BF4AE9">
      <w:pPr>
        <w:pStyle w:val="ListParagraph"/>
        <w:spacing w:after="0" w:line="360" w:lineRule="auto"/>
        <w:ind w:left="1440"/>
        <w:jc w:val="both"/>
        <w:rPr>
          <w:rFonts w:ascii="Sylfaen" w:hAnsi="Sylfaen"/>
          <w:b/>
          <w:sz w:val="14"/>
          <w:lang w:val="ka-GE"/>
        </w:rPr>
      </w:pPr>
    </w:p>
    <w:p w14:paraId="1C440DE5" w14:textId="77777777" w:rsidR="00BF4AE9" w:rsidRPr="005248B1" w:rsidRDefault="00BF4AE9" w:rsidP="00BF4AE9">
      <w:pPr>
        <w:pStyle w:val="ListParagraph"/>
        <w:spacing w:after="0" w:line="360" w:lineRule="auto"/>
        <w:ind w:left="1440"/>
        <w:jc w:val="both"/>
        <w:rPr>
          <w:rFonts w:ascii="Sylfaen" w:hAnsi="Sylfaen"/>
          <w:b/>
          <w:sz w:val="14"/>
          <w:lang w:val="ka-GE"/>
        </w:rPr>
      </w:pPr>
    </w:p>
    <w:p w14:paraId="79D5C169" w14:textId="77777777" w:rsidR="00BF4AE9" w:rsidRPr="00696A50" w:rsidRDefault="00BF4AE9" w:rsidP="00BF4AE9">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1869D454" w14:textId="77777777" w:rsidR="00BF4AE9" w:rsidRPr="00696A50" w:rsidRDefault="00BF4AE9" w:rsidP="00BF4AE9">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2F0365AC" w14:textId="77777777" w:rsidR="00BF4AE9" w:rsidRPr="007C0AE6" w:rsidRDefault="00BF4AE9" w:rsidP="00BF4AE9">
      <w:pPr>
        <w:spacing w:after="0"/>
        <w:jc w:val="both"/>
        <w:rPr>
          <w:rFonts w:ascii="Sylfaen" w:hAnsi="Sylfaen"/>
          <w:sz w:val="18"/>
          <w:lang w:val="ka-GE"/>
        </w:rPr>
      </w:pPr>
      <w:r>
        <w:rPr>
          <w:rFonts w:ascii="Sylfaen" w:hAnsi="Sylfaen"/>
          <w:lang w:val="ka-GE"/>
        </w:rPr>
        <w:t>თეიმურაზ ჯანელიძე, მობ: +995 591 405 840</w:t>
      </w:r>
      <w:r w:rsidRPr="006E65AF">
        <w:rPr>
          <w:rFonts w:ascii="Sylfaen" w:hAnsi="Sylfaen"/>
          <w:lang w:val="ka-GE"/>
        </w:rPr>
        <w:t xml:space="preserve">, E-mail: </w:t>
      </w:r>
      <w:hyperlink r:id="rId11" w:history="1">
        <w:r w:rsidRPr="007C0AE6">
          <w:rPr>
            <w:rStyle w:val="Hyperlink"/>
            <w:rFonts w:ascii="Sylfaen" w:hAnsi="Sylfaen"/>
            <w:lang w:val="ka-GE"/>
          </w:rPr>
          <w:t>tjanelidze@gwp.ge</w:t>
        </w:r>
      </w:hyperlink>
      <w:r>
        <w:rPr>
          <w:lang w:val="ka-GE"/>
        </w:rPr>
        <w:t xml:space="preserve"> </w:t>
      </w:r>
    </w:p>
    <w:p w14:paraId="30603214" w14:textId="77777777" w:rsidR="00BF4AE9" w:rsidRDefault="00BF4AE9" w:rsidP="00BF4AE9">
      <w:pPr>
        <w:spacing w:after="0"/>
        <w:jc w:val="both"/>
        <w:rPr>
          <w:rFonts w:ascii="Sylfaen" w:hAnsi="Sylfaen"/>
          <w:b/>
          <w:lang w:val="ka-GE"/>
        </w:rPr>
      </w:pPr>
    </w:p>
    <w:p w14:paraId="42C49FEE" w14:textId="34F5BE85" w:rsidR="00BF4AE9" w:rsidRDefault="00BF4AE9" w:rsidP="00BF4AE9">
      <w:pPr>
        <w:spacing w:after="0"/>
        <w:jc w:val="both"/>
        <w:rPr>
          <w:rFonts w:ascii="Sylfaen" w:hAnsi="Sylfaen"/>
          <w:b/>
          <w:lang w:val="ka-GE"/>
        </w:rPr>
      </w:pPr>
    </w:p>
    <w:p w14:paraId="529AD174" w14:textId="77777777" w:rsidR="00BF4AE9" w:rsidRDefault="00BF4AE9" w:rsidP="00BF4AE9">
      <w:pPr>
        <w:spacing w:after="0"/>
        <w:jc w:val="both"/>
        <w:rPr>
          <w:rFonts w:ascii="Sylfaen" w:hAnsi="Sylfaen"/>
          <w:b/>
          <w:lang w:val="ka-GE"/>
        </w:rPr>
      </w:pPr>
    </w:p>
    <w:p w14:paraId="0C383FF6" w14:textId="77777777" w:rsidR="00BF4AE9" w:rsidRDefault="00BF4AE9" w:rsidP="00BF4AE9">
      <w:pPr>
        <w:spacing w:after="0"/>
        <w:jc w:val="both"/>
        <w:rPr>
          <w:rFonts w:ascii="Sylfaen" w:hAnsi="Sylfaen"/>
          <w:b/>
          <w:lang w:val="ka-GE"/>
        </w:rPr>
      </w:pPr>
    </w:p>
    <w:p w14:paraId="64FA7351" w14:textId="77777777" w:rsidR="00BF4AE9" w:rsidRDefault="00BF4AE9" w:rsidP="00BF4AE9">
      <w:pPr>
        <w:spacing w:after="0"/>
        <w:jc w:val="both"/>
        <w:rPr>
          <w:rFonts w:ascii="Sylfaen" w:hAnsi="Sylfaen"/>
          <w:b/>
          <w:lang w:val="ka-GE"/>
        </w:rPr>
      </w:pPr>
    </w:p>
    <w:p w14:paraId="7726D80B" w14:textId="77777777" w:rsidR="00BF4AE9" w:rsidRDefault="00BF4AE9" w:rsidP="00BF4AE9">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283B143C" w14:textId="77777777" w:rsidR="00BF4AE9" w:rsidRPr="00E41D48" w:rsidRDefault="00BF4AE9" w:rsidP="00BF4AE9">
      <w:pPr>
        <w:spacing w:after="0" w:line="360" w:lineRule="auto"/>
        <w:jc w:val="both"/>
        <w:rPr>
          <w:rFonts w:ascii="Sylfaen" w:hAnsi="Sylfaen"/>
          <w:b/>
          <w:u w:val="single"/>
          <w:lang w:val="ka-GE"/>
        </w:rPr>
      </w:pPr>
    </w:p>
    <w:p w14:paraId="7D840D8C" w14:textId="77777777" w:rsidR="00BF4AE9" w:rsidRPr="00E41D48" w:rsidRDefault="00BF4AE9" w:rsidP="00BF4AE9">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4E08A633" w14:textId="77777777" w:rsidR="00BF4AE9" w:rsidRPr="00E41D48" w:rsidRDefault="00BF4AE9" w:rsidP="00BF4AE9">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3CDCD38F" w14:textId="77777777" w:rsidR="00BF4AE9" w:rsidRPr="00E41D48" w:rsidRDefault="00BF4AE9" w:rsidP="00BF4AE9">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Pr="00A74A77">
          <w:rPr>
            <w:rStyle w:val="Hyperlink"/>
            <w:rFonts w:ascii="Sylfaen" w:hAnsi="Sylfaen"/>
            <w:lang w:val="ka-GE"/>
          </w:rPr>
          <w:t>msilagadze@gwp.ge</w:t>
        </w:r>
      </w:hyperlink>
      <w:r>
        <w:rPr>
          <w:rFonts w:ascii="Sylfaen" w:hAnsi="Sylfaen"/>
          <w:lang w:val="ka-GE"/>
        </w:rPr>
        <w:t xml:space="preserve"> </w:t>
      </w:r>
      <w:r w:rsidRPr="00E41D48">
        <w:rPr>
          <w:rFonts w:ascii="Sylfaen" w:hAnsi="Sylfaen"/>
          <w:lang w:val="ka-GE"/>
        </w:rPr>
        <w:t xml:space="preserve"> </w:t>
      </w:r>
    </w:p>
    <w:p w14:paraId="7EACF767" w14:textId="77777777" w:rsidR="00BF4AE9" w:rsidRPr="00E41D48" w:rsidRDefault="00BF4AE9" w:rsidP="00BF4AE9">
      <w:pPr>
        <w:spacing w:after="0" w:line="360" w:lineRule="auto"/>
        <w:jc w:val="both"/>
        <w:rPr>
          <w:rFonts w:ascii="Sylfaen" w:hAnsi="Sylfaen"/>
          <w:lang w:val="ka-GE"/>
        </w:rPr>
      </w:pPr>
      <w:r w:rsidRPr="00E41D48">
        <w:rPr>
          <w:rFonts w:ascii="Sylfaen" w:hAnsi="Sylfaen"/>
          <w:lang w:val="ka-GE"/>
        </w:rPr>
        <w:t>ტელ.: +995 322 931111 (1147); 599 72 30 03</w:t>
      </w:r>
    </w:p>
    <w:p w14:paraId="4C9C1E2F" w14:textId="77777777" w:rsidR="00BF4AE9" w:rsidRPr="00E41D48" w:rsidRDefault="00BF4AE9" w:rsidP="00BF4AE9">
      <w:pPr>
        <w:spacing w:after="0" w:line="360" w:lineRule="auto"/>
        <w:jc w:val="both"/>
        <w:rPr>
          <w:rFonts w:ascii="Sylfaen" w:hAnsi="Sylfaen"/>
          <w:lang w:val="ka-GE"/>
        </w:rPr>
      </w:pPr>
    </w:p>
    <w:p w14:paraId="1C3EBCFB" w14:textId="77777777" w:rsidR="00BF4AE9" w:rsidRPr="00E41D48" w:rsidRDefault="00BF4AE9" w:rsidP="00BF4AE9">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2DE49CBC" w14:textId="77777777" w:rsidR="00BF4AE9" w:rsidRPr="00E41D48" w:rsidRDefault="00BF4AE9" w:rsidP="00BF4AE9">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365DB0F0" w14:textId="77777777" w:rsidR="00BF4AE9" w:rsidRPr="00E41D48" w:rsidRDefault="00BF4AE9" w:rsidP="00BF4AE9">
      <w:pPr>
        <w:spacing w:after="0" w:line="360" w:lineRule="auto"/>
        <w:jc w:val="both"/>
        <w:rPr>
          <w:rFonts w:ascii="Sylfaen" w:hAnsi="Sylfaen"/>
          <w:lang w:val="ka-GE"/>
        </w:rPr>
      </w:pPr>
      <w:r w:rsidRPr="00E41D48">
        <w:rPr>
          <w:rFonts w:ascii="Sylfaen" w:hAnsi="Sylfaen"/>
          <w:lang w:val="ka-GE"/>
        </w:rPr>
        <w:t xml:space="preserve">ელ. ფოსტა: </w:t>
      </w:r>
      <w:hyperlink r:id="rId13" w:history="1">
        <w:r w:rsidRPr="00A74A77">
          <w:rPr>
            <w:rStyle w:val="Hyperlink"/>
            <w:rFonts w:ascii="Sylfaen" w:hAnsi="Sylfaen"/>
            <w:lang w:val="ka-GE"/>
          </w:rPr>
          <w:t>ikhvadagadze@gwp.ge</w:t>
        </w:r>
      </w:hyperlink>
      <w:r>
        <w:rPr>
          <w:rFonts w:ascii="Sylfaen" w:hAnsi="Sylfaen"/>
          <w:lang w:val="ka-GE"/>
        </w:rPr>
        <w:t xml:space="preserve"> </w:t>
      </w:r>
      <w:r w:rsidRPr="00E41D48">
        <w:rPr>
          <w:rFonts w:ascii="Sylfaen" w:hAnsi="Sylfaen"/>
          <w:lang w:val="ka-GE"/>
        </w:rPr>
        <w:t xml:space="preserve"> </w:t>
      </w:r>
    </w:p>
    <w:p w14:paraId="4359BC75" w14:textId="77777777" w:rsidR="00BF4AE9" w:rsidRPr="00E41D48" w:rsidRDefault="00BF4AE9" w:rsidP="00BF4AE9">
      <w:pPr>
        <w:spacing w:after="0" w:line="360" w:lineRule="auto"/>
        <w:jc w:val="both"/>
        <w:rPr>
          <w:rFonts w:ascii="Sylfaen" w:hAnsi="Sylfaen"/>
          <w:lang w:val="ka-GE"/>
        </w:rPr>
      </w:pPr>
      <w:r w:rsidRPr="00E41D48">
        <w:rPr>
          <w:rFonts w:ascii="Sylfaen" w:hAnsi="Sylfaen"/>
          <w:lang w:val="ka-GE"/>
        </w:rPr>
        <w:t>ტელ.: +995 322 931111 (1145);</w:t>
      </w:r>
    </w:p>
    <w:p w14:paraId="649FA31A" w14:textId="77777777" w:rsidR="00BF4AE9" w:rsidRDefault="00BF4AE9" w:rsidP="00BF4AE9">
      <w:pPr>
        <w:spacing w:after="0" w:line="360" w:lineRule="auto"/>
        <w:jc w:val="both"/>
        <w:rPr>
          <w:rFonts w:ascii="Sylfaen" w:hAnsi="Sylfaen"/>
          <w:lang w:val="ka-GE"/>
        </w:rPr>
      </w:pPr>
    </w:p>
    <w:p w14:paraId="5B410B0A" w14:textId="77777777" w:rsidR="00BF4AE9" w:rsidRPr="00E41D48" w:rsidRDefault="00BF4AE9" w:rsidP="00BF4AE9">
      <w:pPr>
        <w:spacing w:after="0" w:line="360" w:lineRule="auto"/>
        <w:jc w:val="both"/>
        <w:rPr>
          <w:rFonts w:ascii="Sylfaen" w:hAnsi="Sylfaen"/>
          <w:lang w:val="ka-GE"/>
        </w:rPr>
      </w:pPr>
    </w:p>
    <w:p w14:paraId="69515C5E" w14:textId="77777777" w:rsidR="00BF4AE9" w:rsidRPr="00E41D48" w:rsidRDefault="00BF4AE9" w:rsidP="00BF4AE9">
      <w:pPr>
        <w:spacing w:after="0" w:line="360" w:lineRule="auto"/>
        <w:jc w:val="both"/>
        <w:rPr>
          <w:rFonts w:ascii="Sylfaen" w:hAnsi="Sylfaen"/>
          <w:b/>
          <w:lang w:val="ka-GE"/>
        </w:rPr>
      </w:pPr>
      <w:r w:rsidRPr="00E41D48">
        <w:rPr>
          <w:rFonts w:ascii="Sylfaen" w:hAnsi="Sylfaen"/>
          <w:b/>
          <w:lang w:val="ka-GE"/>
        </w:rPr>
        <w:t xml:space="preserve">გავეცანი </w:t>
      </w:r>
    </w:p>
    <w:p w14:paraId="715164E7" w14:textId="77777777" w:rsidR="00BF4AE9" w:rsidRPr="00E41D48" w:rsidRDefault="00BF4AE9" w:rsidP="00BF4AE9">
      <w:pPr>
        <w:spacing w:after="0" w:line="360" w:lineRule="auto"/>
        <w:jc w:val="both"/>
        <w:rPr>
          <w:rFonts w:ascii="Sylfaen" w:hAnsi="Sylfaen"/>
          <w:lang w:val="ka-GE"/>
        </w:rPr>
      </w:pPr>
    </w:p>
    <w:p w14:paraId="5A98DB31" w14:textId="77777777" w:rsidR="00BF4AE9" w:rsidRPr="00E41D48" w:rsidRDefault="00BF4AE9" w:rsidP="00BF4AE9">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351DC895" w14:textId="77777777" w:rsidR="00BF4AE9" w:rsidRPr="00E41D48" w:rsidRDefault="00BF4AE9" w:rsidP="00BF4AE9">
      <w:pPr>
        <w:spacing w:after="0" w:line="360" w:lineRule="auto"/>
        <w:jc w:val="both"/>
        <w:rPr>
          <w:rFonts w:ascii="Sylfaen" w:hAnsi="Sylfaen"/>
          <w:lang w:val="ka-GE"/>
        </w:rPr>
      </w:pPr>
    </w:p>
    <w:p w14:paraId="52A4D78A" w14:textId="77777777" w:rsidR="00BF4AE9" w:rsidRPr="00E41D48" w:rsidRDefault="00BF4AE9" w:rsidP="00BF4AE9">
      <w:pPr>
        <w:spacing w:after="0" w:line="360" w:lineRule="auto"/>
        <w:jc w:val="both"/>
        <w:rPr>
          <w:rFonts w:ascii="Sylfaen" w:hAnsi="Sylfaen"/>
          <w:lang w:val="ka-GE"/>
        </w:rPr>
      </w:pPr>
    </w:p>
    <w:p w14:paraId="18EDBA0D" w14:textId="77777777" w:rsidR="00BF4AE9" w:rsidRPr="00E41D48" w:rsidRDefault="00BF4AE9" w:rsidP="00BF4AE9">
      <w:pPr>
        <w:spacing w:after="0" w:line="360" w:lineRule="auto"/>
        <w:jc w:val="both"/>
        <w:rPr>
          <w:rFonts w:ascii="Sylfaen" w:hAnsi="Sylfaen"/>
          <w:lang w:val="ka-GE"/>
        </w:rPr>
      </w:pPr>
    </w:p>
    <w:p w14:paraId="7307544B" w14:textId="77777777" w:rsidR="00BF4AE9" w:rsidRPr="00024394" w:rsidRDefault="00BF4AE9" w:rsidP="00BF4AE9">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1A304A28" w14:textId="01154782" w:rsidR="00024394" w:rsidRPr="00024394" w:rsidRDefault="00024394" w:rsidP="009E3DB8">
      <w:pPr>
        <w:spacing w:after="0" w:line="360" w:lineRule="auto"/>
        <w:jc w:val="both"/>
        <w:rPr>
          <w:rFonts w:ascii="Sylfaen" w:hAnsi="Sylfaen" w:cstheme="minorHAnsi"/>
          <w:lang w:val="ka-GE"/>
        </w:rPr>
      </w:pPr>
    </w:p>
    <w:sectPr w:rsidR="00024394" w:rsidRPr="00024394" w:rsidSect="005111AB">
      <w:headerReference w:type="default" r:id="rId14"/>
      <w:footerReference w:type="default" r:id="rId15"/>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AA5FD5" w14:textId="77777777" w:rsidR="007D7DFD" w:rsidRDefault="007D7DFD" w:rsidP="007902EA">
      <w:pPr>
        <w:spacing w:after="0" w:line="240" w:lineRule="auto"/>
      </w:pPr>
      <w:r>
        <w:separator/>
      </w:r>
    </w:p>
  </w:endnote>
  <w:endnote w:type="continuationSeparator" w:id="0">
    <w:p w14:paraId="23878029" w14:textId="77777777" w:rsidR="007D7DFD" w:rsidRDefault="007D7DFD"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cadNusx">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1D669C0C" w:rsidR="00A52D43" w:rsidRDefault="00A52D43">
        <w:pPr>
          <w:pStyle w:val="Footer"/>
          <w:jc w:val="right"/>
        </w:pPr>
        <w:r>
          <w:fldChar w:fldCharType="begin"/>
        </w:r>
        <w:r>
          <w:instrText xml:space="preserve"> PAGE   \* MERGEFORMAT </w:instrText>
        </w:r>
        <w:r>
          <w:fldChar w:fldCharType="separate"/>
        </w:r>
        <w:r w:rsidR="007D7DFD">
          <w:rPr>
            <w:noProof/>
          </w:rPr>
          <w:t>1</w:t>
        </w:r>
        <w:r>
          <w:rPr>
            <w:noProof/>
          </w:rPr>
          <w:fldChar w:fldCharType="end"/>
        </w:r>
      </w:p>
    </w:sdtContent>
  </w:sdt>
  <w:p w14:paraId="4637608E" w14:textId="77777777" w:rsidR="00A52D43" w:rsidRDefault="00A52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A3067B" w14:textId="77777777" w:rsidR="007D7DFD" w:rsidRDefault="007D7DFD" w:rsidP="007902EA">
      <w:pPr>
        <w:spacing w:after="0" w:line="240" w:lineRule="auto"/>
      </w:pPr>
      <w:r>
        <w:separator/>
      </w:r>
    </w:p>
  </w:footnote>
  <w:footnote w:type="continuationSeparator" w:id="0">
    <w:p w14:paraId="33095675" w14:textId="77777777" w:rsidR="007D7DFD" w:rsidRDefault="007D7DFD"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A52D43" w:rsidRDefault="00A52D43" w:rsidP="00A74B75">
    <w:pPr>
      <w:spacing w:after="0" w:line="360" w:lineRule="auto"/>
      <w:jc w:val="right"/>
      <w:rPr>
        <w:rFonts w:ascii="Sylfaen" w:hAnsi="Sylfaen"/>
        <w:b/>
        <w:sz w:val="18"/>
        <w:szCs w:val="18"/>
        <w:lang w:val="ka-GE"/>
      </w:rPr>
    </w:pPr>
  </w:p>
  <w:p w14:paraId="1459A3AD" w14:textId="77777777" w:rsidR="00A52D43" w:rsidRDefault="00A5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67863"/>
    <w:multiLevelType w:val="hybridMultilevel"/>
    <w:tmpl w:val="43826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3"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4" w15:restartNumberingAfterBreak="0">
    <w:nsid w:val="46E7511F"/>
    <w:multiLevelType w:val="hybridMultilevel"/>
    <w:tmpl w:val="C9509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69567D"/>
    <w:multiLevelType w:val="multilevel"/>
    <w:tmpl w:val="160085D4"/>
    <w:lvl w:ilvl="0">
      <w:start w:val="1"/>
      <w:numFmt w:val="decimal"/>
      <w:lvlText w:val="%1"/>
      <w:lvlJc w:val="left"/>
      <w:pPr>
        <w:ind w:left="560" w:hanging="560"/>
      </w:pPr>
      <w:rPr>
        <w:rFonts w:ascii="Sylfaen" w:hAnsi="Sylfaen" w:cs="Sylfaen" w:hint="default"/>
      </w:rPr>
    </w:lvl>
    <w:lvl w:ilvl="1">
      <w:start w:val="11"/>
      <w:numFmt w:val="decimal"/>
      <w:lvlText w:val="%1.%2"/>
      <w:lvlJc w:val="left"/>
      <w:pPr>
        <w:ind w:left="1080" w:hanging="7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6" w15:restartNumberingAfterBreak="0">
    <w:nsid w:val="5AF94B4D"/>
    <w:multiLevelType w:val="multilevel"/>
    <w:tmpl w:val="013CC926"/>
    <w:lvl w:ilvl="0">
      <w:start w:val="1"/>
      <w:numFmt w:val="decimal"/>
      <w:lvlText w:val="%1"/>
      <w:lvlJc w:val="left"/>
      <w:pPr>
        <w:ind w:left="410" w:hanging="410"/>
      </w:pPr>
      <w:rPr>
        <w:rFonts w:cs="Sylfaen" w:hint="default"/>
      </w:rPr>
    </w:lvl>
    <w:lvl w:ilvl="1">
      <w:start w:val="10"/>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647413E7"/>
    <w:multiLevelType w:val="multilevel"/>
    <w:tmpl w:val="7166F1F6"/>
    <w:lvl w:ilvl="0">
      <w:start w:val="1"/>
      <w:numFmt w:val="decimal"/>
      <w:lvlText w:val="%1"/>
      <w:lvlJc w:val="left"/>
      <w:pPr>
        <w:ind w:left="560" w:hanging="56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8"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9"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abstractNumId w:val="9"/>
  </w:num>
  <w:num w:numId="2">
    <w:abstractNumId w:val="1"/>
  </w:num>
  <w:num w:numId="3">
    <w:abstractNumId w:val="6"/>
  </w:num>
  <w:num w:numId="4">
    <w:abstractNumId w:val="7"/>
  </w:num>
  <w:num w:numId="5">
    <w:abstractNumId w:val="5"/>
  </w:num>
  <w:num w:numId="6">
    <w:abstractNumId w:val="0"/>
  </w:num>
  <w:num w:numId="7">
    <w:abstractNumId w:val="4"/>
  </w:num>
  <w:num w:numId="8">
    <w:abstractNumId w:val="8"/>
  </w:num>
  <w:num w:numId="9">
    <w:abstractNumId w:val="2"/>
  </w:num>
  <w:num w:numId="10">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bAwNzO2sDSwNDYyNbVQ0lEKTi0uzszPAykwqgUAdI6kWywAAAA="/>
  </w:docVars>
  <w:rsids>
    <w:rsidRoot w:val="006E1729"/>
    <w:rsid w:val="00000015"/>
    <w:rsid w:val="000113C0"/>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72F03"/>
    <w:rsid w:val="000811D6"/>
    <w:rsid w:val="00081D42"/>
    <w:rsid w:val="00092A77"/>
    <w:rsid w:val="00092E77"/>
    <w:rsid w:val="000974B9"/>
    <w:rsid w:val="000A0D72"/>
    <w:rsid w:val="000B1C85"/>
    <w:rsid w:val="000B4C5E"/>
    <w:rsid w:val="000B5D0F"/>
    <w:rsid w:val="000C3223"/>
    <w:rsid w:val="000C49F9"/>
    <w:rsid w:val="000D5BB4"/>
    <w:rsid w:val="000D68A2"/>
    <w:rsid w:val="000E5617"/>
    <w:rsid w:val="000F03A0"/>
    <w:rsid w:val="000F3872"/>
    <w:rsid w:val="000F3D7D"/>
    <w:rsid w:val="000F4D71"/>
    <w:rsid w:val="000F63C5"/>
    <w:rsid w:val="00110CCE"/>
    <w:rsid w:val="00113418"/>
    <w:rsid w:val="00116D4F"/>
    <w:rsid w:val="00117164"/>
    <w:rsid w:val="001173C9"/>
    <w:rsid w:val="00120724"/>
    <w:rsid w:val="00122148"/>
    <w:rsid w:val="001258A9"/>
    <w:rsid w:val="00127F44"/>
    <w:rsid w:val="00131B75"/>
    <w:rsid w:val="001359A7"/>
    <w:rsid w:val="00136124"/>
    <w:rsid w:val="00137719"/>
    <w:rsid w:val="001433C2"/>
    <w:rsid w:val="001461E6"/>
    <w:rsid w:val="001466B2"/>
    <w:rsid w:val="00156D6D"/>
    <w:rsid w:val="001575CA"/>
    <w:rsid w:val="00161677"/>
    <w:rsid w:val="00162053"/>
    <w:rsid w:val="00163FAF"/>
    <w:rsid w:val="00171C91"/>
    <w:rsid w:val="00172F99"/>
    <w:rsid w:val="0017792E"/>
    <w:rsid w:val="00185431"/>
    <w:rsid w:val="00185C9D"/>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4210"/>
    <w:rsid w:val="002056E8"/>
    <w:rsid w:val="00207B93"/>
    <w:rsid w:val="00207CEA"/>
    <w:rsid w:val="0021119E"/>
    <w:rsid w:val="0021262D"/>
    <w:rsid w:val="0021503D"/>
    <w:rsid w:val="00216B88"/>
    <w:rsid w:val="002237DF"/>
    <w:rsid w:val="00223EF1"/>
    <w:rsid w:val="002319CA"/>
    <w:rsid w:val="00237416"/>
    <w:rsid w:val="00241768"/>
    <w:rsid w:val="002422D6"/>
    <w:rsid w:val="002468A9"/>
    <w:rsid w:val="00255EB0"/>
    <w:rsid w:val="0025658B"/>
    <w:rsid w:val="002568CE"/>
    <w:rsid w:val="00257ECA"/>
    <w:rsid w:val="00257F36"/>
    <w:rsid w:val="00266CA0"/>
    <w:rsid w:val="002706F1"/>
    <w:rsid w:val="00270BF2"/>
    <w:rsid w:val="00275958"/>
    <w:rsid w:val="00276F7A"/>
    <w:rsid w:val="002778A0"/>
    <w:rsid w:val="00277B37"/>
    <w:rsid w:val="0029272A"/>
    <w:rsid w:val="002A0CB0"/>
    <w:rsid w:val="002A4E62"/>
    <w:rsid w:val="002A60C4"/>
    <w:rsid w:val="002B6F69"/>
    <w:rsid w:val="002B7440"/>
    <w:rsid w:val="002C066E"/>
    <w:rsid w:val="002C21C7"/>
    <w:rsid w:val="002C2326"/>
    <w:rsid w:val="002C42C6"/>
    <w:rsid w:val="002D06EE"/>
    <w:rsid w:val="002D1E74"/>
    <w:rsid w:val="002D2F27"/>
    <w:rsid w:val="002D611B"/>
    <w:rsid w:val="002E0E5E"/>
    <w:rsid w:val="002E69AE"/>
    <w:rsid w:val="00300E22"/>
    <w:rsid w:val="003011B3"/>
    <w:rsid w:val="00302948"/>
    <w:rsid w:val="00303697"/>
    <w:rsid w:val="003156A4"/>
    <w:rsid w:val="00316C88"/>
    <w:rsid w:val="00320435"/>
    <w:rsid w:val="00320878"/>
    <w:rsid w:val="003233D9"/>
    <w:rsid w:val="0033101C"/>
    <w:rsid w:val="0033397E"/>
    <w:rsid w:val="00340CC3"/>
    <w:rsid w:val="00352B31"/>
    <w:rsid w:val="00353E4C"/>
    <w:rsid w:val="00357317"/>
    <w:rsid w:val="003573F4"/>
    <w:rsid w:val="00360F11"/>
    <w:rsid w:val="003657A5"/>
    <w:rsid w:val="00373F3E"/>
    <w:rsid w:val="00377D43"/>
    <w:rsid w:val="00385373"/>
    <w:rsid w:val="003859BA"/>
    <w:rsid w:val="00386231"/>
    <w:rsid w:val="00387591"/>
    <w:rsid w:val="00387AB5"/>
    <w:rsid w:val="00391AB5"/>
    <w:rsid w:val="00392707"/>
    <w:rsid w:val="003A1901"/>
    <w:rsid w:val="003A4DAA"/>
    <w:rsid w:val="003A5D91"/>
    <w:rsid w:val="003B460D"/>
    <w:rsid w:val="003B5A5E"/>
    <w:rsid w:val="003B7F34"/>
    <w:rsid w:val="003C568B"/>
    <w:rsid w:val="003C66BD"/>
    <w:rsid w:val="003C6F22"/>
    <w:rsid w:val="003D6473"/>
    <w:rsid w:val="003E15FA"/>
    <w:rsid w:val="003E42A5"/>
    <w:rsid w:val="003F370C"/>
    <w:rsid w:val="003F5521"/>
    <w:rsid w:val="003F699A"/>
    <w:rsid w:val="00410EC6"/>
    <w:rsid w:val="0041258C"/>
    <w:rsid w:val="00430AF7"/>
    <w:rsid w:val="00431665"/>
    <w:rsid w:val="00431B3C"/>
    <w:rsid w:val="004375BF"/>
    <w:rsid w:val="00442F03"/>
    <w:rsid w:val="00442F86"/>
    <w:rsid w:val="0044376C"/>
    <w:rsid w:val="004446E6"/>
    <w:rsid w:val="004462BF"/>
    <w:rsid w:val="00446516"/>
    <w:rsid w:val="00452128"/>
    <w:rsid w:val="004533A4"/>
    <w:rsid w:val="0045529A"/>
    <w:rsid w:val="00457067"/>
    <w:rsid w:val="00462CA0"/>
    <w:rsid w:val="0046501B"/>
    <w:rsid w:val="004708F2"/>
    <w:rsid w:val="004717AB"/>
    <w:rsid w:val="00483B17"/>
    <w:rsid w:val="0048659C"/>
    <w:rsid w:val="00497393"/>
    <w:rsid w:val="004A02D2"/>
    <w:rsid w:val="004A34BA"/>
    <w:rsid w:val="004A3BD8"/>
    <w:rsid w:val="004A66FB"/>
    <w:rsid w:val="004A7C56"/>
    <w:rsid w:val="004B09C9"/>
    <w:rsid w:val="004C1E0D"/>
    <w:rsid w:val="004D3679"/>
    <w:rsid w:val="004D3D1C"/>
    <w:rsid w:val="004D747F"/>
    <w:rsid w:val="004E36F2"/>
    <w:rsid w:val="005111AB"/>
    <w:rsid w:val="00521801"/>
    <w:rsid w:val="0052656B"/>
    <w:rsid w:val="00540038"/>
    <w:rsid w:val="0054130D"/>
    <w:rsid w:val="00544856"/>
    <w:rsid w:val="00546E82"/>
    <w:rsid w:val="005553C3"/>
    <w:rsid w:val="00567ACA"/>
    <w:rsid w:val="00570483"/>
    <w:rsid w:val="00574638"/>
    <w:rsid w:val="0057474B"/>
    <w:rsid w:val="00575D3E"/>
    <w:rsid w:val="00580531"/>
    <w:rsid w:val="005832A4"/>
    <w:rsid w:val="00583B48"/>
    <w:rsid w:val="00586056"/>
    <w:rsid w:val="00586C84"/>
    <w:rsid w:val="00591AFD"/>
    <w:rsid w:val="00595E4B"/>
    <w:rsid w:val="005A0827"/>
    <w:rsid w:val="005A3C12"/>
    <w:rsid w:val="005A755D"/>
    <w:rsid w:val="005B40C8"/>
    <w:rsid w:val="005C14A4"/>
    <w:rsid w:val="005D3B83"/>
    <w:rsid w:val="005D4AE2"/>
    <w:rsid w:val="005E05B1"/>
    <w:rsid w:val="005E130F"/>
    <w:rsid w:val="005F3357"/>
    <w:rsid w:val="00610FC8"/>
    <w:rsid w:val="006130A3"/>
    <w:rsid w:val="00613351"/>
    <w:rsid w:val="0061507C"/>
    <w:rsid w:val="00615BD2"/>
    <w:rsid w:val="00632910"/>
    <w:rsid w:val="00633210"/>
    <w:rsid w:val="00633F4A"/>
    <w:rsid w:val="00634B58"/>
    <w:rsid w:val="006352D2"/>
    <w:rsid w:val="006447A4"/>
    <w:rsid w:val="00661B3E"/>
    <w:rsid w:val="00665219"/>
    <w:rsid w:val="00665C42"/>
    <w:rsid w:val="00667B1F"/>
    <w:rsid w:val="00670B37"/>
    <w:rsid w:val="00674470"/>
    <w:rsid w:val="0067481E"/>
    <w:rsid w:val="00674F71"/>
    <w:rsid w:val="00680844"/>
    <w:rsid w:val="00681B23"/>
    <w:rsid w:val="00683946"/>
    <w:rsid w:val="00692B13"/>
    <w:rsid w:val="0069500B"/>
    <w:rsid w:val="006A256D"/>
    <w:rsid w:val="006A3D31"/>
    <w:rsid w:val="006A7B28"/>
    <w:rsid w:val="006B2B7F"/>
    <w:rsid w:val="006C1436"/>
    <w:rsid w:val="006C7D3F"/>
    <w:rsid w:val="006C7E00"/>
    <w:rsid w:val="006D054A"/>
    <w:rsid w:val="006E119F"/>
    <w:rsid w:val="006E1729"/>
    <w:rsid w:val="006F056F"/>
    <w:rsid w:val="006F25BD"/>
    <w:rsid w:val="006F2EC3"/>
    <w:rsid w:val="006F3C44"/>
    <w:rsid w:val="006F7D8B"/>
    <w:rsid w:val="0071070E"/>
    <w:rsid w:val="00711C86"/>
    <w:rsid w:val="00712E16"/>
    <w:rsid w:val="00713EFC"/>
    <w:rsid w:val="007146D2"/>
    <w:rsid w:val="007151B6"/>
    <w:rsid w:val="00715A5D"/>
    <w:rsid w:val="00717D5F"/>
    <w:rsid w:val="00724BAF"/>
    <w:rsid w:val="007309AA"/>
    <w:rsid w:val="00734570"/>
    <w:rsid w:val="00735828"/>
    <w:rsid w:val="00740AE4"/>
    <w:rsid w:val="00764A65"/>
    <w:rsid w:val="00770049"/>
    <w:rsid w:val="007715BA"/>
    <w:rsid w:val="00772078"/>
    <w:rsid w:val="007722C1"/>
    <w:rsid w:val="007778CE"/>
    <w:rsid w:val="00777DC3"/>
    <w:rsid w:val="00780395"/>
    <w:rsid w:val="007810B6"/>
    <w:rsid w:val="007902EA"/>
    <w:rsid w:val="0079252D"/>
    <w:rsid w:val="00794191"/>
    <w:rsid w:val="0079564A"/>
    <w:rsid w:val="00796BF5"/>
    <w:rsid w:val="007976B6"/>
    <w:rsid w:val="007A28C4"/>
    <w:rsid w:val="007A4EBD"/>
    <w:rsid w:val="007A6E1A"/>
    <w:rsid w:val="007A7424"/>
    <w:rsid w:val="007B0071"/>
    <w:rsid w:val="007B4C58"/>
    <w:rsid w:val="007B7D53"/>
    <w:rsid w:val="007C482E"/>
    <w:rsid w:val="007C4D48"/>
    <w:rsid w:val="007D0C6C"/>
    <w:rsid w:val="007D3F97"/>
    <w:rsid w:val="007D73CE"/>
    <w:rsid w:val="007D7DFD"/>
    <w:rsid w:val="007E0304"/>
    <w:rsid w:val="007E1E28"/>
    <w:rsid w:val="007E2772"/>
    <w:rsid w:val="007F1866"/>
    <w:rsid w:val="007F1D40"/>
    <w:rsid w:val="007F3AA0"/>
    <w:rsid w:val="007F4F2B"/>
    <w:rsid w:val="007F7ADB"/>
    <w:rsid w:val="0081634F"/>
    <w:rsid w:val="00817DB7"/>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443B"/>
    <w:rsid w:val="008871EF"/>
    <w:rsid w:val="00890026"/>
    <w:rsid w:val="008918CD"/>
    <w:rsid w:val="00894C67"/>
    <w:rsid w:val="00896274"/>
    <w:rsid w:val="008978B9"/>
    <w:rsid w:val="008A3D36"/>
    <w:rsid w:val="008A5094"/>
    <w:rsid w:val="008A673F"/>
    <w:rsid w:val="008B04EA"/>
    <w:rsid w:val="008B67F1"/>
    <w:rsid w:val="008B7EF9"/>
    <w:rsid w:val="008C04FA"/>
    <w:rsid w:val="008C0A74"/>
    <w:rsid w:val="008C35CC"/>
    <w:rsid w:val="008D04C5"/>
    <w:rsid w:val="008D2DA7"/>
    <w:rsid w:val="008D3CB4"/>
    <w:rsid w:val="008E16DA"/>
    <w:rsid w:val="008E3D20"/>
    <w:rsid w:val="008E55E0"/>
    <w:rsid w:val="008F419D"/>
    <w:rsid w:val="008F44A9"/>
    <w:rsid w:val="0090279D"/>
    <w:rsid w:val="00904044"/>
    <w:rsid w:val="00905954"/>
    <w:rsid w:val="009113A9"/>
    <w:rsid w:val="00913646"/>
    <w:rsid w:val="009203F4"/>
    <w:rsid w:val="009214A6"/>
    <w:rsid w:val="00922889"/>
    <w:rsid w:val="00925DC2"/>
    <w:rsid w:val="009261B9"/>
    <w:rsid w:val="00931A9A"/>
    <w:rsid w:val="00940D2A"/>
    <w:rsid w:val="00950D10"/>
    <w:rsid w:val="00954423"/>
    <w:rsid w:val="00954527"/>
    <w:rsid w:val="009567A7"/>
    <w:rsid w:val="00957E8C"/>
    <w:rsid w:val="009621F5"/>
    <w:rsid w:val="00962372"/>
    <w:rsid w:val="009634B1"/>
    <w:rsid w:val="009667B4"/>
    <w:rsid w:val="00967702"/>
    <w:rsid w:val="009739FD"/>
    <w:rsid w:val="009804B1"/>
    <w:rsid w:val="009815C7"/>
    <w:rsid w:val="00985307"/>
    <w:rsid w:val="0099130F"/>
    <w:rsid w:val="00993D47"/>
    <w:rsid w:val="0099429F"/>
    <w:rsid w:val="00997CB4"/>
    <w:rsid w:val="009A2F37"/>
    <w:rsid w:val="009A3381"/>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1FC3"/>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2D43"/>
    <w:rsid w:val="00A53CF0"/>
    <w:rsid w:val="00A55463"/>
    <w:rsid w:val="00A5597B"/>
    <w:rsid w:val="00A5620B"/>
    <w:rsid w:val="00A56EFE"/>
    <w:rsid w:val="00A61028"/>
    <w:rsid w:val="00A62AC7"/>
    <w:rsid w:val="00A63C87"/>
    <w:rsid w:val="00A64E45"/>
    <w:rsid w:val="00A74B75"/>
    <w:rsid w:val="00A804C4"/>
    <w:rsid w:val="00A81E52"/>
    <w:rsid w:val="00A847D4"/>
    <w:rsid w:val="00A935AC"/>
    <w:rsid w:val="00A96330"/>
    <w:rsid w:val="00AA3544"/>
    <w:rsid w:val="00AA4617"/>
    <w:rsid w:val="00AA511B"/>
    <w:rsid w:val="00AC32F5"/>
    <w:rsid w:val="00AC494C"/>
    <w:rsid w:val="00AE4033"/>
    <w:rsid w:val="00AE6EE6"/>
    <w:rsid w:val="00AE77E5"/>
    <w:rsid w:val="00AE7884"/>
    <w:rsid w:val="00AF0607"/>
    <w:rsid w:val="00AF0657"/>
    <w:rsid w:val="00AF56A2"/>
    <w:rsid w:val="00AF6D9B"/>
    <w:rsid w:val="00AF7DC3"/>
    <w:rsid w:val="00B049C5"/>
    <w:rsid w:val="00B04BAA"/>
    <w:rsid w:val="00B07BFB"/>
    <w:rsid w:val="00B110A0"/>
    <w:rsid w:val="00B11F93"/>
    <w:rsid w:val="00B137F3"/>
    <w:rsid w:val="00B156A3"/>
    <w:rsid w:val="00B20AC7"/>
    <w:rsid w:val="00B23313"/>
    <w:rsid w:val="00B27B0B"/>
    <w:rsid w:val="00B30838"/>
    <w:rsid w:val="00B35065"/>
    <w:rsid w:val="00B409CA"/>
    <w:rsid w:val="00B42689"/>
    <w:rsid w:val="00B47896"/>
    <w:rsid w:val="00B47D4C"/>
    <w:rsid w:val="00B5249E"/>
    <w:rsid w:val="00B5452A"/>
    <w:rsid w:val="00B616CF"/>
    <w:rsid w:val="00B74F2F"/>
    <w:rsid w:val="00B806AE"/>
    <w:rsid w:val="00B830F8"/>
    <w:rsid w:val="00B84106"/>
    <w:rsid w:val="00B92B05"/>
    <w:rsid w:val="00B942E0"/>
    <w:rsid w:val="00B95A6F"/>
    <w:rsid w:val="00B97F4F"/>
    <w:rsid w:val="00BA2986"/>
    <w:rsid w:val="00BB0F01"/>
    <w:rsid w:val="00BB10E9"/>
    <w:rsid w:val="00BC2FA5"/>
    <w:rsid w:val="00BC364F"/>
    <w:rsid w:val="00BC7274"/>
    <w:rsid w:val="00BE0965"/>
    <w:rsid w:val="00BE187B"/>
    <w:rsid w:val="00BE1A34"/>
    <w:rsid w:val="00BE3060"/>
    <w:rsid w:val="00BE4678"/>
    <w:rsid w:val="00BE64DE"/>
    <w:rsid w:val="00BF4AE9"/>
    <w:rsid w:val="00BF5EFE"/>
    <w:rsid w:val="00C01CD2"/>
    <w:rsid w:val="00C021B6"/>
    <w:rsid w:val="00C04F30"/>
    <w:rsid w:val="00C06F22"/>
    <w:rsid w:val="00C113AE"/>
    <w:rsid w:val="00C12270"/>
    <w:rsid w:val="00C14986"/>
    <w:rsid w:val="00C14D7A"/>
    <w:rsid w:val="00C33D82"/>
    <w:rsid w:val="00C40C8C"/>
    <w:rsid w:val="00C41C03"/>
    <w:rsid w:val="00C55BCF"/>
    <w:rsid w:val="00C623DF"/>
    <w:rsid w:val="00C652F8"/>
    <w:rsid w:val="00C67999"/>
    <w:rsid w:val="00C73981"/>
    <w:rsid w:val="00C7542B"/>
    <w:rsid w:val="00C761CC"/>
    <w:rsid w:val="00C76391"/>
    <w:rsid w:val="00C76BEB"/>
    <w:rsid w:val="00C83494"/>
    <w:rsid w:val="00C86CD0"/>
    <w:rsid w:val="00C91AFC"/>
    <w:rsid w:val="00C9205D"/>
    <w:rsid w:val="00CA0ADA"/>
    <w:rsid w:val="00CA1443"/>
    <w:rsid w:val="00CA4A83"/>
    <w:rsid w:val="00CA54EE"/>
    <w:rsid w:val="00CB2B75"/>
    <w:rsid w:val="00CB4F93"/>
    <w:rsid w:val="00CB730B"/>
    <w:rsid w:val="00CB736E"/>
    <w:rsid w:val="00CC3C0A"/>
    <w:rsid w:val="00CC4789"/>
    <w:rsid w:val="00CC47D6"/>
    <w:rsid w:val="00CD207D"/>
    <w:rsid w:val="00CD295B"/>
    <w:rsid w:val="00CD3EA4"/>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033CD"/>
    <w:rsid w:val="00D1186B"/>
    <w:rsid w:val="00D11CAA"/>
    <w:rsid w:val="00D13C42"/>
    <w:rsid w:val="00D150F5"/>
    <w:rsid w:val="00D16822"/>
    <w:rsid w:val="00D16A7A"/>
    <w:rsid w:val="00D20CC6"/>
    <w:rsid w:val="00D24184"/>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0187"/>
    <w:rsid w:val="00D624C5"/>
    <w:rsid w:val="00D663A7"/>
    <w:rsid w:val="00D76EA4"/>
    <w:rsid w:val="00D803E8"/>
    <w:rsid w:val="00D80CDB"/>
    <w:rsid w:val="00D8245F"/>
    <w:rsid w:val="00D86446"/>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E5016"/>
    <w:rsid w:val="00DE5EA9"/>
    <w:rsid w:val="00DE5F9E"/>
    <w:rsid w:val="00DF0E2A"/>
    <w:rsid w:val="00DF5F26"/>
    <w:rsid w:val="00E00D0C"/>
    <w:rsid w:val="00E07AEE"/>
    <w:rsid w:val="00E123C2"/>
    <w:rsid w:val="00E1371C"/>
    <w:rsid w:val="00E14853"/>
    <w:rsid w:val="00E2134C"/>
    <w:rsid w:val="00E25748"/>
    <w:rsid w:val="00E262FC"/>
    <w:rsid w:val="00E272FF"/>
    <w:rsid w:val="00E3022B"/>
    <w:rsid w:val="00E33A8F"/>
    <w:rsid w:val="00E4143A"/>
    <w:rsid w:val="00E42B0C"/>
    <w:rsid w:val="00E45E7B"/>
    <w:rsid w:val="00E46395"/>
    <w:rsid w:val="00E46922"/>
    <w:rsid w:val="00E4761A"/>
    <w:rsid w:val="00E5014E"/>
    <w:rsid w:val="00E54795"/>
    <w:rsid w:val="00E57F10"/>
    <w:rsid w:val="00E6248F"/>
    <w:rsid w:val="00E65074"/>
    <w:rsid w:val="00E6523B"/>
    <w:rsid w:val="00E66A3D"/>
    <w:rsid w:val="00E729EC"/>
    <w:rsid w:val="00E751A2"/>
    <w:rsid w:val="00E76057"/>
    <w:rsid w:val="00E8201E"/>
    <w:rsid w:val="00E84009"/>
    <w:rsid w:val="00E8598F"/>
    <w:rsid w:val="00E905AF"/>
    <w:rsid w:val="00E9333B"/>
    <w:rsid w:val="00E94223"/>
    <w:rsid w:val="00E94ED1"/>
    <w:rsid w:val="00E95292"/>
    <w:rsid w:val="00EA013B"/>
    <w:rsid w:val="00EA22AE"/>
    <w:rsid w:val="00EA344B"/>
    <w:rsid w:val="00EB217E"/>
    <w:rsid w:val="00EC2046"/>
    <w:rsid w:val="00ED55AB"/>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5699C"/>
    <w:rsid w:val="00F60BDF"/>
    <w:rsid w:val="00F612B0"/>
    <w:rsid w:val="00F712ED"/>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66"/>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E70B4"/>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4412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mailto:ikhvadagadze@gwp.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silagadze@gwp.g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janelidze@gwp.g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F6A06E-561A-4565-ABEA-F0AE5E6F5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1257</Words>
  <Characters>7167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8408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17</cp:revision>
  <cp:lastPrinted>2015-07-27T06:36:00Z</cp:lastPrinted>
  <dcterms:created xsi:type="dcterms:W3CDTF">2023-03-31T11:43:00Z</dcterms:created>
  <dcterms:modified xsi:type="dcterms:W3CDTF">2023-04-04T10:30:00Z</dcterms:modified>
</cp:coreProperties>
</file>