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7E7DB874"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 xml:space="preserve">ი, </w:t>
      </w:r>
      <w:r w:rsidR="0095568F" w:rsidRPr="0095568F">
        <w:rPr>
          <w:rFonts w:ascii="Sylfaen" w:hAnsi="Sylfaen" w:cs="Sylfaen"/>
          <w:b/>
          <w:lang w:val="ka-GE"/>
        </w:rPr>
        <w:t xml:space="preserve">ნინო </w:t>
      </w:r>
      <w:r w:rsidR="0095568F">
        <w:rPr>
          <w:rFonts w:ascii="Sylfaen" w:eastAsia="Sylfaen" w:hAnsi="Sylfaen" w:cs="Sylfaen"/>
          <w:b/>
          <w:lang w:val="ka-GE"/>
        </w:rPr>
        <w:t>ჟ</w:t>
      </w:r>
      <w:r w:rsidR="0095568F">
        <w:rPr>
          <w:rFonts w:ascii="Sylfaen" w:hAnsi="Sylfaen" w:cs="Sylfaen"/>
          <w:b/>
          <w:lang w:val="ka-GE"/>
        </w:rPr>
        <w:t>ვანიას N</w:t>
      </w:r>
      <w:r w:rsidR="0095568F" w:rsidRPr="0095568F">
        <w:rPr>
          <w:rFonts w:ascii="Sylfaen" w:hAnsi="Sylfaen" w:cs="Sylfaen"/>
          <w:b/>
          <w:lang w:val="ka-GE"/>
        </w:rPr>
        <w:t>4-</w:t>
      </w:r>
      <w:r w:rsidR="00D67312">
        <w:rPr>
          <w:rFonts w:ascii="Sylfaen" w:hAnsi="Sylfaen" w:cs="Sylfaen"/>
          <w:b/>
          <w:lang w:val="ka-GE"/>
        </w:rPr>
        <w:t>ის მიმდებარედ</w:t>
      </w:r>
      <w:r w:rsidR="0095568F" w:rsidRPr="0095568F">
        <w:rPr>
          <w:rFonts w:ascii="Sylfaen" w:hAnsi="Sylfaen" w:cs="Sylfaen"/>
          <w:b/>
          <w:lang w:val="ka-GE"/>
        </w:rPr>
        <w:t xml:space="preserve"> წყალსადენის ქსელის გადატანა</w:t>
      </w:r>
      <w:r w:rsidR="0095568F">
        <w:rPr>
          <w:rFonts w:ascii="Sylfaen" w:eastAsia="Sylfaen" w:hAnsi="Sylfaen" w:cs="Sylfaen"/>
          <w:b/>
          <w:lang w:val="ka-GE"/>
        </w:rPr>
        <w:t>/</w:t>
      </w:r>
      <w:r w:rsidR="0095568F" w:rsidRPr="0095568F">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BC7B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მ</w:t>
      </w:r>
      <w:r w:rsidR="0095568F" w:rsidRPr="0095568F">
        <w:rPr>
          <w:rFonts w:ascii="Sylfaen" w:hAnsi="Sylfaen" w:cs="Sylfaen"/>
          <w:lang w:val="ka-GE"/>
        </w:rPr>
        <w:t>მთაწმინდა-კრწანისის რაიონში, ნინო ჟვანიას N4</w:t>
      </w:r>
      <w:r w:rsidR="00D67312">
        <w:rPr>
          <w:rFonts w:ascii="Sylfaen" w:hAnsi="Sylfaen" w:cs="Sylfaen"/>
          <w:lang w:val="ka-GE"/>
        </w:rPr>
        <w:t>-ის მიმდებარედ</w:t>
      </w:r>
      <w:r w:rsidR="0095568F" w:rsidRPr="0095568F">
        <w:rPr>
          <w:rFonts w:ascii="Sylfaen" w:hAnsi="Sylfaen" w:cs="Sylfaen"/>
          <w:lang w:val="ka-GE"/>
        </w:rPr>
        <w:t xml:space="preserve"> წყალსადენის ქსელის გადატანა/რეაბილიტაციის </w:t>
      </w:r>
      <w:r w:rsidR="00771AD9" w:rsidRPr="00771AD9">
        <w:rPr>
          <w:rFonts w:ascii="Sylfaen" w:hAnsi="Sylfaen" w:cs="Sylfaen"/>
          <w:lang w:val="ka-GE"/>
        </w:rPr>
        <w:t xml:space="preserve">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EC65D6" w:rsidR="00DB5C8D" w:rsidRPr="006005A1" w:rsidRDefault="0095568F" w:rsidP="00230B4D">
      <w:pPr>
        <w:spacing w:after="0" w:line="240" w:lineRule="auto"/>
        <w:jc w:val="both"/>
        <w:rPr>
          <w:rFonts w:ascii="Sylfaen" w:hAnsi="Sylfaen" w:cs="Sylfaen"/>
          <w:lang w:val="ka-GE"/>
        </w:rPr>
      </w:pPr>
      <w:r w:rsidRPr="0095568F">
        <w:rPr>
          <w:rFonts w:ascii="Sylfaen" w:hAnsi="Sylfaen" w:cs="Sylfaen"/>
          <w:lang w:val="ka-GE"/>
        </w:rPr>
        <w:t>მთაწმინდა-კრწანისი</w:t>
      </w:r>
      <w:r w:rsidR="00D67312">
        <w:rPr>
          <w:rFonts w:ascii="Sylfaen" w:hAnsi="Sylfaen" w:cs="Sylfaen"/>
          <w:lang w:val="ka-GE"/>
        </w:rPr>
        <w:t>ს რაიონში, ნინო ჟვანიას N4-ის მიმდებარედ</w:t>
      </w:r>
      <w:bookmarkStart w:id="0" w:name="_GoBack"/>
      <w:bookmarkEnd w:id="0"/>
      <w:r w:rsidRPr="0095568F">
        <w:rPr>
          <w:rFonts w:ascii="Sylfaen" w:hAnsi="Sylfaen" w:cs="Sylfaen"/>
          <w:lang w:val="ka-GE"/>
        </w:rPr>
        <w:t xml:space="preserve"> წყალსადენის ქსელის გადატანა/რეაბილიტაციის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834570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5568F">
        <w:rPr>
          <w:rFonts w:ascii="Sylfaen" w:hAnsi="Sylfaen" w:cs="Sylfaen"/>
          <w:b/>
          <w:sz w:val="20"/>
          <w:szCs w:val="20"/>
          <w:lang w:val="ka-GE"/>
        </w:rPr>
        <w:t>17</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3011D" w14:textId="77777777" w:rsidR="003651C7" w:rsidRDefault="003651C7" w:rsidP="007902EA">
      <w:pPr>
        <w:spacing w:after="0" w:line="240" w:lineRule="auto"/>
      </w:pPr>
      <w:r>
        <w:separator/>
      </w:r>
    </w:p>
  </w:endnote>
  <w:endnote w:type="continuationSeparator" w:id="0">
    <w:p w14:paraId="763CA318" w14:textId="77777777" w:rsidR="003651C7" w:rsidRDefault="003651C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E60FC42" w:rsidR="004A3BD8" w:rsidRDefault="004A3BD8">
        <w:pPr>
          <w:pStyle w:val="Footer"/>
          <w:jc w:val="right"/>
        </w:pPr>
        <w:r>
          <w:fldChar w:fldCharType="begin"/>
        </w:r>
        <w:r>
          <w:instrText xml:space="preserve"> PAGE   \* MERGEFORMAT </w:instrText>
        </w:r>
        <w:r>
          <w:fldChar w:fldCharType="separate"/>
        </w:r>
        <w:r w:rsidR="003651C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4C791" w14:textId="77777777" w:rsidR="003651C7" w:rsidRDefault="003651C7" w:rsidP="007902EA">
      <w:pPr>
        <w:spacing w:after="0" w:line="240" w:lineRule="auto"/>
      </w:pPr>
      <w:r>
        <w:separator/>
      </w:r>
    </w:p>
  </w:footnote>
  <w:footnote w:type="continuationSeparator" w:id="0">
    <w:p w14:paraId="2BD33521" w14:textId="77777777" w:rsidR="003651C7" w:rsidRDefault="003651C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5A8DB-4C1A-4BE2-86AD-0F219AF1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6</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2023-05-10T14:12:00Z</dcterms:modified>
</cp:coreProperties>
</file>