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16D4FBEE" w:rsidR="0000748D" w:rsidRPr="0000748D" w:rsidRDefault="00513507" w:rsidP="0000748D">
      <w:pPr>
        <w:spacing w:after="0" w:line="240" w:lineRule="auto"/>
        <w:jc w:val="center"/>
        <w:rPr>
          <w:rFonts w:ascii="Sylfaen" w:hAnsi="Sylfaen" w:cs="Sylfaen"/>
          <w:b/>
          <w:lang w:val="ka-GE"/>
        </w:rPr>
      </w:pPr>
      <w:r>
        <w:rPr>
          <w:rFonts w:ascii="Sylfaen" w:hAnsi="Sylfaen" w:cs="Sylfaen"/>
          <w:b/>
          <w:lang w:val="ka-GE"/>
        </w:rPr>
        <w:t>მთაწმინდა-კრწანისის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Pr>
          <w:rFonts w:ascii="Sylfaen" w:hAnsi="Sylfaen" w:cs="Sylfaen"/>
          <w:b/>
          <w:lang w:val="ka-GE"/>
        </w:rPr>
        <w:t>წავკისის</w:t>
      </w:r>
      <w:r w:rsidR="00EB4310" w:rsidRPr="00EB4310">
        <w:rPr>
          <w:rFonts w:ascii="Sylfaen" w:hAnsi="Sylfaen" w:cs="Sylfaen"/>
          <w:b/>
          <w:lang w:val="ka-GE"/>
        </w:rPr>
        <w:t xml:space="preserve"> ქუჩა</w:t>
      </w:r>
      <w:r w:rsidR="00EB4310">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0D19676" w:rsidR="007D0C6C" w:rsidRPr="007D0C6C" w:rsidRDefault="00D30223" w:rsidP="0051350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13507" w:rsidRPr="00513507">
        <w:rPr>
          <w:rFonts w:ascii="Sylfaen" w:hAnsi="Sylfaen" w:cs="Sylfaen"/>
          <w:lang w:val="ka-GE"/>
        </w:rPr>
        <w:t>მთაწმინდა-კრწანისის რაიონში, წავკისის ქუჩაზე წყალსადენისა და წყალარინების</w:t>
      </w:r>
      <w:r w:rsidR="00513507">
        <w:rPr>
          <w:rFonts w:ascii="Sylfaen" w:hAnsi="Sylfaen" w:cs="Sylfaen"/>
          <w:lang w:val="ka-GE"/>
        </w:rPr>
        <w:t xml:space="preserve"> </w:t>
      </w:r>
      <w:r w:rsidR="00513507" w:rsidRPr="00513507">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BC9C67F" w:rsidR="00DB5C8D" w:rsidRPr="006005A1" w:rsidRDefault="00513507" w:rsidP="00513507">
      <w:pPr>
        <w:spacing w:after="0" w:line="240" w:lineRule="auto"/>
        <w:jc w:val="both"/>
        <w:rPr>
          <w:rFonts w:ascii="Sylfaen" w:hAnsi="Sylfaen" w:cs="Sylfaen"/>
          <w:lang w:val="ka-GE"/>
        </w:rPr>
      </w:pPr>
      <w:r w:rsidRPr="00513507">
        <w:rPr>
          <w:rFonts w:ascii="Sylfaen" w:hAnsi="Sylfaen" w:cs="Sylfaen"/>
          <w:lang w:val="ka-GE"/>
        </w:rPr>
        <w:t>მთაწმინდა-კრწანისის რაიონში, წავკისის ქუჩაზე წყალსადენისა და წყალარინების</w:t>
      </w:r>
      <w:r>
        <w:rPr>
          <w:rFonts w:ascii="Sylfaen" w:hAnsi="Sylfaen" w:cs="Sylfaen"/>
          <w:lang w:val="ka-GE"/>
        </w:rPr>
        <w:t xml:space="preserve"> </w:t>
      </w:r>
      <w:r w:rsidRPr="00513507">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8C942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13507">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F5ECC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13507">
        <w:rPr>
          <w:rFonts w:ascii="Sylfaen" w:hAnsi="Sylfaen" w:cs="Sylfaen"/>
          <w:b/>
          <w:sz w:val="20"/>
          <w:szCs w:val="20"/>
          <w:lang w:val="ka-GE"/>
        </w:rPr>
        <w:t>13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00816" w14:textId="77777777" w:rsidR="00580F5A" w:rsidRDefault="00580F5A" w:rsidP="007902EA">
      <w:pPr>
        <w:spacing w:after="0" w:line="240" w:lineRule="auto"/>
      </w:pPr>
      <w:r>
        <w:separator/>
      </w:r>
    </w:p>
  </w:endnote>
  <w:endnote w:type="continuationSeparator" w:id="0">
    <w:p w14:paraId="52ED6EDD" w14:textId="77777777" w:rsidR="00580F5A" w:rsidRDefault="00580F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884A7BE" w:rsidR="004A3BD8" w:rsidRDefault="004A3BD8">
        <w:pPr>
          <w:pStyle w:val="Footer"/>
          <w:jc w:val="right"/>
        </w:pPr>
        <w:r>
          <w:fldChar w:fldCharType="begin"/>
        </w:r>
        <w:r>
          <w:instrText xml:space="preserve"> PAGE   \* MERGEFORMAT </w:instrText>
        </w:r>
        <w:r>
          <w:fldChar w:fldCharType="separate"/>
        </w:r>
        <w:r w:rsidR="00513507">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6F856" w14:textId="77777777" w:rsidR="00580F5A" w:rsidRDefault="00580F5A" w:rsidP="007902EA">
      <w:pPr>
        <w:spacing w:after="0" w:line="240" w:lineRule="auto"/>
      </w:pPr>
      <w:r>
        <w:separator/>
      </w:r>
    </w:p>
  </w:footnote>
  <w:footnote w:type="continuationSeparator" w:id="0">
    <w:p w14:paraId="72CA1A0D" w14:textId="77777777" w:rsidR="00580F5A" w:rsidRDefault="00580F5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13507"/>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0F5A"/>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5F82-B01E-4893-912C-7524916B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6</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286</cp:revision>
  <cp:lastPrinted>2015-07-27T06:36:00Z</cp:lastPrinted>
  <dcterms:created xsi:type="dcterms:W3CDTF">2017-02-28T15:04:00Z</dcterms:created>
  <dcterms:modified xsi:type="dcterms:W3CDTF">2023-06-06T13:02:00Z</dcterms:modified>
</cp:coreProperties>
</file>