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F180A56" w14:textId="16D4FBEE" w:rsidR="0000748D" w:rsidRPr="0000748D" w:rsidRDefault="00513507" w:rsidP="0000748D">
      <w:pPr>
        <w:spacing w:after="0" w:line="240" w:lineRule="auto"/>
        <w:jc w:val="center"/>
        <w:rPr>
          <w:rFonts w:ascii="Sylfaen" w:hAnsi="Sylfaen" w:cs="Sylfaen"/>
          <w:b/>
          <w:lang w:val="ka-GE"/>
        </w:rPr>
      </w:pPr>
      <w:r>
        <w:rPr>
          <w:rFonts w:ascii="Sylfaen" w:hAnsi="Sylfaen" w:cs="Sylfaen"/>
          <w:b/>
          <w:lang w:val="ka-GE"/>
        </w:rPr>
        <w:t>მთაწმინდა-კრწანისის</w:t>
      </w:r>
      <w:r w:rsidR="008A2212" w:rsidRPr="008A2212">
        <w:rPr>
          <w:rFonts w:ascii="Sylfaen" w:hAnsi="Sylfaen" w:cs="Sylfaen"/>
          <w:b/>
          <w:lang w:val="ka-GE"/>
        </w:rPr>
        <w:t xml:space="preserve"> რაიონ</w:t>
      </w:r>
      <w:r w:rsidR="000C73D8">
        <w:rPr>
          <w:rFonts w:ascii="Sylfaen" w:hAnsi="Sylfaen" w:cs="Sylfaen"/>
          <w:b/>
          <w:lang w:val="ka-GE"/>
        </w:rPr>
        <w:t>შ</w:t>
      </w:r>
      <w:r w:rsidR="008A2212" w:rsidRPr="008A2212">
        <w:rPr>
          <w:rFonts w:ascii="Sylfaen" w:hAnsi="Sylfaen" w:cs="Sylfaen"/>
          <w:b/>
          <w:lang w:val="ka-GE"/>
        </w:rPr>
        <w:t>ი,</w:t>
      </w:r>
      <w:r w:rsidR="008A2212">
        <w:rPr>
          <w:rFonts w:ascii="Sylfaen" w:hAnsi="Sylfaen" w:cs="Sylfaen"/>
          <w:b/>
          <w:lang w:val="ka-GE"/>
        </w:rPr>
        <w:t xml:space="preserve"> </w:t>
      </w:r>
      <w:r>
        <w:rPr>
          <w:rFonts w:ascii="Sylfaen" w:hAnsi="Sylfaen" w:cs="Sylfaen"/>
          <w:b/>
          <w:lang w:val="ka-GE"/>
        </w:rPr>
        <w:t>წავკისის</w:t>
      </w:r>
      <w:r w:rsidR="00EB4310" w:rsidRPr="00EB4310">
        <w:rPr>
          <w:rFonts w:ascii="Sylfaen" w:hAnsi="Sylfaen" w:cs="Sylfaen"/>
          <w:b/>
          <w:lang w:val="ka-GE"/>
        </w:rPr>
        <w:t xml:space="preserve"> ქუჩა</w:t>
      </w:r>
      <w:r w:rsidR="00EB4310">
        <w:rPr>
          <w:rFonts w:ascii="Sylfaen" w:hAnsi="Sylfaen" w:cs="Sylfaen"/>
          <w:b/>
          <w:lang w:val="ka-GE"/>
        </w:rPr>
        <w:t xml:space="preserve">ზე </w:t>
      </w:r>
      <w:r w:rsidR="008A2212">
        <w:rPr>
          <w:rFonts w:ascii="Sylfaen" w:hAnsi="Sylfaen" w:cs="Sylfaen"/>
          <w:b/>
          <w:lang w:val="ka-GE"/>
        </w:rPr>
        <w:t>წყალსადენი</w:t>
      </w:r>
      <w:r w:rsidR="000C73D8">
        <w:rPr>
          <w:rFonts w:ascii="Sylfaen" w:hAnsi="Sylfaen" w:cs="Sylfaen"/>
          <w:b/>
          <w:lang w:val="ka-GE"/>
        </w:rPr>
        <w:t xml:space="preserve">სა და </w:t>
      </w:r>
      <w:r w:rsidR="008A2212">
        <w:rPr>
          <w:rFonts w:ascii="Sylfaen" w:hAnsi="Sylfaen" w:cs="Sylfaen"/>
          <w:b/>
          <w:lang w:val="ka-GE"/>
        </w:rPr>
        <w:t>წყალარინების</w:t>
      </w:r>
    </w:p>
    <w:p w14:paraId="0C0E685F" w14:textId="75892D16" w:rsidR="001B055A" w:rsidRPr="00F94013" w:rsidRDefault="0000748D" w:rsidP="0000748D">
      <w:pPr>
        <w:spacing w:after="0" w:line="240" w:lineRule="auto"/>
        <w:jc w:val="center"/>
        <w:rPr>
          <w:rFonts w:ascii="Sylfaen" w:hAnsi="Sylfaen" w:cs="Sylfaen"/>
          <w:b/>
          <w:lang w:val="ka-GE"/>
        </w:rPr>
      </w:pPr>
      <w:r w:rsidRPr="0000748D">
        <w:rPr>
          <w:rFonts w:ascii="Sylfaen" w:hAnsi="Sylfaen" w:cs="Sylfaen"/>
          <w:b/>
          <w:lang w:val="ka-GE"/>
        </w:rPr>
        <w:t>ქსელ</w:t>
      </w:r>
      <w:r w:rsidR="000C73D8">
        <w:rPr>
          <w:rFonts w:ascii="Sylfaen" w:hAnsi="Sylfaen" w:cs="Sylfaen"/>
          <w:b/>
          <w:lang w:val="ka-GE"/>
        </w:rPr>
        <w:t>ებ</w:t>
      </w:r>
      <w:r w:rsidRPr="0000748D">
        <w:rPr>
          <w:rFonts w:ascii="Sylfaen" w:hAnsi="Sylfaen" w:cs="Sylfaen"/>
          <w:b/>
          <w:lang w:val="ka-GE"/>
        </w:rPr>
        <w:t>ის რეაბილიტაციის</w:t>
      </w:r>
      <w:r>
        <w:rPr>
          <w:rFonts w:ascii="Sylfaen" w:hAnsi="Sylfaen" w:cs="Sylfaen"/>
          <w:b/>
          <w:lang w:val="ka-GE"/>
        </w:rPr>
        <w:t xml:space="preserve"> </w:t>
      </w:r>
      <w:r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0D19676" w:rsidR="007D0C6C" w:rsidRPr="007D0C6C" w:rsidRDefault="00D30223" w:rsidP="00513507">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13507" w:rsidRPr="00513507">
        <w:rPr>
          <w:rFonts w:ascii="Sylfaen" w:hAnsi="Sylfaen" w:cs="Sylfaen"/>
          <w:lang w:val="ka-GE"/>
        </w:rPr>
        <w:t>მთაწმინდა-კრწანისის რაიონში, წავკისის ქუჩაზე წყალსადენისა და წყალარინების</w:t>
      </w:r>
      <w:r w:rsidR="00513507">
        <w:rPr>
          <w:rFonts w:ascii="Sylfaen" w:hAnsi="Sylfaen" w:cs="Sylfaen"/>
          <w:lang w:val="ka-GE"/>
        </w:rPr>
        <w:t xml:space="preserve"> </w:t>
      </w:r>
      <w:r w:rsidR="00513507" w:rsidRPr="00513507">
        <w:rPr>
          <w:rFonts w:ascii="Sylfaen" w:hAnsi="Sylfaen" w:cs="Sylfaen"/>
          <w:lang w:val="ka-GE"/>
        </w:rPr>
        <w:t xml:space="preserve">ქსელების რეაბილიტაციის </w:t>
      </w:r>
      <w:r w:rsidR="000C73D8" w:rsidRPr="000C73D8">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BC9C67F" w:rsidR="00DB5C8D" w:rsidRPr="006005A1" w:rsidRDefault="00513507" w:rsidP="00513507">
      <w:pPr>
        <w:spacing w:after="0" w:line="240" w:lineRule="auto"/>
        <w:jc w:val="both"/>
        <w:rPr>
          <w:rFonts w:ascii="Sylfaen" w:hAnsi="Sylfaen" w:cs="Sylfaen"/>
          <w:lang w:val="ka-GE"/>
        </w:rPr>
      </w:pPr>
      <w:r w:rsidRPr="00513507">
        <w:rPr>
          <w:rFonts w:ascii="Sylfaen" w:hAnsi="Sylfaen" w:cs="Sylfaen"/>
          <w:lang w:val="ka-GE"/>
        </w:rPr>
        <w:t>მთაწმინდა-კრწანისის რაიონში, წავკისის ქუჩაზე წყალსადენისა და წყალარინების</w:t>
      </w:r>
      <w:r>
        <w:rPr>
          <w:rFonts w:ascii="Sylfaen" w:hAnsi="Sylfaen" w:cs="Sylfaen"/>
          <w:lang w:val="ka-GE"/>
        </w:rPr>
        <w:t xml:space="preserve"> </w:t>
      </w:r>
      <w:r w:rsidRPr="00513507">
        <w:rPr>
          <w:rFonts w:ascii="Sylfaen" w:hAnsi="Sylfaen" w:cs="Sylfaen"/>
          <w:lang w:val="ka-GE"/>
        </w:rPr>
        <w:t xml:space="preserve">ქსელების რეაბილიტაციის </w:t>
      </w:r>
      <w:r w:rsidR="000C73D8" w:rsidRPr="000C73D8">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8C942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13507">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CE5CBD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00563">
        <w:rPr>
          <w:rFonts w:ascii="Sylfaen" w:hAnsi="Sylfaen" w:cs="Sylfaen"/>
          <w:b/>
          <w:sz w:val="20"/>
          <w:szCs w:val="20"/>
          <w:lang w:val="ka-GE"/>
        </w:rPr>
        <w:t>20</w:t>
      </w:r>
      <w:r w:rsidR="00513507">
        <w:rPr>
          <w:rFonts w:ascii="Sylfaen" w:hAnsi="Sylfaen" w:cs="Sylfaen"/>
          <w:b/>
          <w:sz w:val="20"/>
          <w:szCs w:val="20"/>
          <w:lang w:val="ka-GE"/>
        </w:rPr>
        <w:t xml:space="preserve"> ივნისი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EB842" w14:textId="77777777" w:rsidR="00CB2842" w:rsidRDefault="00CB2842" w:rsidP="007902EA">
      <w:pPr>
        <w:spacing w:after="0" w:line="240" w:lineRule="auto"/>
      </w:pPr>
      <w:r>
        <w:separator/>
      </w:r>
    </w:p>
  </w:endnote>
  <w:endnote w:type="continuationSeparator" w:id="0">
    <w:p w14:paraId="42C43C5E" w14:textId="77777777" w:rsidR="00CB2842" w:rsidRDefault="00CB284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331C5C6" w:rsidR="004A3BD8" w:rsidRDefault="004A3BD8">
        <w:pPr>
          <w:pStyle w:val="Footer"/>
          <w:jc w:val="right"/>
        </w:pPr>
        <w:r>
          <w:fldChar w:fldCharType="begin"/>
        </w:r>
        <w:r>
          <w:instrText xml:space="preserve"> PAGE   \* MERGEFORMAT </w:instrText>
        </w:r>
        <w:r>
          <w:fldChar w:fldCharType="separate"/>
        </w:r>
        <w:r w:rsidR="00500563">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B36DC" w14:textId="77777777" w:rsidR="00CB2842" w:rsidRDefault="00CB2842" w:rsidP="007902EA">
      <w:pPr>
        <w:spacing w:after="0" w:line="240" w:lineRule="auto"/>
      </w:pPr>
      <w:r>
        <w:separator/>
      </w:r>
    </w:p>
  </w:footnote>
  <w:footnote w:type="continuationSeparator" w:id="0">
    <w:p w14:paraId="2EAF1916" w14:textId="77777777" w:rsidR="00CB2842" w:rsidRDefault="00CB284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C73D8"/>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60BE"/>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563"/>
    <w:rsid w:val="005111AB"/>
    <w:rsid w:val="00513507"/>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0F5A"/>
    <w:rsid w:val="005832A4"/>
    <w:rsid w:val="00583B48"/>
    <w:rsid w:val="00586056"/>
    <w:rsid w:val="00586C84"/>
    <w:rsid w:val="00591AFD"/>
    <w:rsid w:val="00593F96"/>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2212"/>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9F5D3A"/>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1A54"/>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84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57E3"/>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B4310"/>
    <w:rsid w:val="00EC2046"/>
    <w:rsid w:val="00EC677E"/>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ECFA4-91F9-4998-A0F3-428997FA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6</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287</cp:revision>
  <cp:lastPrinted>2015-07-27T06:36:00Z</cp:lastPrinted>
  <dcterms:created xsi:type="dcterms:W3CDTF">2017-02-28T15:04:00Z</dcterms:created>
  <dcterms:modified xsi:type="dcterms:W3CDTF">2023-06-13T11:04:00Z</dcterms:modified>
</cp:coreProperties>
</file>