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1E45C9" w:rsidRDefault="000A0D72" w:rsidP="000A0D72">
      <w:pPr>
        <w:spacing w:after="0" w:line="240" w:lineRule="auto"/>
        <w:jc w:val="center"/>
        <w:rPr>
          <w:rFonts w:ascii="Sylfaen" w:hAnsi="Sylfaen" w:cs="Sylfaen"/>
          <w:b/>
          <w:lang w:val="ka-GE"/>
        </w:rPr>
      </w:pPr>
      <w:r w:rsidRPr="001E45C9">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BC119AC" w:rsidR="009815C7" w:rsidRPr="007B0071" w:rsidRDefault="001E45C9" w:rsidP="00E9333B">
      <w:pPr>
        <w:spacing w:after="0" w:line="240" w:lineRule="auto"/>
        <w:jc w:val="center"/>
        <w:rPr>
          <w:rFonts w:ascii="Sylfaen" w:hAnsi="Sylfaen" w:cs="Sylfaen"/>
          <w:b/>
          <w:lang w:val="ka-GE"/>
        </w:rPr>
      </w:pPr>
      <w:r w:rsidRPr="001E45C9">
        <w:rPr>
          <w:rFonts w:ascii="Sylfaen" w:hAnsi="Sylfaen" w:cs="Sylfaen"/>
          <w:b/>
          <w:lang w:val="ka-GE"/>
        </w:rPr>
        <w:t xml:space="preserve">ვაკე-საბურთალოს </w:t>
      </w:r>
      <w:r w:rsidR="00CB4F93" w:rsidRPr="001E45C9">
        <w:rPr>
          <w:rFonts w:ascii="Sylfaen" w:hAnsi="Sylfaen" w:cs="Sylfaen"/>
          <w:b/>
          <w:lang w:val="ka-GE"/>
        </w:rPr>
        <w:t>რაიონ</w:t>
      </w:r>
      <w:r w:rsidR="008871EF" w:rsidRPr="001E45C9">
        <w:rPr>
          <w:rFonts w:ascii="Sylfaen" w:hAnsi="Sylfaen" w:cs="Sylfaen"/>
          <w:b/>
          <w:lang w:val="ka-GE"/>
        </w:rPr>
        <w:t>ში</w:t>
      </w:r>
      <w:r w:rsidR="00E1371C" w:rsidRPr="001E45C9">
        <w:rPr>
          <w:rFonts w:ascii="Sylfaen" w:hAnsi="Sylfaen" w:cs="Sylfaen"/>
          <w:b/>
          <w:lang w:val="ka-GE"/>
        </w:rPr>
        <w:t xml:space="preserve"> </w:t>
      </w:r>
      <w:r w:rsidR="004A02D2" w:rsidRPr="001E45C9">
        <w:rPr>
          <w:rFonts w:ascii="Sylfaen" w:hAnsi="Sylfaen" w:cs="Sylfaen"/>
          <w:b/>
          <w:lang w:val="ka-GE"/>
        </w:rPr>
        <w:t>წყალსადენის</w:t>
      </w:r>
      <w:r w:rsidR="008871EF" w:rsidRPr="001E45C9">
        <w:rPr>
          <w:rFonts w:ascii="Sylfaen" w:hAnsi="Sylfaen" w:cs="Sylfaen"/>
          <w:b/>
          <w:lang w:val="ka-GE"/>
        </w:rPr>
        <w:t>ა და წყალარინების</w:t>
      </w:r>
      <w:r w:rsidR="00F60BDF" w:rsidRPr="001E45C9">
        <w:rPr>
          <w:rFonts w:ascii="Sylfaen" w:hAnsi="Sylfaen" w:cs="Sylfaen"/>
          <w:b/>
          <w:lang w:val="ka-GE"/>
        </w:rPr>
        <w:t xml:space="preserve"> </w:t>
      </w:r>
      <w:r w:rsidR="004A02D2" w:rsidRPr="001E45C9">
        <w:rPr>
          <w:rFonts w:ascii="Sylfaen" w:hAnsi="Sylfaen" w:cs="Sylfaen"/>
          <w:b/>
          <w:lang w:val="ka-GE"/>
        </w:rPr>
        <w:t xml:space="preserve">ქსელების </w:t>
      </w:r>
      <w:r w:rsidRPr="001E45C9">
        <w:rPr>
          <w:rFonts w:ascii="Sylfaen" w:hAnsi="Sylfaen" w:cs="Sylfaen"/>
          <w:b/>
          <w:lang w:val="ka-GE"/>
        </w:rPr>
        <w:t>მოწყობის</w:t>
      </w:r>
      <w:r w:rsidR="00F94013" w:rsidRPr="001E45C9">
        <w:rPr>
          <w:rFonts w:ascii="Sylfaen" w:hAnsi="Sylfaen" w:cs="Sylfaen"/>
          <w:b/>
          <w:lang w:val="ka-GE"/>
        </w:rPr>
        <w:t xml:space="preserve"> </w:t>
      </w:r>
      <w:r w:rsidR="0044376C" w:rsidRPr="001E45C9">
        <w:rPr>
          <w:rFonts w:ascii="Sylfaen" w:hAnsi="Sylfaen" w:cs="Sylfaen"/>
          <w:b/>
          <w:lang w:val="ka-GE"/>
        </w:rPr>
        <w:t>სამუშაოების</w:t>
      </w:r>
      <w:r w:rsidR="0044376C">
        <w:rPr>
          <w:rFonts w:ascii="Sylfaen" w:hAnsi="Sylfaen" w:cs="Sylfaen"/>
          <w:b/>
          <w:lang w:val="ka-GE"/>
        </w:rPr>
        <w:t xml:space="preserve">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45039D11" w:rsidR="001F6753" w:rsidRDefault="001F6753" w:rsidP="00665C42">
      <w:pPr>
        <w:spacing w:after="0" w:line="360" w:lineRule="auto"/>
        <w:jc w:val="center"/>
        <w:rPr>
          <w:rFonts w:asciiTheme="minorHAnsi" w:hAnsiTheme="minorHAnsi"/>
          <w:b/>
          <w:lang w:val="ka-GE"/>
        </w:rPr>
      </w:pPr>
    </w:p>
    <w:p w14:paraId="36AD5EFB" w14:textId="77777777" w:rsidR="00CD319C" w:rsidRPr="00CD319C" w:rsidRDefault="00CD319C"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39C50A4F"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E45C9" w:rsidRPr="001E45C9">
        <w:rPr>
          <w:rFonts w:ascii="Sylfaen" w:hAnsi="Sylfaen" w:cs="Sylfaen"/>
          <w:lang w:val="ka-GE"/>
        </w:rPr>
        <w:t xml:space="preserve">ვაკე-საბურთალოს რაიონში წყალსადენისა და წყალარინების ქსელების 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6E601724" w14:textId="107280E7"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CD319C">
        <w:rPr>
          <w:rFonts w:asciiTheme="minorHAnsi" w:hAnsiTheme="minorHAnsi" w:cstheme="minorHAnsi"/>
          <w:b/>
          <w:lang w:val="ka-GE"/>
        </w:rPr>
        <w:t>3</w:t>
      </w:r>
      <w:bookmarkStart w:id="0" w:name="_GoBack"/>
      <w:bookmarkEnd w:id="0"/>
      <w:r w:rsidRPr="004A02D2">
        <w:rPr>
          <w:rFonts w:asciiTheme="minorHAnsi" w:hAnsiTheme="minorHAnsi" w:cstheme="minorHAnsi"/>
          <w:b/>
          <w:lang w:val="ka-GE"/>
        </w:rPr>
        <w:t xml:space="preserve"> </w:t>
      </w:r>
      <w:r w:rsidRPr="004A02D2">
        <w:rPr>
          <w:rFonts w:ascii="Sylfaen" w:hAnsi="Sylfaen" w:cs="Sylfaen"/>
          <w:b/>
          <w:lang w:val="ka-GE"/>
        </w:rPr>
        <w:t>ლოტად</w:t>
      </w:r>
      <w:r w:rsidR="00C652F8">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4FF166E6" w14:textId="16270BF6" w:rsidR="007674D9" w:rsidRDefault="007674D9" w:rsidP="007674D9">
      <w:pPr>
        <w:pStyle w:val="ListParagraph"/>
        <w:numPr>
          <w:ilvl w:val="0"/>
          <w:numId w:val="6"/>
        </w:numPr>
        <w:spacing w:after="0" w:line="240" w:lineRule="auto"/>
        <w:rPr>
          <w:rFonts w:ascii="Sylfaen" w:hAnsi="Sylfaen" w:cs="Sylfaen"/>
          <w:b/>
          <w:u w:val="single"/>
          <w:lang w:val="ka-GE"/>
        </w:rPr>
      </w:pPr>
      <w:r w:rsidRPr="007674D9">
        <w:rPr>
          <w:rFonts w:ascii="Sylfaen" w:hAnsi="Sylfaen" w:cs="Sylfaen"/>
          <w:b/>
          <w:u w:val="single"/>
          <w:lang w:val="ka-GE"/>
        </w:rPr>
        <w:t>ჩოხელის 2 შესახვევი</w:t>
      </w:r>
      <w:r>
        <w:rPr>
          <w:rFonts w:ascii="Sylfaen" w:hAnsi="Sylfaen" w:cs="Sylfaen"/>
          <w:b/>
          <w:u w:val="single"/>
          <w:lang w:val="ka-GE"/>
        </w:rPr>
        <w:t xml:space="preserve"> წყალსადენის ქსელის რეაბილიტაცია</w:t>
      </w:r>
    </w:p>
    <w:p w14:paraId="3A3B58A3" w14:textId="73243AD1" w:rsidR="001873C4" w:rsidRDefault="001873C4" w:rsidP="001873C4">
      <w:pPr>
        <w:pStyle w:val="ListParagraph"/>
        <w:numPr>
          <w:ilvl w:val="0"/>
          <w:numId w:val="6"/>
        </w:numPr>
        <w:spacing w:after="0" w:line="240" w:lineRule="auto"/>
        <w:rPr>
          <w:rFonts w:ascii="Sylfaen" w:hAnsi="Sylfaen" w:cs="Sylfaen"/>
          <w:b/>
          <w:u w:val="single"/>
          <w:lang w:val="ka-GE"/>
        </w:rPr>
      </w:pPr>
      <w:r w:rsidRPr="001873C4">
        <w:rPr>
          <w:rFonts w:ascii="Sylfaen" w:hAnsi="Sylfaen" w:cs="Sylfaen"/>
          <w:b/>
          <w:u w:val="single"/>
          <w:lang w:val="ka-GE"/>
        </w:rPr>
        <w:t>სოფელი ზურგოვანი</w:t>
      </w:r>
      <w:r>
        <w:rPr>
          <w:rFonts w:ascii="Sylfaen" w:hAnsi="Sylfaen" w:cs="Sylfaen"/>
          <w:b/>
          <w:u w:val="single"/>
          <w:lang w:val="ka-GE"/>
        </w:rPr>
        <w:t xml:space="preserve"> წყალარინების ქსელის მოწყობა</w:t>
      </w:r>
      <w:r w:rsidRPr="001873C4">
        <w:rPr>
          <w:rFonts w:ascii="Sylfaen" w:hAnsi="Sylfaen" w:cs="Sylfaen"/>
          <w:b/>
          <w:u w:val="single"/>
          <w:lang w:val="ka-GE"/>
        </w:rPr>
        <w:t xml:space="preserve"> </w:t>
      </w:r>
    </w:p>
    <w:p w14:paraId="24C526DA" w14:textId="287EDAC4" w:rsidR="001873C4" w:rsidRDefault="001873C4" w:rsidP="001873C4">
      <w:pPr>
        <w:pStyle w:val="ListParagraph"/>
        <w:numPr>
          <w:ilvl w:val="0"/>
          <w:numId w:val="6"/>
        </w:numPr>
        <w:spacing w:after="0" w:line="240" w:lineRule="auto"/>
        <w:rPr>
          <w:rFonts w:ascii="Sylfaen" w:hAnsi="Sylfaen" w:cs="Sylfaen"/>
          <w:b/>
          <w:u w:val="single"/>
          <w:lang w:val="ka-GE"/>
        </w:rPr>
      </w:pPr>
      <w:r w:rsidRPr="001873C4">
        <w:rPr>
          <w:rFonts w:ascii="Sylfaen" w:hAnsi="Sylfaen" w:cs="Sylfaen"/>
          <w:b/>
          <w:u w:val="single"/>
          <w:lang w:val="ka-GE"/>
        </w:rPr>
        <w:t>სოფ.დიღომი, ჩალისპ</w:t>
      </w:r>
      <w:r>
        <w:rPr>
          <w:rFonts w:ascii="Sylfaen" w:hAnsi="Sylfaen" w:cs="Sylfaen"/>
          <w:b/>
          <w:u w:val="single"/>
          <w:lang w:val="ka-GE"/>
        </w:rPr>
        <w:t>ირი,შენ.,ბ.152, შპს იფქლი, წყალსადენის ქსელის მოწყობა</w:t>
      </w:r>
    </w:p>
    <w:p w14:paraId="0CD10D01" w14:textId="77777777" w:rsidR="00442F03" w:rsidRDefault="00442F03" w:rsidP="00DE5EA9">
      <w:pPr>
        <w:spacing w:after="0" w:line="240" w:lineRule="auto"/>
        <w:ind w:right="90"/>
        <w:jc w:val="both"/>
        <w:rPr>
          <w:rFonts w:ascii="Sylfaen" w:hAnsi="Sylfaen"/>
          <w:b/>
          <w:lang w:val="ka-GE"/>
        </w:rPr>
      </w:pPr>
    </w:p>
    <w:p w14:paraId="42C81158" w14:textId="7BBC95F0"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61F18742" w:rsidR="00DB5C8D" w:rsidRDefault="001E45C9" w:rsidP="00DE5EA9">
      <w:pPr>
        <w:spacing w:after="0" w:line="240" w:lineRule="auto"/>
        <w:jc w:val="both"/>
        <w:rPr>
          <w:rFonts w:ascii="Sylfaen" w:hAnsi="Sylfaen" w:cs="Sylfaen"/>
          <w:lang w:val="ka-GE"/>
        </w:rPr>
      </w:pPr>
      <w:r w:rsidRPr="001E45C9">
        <w:rPr>
          <w:rFonts w:ascii="Sylfaen" w:hAnsi="Sylfaen" w:cs="Sylfaen"/>
          <w:lang w:val="ka-GE"/>
        </w:rPr>
        <w:t xml:space="preserve">ვაკე-საბურთალოს რაიონში წყალსადენისა და წყალარინების ქსელების 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14A401F"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w:t>
      </w:r>
      <w:r w:rsidR="00392707" w:rsidRPr="001873C4">
        <w:rPr>
          <w:rFonts w:ascii="Sylfaen" w:hAnsi="Sylfaen"/>
          <w:lang w:val="ka-GE"/>
        </w:rPr>
        <w:t xml:space="preserve">უნდა განხორციელდეს </w:t>
      </w:r>
      <w:r w:rsidR="001873C4" w:rsidRPr="001873C4">
        <w:rPr>
          <w:rFonts w:ascii="Sylfaen" w:hAnsi="Sylfaen"/>
          <w:lang w:val="ka-GE"/>
        </w:rPr>
        <w:t>ვაკე-საბურთალოს</w:t>
      </w:r>
      <w:r w:rsidR="00E729EC" w:rsidRPr="001873C4">
        <w:rPr>
          <w:rFonts w:ascii="Sylfaen" w:hAnsi="Sylfaen"/>
        </w:rPr>
        <w:t xml:space="preserve"> </w:t>
      </w:r>
      <w:r w:rsidR="00777DC3" w:rsidRPr="001873C4">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lastRenderedPageBreak/>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lastRenderedPageBreak/>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lastRenderedPageBreak/>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4E40A1" w:rsidRDefault="00D44B99" w:rsidP="00D44B99">
      <w:pPr>
        <w:spacing w:after="0"/>
        <w:jc w:val="both"/>
        <w:rPr>
          <w:rFonts w:ascii="Sylfaen" w:hAnsi="Sylfaen"/>
          <w:lang w:val="ka-GE"/>
        </w:rPr>
      </w:pPr>
      <w:r w:rsidRPr="007B0071">
        <w:rPr>
          <w:rFonts w:ascii="Sylfaen" w:hAnsi="Sylfaen"/>
          <w:lang w:val="ka-GE"/>
        </w:rPr>
        <w:t>ტელ.</w:t>
      </w:r>
      <w:r w:rsidRPr="004E40A1">
        <w:rPr>
          <w:rFonts w:ascii="Sylfaen" w:hAnsi="Sylfaen"/>
          <w:lang w:val="ka-GE"/>
        </w:rPr>
        <w:t>: +995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CD3B0" w14:textId="77777777" w:rsidR="007C499D" w:rsidRDefault="007C499D" w:rsidP="007902EA">
      <w:pPr>
        <w:spacing w:after="0" w:line="240" w:lineRule="auto"/>
      </w:pPr>
      <w:r>
        <w:separator/>
      </w:r>
    </w:p>
  </w:endnote>
  <w:endnote w:type="continuationSeparator" w:id="0">
    <w:p w14:paraId="55F96123" w14:textId="77777777" w:rsidR="007C499D" w:rsidRDefault="007C499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charset w:val="00"/>
    <w:family w:val="auto"/>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BBECF29" w:rsidR="00A52D43" w:rsidRDefault="00A52D43">
        <w:pPr>
          <w:pStyle w:val="Footer"/>
          <w:jc w:val="right"/>
        </w:pPr>
        <w:r>
          <w:fldChar w:fldCharType="begin"/>
        </w:r>
        <w:r>
          <w:instrText xml:space="preserve"> PAGE   \* MERGEFORMAT </w:instrText>
        </w:r>
        <w:r>
          <w:fldChar w:fldCharType="separate"/>
        </w:r>
        <w:r w:rsidR="00CD319C">
          <w:rPr>
            <w:noProof/>
          </w:rPr>
          <w:t>6</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AA3C1" w14:textId="77777777" w:rsidR="007C499D" w:rsidRDefault="007C499D" w:rsidP="007902EA">
      <w:pPr>
        <w:spacing w:after="0" w:line="240" w:lineRule="auto"/>
      </w:pPr>
      <w:r>
        <w:separator/>
      </w:r>
    </w:p>
  </w:footnote>
  <w:footnote w:type="continuationSeparator" w:id="0">
    <w:p w14:paraId="67E77F70" w14:textId="77777777" w:rsidR="007C499D" w:rsidRDefault="007C499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4051"/>
    <w:rsid w:val="00015E1B"/>
    <w:rsid w:val="000177D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873C4"/>
    <w:rsid w:val="00194044"/>
    <w:rsid w:val="001A47AF"/>
    <w:rsid w:val="001A6012"/>
    <w:rsid w:val="001B055A"/>
    <w:rsid w:val="001B0D00"/>
    <w:rsid w:val="001B6BD5"/>
    <w:rsid w:val="001B740A"/>
    <w:rsid w:val="001B75E0"/>
    <w:rsid w:val="001B7903"/>
    <w:rsid w:val="001C112D"/>
    <w:rsid w:val="001C2BF2"/>
    <w:rsid w:val="001C7577"/>
    <w:rsid w:val="001D3B12"/>
    <w:rsid w:val="001D63C9"/>
    <w:rsid w:val="001E0606"/>
    <w:rsid w:val="001E45C9"/>
    <w:rsid w:val="001F6753"/>
    <w:rsid w:val="00202451"/>
    <w:rsid w:val="00204210"/>
    <w:rsid w:val="002056E8"/>
    <w:rsid w:val="00207B93"/>
    <w:rsid w:val="00207CEA"/>
    <w:rsid w:val="0021119E"/>
    <w:rsid w:val="0021262D"/>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03"/>
    <w:rsid w:val="00442F86"/>
    <w:rsid w:val="0044376C"/>
    <w:rsid w:val="004446E6"/>
    <w:rsid w:val="004462BF"/>
    <w:rsid w:val="00446516"/>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4E40A1"/>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755D"/>
    <w:rsid w:val="005B40C8"/>
    <w:rsid w:val="005C14A4"/>
    <w:rsid w:val="005D3B83"/>
    <w:rsid w:val="005D4AE2"/>
    <w:rsid w:val="005E05B1"/>
    <w:rsid w:val="005E130F"/>
    <w:rsid w:val="005F3357"/>
    <w:rsid w:val="0060567B"/>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674D9"/>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99D"/>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2686E"/>
    <w:rsid w:val="00931A9A"/>
    <w:rsid w:val="00940D2A"/>
    <w:rsid w:val="00950D10"/>
    <w:rsid w:val="00954423"/>
    <w:rsid w:val="00954527"/>
    <w:rsid w:val="009567A7"/>
    <w:rsid w:val="00957E8C"/>
    <w:rsid w:val="009621F5"/>
    <w:rsid w:val="009634B1"/>
    <w:rsid w:val="009667B4"/>
    <w:rsid w:val="00967702"/>
    <w:rsid w:val="009804B1"/>
    <w:rsid w:val="009815C7"/>
    <w:rsid w:val="00985307"/>
    <w:rsid w:val="0099130F"/>
    <w:rsid w:val="00993D47"/>
    <w:rsid w:val="0099429F"/>
    <w:rsid w:val="00997CB4"/>
    <w:rsid w:val="009A2F37"/>
    <w:rsid w:val="009A3381"/>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2FA5"/>
    <w:rsid w:val="00BC364F"/>
    <w:rsid w:val="00BC7274"/>
    <w:rsid w:val="00BC781A"/>
    <w:rsid w:val="00BE0965"/>
    <w:rsid w:val="00BE187B"/>
    <w:rsid w:val="00BE1A34"/>
    <w:rsid w:val="00BE3060"/>
    <w:rsid w:val="00BE4678"/>
    <w:rsid w:val="00BE64DE"/>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4F93"/>
    <w:rsid w:val="00CB730B"/>
    <w:rsid w:val="00CB736E"/>
    <w:rsid w:val="00CC3C0A"/>
    <w:rsid w:val="00CC4789"/>
    <w:rsid w:val="00CC47D6"/>
    <w:rsid w:val="00CD207D"/>
    <w:rsid w:val="00CD295B"/>
    <w:rsid w:val="00CD319C"/>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2C14"/>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5748"/>
    <w:rsid w:val="00E258F7"/>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5502"/>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4D90"/>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865A6-6455-4738-9176-B32DA4B09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6</Pages>
  <Words>1209</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47</cp:revision>
  <cp:lastPrinted>2015-07-27T06:36:00Z</cp:lastPrinted>
  <dcterms:created xsi:type="dcterms:W3CDTF">2020-11-03T14:15:00Z</dcterms:created>
  <dcterms:modified xsi:type="dcterms:W3CDTF">2023-06-14T09:09:00Z</dcterms:modified>
</cp:coreProperties>
</file>