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413BD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271CC9CF" w14:textId="77777777" w:rsidR="00773319" w:rsidRDefault="006A48B6" w:rsidP="00B35ADD">
      <w:pPr>
        <w:spacing w:after="0" w:line="240" w:lineRule="auto"/>
        <w:jc w:val="center"/>
        <w:rPr>
          <w:rFonts w:ascii="Sylfaen" w:hAnsi="Sylfaen" w:cs="Sylfaen"/>
          <w:b/>
          <w:lang w:val="ka-GE"/>
        </w:rPr>
      </w:pPr>
      <w:r>
        <w:rPr>
          <w:rFonts w:ascii="Sylfaen" w:hAnsi="Sylfaen" w:cs="Sylfaen"/>
          <w:b/>
          <w:lang w:val="ka-GE"/>
        </w:rPr>
        <w:t xml:space="preserve">ქ. რუსთავში, </w:t>
      </w:r>
      <w:r w:rsidR="00602F30">
        <w:rPr>
          <w:rFonts w:ascii="Sylfaen" w:hAnsi="Sylfaen" w:cs="Sylfaen"/>
          <w:b/>
          <w:lang w:val="ka-GE"/>
        </w:rPr>
        <w:t>რამოდენიმე ქუჩ</w:t>
      </w:r>
      <w:r w:rsidR="007E1CEA">
        <w:rPr>
          <w:rFonts w:ascii="Sylfaen" w:hAnsi="Sylfaen" w:cs="Sylfaen"/>
          <w:b/>
          <w:lang w:val="ka-GE"/>
        </w:rPr>
        <w:t>აზე</w:t>
      </w:r>
      <w:r w:rsidR="0031211A" w:rsidRPr="0031211A">
        <w:rPr>
          <w:rFonts w:ascii="Sylfaen" w:hAnsi="Sylfaen" w:cs="Sylfaen"/>
          <w:b/>
          <w:lang w:val="ka-GE"/>
        </w:rPr>
        <w:t xml:space="preserve"> </w:t>
      </w:r>
      <w:r w:rsidR="00233EB4">
        <w:rPr>
          <w:rFonts w:ascii="Sylfaen" w:hAnsi="Sylfaen" w:cs="Sylfaen"/>
          <w:b/>
          <w:lang w:val="ka-GE"/>
        </w:rPr>
        <w:t>ურდულ</w:t>
      </w:r>
      <w:r w:rsidR="007E1CEA">
        <w:rPr>
          <w:rFonts w:ascii="Sylfaen" w:hAnsi="Sylfaen" w:cs="Sylfaen"/>
          <w:b/>
          <w:lang w:val="ka-GE"/>
        </w:rPr>
        <w:t>ებ</w:t>
      </w:r>
      <w:r w:rsidR="00233EB4">
        <w:rPr>
          <w:rFonts w:ascii="Sylfaen" w:hAnsi="Sylfaen" w:cs="Sylfaen"/>
          <w:b/>
          <w:lang w:val="ka-GE"/>
        </w:rPr>
        <w:t xml:space="preserve">ის კვანძების </w:t>
      </w:r>
      <w:r w:rsidR="00B35ADD">
        <w:rPr>
          <w:rFonts w:ascii="Sylfaen" w:hAnsi="Sylfaen" w:cs="Sylfaen"/>
          <w:b/>
          <w:lang w:val="ka-GE"/>
        </w:rPr>
        <w:t xml:space="preserve">მოწყობის </w:t>
      </w:r>
      <w:r w:rsidR="00773319">
        <w:rPr>
          <w:rFonts w:ascii="Sylfaen" w:hAnsi="Sylfaen" w:cs="Sylfaen"/>
          <w:b/>
          <w:lang w:val="ka-GE"/>
        </w:rPr>
        <w:t xml:space="preserve">(4 ლოტი) </w:t>
      </w:r>
    </w:p>
    <w:p w14:paraId="4BDC7F5C" w14:textId="14CD6808" w:rsidR="009815C7" w:rsidRPr="007B0071" w:rsidRDefault="0044376C" w:rsidP="00B35ADD">
      <w:pPr>
        <w:spacing w:after="0" w:line="240" w:lineRule="auto"/>
        <w:jc w:val="center"/>
        <w:rPr>
          <w:rFonts w:ascii="Sylfaen" w:hAnsi="Sylfaen" w:cs="Sylfaen"/>
          <w:b/>
          <w:lang w:val="ka-GE"/>
        </w:rPr>
      </w:pPr>
      <w:bookmarkStart w:id="0" w:name="_GoBack"/>
      <w:bookmarkEnd w:id="0"/>
      <w:r>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59174C48" w:rsidR="007D73CE" w:rsidRDefault="007D73CE" w:rsidP="00B35ADD">
      <w:pPr>
        <w:spacing w:after="0" w:line="240" w:lineRule="auto"/>
        <w:jc w:val="center"/>
        <w:rPr>
          <w:rFonts w:ascii="Sylfaen" w:hAnsi="Sylfaen" w:cs="Sylfaen"/>
          <w:b/>
          <w:lang w:val="ka-GE"/>
        </w:rPr>
      </w:pPr>
    </w:p>
    <w:p w14:paraId="6DD64FE1" w14:textId="77777777" w:rsidR="00602F30" w:rsidRPr="00B35ADD" w:rsidRDefault="00602F30" w:rsidP="00B35ADD">
      <w:pPr>
        <w:spacing w:after="0" w:line="240" w:lineRule="auto"/>
        <w:jc w:val="center"/>
        <w:rPr>
          <w:rFonts w:ascii="Sylfaen" w:hAnsi="Sylfaen" w:cs="Sylfaen"/>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3D45EEF1" w:rsidR="0041197E" w:rsidRDefault="0041197E" w:rsidP="00665C42">
      <w:pPr>
        <w:spacing w:after="0" w:line="360" w:lineRule="auto"/>
        <w:jc w:val="center"/>
        <w:rPr>
          <w:rFonts w:ascii="Sylfaen" w:hAnsi="Sylfaen"/>
          <w:b/>
          <w:lang w:val="ka-GE"/>
        </w:rPr>
      </w:pPr>
    </w:p>
    <w:p w14:paraId="3EEC58DC" w14:textId="69B9A65E" w:rsidR="00B35ADD" w:rsidRDefault="00B35ADD" w:rsidP="00665C42">
      <w:pPr>
        <w:spacing w:after="0" w:line="360" w:lineRule="auto"/>
        <w:jc w:val="center"/>
        <w:rPr>
          <w:rFonts w:ascii="Sylfaen" w:hAnsi="Sylfaen"/>
          <w:b/>
          <w:lang w:val="ka-GE"/>
        </w:rPr>
      </w:pPr>
    </w:p>
    <w:p w14:paraId="12304D33" w14:textId="77777777" w:rsidR="00602F30" w:rsidRPr="00B35ADD" w:rsidRDefault="00602F30" w:rsidP="00665C42">
      <w:pPr>
        <w:spacing w:after="0" w:line="360" w:lineRule="auto"/>
        <w:jc w:val="center"/>
        <w:rPr>
          <w:rFonts w:ascii="Sylfaen" w:hAnsi="Sylfaen"/>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3E3C89"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2AE67637" w14:textId="78E8DF89" w:rsidR="00BA7988" w:rsidRDefault="00D30223" w:rsidP="001B055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E1CEA" w:rsidRPr="007E1CEA">
        <w:rPr>
          <w:rFonts w:ascii="Sylfaen" w:hAnsi="Sylfaen" w:cs="Sylfaen"/>
          <w:lang w:val="ka-GE"/>
        </w:rPr>
        <w:t xml:space="preserve">ქ. რუსთავში, რამოდენიმე ქუჩაზე ურდულების კვანძების მოწყობის </w:t>
      </w:r>
      <w:r w:rsidR="00602F30">
        <w:rPr>
          <w:rFonts w:ascii="Sylfaen" w:hAnsi="Sylfaen" w:cs="Sylfaen"/>
          <w:lang w:val="ka-GE"/>
        </w:rPr>
        <w:t>სამუშაოების შესყიდვ</w:t>
      </w:r>
      <w:r w:rsidR="008D3CB4">
        <w:rPr>
          <w:rFonts w:ascii="Sylfaen" w:hAnsi="Sylfaen" w:cs="Sylfaen"/>
          <w:lang w:val="ka-GE"/>
        </w:rPr>
        <w:t>აზე.</w:t>
      </w:r>
    </w:p>
    <w:p w14:paraId="0353AF42" w14:textId="3B579B1D" w:rsidR="001B055A" w:rsidRDefault="008D3CB4" w:rsidP="001B055A">
      <w:pPr>
        <w:spacing w:after="0" w:line="240" w:lineRule="auto"/>
        <w:jc w:val="both"/>
        <w:rPr>
          <w:rFonts w:ascii="Sylfaen" w:hAnsi="Sylfaen" w:cs="Sylfaen"/>
          <w:lang w:val="ka-GE"/>
        </w:rPr>
      </w:pPr>
      <w:r>
        <w:rPr>
          <w:rFonts w:ascii="Sylfaen" w:hAnsi="Sylfaen" w:cs="Sylfaen"/>
          <w:lang w:val="ka-GE"/>
        </w:rPr>
        <w:t xml:space="preserve"> </w:t>
      </w:r>
    </w:p>
    <w:p w14:paraId="75ADA3FA" w14:textId="1CCF120A" w:rsidR="00BA7988" w:rsidRPr="00BA7988" w:rsidRDefault="00BA7988" w:rsidP="00BA7988">
      <w:pPr>
        <w:spacing w:after="0" w:line="360" w:lineRule="auto"/>
        <w:ind w:firstLine="360"/>
        <w:jc w:val="both"/>
        <w:rPr>
          <w:rFonts w:ascii="Sylfaen" w:hAnsi="Sylfaen"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w:t>
      </w:r>
      <w:r w:rsidRPr="003B7F34">
        <w:rPr>
          <w:rFonts w:ascii="Sylfaen" w:hAnsi="Sylfaen" w:cs="Sylfaen"/>
          <w:b/>
          <w:lang w:val="ka-GE"/>
        </w:rPr>
        <w:t>დება</w:t>
      </w:r>
      <w:r w:rsidRPr="003B7F34">
        <w:rPr>
          <w:rFonts w:asciiTheme="minorHAnsi" w:hAnsiTheme="minorHAnsi" w:cstheme="minorHAnsi"/>
          <w:b/>
          <w:lang w:val="ka-GE"/>
        </w:rPr>
        <w:t xml:space="preserve"> </w:t>
      </w:r>
      <w:r w:rsidR="00BA0679">
        <w:rPr>
          <w:rFonts w:ascii="Sylfaen" w:hAnsi="Sylfaen" w:cstheme="minorHAnsi"/>
          <w:b/>
          <w:lang w:val="ka-GE"/>
        </w:rPr>
        <w:t>7</w:t>
      </w:r>
      <w:r w:rsidRPr="004A02D2">
        <w:rPr>
          <w:rFonts w:asciiTheme="minorHAnsi" w:hAnsiTheme="minorHAnsi" w:cstheme="minorHAnsi"/>
          <w:b/>
          <w:lang w:val="ka-GE"/>
        </w:rPr>
        <w:t xml:space="preserve"> </w:t>
      </w:r>
      <w:r w:rsidRPr="004A02D2">
        <w:rPr>
          <w:rFonts w:ascii="Sylfaen" w:hAnsi="Sylfaen" w:cs="Sylfaen"/>
          <w:b/>
          <w:lang w:val="ka-GE"/>
        </w:rPr>
        <w:t>ლოტად</w:t>
      </w:r>
      <w:r>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4A2310FB" w14:textId="628E8E95" w:rsidR="00233EB4" w:rsidRDefault="00BA0679" w:rsidP="00BA0679">
      <w:pPr>
        <w:pStyle w:val="ListParagraph"/>
        <w:numPr>
          <w:ilvl w:val="0"/>
          <w:numId w:val="49"/>
        </w:numPr>
        <w:spacing w:after="0" w:line="240" w:lineRule="auto"/>
        <w:jc w:val="both"/>
        <w:rPr>
          <w:rFonts w:ascii="Sylfaen" w:hAnsi="Sylfaen" w:cs="Sylfaen"/>
          <w:b/>
          <w:u w:val="single"/>
          <w:lang w:val="ka-GE"/>
        </w:rPr>
      </w:pPr>
      <w:r w:rsidRPr="00BA0679">
        <w:rPr>
          <w:rFonts w:ascii="Sylfaen" w:hAnsi="Sylfaen" w:cs="Sylfaen"/>
          <w:b/>
          <w:u w:val="single"/>
          <w:lang w:val="ka-GE"/>
        </w:rPr>
        <w:t>მოდებაძის ქ.ზე დ500 ურდულის კვანძის მოწყობა</w:t>
      </w:r>
      <w:r w:rsidR="00233EB4">
        <w:rPr>
          <w:rFonts w:ascii="Sylfaen" w:hAnsi="Sylfaen" w:cs="Sylfaen"/>
          <w:b/>
          <w:u w:val="single"/>
          <w:lang w:val="ka-GE"/>
        </w:rPr>
        <w:t>.</w:t>
      </w:r>
    </w:p>
    <w:p w14:paraId="6876EF92" w14:textId="0D1E950F" w:rsidR="00F2714E" w:rsidRPr="00F2714E" w:rsidRDefault="00BA0679" w:rsidP="00BA0679">
      <w:pPr>
        <w:pStyle w:val="ListParagraph"/>
        <w:numPr>
          <w:ilvl w:val="0"/>
          <w:numId w:val="49"/>
        </w:numPr>
        <w:spacing w:after="0" w:line="240" w:lineRule="auto"/>
        <w:jc w:val="both"/>
        <w:rPr>
          <w:rFonts w:ascii="Sylfaen" w:hAnsi="Sylfaen" w:cs="Sylfaen"/>
          <w:b/>
          <w:u w:val="single"/>
          <w:lang w:val="ka-GE"/>
        </w:rPr>
      </w:pPr>
      <w:r w:rsidRPr="00BA0679">
        <w:rPr>
          <w:rFonts w:ascii="Sylfaen" w:hAnsi="Sylfaen" w:cs="Sylfaen"/>
          <w:b/>
          <w:u w:val="single"/>
          <w:lang w:val="ka-GE"/>
        </w:rPr>
        <w:t>ლეონიძის და მესხიშვილის კვეთაზე d=250 მმ   ურდულის კვანძის მოწყობა</w:t>
      </w:r>
      <w:r w:rsidR="00F2714E" w:rsidRPr="00F2714E">
        <w:rPr>
          <w:rFonts w:ascii="Sylfaen" w:hAnsi="Sylfaen" w:cs="Sylfaen"/>
          <w:b/>
          <w:u w:val="single"/>
          <w:lang w:val="ka-GE"/>
        </w:rPr>
        <w:t>.</w:t>
      </w:r>
    </w:p>
    <w:p w14:paraId="35D1A734" w14:textId="09E6140A" w:rsidR="00F2714E" w:rsidRPr="00F2714E" w:rsidRDefault="002C5EEF" w:rsidP="002C5EEF">
      <w:pPr>
        <w:pStyle w:val="ListParagraph"/>
        <w:numPr>
          <w:ilvl w:val="0"/>
          <w:numId w:val="49"/>
        </w:numPr>
        <w:spacing w:after="0" w:line="240" w:lineRule="auto"/>
        <w:jc w:val="both"/>
        <w:rPr>
          <w:rFonts w:ascii="Sylfaen" w:hAnsi="Sylfaen" w:cs="Sylfaen"/>
          <w:b/>
          <w:u w:val="single"/>
          <w:lang w:val="ka-GE"/>
        </w:rPr>
      </w:pPr>
      <w:r w:rsidRPr="002C5EEF">
        <w:rPr>
          <w:rFonts w:ascii="Sylfaen" w:hAnsi="Sylfaen" w:cs="Sylfaen"/>
          <w:b/>
          <w:u w:val="single"/>
          <w:lang w:val="ka-GE"/>
        </w:rPr>
        <w:t>ლეონიძის და მესხიშვილის კვეთაზე დ500 ურდულის კვანძის მოწყობა</w:t>
      </w:r>
      <w:r w:rsidR="00233EB4">
        <w:rPr>
          <w:rFonts w:ascii="Sylfaen" w:hAnsi="Sylfaen" w:cs="Sylfaen"/>
          <w:b/>
          <w:u w:val="single"/>
          <w:lang w:val="ka-GE"/>
        </w:rPr>
        <w:t>.</w:t>
      </w:r>
    </w:p>
    <w:p w14:paraId="5A5DD9FC" w14:textId="17164C64" w:rsidR="00BA7988" w:rsidRDefault="002C5EEF" w:rsidP="002C5EEF">
      <w:pPr>
        <w:pStyle w:val="ListParagraph"/>
        <w:numPr>
          <w:ilvl w:val="0"/>
          <w:numId w:val="49"/>
        </w:numPr>
        <w:spacing w:after="0" w:line="240" w:lineRule="auto"/>
        <w:jc w:val="both"/>
        <w:rPr>
          <w:rFonts w:ascii="Sylfaen" w:hAnsi="Sylfaen" w:cs="Sylfaen"/>
          <w:b/>
          <w:u w:val="single"/>
          <w:lang w:val="ka-GE"/>
        </w:rPr>
      </w:pPr>
      <w:r w:rsidRPr="002C5EEF">
        <w:rPr>
          <w:rFonts w:ascii="Sylfaen" w:hAnsi="Sylfaen" w:cs="Sylfaen"/>
          <w:b/>
          <w:u w:val="single"/>
          <w:lang w:val="ka-GE"/>
        </w:rPr>
        <w:t>ლეონიძისს ქ.N6-4 მიმდებარედ კორპუსებს შორის d=100 მმ ურდულის კვანძის მოწყობა</w:t>
      </w:r>
      <w:r w:rsidR="00233EB4">
        <w:rPr>
          <w:rFonts w:ascii="Sylfaen" w:hAnsi="Sylfaen" w:cs="Sylfaen"/>
          <w:b/>
          <w:u w:val="single"/>
          <w:lang w:val="ka-GE"/>
        </w:rPr>
        <w:t>.</w:t>
      </w:r>
    </w:p>
    <w:p w14:paraId="4D7D46C8" w14:textId="389EF53D" w:rsidR="002C5EEF" w:rsidRPr="002C5EEF" w:rsidRDefault="002C5EEF" w:rsidP="002C5EEF">
      <w:pPr>
        <w:pStyle w:val="ListParagraph"/>
        <w:numPr>
          <w:ilvl w:val="0"/>
          <w:numId w:val="49"/>
        </w:numPr>
        <w:spacing w:after="0" w:line="240" w:lineRule="auto"/>
        <w:jc w:val="both"/>
        <w:rPr>
          <w:rFonts w:ascii="Sylfaen" w:hAnsi="Sylfaen" w:cs="Sylfaen"/>
          <w:b/>
          <w:u w:val="single"/>
          <w:lang w:val="ka-GE"/>
        </w:rPr>
      </w:pPr>
      <w:r w:rsidRPr="002C5EEF">
        <w:rPr>
          <w:rFonts w:ascii="Sylfaen" w:hAnsi="Sylfaen" w:cs="Sylfaen"/>
          <w:b/>
          <w:u w:val="single"/>
          <w:lang w:val="ka-GE"/>
        </w:rPr>
        <w:t>ლესელიძის ქ. 71 -ს მიმდებარედ d=100 მმ ურდულის კვანძის მოწყობა</w:t>
      </w:r>
      <w:r>
        <w:rPr>
          <w:rFonts w:ascii="Sylfaen" w:hAnsi="Sylfaen" w:cs="Sylfaen"/>
          <w:b/>
          <w:u w:val="single"/>
        </w:rPr>
        <w:t>.</w:t>
      </w:r>
    </w:p>
    <w:p w14:paraId="4532FE66" w14:textId="26BAF2CE" w:rsidR="002C5EEF" w:rsidRPr="002C5EEF" w:rsidRDefault="007E1CEA" w:rsidP="002C5EEF">
      <w:pPr>
        <w:pStyle w:val="ListParagraph"/>
        <w:numPr>
          <w:ilvl w:val="0"/>
          <w:numId w:val="49"/>
        </w:numPr>
        <w:spacing w:after="0" w:line="240" w:lineRule="auto"/>
        <w:jc w:val="both"/>
        <w:rPr>
          <w:rFonts w:ascii="Sylfaen" w:hAnsi="Sylfaen" w:cs="Sylfaen"/>
          <w:b/>
          <w:u w:val="single"/>
          <w:lang w:val="ka-GE"/>
        </w:rPr>
      </w:pPr>
      <w:r>
        <w:rPr>
          <w:rFonts w:ascii="Sylfaen" w:hAnsi="Sylfaen" w:cs="Sylfaen"/>
          <w:b/>
          <w:u w:val="single"/>
          <w:lang w:val="ka-GE"/>
        </w:rPr>
        <w:t>სანაპიროს ქუჩა</w:t>
      </w:r>
      <w:r w:rsidR="002C5EEF" w:rsidRPr="002C5EEF">
        <w:rPr>
          <w:rFonts w:ascii="Sylfaen" w:hAnsi="Sylfaen" w:cs="Sylfaen"/>
          <w:b/>
          <w:u w:val="single"/>
          <w:lang w:val="ka-GE"/>
        </w:rPr>
        <w:t>ზე  ტვილდიანის უნივერსიტეტის წი მიმდებარედ d=200 მმ  ურდულის კვანძის მოწყობა</w:t>
      </w:r>
      <w:r w:rsidR="002C5EEF">
        <w:rPr>
          <w:rFonts w:ascii="Sylfaen" w:hAnsi="Sylfaen" w:cs="Sylfaen"/>
          <w:b/>
          <w:u w:val="single"/>
        </w:rPr>
        <w:t>.</w:t>
      </w:r>
    </w:p>
    <w:p w14:paraId="2F2BA142" w14:textId="72D9F8E5" w:rsidR="002C5EEF" w:rsidRDefault="002C5EEF" w:rsidP="002C5EEF">
      <w:pPr>
        <w:pStyle w:val="ListParagraph"/>
        <w:numPr>
          <w:ilvl w:val="0"/>
          <w:numId w:val="49"/>
        </w:numPr>
        <w:spacing w:after="0" w:line="240" w:lineRule="auto"/>
        <w:jc w:val="both"/>
        <w:rPr>
          <w:rFonts w:ascii="Sylfaen" w:hAnsi="Sylfaen" w:cs="Sylfaen"/>
          <w:b/>
          <w:u w:val="single"/>
          <w:lang w:val="ka-GE"/>
        </w:rPr>
      </w:pPr>
      <w:r w:rsidRPr="002C5EEF">
        <w:rPr>
          <w:rFonts w:ascii="Sylfaen" w:hAnsi="Sylfaen" w:cs="Sylfaen"/>
          <w:b/>
          <w:u w:val="single"/>
          <w:lang w:val="ka-GE"/>
        </w:rPr>
        <w:t>გიორგი ერისთავის ქ.ზე  d=100 მმ ურდულის კვანძის მოწყობა</w:t>
      </w:r>
      <w:r>
        <w:rPr>
          <w:rFonts w:ascii="Sylfaen" w:hAnsi="Sylfaen" w:cs="Sylfaen"/>
          <w:b/>
          <w:u w:val="single"/>
        </w:rPr>
        <w:t>.</w:t>
      </w:r>
    </w:p>
    <w:p w14:paraId="581BD8C0" w14:textId="77777777" w:rsidR="00F2714E" w:rsidRPr="00BA7988" w:rsidRDefault="00F2714E" w:rsidP="00F2714E">
      <w:pPr>
        <w:pStyle w:val="ListParagraph"/>
        <w:spacing w:after="0" w:line="240" w:lineRule="auto"/>
        <w:ind w:left="1440"/>
        <w:jc w:val="both"/>
        <w:rPr>
          <w:rFonts w:ascii="Sylfaen" w:hAnsi="Sylfaen" w:cs="Sylfaen"/>
          <w:b/>
          <w:u w:val="single"/>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740A060" w:rsidR="00DB5C8D" w:rsidRPr="00A47110" w:rsidRDefault="003C037E" w:rsidP="00696A50">
      <w:pPr>
        <w:spacing w:after="0" w:line="240" w:lineRule="auto"/>
        <w:jc w:val="both"/>
        <w:rPr>
          <w:rFonts w:ascii="Sylfaen" w:hAnsi="Sylfaen" w:cs="Sylfaen"/>
          <w:lang w:val="ka-GE"/>
        </w:rPr>
      </w:pPr>
      <w:r w:rsidRPr="003C037E">
        <w:rPr>
          <w:rFonts w:ascii="Sylfaen" w:hAnsi="Sylfaen" w:cs="Sylfaen"/>
          <w:lang w:val="ka-GE"/>
        </w:rPr>
        <w:t xml:space="preserve">ქ. რუსთავში, </w:t>
      </w:r>
      <w:r w:rsidR="00A47110">
        <w:rPr>
          <w:rFonts w:ascii="Sylfaen" w:hAnsi="Sylfaen" w:cs="Sylfaen"/>
          <w:lang w:val="ka-GE"/>
        </w:rPr>
        <w:t>ქუჩების</w:t>
      </w:r>
      <w:r w:rsidR="00602F30" w:rsidRPr="00602F30">
        <w:rPr>
          <w:rFonts w:ascii="Sylfaen" w:hAnsi="Sylfaen" w:cs="Sylfaen"/>
          <w:lang w:val="ka-GE"/>
        </w:rPr>
        <w:t xml:space="preserve"> </w:t>
      </w:r>
      <w:r w:rsidR="00233EB4" w:rsidRPr="00233EB4">
        <w:rPr>
          <w:rFonts w:ascii="Sylfaen" w:hAnsi="Sylfaen" w:cs="Sylfaen"/>
          <w:lang w:val="ka-GE"/>
        </w:rPr>
        <w:t xml:space="preserve">ურდულის კვანძების </w:t>
      </w:r>
      <w:r w:rsidR="00602F30" w:rsidRPr="00602F30">
        <w:rPr>
          <w:rFonts w:ascii="Sylfaen" w:hAnsi="Sylfaen" w:cs="Sylfaen"/>
          <w:lang w:val="ka-GE"/>
        </w:rPr>
        <w:t>მოწყობის სამუშაოების შესყიდვა</w:t>
      </w:r>
      <w:r w:rsidR="00A47110">
        <w:rPr>
          <w:rFonts w:ascii="Sylfaen" w:hAnsi="Sylfaen" w:cs="Sylfaen"/>
          <w:lang w:val="ka-GE"/>
        </w:rPr>
        <w:t xml:space="preserve"> </w:t>
      </w:r>
      <w:r w:rsidR="00185431">
        <w:rPr>
          <w:rFonts w:ascii="Sylfaen" w:hAnsi="Sylfaen" w:cs="Sylfaen"/>
          <w:lang w:val="ka-GE"/>
        </w:rPr>
        <w:t>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9D3C71" w:rsidR="00392707" w:rsidRPr="0041197E" w:rsidRDefault="00185431" w:rsidP="00FD35B5">
      <w:pPr>
        <w:rPr>
          <w:rFonts w:ascii="Sylfaen" w:hAnsi="Sylfaen"/>
          <w:lang w:val="ka-GE"/>
        </w:rPr>
      </w:pPr>
      <w:r>
        <w:rPr>
          <w:rFonts w:ascii="Sylfaen" w:hAnsi="Sylfaen"/>
          <w:lang w:val="ka-GE"/>
        </w:rPr>
        <w:lastRenderedPageBreak/>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ქ. რუსთავში</w:t>
      </w:r>
      <w:r w:rsidR="0031211A">
        <w:rPr>
          <w:rFonts w:ascii="Sylfaen" w:hAnsi="Sylfaen"/>
          <w:lang w:val="ka-GE"/>
        </w:rPr>
        <w:t>;</w:t>
      </w:r>
    </w:p>
    <w:p w14:paraId="1E3773B6" w14:textId="52330157" w:rsidR="009203F4" w:rsidRPr="00696A50" w:rsidRDefault="00185431" w:rsidP="0041197E">
      <w:pPr>
        <w:jc w:val="both"/>
        <w:rPr>
          <w:rFonts w:ascii="Sylfaen" w:hAnsi="Sylfaen"/>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61281BAB"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p w14:paraId="5ABA58FE" w14:textId="77777777" w:rsidR="00A47110" w:rsidRPr="0044376C" w:rsidRDefault="00A47110" w:rsidP="0044376C">
      <w:pPr>
        <w:spacing w:after="0" w:line="360" w:lineRule="auto"/>
        <w:jc w:val="both"/>
        <w:rPr>
          <w:rFonts w:ascii="Sylfaen" w:hAnsi="Sylfaen" w:cs="Sylfaen"/>
          <w:lang w:val="ka-GE"/>
        </w:rPr>
      </w:pPr>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C137391"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9A269D">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414E8B" w14:textId="74ABB913" w:rsidR="002C42C6" w:rsidRDefault="006C6E4C"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261ED1D9" w:rsidR="009634B1" w:rsidRDefault="006C6E4C" w:rsidP="009634B1">
      <w:pPr>
        <w:spacing w:after="0" w:line="360" w:lineRule="auto"/>
        <w:jc w:val="both"/>
        <w:rPr>
          <w:rFonts w:ascii="Sylfaen" w:hAnsi="Sylfaen"/>
          <w:lang w:val="ka-GE"/>
        </w:rPr>
      </w:pPr>
      <w:r>
        <w:rPr>
          <w:rFonts w:ascii="Sylfaen" w:hAnsi="Sylfaen"/>
          <w:lang w:val="ka-GE"/>
        </w:rPr>
        <w:t>3.</w:t>
      </w:r>
      <w:r w:rsidR="00696A50">
        <w:rPr>
          <w:rFonts w:ascii="Sylfaen" w:hAnsi="Sylfaen"/>
        </w:rPr>
        <w:t xml:space="preserve"> </w:t>
      </w:r>
      <w:r w:rsidR="009634B1" w:rsidRPr="009634B1">
        <w:rPr>
          <w:rFonts w:ascii="Sylfaen" w:hAnsi="Sylfaen"/>
          <w:lang w:val="ka-GE"/>
        </w:rPr>
        <w:t xml:space="preserve">სრულად </w:t>
      </w:r>
      <w:r>
        <w:rPr>
          <w:rFonts w:ascii="Sylfaen" w:hAnsi="Sylfaen"/>
          <w:lang w:val="ka-GE"/>
        </w:rPr>
        <w:t>შევსებული სამუშაო გეგმა-გრაფიკი (ტენდერზე თანდართული ნიმუშის მიხედვით);</w:t>
      </w:r>
    </w:p>
    <w:p w14:paraId="02C31848" w14:textId="74FA70B5" w:rsidR="006C6E4C" w:rsidRPr="009634B1" w:rsidRDefault="006C6E4C" w:rsidP="009634B1">
      <w:pPr>
        <w:spacing w:after="0" w:line="360" w:lineRule="auto"/>
        <w:jc w:val="both"/>
        <w:rPr>
          <w:rFonts w:ascii="Sylfaen" w:hAnsi="Sylfaen" w:cstheme="minorHAnsi"/>
          <w:b/>
          <w:sz w:val="20"/>
          <w:szCs w:val="20"/>
          <w:lang w:val="ka-GE"/>
        </w:rPr>
      </w:pPr>
      <w:r>
        <w:rPr>
          <w:rFonts w:ascii="Sylfaen" w:hAnsi="Sylfaen"/>
          <w:lang w:val="ka-GE"/>
        </w:rPr>
        <w:t>4.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5AEF983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5B7F54C"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lastRenderedPageBreak/>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A47110">
        <w:rPr>
          <w:rFonts w:ascii="Sylfaen" w:hAnsi="Sylfaen" w:cs="Sylfaen"/>
          <w:b/>
          <w:sz w:val="20"/>
          <w:szCs w:val="20"/>
          <w:lang w:val="ka-GE"/>
        </w:rPr>
        <w:t>3</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0E1200">
        <w:rPr>
          <w:rFonts w:ascii="Sylfaen" w:hAnsi="Sylfaen" w:cs="Sylfaen"/>
          <w:b/>
          <w:sz w:val="20"/>
          <w:szCs w:val="20"/>
          <w:lang w:val="ka-GE"/>
        </w:rPr>
        <w:t>2</w:t>
      </w:r>
      <w:r w:rsidR="000E1200">
        <w:rPr>
          <w:rFonts w:ascii="Sylfaen" w:hAnsi="Sylfaen" w:cs="Sylfaen"/>
          <w:b/>
          <w:sz w:val="20"/>
          <w:szCs w:val="20"/>
        </w:rPr>
        <w:t>0</w:t>
      </w:r>
      <w:r w:rsidR="00A47110">
        <w:rPr>
          <w:rFonts w:ascii="Sylfaen" w:hAnsi="Sylfaen" w:cs="Sylfaen"/>
          <w:b/>
          <w:sz w:val="20"/>
          <w:szCs w:val="20"/>
          <w:lang w:val="ka-GE"/>
        </w:rPr>
        <w:t xml:space="preserve"> </w:t>
      </w:r>
      <w:r w:rsidR="004A5CF5">
        <w:rPr>
          <w:rFonts w:ascii="Sylfaen" w:hAnsi="Sylfaen" w:cs="Sylfaen"/>
          <w:b/>
          <w:sz w:val="20"/>
          <w:szCs w:val="20"/>
          <w:lang w:val="ka-GE"/>
        </w:rPr>
        <w:t>ივნისი</w:t>
      </w:r>
      <w:r w:rsidRPr="006E65AF">
        <w:rPr>
          <w:rFonts w:ascii="Sylfaen" w:hAnsi="Sylfaen" w:cs="Sylfaen"/>
          <w:b/>
          <w:sz w:val="20"/>
          <w:szCs w:val="20"/>
          <w:lang w:val="ka-GE"/>
        </w:rPr>
        <w:t>, 1</w:t>
      </w:r>
      <w:r w:rsidR="00BE5FBF">
        <w:rPr>
          <w:rFonts w:ascii="Sylfaen" w:hAnsi="Sylfaen" w:cs="Sylfaen"/>
          <w:b/>
          <w:sz w:val="20"/>
          <w:szCs w:val="20"/>
          <w:lang w:val="ka-GE"/>
        </w:rPr>
        <w:t>5</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77777777" w:rsidR="006E65AF" w:rsidRDefault="006E65AF"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7B0071" w:rsidRDefault="006E65AF" w:rsidP="00CC4789">
      <w:pPr>
        <w:pStyle w:val="ListParagraph"/>
        <w:spacing w:after="0" w:line="360" w:lineRule="auto"/>
        <w:ind w:left="0" w:firstLine="426"/>
        <w:jc w:val="both"/>
        <w:rPr>
          <w:rFonts w:ascii="Sylfaen" w:hAnsi="Sylfaen"/>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7B0071" w:rsidRDefault="006E65AF" w:rsidP="00CC4789">
      <w:pPr>
        <w:pStyle w:val="ListParagraph"/>
        <w:spacing w:after="0" w:line="360" w:lineRule="auto"/>
        <w:ind w:left="0" w:firstLine="426"/>
        <w:jc w:val="both"/>
        <w:rPr>
          <w:rFonts w:ascii="AcadNusx" w:hAnsi="AcadNusx"/>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Default="005248B1" w:rsidP="00CC4789">
      <w:pPr>
        <w:spacing w:after="0" w:line="360" w:lineRule="auto"/>
        <w:ind w:firstLine="426"/>
        <w:jc w:val="both"/>
        <w:rPr>
          <w:rFonts w:ascii="Sylfaen" w:hAnsi="Sylfaen"/>
          <w:b/>
          <w:sz w:val="1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22939" w:rsidRDefault="006E65AF" w:rsidP="005248B1">
      <w:pPr>
        <w:spacing w:after="0" w:line="360" w:lineRule="auto"/>
        <w:ind w:firstLine="426"/>
        <w:jc w:val="both"/>
        <w:rPr>
          <w:rFonts w:ascii="Sylfaen" w:hAnsi="Sylfaen"/>
          <w:b/>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5CF5CD46" w:rsidR="007E0304" w:rsidRPr="007C0AE6"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822939">
      <w:pPr>
        <w:pStyle w:val="ListParagraph"/>
        <w:numPr>
          <w:ilvl w:val="2"/>
          <w:numId w:val="4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5A26AD24" w:rsidR="00696A50" w:rsidRDefault="00696A50" w:rsidP="00696A50">
      <w:pPr>
        <w:pStyle w:val="ListParagraph"/>
        <w:spacing w:after="0" w:line="360" w:lineRule="auto"/>
        <w:ind w:left="1440"/>
        <w:jc w:val="both"/>
        <w:rPr>
          <w:rFonts w:ascii="Sylfaen" w:hAnsi="Sylfaen"/>
          <w:b/>
          <w:sz w:val="14"/>
          <w:lang w:val="ka-GE"/>
        </w:rPr>
      </w:pPr>
    </w:p>
    <w:p w14:paraId="18CD24E2" w14:textId="42E176E8" w:rsidR="00E820A9" w:rsidRDefault="00E820A9" w:rsidP="00696A50">
      <w:pPr>
        <w:pStyle w:val="ListParagraph"/>
        <w:spacing w:after="0" w:line="360" w:lineRule="auto"/>
        <w:ind w:left="1440"/>
        <w:jc w:val="both"/>
        <w:rPr>
          <w:rFonts w:ascii="Sylfaen" w:hAnsi="Sylfaen"/>
          <w:b/>
          <w:sz w:val="14"/>
          <w:lang w:val="ka-GE"/>
        </w:rPr>
      </w:pPr>
    </w:p>
    <w:p w14:paraId="5E9B8CD4" w14:textId="5A6D1745" w:rsidR="00E820A9" w:rsidRDefault="00E820A9" w:rsidP="00696A50">
      <w:pPr>
        <w:pStyle w:val="ListParagraph"/>
        <w:spacing w:after="0" w:line="360" w:lineRule="auto"/>
        <w:ind w:left="1440"/>
        <w:jc w:val="both"/>
        <w:rPr>
          <w:rFonts w:ascii="Sylfaen" w:hAnsi="Sylfaen"/>
          <w:b/>
          <w:sz w:val="14"/>
          <w:lang w:val="ka-GE"/>
        </w:rPr>
      </w:pPr>
    </w:p>
    <w:p w14:paraId="2622A6A8" w14:textId="3DAB235B" w:rsidR="00E820A9" w:rsidRDefault="00E820A9" w:rsidP="00696A50">
      <w:pPr>
        <w:pStyle w:val="ListParagraph"/>
        <w:spacing w:after="0" w:line="360" w:lineRule="auto"/>
        <w:ind w:left="1440"/>
        <w:jc w:val="both"/>
        <w:rPr>
          <w:rFonts w:ascii="Sylfaen" w:hAnsi="Sylfaen"/>
          <w:b/>
          <w:sz w:val="14"/>
          <w:lang w:val="ka-GE"/>
        </w:rPr>
      </w:pPr>
    </w:p>
    <w:p w14:paraId="69782B34" w14:textId="77777777" w:rsidR="00E820A9" w:rsidRDefault="00E820A9"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5131D385" w14:textId="55A69523" w:rsidR="00696A50" w:rsidRPr="007C0AE6" w:rsidRDefault="007C0AE6" w:rsidP="00696A50">
      <w:pPr>
        <w:spacing w:after="0"/>
        <w:jc w:val="both"/>
        <w:rPr>
          <w:rFonts w:ascii="Sylfaen" w:hAnsi="Sylfaen"/>
          <w:sz w:val="18"/>
          <w:lang w:val="ka-GE"/>
        </w:rPr>
      </w:pPr>
      <w:r>
        <w:rPr>
          <w:rFonts w:ascii="Sylfaen" w:hAnsi="Sylfaen"/>
          <w:lang w:val="ka-GE"/>
        </w:rPr>
        <w:t>თეიმურაზ ჯანელიძე, მობ: +995 591 405 840</w:t>
      </w:r>
      <w:r w:rsidR="006E65AF" w:rsidRPr="006E65AF">
        <w:rPr>
          <w:rFonts w:ascii="Sylfaen" w:hAnsi="Sylfaen"/>
          <w:lang w:val="ka-GE"/>
        </w:rPr>
        <w:t xml:space="preserve">, E-mail: </w:t>
      </w:r>
      <w:hyperlink r:id="rId11" w:history="1">
        <w:r w:rsidRPr="007C0AE6">
          <w:rPr>
            <w:rStyle w:val="Hyperlink"/>
            <w:rFonts w:ascii="Sylfaen" w:hAnsi="Sylfaen"/>
            <w:lang w:val="ka-GE"/>
          </w:rPr>
          <w:t>tjanelidze@gwp.ge</w:t>
        </w:r>
      </w:hyperlink>
      <w:r>
        <w:rPr>
          <w:lang w:val="ka-GE"/>
        </w:rPr>
        <w:t xml:space="preserve"> </w:t>
      </w:r>
    </w:p>
    <w:p w14:paraId="62E2BBBD" w14:textId="642CC98B" w:rsidR="004526FA" w:rsidRDefault="004526FA" w:rsidP="00696A50">
      <w:pPr>
        <w:spacing w:after="0"/>
        <w:jc w:val="both"/>
        <w:rPr>
          <w:rFonts w:ascii="Sylfaen" w:hAnsi="Sylfaen"/>
          <w:b/>
          <w:lang w:val="ka-GE"/>
        </w:rPr>
      </w:pPr>
    </w:p>
    <w:p w14:paraId="253CC013" w14:textId="6EE54A0C"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1E2E8DCE" w14:textId="77777777" w:rsidR="006E65AF" w:rsidRPr="00E41D48" w:rsidRDefault="006E65AF" w:rsidP="004526FA">
      <w:pPr>
        <w:spacing w:after="0" w:line="360" w:lineRule="auto"/>
        <w:jc w:val="both"/>
        <w:rPr>
          <w:rFonts w:ascii="Sylfaen" w:hAnsi="Sylfaen"/>
          <w:b/>
          <w:u w:val="single"/>
          <w:lang w:val="ka-GE"/>
        </w:rPr>
      </w:pP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8C2B3" w14:textId="77777777" w:rsidR="00FA25E0" w:rsidRDefault="00FA25E0" w:rsidP="007902EA">
      <w:pPr>
        <w:spacing w:after="0" w:line="240" w:lineRule="auto"/>
      </w:pPr>
      <w:r>
        <w:separator/>
      </w:r>
    </w:p>
  </w:endnote>
  <w:endnote w:type="continuationSeparator" w:id="0">
    <w:p w14:paraId="08FF2189" w14:textId="77777777" w:rsidR="00FA25E0" w:rsidRDefault="00FA25E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CC5BC31" w:rsidR="004A3BD8" w:rsidRDefault="004A3BD8">
        <w:pPr>
          <w:pStyle w:val="Footer"/>
          <w:jc w:val="right"/>
        </w:pPr>
        <w:r>
          <w:fldChar w:fldCharType="begin"/>
        </w:r>
        <w:r>
          <w:instrText xml:space="preserve"> PAGE   \* MERGEFORMAT </w:instrText>
        </w:r>
        <w:r>
          <w:fldChar w:fldCharType="separate"/>
        </w:r>
        <w:r w:rsidR="00773319">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424FE" w14:textId="77777777" w:rsidR="00FA25E0" w:rsidRDefault="00FA25E0" w:rsidP="007902EA">
      <w:pPr>
        <w:spacing w:after="0" w:line="240" w:lineRule="auto"/>
      </w:pPr>
      <w:r>
        <w:separator/>
      </w:r>
    </w:p>
  </w:footnote>
  <w:footnote w:type="continuationSeparator" w:id="0">
    <w:p w14:paraId="375C408F" w14:textId="77777777" w:rsidR="00FA25E0" w:rsidRDefault="00FA25E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4EE27EE6"/>
    <w:multiLevelType w:val="hybridMultilevel"/>
    <w:tmpl w:val="4516E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7336EA4"/>
    <w:multiLevelType w:val="hybridMultilevel"/>
    <w:tmpl w:val="8FDC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BD812F8"/>
    <w:multiLevelType w:val="hybridMultilevel"/>
    <w:tmpl w:val="AD96F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6"/>
  </w:num>
  <w:num w:numId="5">
    <w:abstractNumId w:val="20"/>
  </w:num>
  <w:num w:numId="6">
    <w:abstractNumId w:val="5"/>
  </w:num>
  <w:num w:numId="7">
    <w:abstractNumId w:val="4"/>
  </w:num>
  <w:num w:numId="8">
    <w:abstractNumId w:val="35"/>
  </w:num>
  <w:num w:numId="9">
    <w:abstractNumId w:val="40"/>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6"/>
  </w:num>
  <w:num w:numId="19">
    <w:abstractNumId w:val="9"/>
  </w:num>
  <w:num w:numId="20">
    <w:abstractNumId w:val="2"/>
  </w:num>
  <w:num w:numId="21">
    <w:abstractNumId w:val="45"/>
  </w:num>
  <w:num w:numId="22">
    <w:abstractNumId w:val="47"/>
  </w:num>
  <w:num w:numId="23">
    <w:abstractNumId w:val="18"/>
  </w:num>
  <w:num w:numId="24">
    <w:abstractNumId w:val="39"/>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3"/>
  </w:num>
  <w:num w:numId="32">
    <w:abstractNumId w:val="33"/>
  </w:num>
  <w:num w:numId="33">
    <w:abstractNumId w:val="12"/>
  </w:num>
  <w:num w:numId="34">
    <w:abstractNumId w:val="6"/>
  </w:num>
  <w:num w:numId="35">
    <w:abstractNumId w:val="42"/>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4"/>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8"/>
  </w:num>
  <w:num w:numId="48">
    <w:abstractNumId w:val="25"/>
  </w:num>
  <w:num w:numId="49">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3FAF"/>
    <w:rsid w:val="00095224"/>
    <w:rsid w:val="000974B9"/>
    <w:rsid w:val="000A0D72"/>
    <w:rsid w:val="000A6D48"/>
    <w:rsid w:val="000B1C85"/>
    <w:rsid w:val="000B4C5E"/>
    <w:rsid w:val="000B5D0F"/>
    <w:rsid w:val="000C0C24"/>
    <w:rsid w:val="000C3223"/>
    <w:rsid w:val="000D5BB4"/>
    <w:rsid w:val="000D68A2"/>
    <w:rsid w:val="000E1200"/>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3E65"/>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3EB4"/>
    <w:rsid w:val="00237416"/>
    <w:rsid w:val="00241768"/>
    <w:rsid w:val="002422D6"/>
    <w:rsid w:val="002468A9"/>
    <w:rsid w:val="00255EB0"/>
    <w:rsid w:val="0025658B"/>
    <w:rsid w:val="002568CE"/>
    <w:rsid w:val="00257F36"/>
    <w:rsid w:val="00260DAA"/>
    <w:rsid w:val="002664CA"/>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C5EEF"/>
    <w:rsid w:val="002D06EE"/>
    <w:rsid w:val="002D1E74"/>
    <w:rsid w:val="002D2F27"/>
    <w:rsid w:val="002D611B"/>
    <w:rsid w:val="002E0E5E"/>
    <w:rsid w:val="00300E22"/>
    <w:rsid w:val="003011B3"/>
    <w:rsid w:val="00302948"/>
    <w:rsid w:val="00303697"/>
    <w:rsid w:val="0031211A"/>
    <w:rsid w:val="00316C88"/>
    <w:rsid w:val="00320435"/>
    <w:rsid w:val="00320878"/>
    <w:rsid w:val="003233D9"/>
    <w:rsid w:val="0033101C"/>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4DAA"/>
    <w:rsid w:val="003A5D91"/>
    <w:rsid w:val="003B460D"/>
    <w:rsid w:val="003B5A5E"/>
    <w:rsid w:val="003C037E"/>
    <w:rsid w:val="003C568B"/>
    <w:rsid w:val="003C66BD"/>
    <w:rsid w:val="003C6F22"/>
    <w:rsid w:val="003D6473"/>
    <w:rsid w:val="003E15FA"/>
    <w:rsid w:val="003E3C89"/>
    <w:rsid w:val="003F370C"/>
    <w:rsid w:val="003F5521"/>
    <w:rsid w:val="003F699A"/>
    <w:rsid w:val="00410EC6"/>
    <w:rsid w:val="0041197E"/>
    <w:rsid w:val="0041258C"/>
    <w:rsid w:val="00413BDA"/>
    <w:rsid w:val="00424C72"/>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5CF5"/>
    <w:rsid w:val="004A66FB"/>
    <w:rsid w:val="004A7C56"/>
    <w:rsid w:val="004B09C9"/>
    <w:rsid w:val="004B2C73"/>
    <w:rsid w:val="004B6BEC"/>
    <w:rsid w:val="004C1E0D"/>
    <w:rsid w:val="004C799A"/>
    <w:rsid w:val="004D3679"/>
    <w:rsid w:val="004D3D1C"/>
    <w:rsid w:val="004D747F"/>
    <w:rsid w:val="004E36F2"/>
    <w:rsid w:val="004E7665"/>
    <w:rsid w:val="005111AB"/>
    <w:rsid w:val="005248B1"/>
    <w:rsid w:val="0052656B"/>
    <w:rsid w:val="00533234"/>
    <w:rsid w:val="00540038"/>
    <w:rsid w:val="00544856"/>
    <w:rsid w:val="005553C3"/>
    <w:rsid w:val="00562695"/>
    <w:rsid w:val="00567ACA"/>
    <w:rsid w:val="00570483"/>
    <w:rsid w:val="005743C6"/>
    <w:rsid w:val="0057474B"/>
    <w:rsid w:val="00575D3E"/>
    <w:rsid w:val="00580531"/>
    <w:rsid w:val="005832A4"/>
    <w:rsid w:val="00583B48"/>
    <w:rsid w:val="00586056"/>
    <w:rsid w:val="00586C84"/>
    <w:rsid w:val="00591AFD"/>
    <w:rsid w:val="00595E4B"/>
    <w:rsid w:val="005A0827"/>
    <w:rsid w:val="005A7247"/>
    <w:rsid w:val="005A798F"/>
    <w:rsid w:val="005B0D55"/>
    <w:rsid w:val="005C14A4"/>
    <w:rsid w:val="005D3B83"/>
    <w:rsid w:val="005E05B1"/>
    <w:rsid w:val="005E130F"/>
    <w:rsid w:val="005F3357"/>
    <w:rsid w:val="00602F30"/>
    <w:rsid w:val="00610FC8"/>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3319"/>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0AE6"/>
    <w:rsid w:val="007C43CF"/>
    <w:rsid w:val="007C482E"/>
    <w:rsid w:val="007C4D48"/>
    <w:rsid w:val="007D0C6C"/>
    <w:rsid w:val="007D3F97"/>
    <w:rsid w:val="007D73CE"/>
    <w:rsid w:val="007E0304"/>
    <w:rsid w:val="007E1CEA"/>
    <w:rsid w:val="007E1E28"/>
    <w:rsid w:val="007E2772"/>
    <w:rsid w:val="007F1D40"/>
    <w:rsid w:val="007F3AA0"/>
    <w:rsid w:val="007F4F2B"/>
    <w:rsid w:val="007F7ADB"/>
    <w:rsid w:val="008029E4"/>
    <w:rsid w:val="0081634F"/>
    <w:rsid w:val="00822939"/>
    <w:rsid w:val="008246F4"/>
    <w:rsid w:val="00824EDA"/>
    <w:rsid w:val="00833770"/>
    <w:rsid w:val="0083614B"/>
    <w:rsid w:val="008374C0"/>
    <w:rsid w:val="008401B6"/>
    <w:rsid w:val="008421EC"/>
    <w:rsid w:val="008473E6"/>
    <w:rsid w:val="00856ADB"/>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913"/>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110"/>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5ADD"/>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A0679"/>
    <w:rsid w:val="00BA7988"/>
    <w:rsid w:val="00BB0F01"/>
    <w:rsid w:val="00BB10E9"/>
    <w:rsid w:val="00BB2F58"/>
    <w:rsid w:val="00BB3B49"/>
    <w:rsid w:val="00BC364F"/>
    <w:rsid w:val="00BD7589"/>
    <w:rsid w:val="00BE0965"/>
    <w:rsid w:val="00BE187B"/>
    <w:rsid w:val="00BE1A34"/>
    <w:rsid w:val="00BE3060"/>
    <w:rsid w:val="00BE4678"/>
    <w:rsid w:val="00BE5FBF"/>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245F"/>
    <w:rsid w:val="00D86446"/>
    <w:rsid w:val="00D9334B"/>
    <w:rsid w:val="00D959AB"/>
    <w:rsid w:val="00D95A0F"/>
    <w:rsid w:val="00D96566"/>
    <w:rsid w:val="00DA4009"/>
    <w:rsid w:val="00DA5376"/>
    <w:rsid w:val="00DB3412"/>
    <w:rsid w:val="00DB4255"/>
    <w:rsid w:val="00DB4B6C"/>
    <w:rsid w:val="00DB4D6B"/>
    <w:rsid w:val="00DB5C8D"/>
    <w:rsid w:val="00DB77E8"/>
    <w:rsid w:val="00DC2AA1"/>
    <w:rsid w:val="00DC30DB"/>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20A9"/>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14E"/>
    <w:rsid w:val="00F27A96"/>
    <w:rsid w:val="00F27D00"/>
    <w:rsid w:val="00F33E59"/>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25E0"/>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janel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86A6D-61B9-4FAA-81B3-801BEA672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1795</TotalTime>
  <Pages>6</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275</cp:revision>
  <cp:lastPrinted>2015-07-27T06:36:00Z</cp:lastPrinted>
  <dcterms:created xsi:type="dcterms:W3CDTF">2017-02-28T15:04:00Z</dcterms:created>
  <dcterms:modified xsi:type="dcterms:W3CDTF">2023-06-16T06:25:00Z</dcterms:modified>
</cp:coreProperties>
</file>