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FA550D" w:rsidP="003924CB">
      <w:pPr>
        <w:spacing w:after="0" w:line="240" w:lineRule="auto"/>
        <w:jc w:val="center"/>
        <w:rPr>
          <w:rFonts w:ascii="Sylfaen" w:hAnsi="Sylfaen" w:cs="Sylfaen"/>
          <w:b/>
        </w:rPr>
      </w:pPr>
      <w:r>
        <w:rPr>
          <w:rFonts w:ascii="Sylfaen" w:hAnsi="Sylfaen" w:cs="Sylfaen"/>
          <w:b/>
          <w:noProof/>
        </w:rPr>
        <w:drawing>
          <wp:inline distT="0" distB="0" distL="0" distR="0" wp14:anchorId="2C796EB0" wp14:editId="49982D14">
            <wp:extent cx="2042160" cy="9086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574D48" w:rsidRPr="008C46F5" w:rsidRDefault="009815C7" w:rsidP="008C46F5">
      <w:pPr>
        <w:spacing w:after="0" w:line="240" w:lineRule="auto"/>
        <w:jc w:val="center"/>
        <w:rPr>
          <w:rFonts w:ascii="Sylfaen" w:hAnsi="Sylfaen" w:cs="Sylfaen"/>
          <w:b/>
          <w:sz w:val="24"/>
          <w:szCs w:val="24"/>
          <w:lang w:val="ka-GE"/>
        </w:rPr>
      </w:pPr>
      <w:r w:rsidRPr="008C46F5">
        <w:rPr>
          <w:rFonts w:ascii="Sylfaen" w:hAnsi="Sylfaen" w:cs="Sylfaen"/>
          <w:b/>
          <w:sz w:val="24"/>
          <w:szCs w:val="24"/>
          <w:lang w:val="ka-GE"/>
        </w:rPr>
        <w:t>ელექტრონული ტენდერის დოკუმენტაცია</w:t>
      </w:r>
      <w:r w:rsidR="000C36B3" w:rsidRPr="008C46F5">
        <w:rPr>
          <w:rFonts w:ascii="Sylfaen" w:hAnsi="Sylfaen" w:cs="Sylfaen"/>
          <w:b/>
          <w:sz w:val="24"/>
          <w:szCs w:val="24"/>
          <w:lang w:val="ka-GE"/>
        </w:rPr>
        <w:t xml:space="preserve"> </w:t>
      </w:r>
    </w:p>
    <w:p w:rsidR="007D73CE" w:rsidRPr="008C46F5" w:rsidRDefault="00A549D3" w:rsidP="00A549D3">
      <w:pPr>
        <w:spacing w:after="0" w:line="240" w:lineRule="auto"/>
        <w:jc w:val="center"/>
        <w:rPr>
          <w:rFonts w:ascii="Sylfaen" w:hAnsi="Sylfaen"/>
          <w:b/>
          <w:sz w:val="24"/>
          <w:szCs w:val="24"/>
          <w:lang w:val="ka-GE"/>
        </w:rPr>
      </w:pPr>
      <w:r w:rsidRPr="008C46F5">
        <w:rPr>
          <w:rFonts w:ascii="Sylfaen" w:hAnsi="Sylfaen"/>
          <w:b/>
          <w:sz w:val="24"/>
          <w:szCs w:val="24"/>
          <w:lang w:val="ka-GE"/>
        </w:rPr>
        <w:t xml:space="preserve">ბრენდირებული </w:t>
      </w:r>
      <w:r w:rsidR="00062D0B" w:rsidRPr="008C46F5">
        <w:rPr>
          <w:rFonts w:ascii="Sylfaen" w:hAnsi="Sylfaen"/>
          <w:b/>
          <w:sz w:val="24"/>
          <w:szCs w:val="24"/>
          <w:lang w:val="ka-GE"/>
        </w:rPr>
        <w:t>ჭის ჩარჩო - ხუ</w:t>
      </w:r>
      <w:r w:rsidRPr="008C46F5">
        <w:rPr>
          <w:rFonts w:ascii="Sylfaen" w:hAnsi="Sylfaen"/>
          <w:b/>
          <w:sz w:val="24"/>
          <w:szCs w:val="24"/>
          <w:lang w:val="ka-GE"/>
        </w:rPr>
        <w:t>ფები</w:t>
      </w:r>
    </w:p>
    <w:p w:rsidR="00FD0DCD" w:rsidRPr="008C46F5" w:rsidRDefault="00FD0DCD" w:rsidP="00665C42">
      <w:pPr>
        <w:spacing w:after="0" w:line="360" w:lineRule="auto"/>
        <w:jc w:val="center"/>
        <w:rPr>
          <w:rFonts w:ascii="AcadNusx" w:hAnsi="AcadNusx"/>
          <w:b/>
          <w:sz w:val="24"/>
          <w:szCs w:val="24"/>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bookmarkStart w:id="0" w:name="_GoBack"/>
      <w:bookmarkEnd w:id="0"/>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FA550D" w:rsidRDefault="00FA550D" w:rsidP="00C12ABD">
      <w:pPr>
        <w:spacing w:after="0" w:line="360" w:lineRule="auto"/>
        <w:rPr>
          <w:rFonts w:ascii="Sylfaen" w:hAnsi="Sylfaen"/>
          <w:b/>
          <w:lang w:val="ka-GE"/>
        </w:rPr>
      </w:pPr>
    </w:p>
    <w:p w:rsidR="00FA550D" w:rsidRPr="00485E5A" w:rsidRDefault="00FA550D"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Pr="008C46F5" w:rsidRDefault="001B055A" w:rsidP="000B5D07">
      <w:pPr>
        <w:pStyle w:val="ListParagraph"/>
        <w:numPr>
          <w:ilvl w:val="1"/>
          <w:numId w:val="2"/>
        </w:numPr>
        <w:spacing w:after="0" w:line="240" w:lineRule="auto"/>
        <w:rPr>
          <w:rFonts w:ascii="Sylfaen" w:hAnsi="Sylfaen"/>
          <w:b/>
          <w:lang w:val="ka-GE"/>
        </w:rPr>
      </w:pPr>
      <w:r w:rsidRPr="008C46F5">
        <w:rPr>
          <w:rFonts w:ascii="Sylfaen" w:hAnsi="Sylfaen"/>
          <w:b/>
          <w:lang w:val="ka-GE"/>
        </w:rPr>
        <w:lastRenderedPageBreak/>
        <w:t>შესყიდვის ობიექტის დასახელება</w:t>
      </w:r>
    </w:p>
    <w:p w:rsidR="00CF0A87" w:rsidRPr="008C46F5" w:rsidRDefault="00CF0A87" w:rsidP="00CF0A87">
      <w:pPr>
        <w:pStyle w:val="ListParagraph"/>
        <w:spacing w:after="0" w:line="240" w:lineRule="auto"/>
        <w:ind w:left="360"/>
        <w:rPr>
          <w:rFonts w:ascii="Sylfaen" w:hAnsi="Sylfaen"/>
          <w:b/>
          <w:lang w:val="ka-GE"/>
        </w:rPr>
      </w:pPr>
    </w:p>
    <w:p w:rsidR="000C36B3" w:rsidRPr="008C46F5" w:rsidRDefault="00FA550D"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B0C7B" w:rsidRPr="008C46F5">
        <w:rPr>
          <w:rFonts w:ascii="Sylfaen" w:hAnsi="Sylfaen" w:cs="Arial"/>
          <w:lang w:val="ka-GE"/>
        </w:rPr>
        <w:t xml:space="preserve"> </w:t>
      </w:r>
      <w:r w:rsidR="00496E14" w:rsidRPr="008C46F5">
        <w:rPr>
          <w:rFonts w:ascii="Sylfaen" w:hAnsi="Sylfaen" w:cs="Arial"/>
          <w:lang w:val="ka-GE"/>
        </w:rPr>
        <w:t xml:space="preserve">აცხადებს </w:t>
      </w:r>
      <w:r w:rsidR="00457067" w:rsidRPr="008C46F5">
        <w:rPr>
          <w:rFonts w:ascii="Sylfaen" w:hAnsi="Sylfaen" w:cs="Sylfaen"/>
          <w:lang w:val="ka-GE"/>
        </w:rPr>
        <w:t xml:space="preserve">ელექტრონულ </w:t>
      </w:r>
      <w:r w:rsidR="008647CD" w:rsidRPr="008C46F5">
        <w:rPr>
          <w:rFonts w:ascii="Sylfaen" w:hAnsi="Sylfaen" w:cs="Sylfaen"/>
          <w:lang w:val="ka-GE"/>
        </w:rPr>
        <w:t>ტენდერს</w:t>
      </w:r>
      <w:r w:rsidR="00055E1E" w:rsidRPr="008C46F5">
        <w:rPr>
          <w:rFonts w:ascii="Sylfaen" w:hAnsi="Sylfaen" w:cs="Sylfaen"/>
          <w:lang w:val="ka-GE"/>
        </w:rPr>
        <w:t xml:space="preserve"> </w:t>
      </w:r>
      <w:r w:rsidR="00487174" w:rsidRPr="008C46F5">
        <w:rPr>
          <w:rFonts w:ascii="Sylfaen" w:hAnsi="Sylfaen" w:cs="Sylfaen"/>
          <w:lang w:val="ka-GE"/>
        </w:rPr>
        <w:t>1</w:t>
      </w:r>
      <w:r w:rsidR="000C36B3" w:rsidRPr="008C46F5">
        <w:rPr>
          <w:rFonts w:ascii="Sylfaen" w:hAnsi="Sylfaen" w:cs="Sylfaen"/>
          <w:lang w:val="ka-GE"/>
        </w:rPr>
        <w:t xml:space="preserve"> ლოტად შემდეგი </w:t>
      </w:r>
      <w:r w:rsidR="00487174" w:rsidRPr="008C46F5">
        <w:rPr>
          <w:rFonts w:ascii="Sylfaen" w:hAnsi="Sylfaen" w:cs="Sylfaen"/>
          <w:lang w:val="ka-GE"/>
        </w:rPr>
        <w:t>მომსახურების</w:t>
      </w:r>
      <w:r w:rsidR="000C36B3" w:rsidRPr="008C46F5">
        <w:rPr>
          <w:rFonts w:ascii="Sylfaen" w:hAnsi="Sylfaen" w:cs="Sylfaen"/>
          <w:lang w:val="ka-GE"/>
        </w:rPr>
        <w:t xml:space="preserve"> შესყიდვაზე: </w:t>
      </w:r>
    </w:p>
    <w:p w:rsidR="00CF0A87" w:rsidRPr="008C46F5" w:rsidRDefault="00CF0A87" w:rsidP="004B148B">
      <w:pPr>
        <w:spacing w:after="0" w:line="240" w:lineRule="auto"/>
        <w:rPr>
          <w:rFonts w:ascii="Sylfaen" w:hAnsi="Sylfaen" w:cs="Sylfaen"/>
          <w:lang w:val="ka-GE"/>
        </w:rPr>
      </w:pPr>
    </w:p>
    <w:p w:rsidR="005E448B" w:rsidRPr="008C46F5" w:rsidRDefault="00A549D3" w:rsidP="005E448B">
      <w:pPr>
        <w:spacing w:after="0" w:line="240" w:lineRule="auto"/>
        <w:rPr>
          <w:rFonts w:ascii="Sylfaen" w:hAnsi="Sylfaen" w:cs="Sylfaen"/>
          <w:b/>
          <w:lang w:val="ka-GE"/>
        </w:rPr>
      </w:pPr>
      <w:r w:rsidRPr="008C46F5">
        <w:rPr>
          <w:rFonts w:ascii="Sylfaen" w:hAnsi="Sylfaen" w:cs="Sylfaen"/>
          <w:b/>
          <w:lang w:val="ka-GE"/>
        </w:rPr>
        <w:t xml:space="preserve">ბრენდირებული ჭის ჩარჩო - ხეფები </w:t>
      </w:r>
      <w:r w:rsidR="005E448B" w:rsidRPr="008C46F5">
        <w:rPr>
          <w:rFonts w:ascii="Sylfaen" w:hAnsi="Sylfaen" w:cs="Sylfaen"/>
          <w:b/>
          <w:lang w:val="ka-GE"/>
        </w:rPr>
        <w:t xml:space="preserve">შეძენა  </w:t>
      </w:r>
    </w:p>
    <w:p w:rsidR="009F6909" w:rsidRPr="008C46F5" w:rsidRDefault="009F6909" w:rsidP="004B148B">
      <w:pPr>
        <w:spacing w:after="0" w:line="240" w:lineRule="auto"/>
        <w:jc w:val="both"/>
        <w:rPr>
          <w:rFonts w:ascii="Sylfaen" w:hAnsi="Sylfaen" w:cs="Sylfaen"/>
          <w:b/>
          <w:bCs/>
        </w:rPr>
      </w:pPr>
    </w:p>
    <w:p w:rsidR="00CF0A87" w:rsidRPr="008C46F5" w:rsidRDefault="001B055A" w:rsidP="008C46F5">
      <w:pPr>
        <w:pStyle w:val="ListParagraph"/>
        <w:numPr>
          <w:ilvl w:val="1"/>
          <w:numId w:val="2"/>
        </w:numPr>
        <w:spacing w:after="0" w:line="240" w:lineRule="auto"/>
        <w:jc w:val="both"/>
        <w:rPr>
          <w:rFonts w:ascii="Sylfaen" w:hAnsi="Sylfaen"/>
          <w:b/>
          <w:lang w:val="ka-GE"/>
        </w:rPr>
      </w:pPr>
      <w:r w:rsidRPr="008C46F5">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8C46F5" w:rsidRDefault="005F2A51" w:rsidP="00860A3E">
      <w:pPr>
        <w:spacing w:after="0" w:line="240" w:lineRule="auto"/>
        <w:jc w:val="both"/>
        <w:rPr>
          <w:rFonts w:ascii="Sylfaen" w:hAnsi="Sylfaen" w:cs="Sylfaen"/>
          <w:lang w:val="ka-GE"/>
        </w:rPr>
      </w:pPr>
      <w:r w:rsidRPr="008C46F5">
        <w:rPr>
          <w:rFonts w:ascii="Sylfaen" w:hAnsi="Sylfaen" w:cs="Sylfaen"/>
          <w:lang w:val="ka-GE"/>
        </w:rPr>
        <w:t>რაოდენობა და სპეციფიკაცია მითითებულია</w:t>
      </w:r>
      <w:r w:rsidR="00682F84" w:rsidRPr="008C46F5">
        <w:rPr>
          <w:rFonts w:ascii="Sylfaen" w:hAnsi="Sylfaen" w:cs="Sylfaen"/>
        </w:rPr>
        <w:t xml:space="preserve"> </w:t>
      </w:r>
      <w:proofErr w:type="spellStart"/>
      <w:r w:rsidR="00682F84" w:rsidRPr="008C46F5">
        <w:rPr>
          <w:rFonts w:ascii="Sylfaen" w:hAnsi="Sylfaen" w:cs="Sylfaen"/>
        </w:rPr>
        <w:t>დანართი</w:t>
      </w:r>
      <w:proofErr w:type="spellEnd"/>
      <w:r w:rsidR="00682F84" w:rsidRPr="008C46F5">
        <w:rPr>
          <w:rFonts w:ascii="Sylfaen" w:hAnsi="Sylfaen" w:cs="Sylfaen"/>
        </w:rPr>
        <w:t xml:space="preserve"> N1-</w:t>
      </w:r>
      <w:r w:rsidRPr="008C46F5">
        <w:rPr>
          <w:rFonts w:ascii="Sylfaen" w:hAnsi="Sylfaen" w:cs="Sylfaen"/>
          <w:lang w:val="ka-GE"/>
        </w:rPr>
        <w:t>ში</w:t>
      </w:r>
    </w:p>
    <w:p w:rsidR="00082B03" w:rsidRPr="008C46F5" w:rsidRDefault="00082B03" w:rsidP="008C46F5">
      <w:pPr>
        <w:spacing w:after="0" w:line="240" w:lineRule="auto"/>
        <w:jc w:val="both"/>
        <w:rPr>
          <w:rFonts w:ascii="Sylfaen" w:hAnsi="Sylfaen" w:cs="Sylfaen"/>
          <w:b/>
          <w:bCs/>
          <w:lang w:val="ka-GE"/>
        </w:rPr>
      </w:pPr>
    </w:p>
    <w:p w:rsidR="00487174" w:rsidRPr="008C46F5" w:rsidRDefault="00487174" w:rsidP="008C46F5">
      <w:pPr>
        <w:spacing w:after="0" w:line="259" w:lineRule="auto"/>
        <w:rPr>
          <w:rFonts w:ascii="Sylfaen" w:hAnsi="Sylfaen"/>
          <w:b/>
          <w:u w:val="single"/>
          <w:lang w:val="ka-GE"/>
        </w:rPr>
      </w:pPr>
      <w:r w:rsidRPr="008C46F5">
        <w:rPr>
          <w:rFonts w:ascii="Sylfaen" w:hAnsi="Sylfaen"/>
          <w:b/>
          <w:u w:val="single"/>
          <w:lang w:val="ka-GE"/>
        </w:rPr>
        <w:t>ტექნიკური დავალება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განსხვავებული წარწერები უნდა ქონდეს, რომ ხუფის გახსნის გარეშე შესაძლებელი იყოს  წყალმომარაგება და წყალარინების ქსელის იდენდიფიკაცია</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ხუფზე უნდა იყოს დატანილი წარმოების წელი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სხმული </w:t>
      </w:r>
      <w:r w:rsidR="003C6631">
        <w:rPr>
          <w:rFonts w:ascii="Sylfaen" w:eastAsia="Calibri" w:hAnsi="Sylfaen"/>
          <w:lang w:val="ka-GE"/>
        </w:rPr>
        <w:t>უნდა იყოს თუჯის(</w:t>
      </w:r>
      <w:r w:rsidR="006A4964" w:rsidRPr="008C46F5">
        <w:rPr>
          <w:rFonts w:ascii="Sylfaen" w:eastAsia="Calibri" w:hAnsi="Sylfaen"/>
          <w:lang w:val="ka-GE"/>
        </w:rPr>
        <w:t>„ჩუგუნი</w:t>
      </w:r>
      <w:r w:rsidR="003C6631">
        <w:rPr>
          <w:rFonts w:ascii="Sylfaen" w:eastAsia="Calibri" w:hAnsi="Sylfaen"/>
          <w:lang w:val="ka-GE"/>
        </w:rPr>
        <w:t>ს</w:t>
      </w:r>
      <w:r w:rsidR="006A4964" w:rsidRPr="008C46F5">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w:t>
      </w:r>
      <w:r w:rsidRPr="008C46F5">
        <w:rPr>
          <w:rFonts w:ascii="Sylfaen" w:eastAsia="Calibri" w:hAnsi="Sylfaen"/>
          <w:lang w:val="ka-GE"/>
        </w:rPr>
        <w:t>GJS 400-15</w:t>
      </w:r>
      <w:r w:rsidR="003C6631">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 შემცველი</w:t>
      </w:r>
    </w:p>
    <w:p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ევროპული სტანდარტის EN 124 კლასი D400, სამანქანო და საფეხმავლო გზებზე გამოყენებისათვის ყველა ტიპის სატრანსპორტო საშუალებისათვის</w:t>
      </w:r>
    </w:p>
    <w:p w:rsidR="004B3AE6" w:rsidRPr="008C46F5" w:rsidRDefault="00B32E2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მოსაწოდებელი მასალა გამოიყენება ა/მ სავალი გზებისთვის, ამიტომ უნდა ჰქონდეს ტვირთგამძლეობა 40 ტონა (დადასტურებული შესაბამისი დოკუმენტაციით, რომლებიც წარმოდგენილი უნდა იქნეს სხვა დოკუმენტებთან ერთად და უნდა აკმაყოფილებდეს ამ სფეროში არსებულ საქართველოს და საერთაშორისო სტანდარტებს და ნორმებს. </w:t>
      </w:r>
    </w:p>
    <w:p w:rsidR="006A4964" w:rsidRPr="008C46F5" w:rsidRDefault="006A4964"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წონა - </w:t>
      </w:r>
      <w:r w:rsidR="00EB6151" w:rsidRPr="008C46F5">
        <w:rPr>
          <w:rFonts w:ascii="Sylfaen" w:eastAsia="Calibri" w:hAnsi="Sylfaen"/>
          <w:lang w:val="ka-GE"/>
        </w:rPr>
        <w:t>მინიმუმ</w:t>
      </w:r>
      <w:r w:rsidR="008C46F5">
        <w:rPr>
          <w:rFonts w:ascii="Sylfaen" w:eastAsia="Calibri" w:hAnsi="Sylfaen"/>
          <w:lang w:val="ka-GE"/>
        </w:rPr>
        <w:t xml:space="preserve"> 60 ± 4%</w:t>
      </w:r>
      <w:r w:rsidR="00EB6151" w:rsidRPr="008C46F5">
        <w:rPr>
          <w:rFonts w:ascii="Sylfaen" w:eastAsia="Calibri" w:hAnsi="Sylfaen"/>
          <w:lang w:val="ka-GE"/>
        </w:rPr>
        <w:t xml:space="preserve"> კგ</w:t>
      </w:r>
    </w:p>
    <w:p w:rsidR="00B32E2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ხუფს უნდა ქონდეს ჩამკეტი</w:t>
      </w:r>
    </w:p>
    <w:p w:rsidR="00AD530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მომჭერი („შპილკა“) უნდა იყოს ფოლადის</w:t>
      </w:r>
    </w:p>
    <w:p w:rsidR="00AD5302" w:rsidRPr="00B209D3" w:rsidRDefault="00AD5302"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ჩარჩო ხუფს უნდა ქონდეს რეზინა</w:t>
      </w:r>
      <w:r w:rsidR="00FC220C" w:rsidRPr="00B209D3">
        <w:rPr>
          <w:rFonts w:ascii="Sylfaen" w:eastAsia="Calibri" w:hAnsi="Sylfaen"/>
        </w:rPr>
        <w:t xml:space="preserve">, </w:t>
      </w:r>
      <w:r w:rsidR="00FC220C" w:rsidRPr="00B209D3">
        <w:rPr>
          <w:rFonts w:ascii="Sylfaen" w:eastAsia="Calibri" w:hAnsi="Sylfaen"/>
          <w:lang w:val="ka-GE"/>
        </w:rPr>
        <w:t>საკმაოდ სქელი რათა ჯდომის შედეგად არ გამოიწვისოს ხუფის ხმაური</w:t>
      </w:r>
    </w:p>
    <w:p w:rsidR="00FC220C" w:rsidRPr="00B209D3" w:rsidRDefault="00FC220C"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ყოველგვარი ხარვეზი რაც განპირობებული იქნება ჩარჩო ხუფის არასათანადო ხარისხით საგარანტიო პერიოდსი აღმოფხვრილი უნდა იყოს მომწოდებლის მიერ</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მომწოდებელმა უნდა ჩაატაროს ინსტრუქტაჟი/ტრენინგი რათა სწორად განხორციელდეს ხუფების მონტაჟი</w:t>
      </w:r>
    </w:p>
    <w:p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საქონელზე უნდა ვრცელდებოდეს 10 წლიანი გარანტია</w:t>
      </w:r>
    </w:p>
    <w:p w:rsidR="00532116" w:rsidRDefault="00532116"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ჭის ხუფის სიმაღლე უნდა იყოს 100მმ ±4%</w:t>
      </w:r>
    </w:p>
    <w:p w:rsidR="00FA550D" w:rsidRPr="00532116" w:rsidRDefault="00FA550D"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 xml:space="preserve">ქვევით მოცემულ ნახაზზე მითიტებულია </w:t>
      </w:r>
      <w:r>
        <w:rPr>
          <w:rFonts w:ascii="Sylfaen" w:eastAsia="Calibri" w:hAnsi="Sylfaen"/>
        </w:rPr>
        <w:t>GWP-</w:t>
      </w:r>
      <w:r>
        <w:rPr>
          <w:rFonts w:ascii="Sylfaen" w:eastAsia="Calibri" w:hAnsi="Sylfaen"/>
          <w:lang w:val="ka-GE"/>
        </w:rPr>
        <w:t xml:space="preserve">ის ანალოგიური ხუფის დიზაინი, ჩვენ გვესაჭიროება იდენტური მხოლოდ წარწერით- </w:t>
      </w:r>
      <w:r>
        <w:rPr>
          <w:rFonts w:ascii="Sylfaen" w:eastAsia="Calibri" w:hAnsi="Sylfaen"/>
        </w:rPr>
        <w:t>RWC</w:t>
      </w:r>
    </w:p>
    <w:p w:rsidR="00532116" w:rsidRDefault="00532116" w:rsidP="00532116">
      <w:pPr>
        <w:pStyle w:val="ListParagraph"/>
        <w:spacing w:after="0" w:line="259" w:lineRule="auto"/>
        <w:ind w:left="0"/>
        <w:jc w:val="both"/>
        <w:rPr>
          <w:rFonts w:ascii="Sylfaen" w:eastAsia="Calibri" w:hAnsi="Sylfaen"/>
        </w:rPr>
      </w:pPr>
    </w:p>
    <w:p w:rsidR="00532116" w:rsidRPr="008C46F5" w:rsidRDefault="00532116" w:rsidP="00532116">
      <w:pPr>
        <w:pStyle w:val="ListParagraph"/>
        <w:spacing w:after="0" w:line="259" w:lineRule="auto"/>
        <w:ind w:left="0"/>
        <w:jc w:val="both"/>
        <w:rPr>
          <w:rFonts w:ascii="Sylfaen" w:eastAsia="Calibri" w:hAnsi="Sylfaen"/>
          <w:lang w:val="ka-GE"/>
        </w:rPr>
      </w:pPr>
      <w:r>
        <w:rPr>
          <w:noProof/>
        </w:rPr>
        <w:lastRenderedPageBreak/>
        <w:drawing>
          <wp:inline distT="0" distB="0" distL="0" distR="0" wp14:anchorId="59534888" wp14:editId="372EBC59">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77915" cy="3777615"/>
                    </a:xfrm>
                    <a:prstGeom prst="rect">
                      <a:avLst/>
                    </a:prstGeom>
                  </pic:spPr>
                </pic:pic>
              </a:graphicData>
            </a:graphic>
          </wp:inline>
        </w:drawing>
      </w:r>
    </w:p>
    <w:p w:rsidR="00CF0A87" w:rsidRPr="008C46F5" w:rsidRDefault="00CF0A87" w:rsidP="008C46F5">
      <w:pPr>
        <w:spacing w:after="0"/>
        <w:rPr>
          <w:rFonts w:ascii="Sylfaen" w:hAnsi="Sylfaen" w:cs="Sylfaen"/>
          <w:b/>
          <w:lang w:val="ka-GE"/>
        </w:rPr>
      </w:pPr>
    </w:p>
    <w:p w:rsidR="00CF0A87" w:rsidRPr="008C46F5" w:rsidRDefault="00CF0A87" w:rsidP="008C46F5">
      <w:pPr>
        <w:spacing w:after="0"/>
        <w:rPr>
          <w:rFonts w:ascii="Sylfaen" w:hAnsi="Sylfaen" w:cs="Sylfaen"/>
          <w:b/>
          <w:lang w:val="ka-GE"/>
        </w:rPr>
      </w:pPr>
    </w:p>
    <w:p w:rsidR="00387591" w:rsidRPr="008C46F5" w:rsidRDefault="00950D10" w:rsidP="008C46F5">
      <w:pPr>
        <w:spacing w:after="0"/>
        <w:rPr>
          <w:rFonts w:ascii="Sylfaen" w:hAnsi="Sylfaen" w:cs="Sylfaen"/>
          <w:b/>
          <w:lang w:val="ka-GE"/>
        </w:rPr>
      </w:pPr>
      <w:r w:rsidRPr="008C46F5">
        <w:rPr>
          <w:rFonts w:ascii="Sylfaen" w:hAnsi="Sylfaen" w:cs="Sylfaen"/>
          <w:b/>
          <w:lang w:val="ka-GE"/>
        </w:rPr>
        <w:t>1.3</w:t>
      </w:r>
      <w:r w:rsidR="002E0E5E" w:rsidRPr="008C46F5">
        <w:rPr>
          <w:rFonts w:ascii="Sylfaen" w:hAnsi="Sylfaen" w:cs="Sylfaen"/>
          <w:b/>
          <w:lang w:val="ka-GE"/>
        </w:rPr>
        <w:t xml:space="preserve"> </w:t>
      </w:r>
      <w:r w:rsidR="00D527CB" w:rsidRPr="008C46F5">
        <w:rPr>
          <w:rFonts w:ascii="Sylfaen" w:hAnsi="Sylfaen" w:cs="Sylfaen"/>
          <w:b/>
          <w:lang w:val="ka-GE"/>
        </w:rPr>
        <w:t>განფასება</w:t>
      </w:r>
      <w:r w:rsidRPr="008C46F5">
        <w:rPr>
          <w:rFonts w:ascii="Sylfaen" w:hAnsi="Sylfaen" w:cs="Sylfaen"/>
          <w:b/>
          <w:lang w:val="ka-GE"/>
        </w:rPr>
        <w:t xml:space="preserve"> </w:t>
      </w:r>
    </w:p>
    <w:p w:rsidR="00820874" w:rsidRPr="008C46F5" w:rsidRDefault="00D527CB" w:rsidP="008C46F5">
      <w:pPr>
        <w:spacing w:after="0"/>
        <w:rPr>
          <w:rFonts w:ascii="Sylfaen" w:hAnsi="Sylfaen" w:cs="Sylfaen"/>
          <w:b/>
          <w:color w:val="222222"/>
          <w:u w:val="single"/>
          <w:shd w:val="clear" w:color="auto" w:fill="FFFFFF"/>
          <w:lang w:val="ka-GE"/>
        </w:rPr>
      </w:pPr>
      <w:proofErr w:type="spellStart"/>
      <w:proofErr w:type="gramStart"/>
      <w:r w:rsidRPr="008C46F5">
        <w:rPr>
          <w:rFonts w:ascii="Sylfaen" w:hAnsi="Sylfaen" w:cs="Sylfaen"/>
          <w:color w:val="222222"/>
          <w:shd w:val="clear" w:color="auto" w:fill="FFFFFF"/>
        </w:rPr>
        <w:t>პრეტენდენტმა</w:t>
      </w:r>
      <w:proofErr w:type="spellEnd"/>
      <w:proofErr w:type="gram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უნდა</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წარმოადგინოს</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განფასება</w:t>
      </w:r>
      <w:proofErr w:type="spellEnd"/>
      <w:r w:rsidR="00CD295B" w:rsidRPr="008C46F5">
        <w:rPr>
          <w:rFonts w:ascii="Sylfaen" w:hAnsi="Sylfaen" w:cs="Sylfaen"/>
          <w:color w:val="222222"/>
          <w:shd w:val="clear" w:color="auto" w:fill="FFFFFF"/>
          <w:lang w:val="ka-GE"/>
        </w:rPr>
        <w:t xml:space="preserve"> </w:t>
      </w:r>
      <w:r w:rsidR="00D5623D" w:rsidRPr="008C46F5">
        <w:rPr>
          <w:rFonts w:ascii="Sylfaen" w:hAnsi="Sylfaen" w:cs="Sylfaen"/>
          <w:color w:val="222222"/>
          <w:shd w:val="clear" w:color="auto" w:fill="FFFFFF"/>
          <w:lang w:val="ka-GE"/>
        </w:rPr>
        <w:t>დანართი N1-ის მიხედვით</w:t>
      </w:r>
      <w:r w:rsidR="004A4BC7" w:rsidRPr="008C46F5">
        <w:rPr>
          <w:rFonts w:ascii="Sylfaen" w:hAnsi="Sylfaen" w:cs="Sylfaen"/>
          <w:color w:val="222222"/>
          <w:shd w:val="clear" w:color="auto" w:fill="FFFFFF"/>
          <w:lang w:val="ka-GE"/>
        </w:rPr>
        <w:t xml:space="preserve"> </w:t>
      </w:r>
      <w:r w:rsidR="004A4BC7" w:rsidRPr="008C46F5">
        <w:rPr>
          <w:rFonts w:ascii="Sylfaen" w:hAnsi="Sylfaen" w:cs="Sylfaen"/>
          <w:b/>
          <w:color w:val="222222"/>
          <w:u w:val="single"/>
          <w:shd w:val="clear" w:color="auto" w:fill="FFFFFF"/>
          <w:lang w:val="ka-GE"/>
        </w:rPr>
        <w:t>ექსელის ფორმატში.</w:t>
      </w:r>
    </w:p>
    <w:p w:rsidR="0094732A" w:rsidRPr="008C46F5" w:rsidRDefault="0094732A" w:rsidP="008C46F5">
      <w:pPr>
        <w:spacing w:after="0"/>
        <w:rPr>
          <w:rFonts w:ascii="Sylfaen" w:hAnsi="Sylfaen" w:cs="Sylfaen"/>
          <w:b/>
          <w:color w:val="222222"/>
          <w:u w:val="single"/>
          <w:shd w:val="clear" w:color="auto" w:fill="FFFFFF"/>
          <w:lang w:val="ka-GE"/>
        </w:rPr>
      </w:pPr>
    </w:p>
    <w:p w:rsidR="00FD0815" w:rsidRPr="008C46F5" w:rsidRDefault="00056A31" w:rsidP="008C46F5">
      <w:pPr>
        <w:spacing w:after="0" w:line="240" w:lineRule="auto"/>
        <w:rPr>
          <w:rFonts w:ascii="Sylfaen" w:hAnsi="Sylfaen"/>
          <w:b/>
          <w:lang w:val="ka-GE"/>
        </w:rPr>
      </w:pPr>
      <w:proofErr w:type="gramStart"/>
      <w:r w:rsidRPr="008C46F5">
        <w:rPr>
          <w:rFonts w:ascii="Sylfaen" w:hAnsi="Sylfaen" w:cs="Sylfaen"/>
          <w:b/>
        </w:rPr>
        <w:t>1</w:t>
      </w:r>
      <w:r w:rsidR="0094732A" w:rsidRPr="008C46F5">
        <w:rPr>
          <w:rFonts w:ascii="Sylfaen" w:hAnsi="Sylfaen" w:cs="Sylfaen"/>
          <w:b/>
        </w:rPr>
        <w:t>.4</w:t>
      </w:r>
      <w:proofErr w:type="gramEnd"/>
      <w:r w:rsidR="00931A9A" w:rsidRPr="008C46F5">
        <w:rPr>
          <w:rFonts w:ascii="Sylfaen" w:hAnsi="Sylfaen" w:cs="Sylfaen"/>
          <w:b/>
          <w:lang w:val="ka-GE"/>
        </w:rPr>
        <w:t xml:space="preserve"> </w:t>
      </w:r>
      <w:r w:rsidR="00485700" w:rsidRPr="008C46F5">
        <w:rPr>
          <w:rFonts w:ascii="Sylfaen" w:hAnsi="Sylfaen"/>
          <w:b/>
          <w:lang w:val="ka-GE"/>
        </w:rPr>
        <w:t>საქონლის მიწოდების</w:t>
      </w:r>
      <w:r w:rsidRPr="008C46F5">
        <w:rPr>
          <w:rFonts w:ascii="Sylfaen" w:hAnsi="Sylfaen"/>
          <w:b/>
          <w:lang w:val="ka-GE"/>
        </w:rPr>
        <w:t xml:space="preserve"> ფორმა და ადგილი</w:t>
      </w:r>
    </w:p>
    <w:p w:rsidR="003924CB" w:rsidRPr="008C46F5" w:rsidRDefault="00FA550D" w:rsidP="008C46F5">
      <w:pPr>
        <w:spacing w:after="0" w:line="240" w:lineRule="auto"/>
        <w:rPr>
          <w:rFonts w:ascii="Sylfaen" w:hAnsi="Sylfaen" w:cs="Arial"/>
          <w:lang w:val="ka-GE"/>
        </w:rPr>
      </w:pPr>
      <w:r>
        <w:rPr>
          <w:rFonts w:ascii="Sylfaen" w:hAnsi="Sylfaen" w:cs="Sylfaen"/>
          <w:lang w:val="ka-GE"/>
        </w:rPr>
        <w:t xml:space="preserve">შპს „რუსთავის წყალი“ </w:t>
      </w:r>
      <w:r w:rsidR="001760C2" w:rsidRPr="008C46F5">
        <w:rPr>
          <w:rFonts w:ascii="Sylfaen" w:hAnsi="Sylfaen" w:cs="Calibri"/>
        </w:rPr>
        <w:t>(GWP)</w:t>
      </w:r>
      <w:r w:rsidR="001760C2" w:rsidRPr="008C46F5">
        <w:rPr>
          <w:rFonts w:ascii="Sylfaen" w:hAnsi="Sylfaen"/>
          <w:lang w:val="ka-GE"/>
        </w:rPr>
        <w:t xml:space="preserve"> </w:t>
      </w:r>
      <w:r w:rsidR="001760C2" w:rsidRPr="008C46F5">
        <w:rPr>
          <w:rFonts w:ascii="Sylfaen" w:hAnsi="Sylfaen" w:cs="Arial"/>
          <w:lang w:val="ka-GE"/>
        </w:rPr>
        <w:t>მიწოდების ადგილი:</w:t>
      </w:r>
      <w:r w:rsidR="003924CB" w:rsidRPr="008C46F5">
        <w:rPr>
          <w:rFonts w:ascii="Sylfaen" w:hAnsi="Sylfaen" w:cs="Arial"/>
          <w:lang w:val="ka-GE"/>
        </w:rPr>
        <w:t xml:space="preserve"> </w:t>
      </w:r>
    </w:p>
    <w:p w:rsidR="00E711C6" w:rsidRPr="008C46F5" w:rsidRDefault="00FA550D" w:rsidP="008C46F5">
      <w:pPr>
        <w:spacing w:after="0" w:line="240" w:lineRule="auto"/>
        <w:rPr>
          <w:rFonts w:ascii="Sylfaen" w:hAnsi="Sylfaen" w:cs="Arial"/>
          <w:lang w:val="ka-GE"/>
        </w:rPr>
      </w:pPr>
      <w:r>
        <w:rPr>
          <w:rFonts w:ascii="Sylfaen" w:hAnsi="Sylfaen" w:cs="Sylfaen"/>
          <w:lang w:val="ka-GE"/>
        </w:rPr>
        <w:t xml:space="preserve">შპს „რუსთავის წყალი“ </w:t>
      </w:r>
      <w:r w:rsidR="00A549D3" w:rsidRPr="008C46F5">
        <w:rPr>
          <w:rFonts w:ascii="Sylfaen" w:hAnsi="Sylfaen"/>
          <w:lang w:val="ka-GE"/>
        </w:rPr>
        <w:t xml:space="preserve">- </w:t>
      </w:r>
      <w:r>
        <w:rPr>
          <w:rFonts w:ascii="Sylfaen" w:hAnsi="Sylfaen"/>
          <w:lang w:val="ka-GE"/>
        </w:rPr>
        <w:t>წმინდა ნინოს 5</w:t>
      </w:r>
    </w:p>
    <w:p w:rsidR="005E448B" w:rsidRPr="008C46F5" w:rsidRDefault="005E448B" w:rsidP="008C46F5">
      <w:pPr>
        <w:spacing w:after="0" w:line="240" w:lineRule="auto"/>
        <w:rPr>
          <w:rFonts w:ascii="Sylfaen" w:hAnsi="Sylfaen" w:cs="Sylfaen"/>
          <w:lang w:val="ka-GE"/>
        </w:rPr>
      </w:pPr>
    </w:p>
    <w:p w:rsidR="00C86727" w:rsidRPr="008C46F5" w:rsidRDefault="007A6F6E" w:rsidP="008C46F5">
      <w:pPr>
        <w:spacing w:after="0" w:line="240" w:lineRule="auto"/>
        <w:rPr>
          <w:rFonts w:ascii="Sylfaen" w:hAnsi="Sylfaen"/>
          <w:lang w:val="ka-GE"/>
        </w:rPr>
      </w:pPr>
      <w:r w:rsidRPr="008C46F5">
        <w:rPr>
          <w:rFonts w:ascii="Sylfaen" w:hAnsi="Sylfaen" w:cs="Sylfaen"/>
          <w:lang w:val="ka-GE"/>
        </w:rPr>
        <w:t>1.5</w:t>
      </w:r>
      <w:r w:rsidR="00E711C6" w:rsidRPr="008C46F5">
        <w:rPr>
          <w:rFonts w:ascii="Sylfaen" w:hAnsi="Sylfaen" w:cs="Sylfaen"/>
          <w:lang w:val="ka-GE"/>
        </w:rPr>
        <w:t xml:space="preserve"> </w:t>
      </w:r>
      <w:r w:rsidR="00000015" w:rsidRPr="008C46F5">
        <w:rPr>
          <w:rFonts w:ascii="Sylfaen" w:hAnsi="Sylfaen" w:cs="Sylfaen"/>
          <w:b/>
          <w:lang w:val="ka-GE"/>
        </w:rPr>
        <w:t>ანგარიშსწორების</w:t>
      </w:r>
      <w:r w:rsidR="00000015" w:rsidRPr="008C46F5">
        <w:rPr>
          <w:rFonts w:ascii="Sylfaen" w:hAnsi="Sylfaen"/>
          <w:b/>
          <w:lang w:val="ka-GE"/>
        </w:rPr>
        <w:t xml:space="preserve"> </w:t>
      </w:r>
      <w:r w:rsidR="00000015" w:rsidRPr="008C46F5">
        <w:rPr>
          <w:rFonts w:ascii="Sylfaen" w:hAnsi="Sylfaen" w:cs="Sylfaen"/>
          <w:b/>
          <w:lang w:val="ka-GE"/>
        </w:rPr>
        <w:t>პირობები</w:t>
      </w:r>
    </w:p>
    <w:p w:rsidR="004B148B" w:rsidRPr="008C46F5" w:rsidRDefault="00820874" w:rsidP="008C46F5">
      <w:pPr>
        <w:spacing w:after="0" w:line="240" w:lineRule="auto"/>
        <w:jc w:val="both"/>
        <w:rPr>
          <w:rFonts w:ascii="Sylfaen" w:hAnsi="Sylfaen"/>
          <w:b/>
          <w:lang w:val="ka-GE"/>
        </w:rPr>
      </w:pPr>
      <w:r w:rsidRPr="008C46F5">
        <w:rPr>
          <w:rFonts w:ascii="Sylfaen" w:hAnsi="Sylfaen" w:cs="Sylfaen"/>
          <w:lang w:val="ka-GE"/>
        </w:rPr>
        <w:t>ა</w:t>
      </w:r>
      <w:r w:rsidR="00000015" w:rsidRPr="008C46F5">
        <w:rPr>
          <w:rFonts w:ascii="Sylfaen" w:hAnsi="Sylfaen" w:cs="Sylfaen"/>
          <w:lang w:val="ka-GE"/>
        </w:rPr>
        <w:t>ნგარიშსწორება</w:t>
      </w:r>
      <w:r w:rsidR="00000015" w:rsidRPr="008C46F5">
        <w:rPr>
          <w:rFonts w:ascii="Sylfaen" w:hAnsi="Sylfaen"/>
          <w:lang w:val="ka-GE"/>
        </w:rPr>
        <w:t xml:space="preserve"> </w:t>
      </w:r>
      <w:r w:rsidR="00000015" w:rsidRPr="008C46F5">
        <w:rPr>
          <w:rFonts w:ascii="Sylfaen" w:hAnsi="Sylfaen" w:cs="Sylfaen"/>
          <w:lang w:val="ka-GE"/>
        </w:rPr>
        <w:t>მოხდება</w:t>
      </w:r>
      <w:r w:rsidR="00000015" w:rsidRPr="008C46F5">
        <w:rPr>
          <w:rFonts w:ascii="Sylfaen" w:hAnsi="Sylfaen"/>
          <w:lang w:val="ka-GE"/>
        </w:rPr>
        <w:t xml:space="preserve"> </w:t>
      </w:r>
      <w:r w:rsidR="00000015" w:rsidRPr="008C46F5">
        <w:rPr>
          <w:rFonts w:ascii="Sylfaen" w:hAnsi="Sylfaen" w:cs="Sylfaen"/>
          <w:lang w:val="ka-GE"/>
        </w:rPr>
        <w:t>კონსიგნაციის</w:t>
      </w:r>
      <w:r w:rsidR="00000015" w:rsidRPr="008C46F5">
        <w:rPr>
          <w:rFonts w:ascii="Sylfaen" w:hAnsi="Sylfaen"/>
          <w:lang w:val="ka-GE"/>
        </w:rPr>
        <w:t xml:space="preserve"> </w:t>
      </w:r>
      <w:r w:rsidR="00000015" w:rsidRPr="008C46F5">
        <w:rPr>
          <w:rFonts w:ascii="Sylfaen" w:hAnsi="Sylfaen" w:cs="Sylfaen"/>
          <w:lang w:val="ka-GE"/>
        </w:rPr>
        <w:t>წესით</w:t>
      </w:r>
      <w:r w:rsidR="00000015" w:rsidRPr="008C46F5">
        <w:rPr>
          <w:rFonts w:ascii="Sylfaen" w:hAnsi="Sylfaen"/>
          <w:lang w:val="ka-GE"/>
        </w:rPr>
        <w:t xml:space="preserve">, </w:t>
      </w:r>
      <w:r w:rsidR="00000015" w:rsidRPr="008C46F5">
        <w:rPr>
          <w:rFonts w:ascii="Sylfaen" w:hAnsi="Sylfaen" w:cs="Sylfaen"/>
          <w:lang w:val="ka-GE"/>
        </w:rPr>
        <w:t>უნაღდო</w:t>
      </w:r>
      <w:r w:rsidR="00000015" w:rsidRPr="008C46F5">
        <w:rPr>
          <w:rFonts w:ascii="Sylfaen" w:hAnsi="Sylfaen"/>
          <w:lang w:val="ka-GE"/>
        </w:rPr>
        <w:t xml:space="preserve"> </w:t>
      </w:r>
      <w:r w:rsidR="00000015" w:rsidRPr="008C46F5">
        <w:rPr>
          <w:rFonts w:ascii="Sylfaen" w:hAnsi="Sylfaen" w:cs="Sylfaen"/>
          <w:lang w:val="ka-GE"/>
        </w:rPr>
        <w:t>ანგარიშსწორებით</w:t>
      </w:r>
      <w:r w:rsidR="00000015" w:rsidRPr="008C46F5">
        <w:rPr>
          <w:rFonts w:ascii="Sylfaen" w:hAnsi="Sylfaen"/>
          <w:lang w:val="ka-GE"/>
        </w:rPr>
        <w:t xml:space="preserve"> </w:t>
      </w:r>
      <w:r w:rsidR="009C1453" w:rsidRPr="008C46F5">
        <w:rPr>
          <w:rFonts w:ascii="Sylfaen" w:hAnsi="Sylfaen"/>
          <w:lang w:val="ka-GE"/>
        </w:rPr>
        <w:t>მომსახურების გაწევიდან</w:t>
      </w:r>
      <w:r w:rsidR="00C86727" w:rsidRPr="008C46F5">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8C46F5" w:rsidRDefault="005E448B" w:rsidP="008C46F5">
      <w:pPr>
        <w:spacing w:after="0" w:line="240" w:lineRule="auto"/>
        <w:jc w:val="both"/>
        <w:rPr>
          <w:rFonts w:ascii="Sylfaen" w:hAnsi="Sylfaen"/>
          <w:b/>
          <w:lang w:val="ka-GE"/>
        </w:rPr>
      </w:pPr>
    </w:p>
    <w:p w:rsidR="008D04C5" w:rsidRPr="008C46F5" w:rsidRDefault="007A6F6E" w:rsidP="008C46F5">
      <w:pPr>
        <w:spacing w:after="0"/>
        <w:jc w:val="both"/>
        <w:rPr>
          <w:rFonts w:ascii="Sylfaen" w:hAnsi="Sylfaen"/>
          <w:b/>
          <w:lang w:val="ka-GE"/>
        </w:rPr>
      </w:pPr>
      <w:r w:rsidRPr="008C46F5">
        <w:rPr>
          <w:rFonts w:ascii="Sylfaen" w:hAnsi="Sylfaen"/>
          <w:b/>
          <w:lang w:val="ka-GE"/>
        </w:rPr>
        <w:t>1.6</w:t>
      </w:r>
      <w:r w:rsidR="008D04C5" w:rsidRPr="008C46F5">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Pr="008C46F5" w:rsidRDefault="00013DED"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ფასების ცხრილი</w:t>
      </w:r>
      <w:r w:rsidR="00BD74F8" w:rsidRPr="008C46F5">
        <w:rPr>
          <w:rFonts w:ascii="Sylfaen" w:hAnsi="Sylfaen"/>
          <w:lang w:val="ka-GE"/>
        </w:rPr>
        <w:t xml:space="preserve"> (დანართი N1</w:t>
      </w:r>
      <w:r w:rsidR="00A4512B" w:rsidRPr="008C46F5">
        <w:rPr>
          <w:rFonts w:ascii="Sylfaen" w:hAnsi="Sylfaen"/>
        </w:rPr>
        <w:t>-</w:t>
      </w:r>
      <w:r w:rsidR="00A4512B" w:rsidRPr="008C46F5">
        <w:rPr>
          <w:rFonts w:ascii="Sylfaen" w:hAnsi="Sylfaen"/>
          <w:lang w:val="ka-GE"/>
        </w:rPr>
        <w:t>ის შესაბამისად</w:t>
      </w:r>
      <w:r w:rsidR="00BD74F8" w:rsidRPr="008C46F5">
        <w:rPr>
          <w:rFonts w:ascii="Sylfaen" w:hAnsi="Sylfaen"/>
          <w:lang w:val="ka-GE"/>
        </w:rPr>
        <w:t>)</w:t>
      </w:r>
      <w:r w:rsidR="009C56CF" w:rsidRPr="008C46F5">
        <w:rPr>
          <w:rFonts w:ascii="Sylfaen" w:hAnsi="Sylfaen"/>
          <w:lang w:val="ka-GE"/>
        </w:rPr>
        <w:t>;</w:t>
      </w:r>
    </w:p>
    <w:p w:rsidR="002C3F1E" w:rsidRPr="008C46F5" w:rsidRDefault="004717AB"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8C46F5">
        <w:rPr>
          <w:rFonts w:ascii="Sylfaen" w:hAnsi="Sylfaen"/>
          <w:lang w:val="ka-GE"/>
        </w:rPr>
        <w:t>ლი ტენდერის გამოცხადების შემდეგ;</w:t>
      </w:r>
    </w:p>
    <w:p w:rsidR="002C3F1E" w:rsidRPr="008C46F5" w:rsidRDefault="002C3F1E"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თ</w:t>
      </w:r>
      <w:r w:rsidR="000710CD" w:rsidRPr="008C46F5">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8C46F5">
        <w:rPr>
          <w:rFonts w:ascii="Sylfaen" w:hAnsi="Sylfaen"/>
          <w:lang w:val="ka-GE"/>
        </w:rPr>
        <w:t>ხელმოწერილი სატენდერო განაცხადი;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უკანასკნელი 2 წლის განმავლობაში დამზადებული ანალოგიური  კონსტრუქციების ჩამონათვალი და სურათები ან ნახაზი.</w:t>
      </w:r>
    </w:p>
    <w:p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lastRenderedPageBreak/>
        <w:t>ჭის ჩარჩო-ხუფის ჩამკეტის  ფოტო;</w:t>
      </w:r>
    </w:p>
    <w:p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სასურველია ჭის ჩარჩო-ხუფის ჩაკეტვის ვიდეო მასალა.</w:t>
      </w:r>
    </w:p>
    <w:p w:rsidR="00AD5302" w:rsidRPr="008C46F5" w:rsidRDefault="00AD5302" w:rsidP="00532116">
      <w:pPr>
        <w:pStyle w:val="ListParagraph"/>
        <w:spacing w:after="0" w:line="240" w:lineRule="auto"/>
        <w:ind w:left="0"/>
        <w:jc w:val="both"/>
        <w:rPr>
          <w:rFonts w:ascii="Sylfaen" w:hAnsi="Sylfaen"/>
          <w:lang w:val="ka-GE"/>
        </w:rPr>
      </w:pPr>
    </w:p>
    <w:p w:rsidR="00B32E22" w:rsidRPr="008C46F5" w:rsidRDefault="00B32E22" w:rsidP="00532116">
      <w:pPr>
        <w:pStyle w:val="ListParagraph"/>
        <w:spacing w:after="0" w:line="240" w:lineRule="auto"/>
        <w:ind w:left="0"/>
        <w:jc w:val="both"/>
        <w:rPr>
          <w:rFonts w:ascii="Sylfaen" w:hAnsi="Sylfaen"/>
          <w:lang w:val="ka-GE"/>
        </w:rPr>
      </w:pPr>
    </w:p>
    <w:p w:rsidR="00B32E22" w:rsidRPr="008C46F5" w:rsidRDefault="00B32E22" w:rsidP="00532116">
      <w:pPr>
        <w:spacing w:after="0" w:line="240" w:lineRule="auto"/>
        <w:jc w:val="both"/>
        <w:rPr>
          <w:rFonts w:ascii="Sylfaen" w:hAnsi="Sylfaen"/>
          <w:b/>
          <w:lang w:val="ka-GE"/>
        </w:rPr>
      </w:pPr>
      <w:r w:rsidRPr="008C46F5">
        <w:rPr>
          <w:rFonts w:ascii="Sylfaen" w:hAnsi="Sylfaen"/>
          <w:b/>
          <w:lang w:val="ka-GE"/>
        </w:rPr>
        <w:t>1.7 საგარანტიო პირობები</w:t>
      </w:r>
    </w:p>
    <w:p w:rsidR="00BD74F8" w:rsidRPr="008C46F5" w:rsidRDefault="00AD5302" w:rsidP="00532116">
      <w:pPr>
        <w:spacing w:after="0" w:line="240" w:lineRule="auto"/>
        <w:rPr>
          <w:rFonts w:ascii="Sylfaen" w:hAnsi="Sylfaen"/>
          <w:b/>
          <w:lang w:val="ka-GE"/>
        </w:rPr>
      </w:pPr>
      <w:r w:rsidRPr="008C46F5">
        <w:rPr>
          <w:rFonts w:ascii="Sylfaen" w:hAnsi="Sylfaen"/>
          <w:b/>
          <w:lang w:val="ka-GE"/>
        </w:rPr>
        <w:t>1. საქონლის საგარანტიო ვადა განისაზღვრება 10 (ათი) წლის ვადით.</w:t>
      </w:r>
    </w:p>
    <w:p w:rsidR="00AD5302" w:rsidRPr="008C46F5" w:rsidRDefault="00AD5302" w:rsidP="00532116">
      <w:pPr>
        <w:spacing w:after="0" w:line="240" w:lineRule="auto"/>
        <w:rPr>
          <w:rFonts w:ascii="Sylfaen" w:hAnsi="Sylfaen"/>
          <w:b/>
          <w:lang w:val="ka-GE"/>
        </w:rPr>
      </w:pPr>
    </w:p>
    <w:p w:rsidR="00896274" w:rsidRDefault="001B7903" w:rsidP="00532116">
      <w:pPr>
        <w:spacing w:after="0" w:line="240" w:lineRule="auto"/>
        <w:jc w:val="both"/>
        <w:rPr>
          <w:rFonts w:ascii="Sylfaen" w:hAnsi="Sylfaen"/>
          <w:lang w:val="ka-GE"/>
        </w:rPr>
      </w:pPr>
      <w:r w:rsidRPr="008C46F5">
        <w:rPr>
          <w:rFonts w:ascii="Sylfaen" w:hAnsi="Sylfaen"/>
          <w:b/>
          <w:lang w:val="ka-GE"/>
        </w:rPr>
        <w:t>შენიშვნა:</w:t>
      </w:r>
      <w:r w:rsidRPr="008C46F5">
        <w:rPr>
          <w:rFonts w:ascii="Sylfaen" w:hAnsi="Sylfaen"/>
          <w:b/>
          <w:lang w:val="ka-GE"/>
        </w:rPr>
        <w:br/>
      </w:r>
      <w:r w:rsidRPr="008C46F5">
        <w:rPr>
          <w:rFonts w:ascii="Sylfaen" w:hAnsi="Sylfaen"/>
          <w:color w:val="222222"/>
          <w:shd w:val="clear" w:color="auto" w:fill="FFFFFF"/>
        </w:rPr>
        <w:t>1</w:t>
      </w:r>
      <w:r w:rsidRPr="008C46F5">
        <w:rPr>
          <w:rFonts w:ascii="Sylfaen" w:hAnsi="Sylfaen"/>
          <w:lang w:val="ka-GE"/>
        </w:rPr>
        <w:t xml:space="preserve">) </w:t>
      </w:r>
      <w:r w:rsidR="00993D47" w:rsidRPr="008C46F5">
        <w:rPr>
          <w:rFonts w:ascii="Sylfaen" w:hAnsi="Sylfaen"/>
          <w:lang w:val="ka-GE"/>
        </w:rPr>
        <w:t>ელექტრონულ ტენდერში</w:t>
      </w:r>
      <w:r w:rsidRPr="008C46F5">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8C46F5">
        <w:rPr>
          <w:rFonts w:ascii="Sylfaen" w:hAnsi="Sylfaen"/>
          <w:lang w:val="ka-GE"/>
        </w:rPr>
        <w:br/>
        <w:t>2) პრეტენდენტის მიერ შექმნილი ყველა დოკუმენტი ან/და ინფორმაცია</w:t>
      </w:r>
      <w:r w:rsidR="00CA1443" w:rsidRPr="008C46F5">
        <w:rPr>
          <w:rFonts w:ascii="Sylfaen" w:hAnsi="Sylfaen"/>
          <w:lang w:val="ka-GE"/>
        </w:rPr>
        <w:t xml:space="preserve"> დადასტურებულ</w:t>
      </w:r>
      <w:r w:rsidR="002C3F1E" w:rsidRPr="008C46F5">
        <w:rPr>
          <w:rFonts w:ascii="Sylfaen" w:hAnsi="Sylfaen"/>
          <w:lang w:val="ka-GE"/>
        </w:rPr>
        <w:t>ი უნდა</w:t>
      </w:r>
      <w:r w:rsidR="00CA1443" w:rsidRPr="008C46F5">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B209D3" w:rsidRPr="00001A54" w:rsidRDefault="00B209D3" w:rsidP="00B209D3">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B209D3" w:rsidRPr="00001A54" w:rsidRDefault="00B209D3" w:rsidP="00B209D3">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FA550D">
        <w:rPr>
          <w:rFonts w:ascii="Sylfaen" w:hAnsi="Sylfaen"/>
          <w:b/>
          <w:i/>
          <w:u w:val="single"/>
          <w:lang w:val="ka-GE"/>
        </w:rPr>
        <w:t>არაუგვიანეს 2023</w:t>
      </w:r>
      <w:r>
        <w:rPr>
          <w:rFonts w:ascii="Sylfaen" w:hAnsi="Sylfaen"/>
          <w:b/>
          <w:i/>
          <w:u w:val="single"/>
          <w:lang w:val="ka-GE"/>
        </w:rPr>
        <w:t xml:space="preserve"> წლ</w:t>
      </w:r>
      <w:r w:rsidR="00C67BF9">
        <w:rPr>
          <w:rFonts w:ascii="Sylfaen" w:hAnsi="Sylfaen"/>
          <w:b/>
          <w:i/>
          <w:highlight w:val="yellow"/>
          <w:u w:val="single"/>
          <w:lang w:val="ka-GE"/>
        </w:rPr>
        <w:t xml:space="preserve">ის </w:t>
      </w:r>
      <w:r w:rsidR="00FA550D">
        <w:rPr>
          <w:rFonts w:ascii="Sylfaen" w:hAnsi="Sylfaen"/>
          <w:b/>
          <w:i/>
          <w:u w:val="single"/>
          <w:lang w:val="ka-GE"/>
        </w:rPr>
        <w:t>3 ივლისის</w:t>
      </w:r>
      <w:r>
        <w:rPr>
          <w:rFonts w:ascii="Sylfaen" w:hAnsi="Sylfaen"/>
          <w:b/>
          <w:i/>
          <w:u w:val="single"/>
          <w:lang w:val="ka-GE"/>
        </w:rPr>
        <w:t xml:space="preserve"> 18</w:t>
      </w:r>
      <w:r w:rsidRPr="00001A54">
        <w:rPr>
          <w:rFonts w:ascii="Sylfaen" w:hAnsi="Sylfaen"/>
          <w:b/>
          <w:i/>
          <w:u w:val="single"/>
          <w:lang w:val="ka-GE"/>
        </w:rPr>
        <w:t>:00 -მდე.</w:t>
      </w:r>
    </w:p>
    <w:p w:rsidR="00B209D3" w:rsidRPr="008C46F5" w:rsidRDefault="00B209D3" w:rsidP="00532116">
      <w:pPr>
        <w:spacing w:after="0" w:line="240" w:lineRule="auto"/>
        <w:jc w:val="both"/>
        <w:rPr>
          <w:rFonts w:ascii="Sylfaen" w:hAnsi="Sylfaen"/>
          <w:lang w:val="ka-GE"/>
        </w:rPr>
      </w:pPr>
    </w:p>
    <w:p w:rsidR="00431B3C" w:rsidRPr="008C46F5" w:rsidRDefault="00431B3C" w:rsidP="00532116">
      <w:pPr>
        <w:spacing w:after="0" w:line="240" w:lineRule="auto"/>
        <w:rPr>
          <w:rFonts w:ascii="Sylfaen" w:hAnsi="Sylfaen"/>
          <w:lang w:val="ka-GE"/>
        </w:rPr>
      </w:pPr>
    </w:p>
    <w:p w:rsidR="00E45EB8" w:rsidRPr="008C46F5" w:rsidRDefault="002D23F8" w:rsidP="00532116">
      <w:pPr>
        <w:spacing w:after="0" w:line="240" w:lineRule="auto"/>
        <w:jc w:val="both"/>
        <w:rPr>
          <w:rFonts w:ascii="Sylfaen" w:hAnsi="Sylfaen"/>
          <w:b/>
          <w:lang w:val="ka-GE"/>
        </w:rPr>
      </w:pPr>
      <w:r w:rsidRPr="008C46F5">
        <w:rPr>
          <w:rFonts w:ascii="Sylfaen" w:hAnsi="Sylfaen" w:cs="Sylfaen"/>
          <w:b/>
          <w:lang w:val="ka-GE"/>
        </w:rPr>
        <w:t>1</w:t>
      </w:r>
      <w:r w:rsidR="00AD5302" w:rsidRPr="008C46F5">
        <w:rPr>
          <w:rFonts w:ascii="Sylfaen" w:hAnsi="Sylfaen" w:cs="Sylfaen"/>
          <w:b/>
          <w:lang w:val="ka-GE"/>
        </w:rPr>
        <w:t>.8</w:t>
      </w:r>
      <w:r w:rsidR="00993D47" w:rsidRPr="008C46F5">
        <w:rPr>
          <w:rFonts w:ascii="Sylfaen" w:hAnsi="Sylfaen" w:cs="Sylfaen"/>
          <w:b/>
          <w:lang w:val="ka-GE"/>
        </w:rPr>
        <w:t xml:space="preserve"> </w:t>
      </w:r>
      <w:r w:rsidR="00580531" w:rsidRPr="008C46F5">
        <w:rPr>
          <w:rFonts w:ascii="Sylfaen" w:hAnsi="Sylfaen" w:cs="Sylfaen"/>
          <w:b/>
          <w:lang w:val="ka-GE"/>
        </w:rPr>
        <w:t>ხელშეკრულების</w:t>
      </w:r>
      <w:r w:rsidR="00CC4789" w:rsidRPr="008C46F5">
        <w:rPr>
          <w:rFonts w:ascii="Sylfaen" w:hAnsi="Sylfaen"/>
          <w:b/>
          <w:lang w:val="ka-GE"/>
        </w:rPr>
        <w:t xml:space="preserve"> გაფორმება</w:t>
      </w:r>
    </w:p>
    <w:p w:rsidR="00E45EB8" w:rsidRPr="008C46F5" w:rsidRDefault="00E45EB8" w:rsidP="00532116">
      <w:pPr>
        <w:spacing w:after="0" w:line="240" w:lineRule="auto"/>
        <w:jc w:val="both"/>
        <w:rPr>
          <w:rFonts w:ascii="Sylfaen" w:hAnsi="Sylfaen"/>
          <w:lang w:val="ka-GE"/>
        </w:rPr>
      </w:pPr>
      <w:r w:rsidRPr="008C46F5">
        <w:rPr>
          <w:rFonts w:ascii="Sylfaen" w:hAnsi="Sylfaen" w:cs="Sylfaen"/>
          <w:lang w:val="ka-GE"/>
        </w:rPr>
        <w:t>წინამდებარე ელექტრონული ტენდერის ფარგლებში დაიდება</w:t>
      </w:r>
      <w:r w:rsidRPr="008C46F5">
        <w:rPr>
          <w:rFonts w:ascii="Sylfaen" w:hAnsi="Sylfaen"/>
          <w:lang w:val="ka-GE"/>
        </w:rPr>
        <w:t xml:space="preserve"> </w:t>
      </w:r>
      <w:r w:rsidRPr="008C46F5">
        <w:rPr>
          <w:rFonts w:ascii="Sylfaen" w:hAnsi="Sylfaen" w:cs="Sylfaen"/>
          <w:lang w:val="ka-GE"/>
        </w:rPr>
        <w:t>ერთიანი</w:t>
      </w:r>
      <w:r w:rsidRPr="008C46F5">
        <w:rPr>
          <w:rFonts w:ascii="Sylfaen" w:hAnsi="Sylfaen"/>
          <w:lang w:val="ka-GE"/>
        </w:rPr>
        <w:t xml:space="preserve"> </w:t>
      </w:r>
      <w:r w:rsidRPr="008C46F5">
        <w:rPr>
          <w:rFonts w:ascii="Sylfaen" w:hAnsi="Sylfaen" w:cs="Sylfaen"/>
          <w:lang w:val="ka-GE"/>
        </w:rPr>
        <w:t>ხელშეკრულება</w:t>
      </w:r>
      <w:r w:rsidRPr="008C46F5">
        <w:rPr>
          <w:rFonts w:ascii="Sylfaen" w:hAnsi="Sylfaen"/>
          <w:lang w:val="ka-GE"/>
        </w:rPr>
        <w:t xml:space="preserve"> </w:t>
      </w:r>
      <w:r w:rsidR="00820874" w:rsidRPr="008C46F5">
        <w:rPr>
          <w:rFonts w:ascii="Sylfaen" w:hAnsi="Sylfaen"/>
          <w:lang w:val="ka-GE"/>
        </w:rPr>
        <w:t xml:space="preserve"> წინამდებარე ტენდერზე თანდართული ხელშეკრულების პროექტის და </w:t>
      </w:r>
      <w:r w:rsidRPr="008C46F5">
        <w:rPr>
          <w:rFonts w:ascii="Sylfaen" w:hAnsi="Sylfaen"/>
          <w:lang w:val="ka-GE"/>
        </w:rPr>
        <w:t>სატენდერო წინადადების შესაბამისად.</w:t>
      </w:r>
    </w:p>
    <w:p w:rsidR="00DA45AB" w:rsidRPr="008C46F5" w:rsidRDefault="00C31E1A" w:rsidP="00532116">
      <w:pPr>
        <w:spacing w:after="0" w:line="240" w:lineRule="auto"/>
        <w:jc w:val="both"/>
        <w:rPr>
          <w:rFonts w:ascii="Sylfaen" w:hAnsi="Sylfaen"/>
          <w:b/>
          <w:lang w:val="ka-GE"/>
        </w:rPr>
      </w:pPr>
      <w:r w:rsidRPr="008C46F5">
        <w:rPr>
          <w:rFonts w:ascii="Sylfaen" w:hAnsi="Sylfaen"/>
          <w:b/>
          <w:lang w:val="ka-GE"/>
        </w:rPr>
        <w:t xml:space="preserve">ხელშეკრულების შესრულების უზრუნველყოფის გარანტია - </w:t>
      </w:r>
      <w:r w:rsidR="002C3F1E" w:rsidRPr="008C46F5">
        <w:rPr>
          <w:rFonts w:ascii="Sylfaen" w:hAnsi="Sylfaen"/>
          <w:b/>
          <w:lang w:val="ka-GE"/>
        </w:rPr>
        <w:t>1</w:t>
      </w:r>
      <w:r w:rsidR="00BD4A3A" w:rsidRPr="008C46F5">
        <w:rPr>
          <w:rFonts w:ascii="Sylfaen" w:hAnsi="Sylfaen"/>
          <w:b/>
          <w:lang w:val="ka-GE"/>
        </w:rPr>
        <w:t xml:space="preserve"> წელი.</w:t>
      </w:r>
    </w:p>
    <w:p w:rsidR="00DA45AB" w:rsidRPr="008C46F5" w:rsidRDefault="00DA45AB" w:rsidP="00532116">
      <w:pPr>
        <w:spacing w:after="0" w:line="240" w:lineRule="auto"/>
        <w:jc w:val="both"/>
        <w:rPr>
          <w:rFonts w:ascii="Sylfaen" w:hAnsi="Sylfaen"/>
          <w:b/>
          <w:lang w:val="ka-GE"/>
        </w:rPr>
      </w:pPr>
    </w:p>
    <w:p w:rsidR="00CC4789" w:rsidRPr="008C46F5" w:rsidRDefault="00AD5302" w:rsidP="00532116">
      <w:pPr>
        <w:spacing w:after="0" w:line="240" w:lineRule="auto"/>
        <w:jc w:val="both"/>
        <w:rPr>
          <w:rFonts w:ascii="Sylfaen" w:hAnsi="Sylfaen"/>
          <w:b/>
          <w:lang w:val="ka-GE"/>
        </w:rPr>
      </w:pPr>
      <w:r w:rsidRPr="008C46F5">
        <w:rPr>
          <w:rFonts w:ascii="Sylfaen" w:hAnsi="Sylfaen"/>
          <w:b/>
          <w:lang w:val="ka-GE"/>
        </w:rPr>
        <w:t>1.9</w:t>
      </w:r>
      <w:r w:rsidR="00E90A78" w:rsidRPr="008C46F5">
        <w:rPr>
          <w:rFonts w:ascii="Sylfaen" w:hAnsi="Sylfaen"/>
          <w:b/>
          <w:lang w:val="ka-GE"/>
        </w:rPr>
        <w:t xml:space="preserve"> </w:t>
      </w:r>
      <w:r w:rsidR="00BD74F8" w:rsidRPr="008C46F5">
        <w:rPr>
          <w:rFonts w:ascii="Sylfaen" w:hAnsi="Sylfaen"/>
          <w:b/>
          <w:lang w:val="ka-GE"/>
        </w:rPr>
        <w:t>ს</w:t>
      </w:r>
      <w:r w:rsidR="00CC4789" w:rsidRPr="008C46F5">
        <w:rPr>
          <w:rFonts w:ascii="Sylfaen" w:hAnsi="Sylfaen"/>
          <w:b/>
          <w:lang w:val="ka-GE"/>
        </w:rPr>
        <w:t>ხვა მოთხოვნა</w:t>
      </w:r>
    </w:p>
    <w:p w:rsidR="00CC4789" w:rsidRPr="008C46F5" w:rsidRDefault="00CC4789" w:rsidP="00532116">
      <w:pPr>
        <w:spacing w:after="0" w:line="240" w:lineRule="auto"/>
        <w:jc w:val="both"/>
        <w:rPr>
          <w:rFonts w:ascii="Sylfaen" w:hAnsi="Sylfaen"/>
          <w:lang w:val="ka-GE"/>
        </w:rPr>
      </w:pPr>
      <w:r w:rsidRPr="008C46F5">
        <w:rPr>
          <w:rFonts w:ascii="Sylfaen" w:hAnsi="Sylfaen"/>
          <w:lang w:val="ka-GE"/>
        </w:rPr>
        <w:t>1</w:t>
      </w:r>
      <w:r w:rsidR="00AD5302" w:rsidRPr="008C46F5">
        <w:rPr>
          <w:rFonts w:ascii="Sylfaen" w:hAnsi="Sylfaen"/>
          <w:lang w:val="ka-GE"/>
        </w:rPr>
        <w:t>.9</w:t>
      </w:r>
      <w:r w:rsidRPr="008C46F5">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გაკოტრების პროცესში;</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ლიკვიდაციის პროცესში;</w:t>
      </w:r>
    </w:p>
    <w:p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საქმიანობის დროებით შეჩერების მდგომარეობაში.</w:t>
      </w:r>
    </w:p>
    <w:p w:rsidR="00CC4789" w:rsidRPr="008C46F5" w:rsidRDefault="00AD5302" w:rsidP="00532116">
      <w:pPr>
        <w:spacing w:after="0" w:line="240" w:lineRule="auto"/>
        <w:rPr>
          <w:rFonts w:ascii="Sylfaen" w:hAnsi="Sylfaen"/>
          <w:b/>
          <w:lang w:val="ka-GE"/>
        </w:rPr>
      </w:pPr>
      <w:r w:rsidRPr="008C46F5">
        <w:rPr>
          <w:rFonts w:ascii="Sylfaen" w:hAnsi="Sylfaen" w:cs="Sylfaen"/>
          <w:lang w:val="ka-GE"/>
        </w:rPr>
        <w:t>1.9</w:t>
      </w:r>
      <w:r w:rsidR="00E90A78" w:rsidRPr="008C46F5">
        <w:rPr>
          <w:rFonts w:ascii="Sylfaen" w:hAnsi="Sylfaen" w:cs="Sylfaen"/>
          <w:lang w:val="ka-GE"/>
        </w:rPr>
        <w:t xml:space="preserve">.2 </w:t>
      </w:r>
      <w:r w:rsidR="00CC4789" w:rsidRPr="008C46F5">
        <w:rPr>
          <w:rFonts w:ascii="Sylfaen" w:hAnsi="Sylfaen" w:cs="Sylfaen"/>
          <w:lang w:val="ka-GE"/>
        </w:rPr>
        <w:t>ფასების</w:t>
      </w:r>
      <w:r w:rsidR="00CC4789" w:rsidRPr="008C46F5">
        <w:rPr>
          <w:rFonts w:ascii="Sylfaen" w:hAnsi="Sylfaen"/>
          <w:lang w:val="ka-GE"/>
        </w:rPr>
        <w:t xml:space="preserve"> </w:t>
      </w:r>
      <w:r w:rsidR="00CC4789" w:rsidRPr="008C46F5">
        <w:rPr>
          <w:rFonts w:ascii="Sylfaen" w:hAnsi="Sylfaen" w:cs="Sylfaen"/>
          <w:lang w:val="ka-GE"/>
        </w:rPr>
        <w:t>წარმოდგენა</w:t>
      </w:r>
      <w:r w:rsidR="00CC4789" w:rsidRPr="008C46F5">
        <w:rPr>
          <w:rFonts w:ascii="Sylfaen" w:hAnsi="Sylfaen"/>
          <w:lang w:val="ka-GE"/>
        </w:rPr>
        <w:t xml:space="preserve"> </w:t>
      </w:r>
      <w:r w:rsidR="00CC4789" w:rsidRPr="008C46F5">
        <w:rPr>
          <w:rFonts w:ascii="Sylfaen" w:hAnsi="Sylfaen" w:cs="Sylfaen"/>
          <w:lang w:val="ka-GE"/>
        </w:rPr>
        <w:t>დასაშვებია</w:t>
      </w:r>
      <w:r w:rsidR="00CC4789" w:rsidRPr="008C46F5">
        <w:rPr>
          <w:rFonts w:ascii="Sylfaen" w:hAnsi="Sylfaen"/>
          <w:lang w:val="ka-GE"/>
        </w:rPr>
        <w:t xml:space="preserve"> </w:t>
      </w:r>
      <w:r w:rsidR="00CC4789" w:rsidRPr="008C46F5">
        <w:rPr>
          <w:rFonts w:ascii="Sylfaen" w:hAnsi="Sylfaen" w:cs="Sylfaen"/>
          <w:lang w:val="ka-GE"/>
        </w:rPr>
        <w:t>მხოლოდ</w:t>
      </w:r>
      <w:r w:rsidR="00CC4789" w:rsidRPr="008C46F5">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8C46F5" w:rsidRDefault="00AD5302" w:rsidP="00532116">
      <w:pPr>
        <w:spacing w:after="0" w:line="240" w:lineRule="auto"/>
        <w:rPr>
          <w:rFonts w:ascii="Sylfaen" w:hAnsi="Sylfaen"/>
          <w:lang w:val="es-MX"/>
        </w:rPr>
      </w:pPr>
      <w:r w:rsidRPr="008C46F5">
        <w:rPr>
          <w:rFonts w:ascii="Sylfaen" w:hAnsi="Sylfaen" w:cs="Sylfaen"/>
          <w:lang w:val="ka-GE"/>
        </w:rPr>
        <w:t>1.9</w:t>
      </w:r>
      <w:r w:rsidR="00E90A78" w:rsidRPr="008C46F5">
        <w:rPr>
          <w:rFonts w:ascii="Sylfaen" w:hAnsi="Sylfaen" w:cs="Sylfaen"/>
          <w:lang w:val="ka-GE"/>
        </w:rPr>
        <w:t xml:space="preserve">.3 </w:t>
      </w:r>
      <w:r w:rsidR="00CC4789" w:rsidRPr="008C46F5">
        <w:rPr>
          <w:rFonts w:ascii="Sylfaen" w:hAnsi="Sylfaen" w:cs="Sylfaen"/>
          <w:lang w:val="ka-GE"/>
        </w:rPr>
        <w:t>პრეტენდენტის</w:t>
      </w:r>
      <w:r w:rsidR="00CC4789" w:rsidRPr="008C46F5">
        <w:rPr>
          <w:rFonts w:ascii="Sylfaen" w:hAnsi="Sylfaen"/>
          <w:lang w:val="ka-GE"/>
        </w:rPr>
        <w:t xml:space="preserve"> </w:t>
      </w:r>
      <w:r w:rsidR="00CC4789" w:rsidRPr="008C46F5">
        <w:rPr>
          <w:rFonts w:ascii="Sylfaen" w:hAnsi="Sylfaen" w:cs="Sylfaen"/>
          <w:lang w:val="ka-GE"/>
        </w:rPr>
        <w:t>მიერ</w:t>
      </w:r>
      <w:r w:rsidR="00CC4789" w:rsidRPr="008C46F5">
        <w:rPr>
          <w:rFonts w:ascii="Sylfaen" w:hAnsi="Sylfaen"/>
          <w:lang w:val="ka-GE"/>
        </w:rPr>
        <w:t xml:space="preserve"> </w:t>
      </w:r>
      <w:r w:rsidR="00CC4789" w:rsidRPr="008C46F5">
        <w:rPr>
          <w:rFonts w:ascii="Sylfaen" w:hAnsi="Sylfaen" w:cs="Sylfaen"/>
          <w:lang w:val="ka-GE"/>
        </w:rPr>
        <w:t>წარმოდგენილი</w:t>
      </w:r>
      <w:r w:rsidR="00CC4789" w:rsidRPr="008C46F5">
        <w:rPr>
          <w:rFonts w:ascii="Sylfaen" w:hAnsi="Sylfaen"/>
          <w:lang w:val="ka-GE"/>
        </w:rPr>
        <w:t xml:space="preserve"> </w:t>
      </w:r>
      <w:r w:rsidR="00CC4789" w:rsidRPr="008C46F5">
        <w:rPr>
          <w:rFonts w:ascii="Sylfaen" w:hAnsi="Sylfaen" w:cs="Sylfaen"/>
          <w:lang w:val="ka-GE"/>
        </w:rPr>
        <w:t>წინადადება</w:t>
      </w:r>
      <w:r w:rsidR="00CC4789" w:rsidRPr="008C46F5">
        <w:rPr>
          <w:rFonts w:ascii="Sylfaen" w:hAnsi="Sylfaen"/>
          <w:lang w:val="ka-GE"/>
        </w:rPr>
        <w:t xml:space="preserve"> </w:t>
      </w:r>
      <w:r w:rsidR="00CC4789" w:rsidRPr="008C46F5">
        <w:rPr>
          <w:rFonts w:ascii="Sylfaen" w:hAnsi="Sylfaen" w:cs="Sylfaen"/>
          <w:lang w:val="ka-GE"/>
        </w:rPr>
        <w:t>ძალაში</w:t>
      </w:r>
      <w:r w:rsidR="00CC4789" w:rsidRPr="008C46F5">
        <w:rPr>
          <w:rFonts w:ascii="Sylfaen" w:hAnsi="Sylfaen"/>
          <w:lang w:val="ka-GE"/>
        </w:rPr>
        <w:t xml:space="preserve"> </w:t>
      </w:r>
      <w:r w:rsidR="00CC4789" w:rsidRPr="008C46F5">
        <w:rPr>
          <w:rFonts w:ascii="Sylfaen" w:hAnsi="Sylfaen" w:cs="Sylfaen"/>
          <w:lang w:val="ka-GE"/>
        </w:rPr>
        <w:t>უნდა</w:t>
      </w:r>
      <w:r w:rsidR="00CC4789" w:rsidRPr="008C46F5">
        <w:rPr>
          <w:rFonts w:ascii="Sylfaen" w:hAnsi="Sylfaen"/>
          <w:lang w:val="ka-GE"/>
        </w:rPr>
        <w:t xml:space="preserve"> </w:t>
      </w:r>
      <w:r w:rsidR="00CC4789" w:rsidRPr="008C46F5">
        <w:rPr>
          <w:rFonts w:ascii="Sylfaen" w:hAnsi="Sylfaen" w:cs="Sylfaen"/>
          <w:lang w:val="ka-GE"/>
        </w:rPr>
        <w:t>იყოს</w:t>
      </w:r>
      <w:r w:rsidR="00CC4789" w:rsidRPr="008C46F5">
        <w:rPr>
          <w:rFonts w:ascii="Sylfaen" w:hAnsi="Sylfaen"/>
          <w:lang w:val="ka-GE"/>
        </w:rPr>
        <w:t xml:space="preserve"> </w:t>
      </w:r>
      <w:r w:rsidR="00CC4789" w:rsidRPr="008C46F5">
        <w:rPr>
          <w:rFonts w:ascii="Sylfaen" w:hAnsi="Sylfaen" w:cs="Sylfaen"/>
          <w:lang w:val="ka-GE"/>
        </w:rPr>
        <w:t>წინადადებების</w:t>
      </w:r>
      <w:r w:rsidR="00CC4789" w:rsidRPr="008C46F5">
        <w:rPr>
          <w:rFonts w:ascii="Sylfaen" w:hAnsi="Sylfaen"/>
          <w:lang w:val="ka-GE"/>
        </w:rPr>
        <w:t xml:space="preserve"> </w:t>
      </w:r>
      <w:r w:rsidR="00CC4789" w:rsidRPr="008C46F5">
        <w:rPr>
          <w:rFonts w:ascii="Sylfaen" w:hAnsi="Sylfaen" w:cs="Sylfaen"/>
          <w:lang w:val="ka-GE"/>
        </w:rPr>
        <w:t>მიღები</w:t>
      </w:r>
      <w:r w:rsidR="00CC4789" w:rsidRPr="008C46F5">
        <w:rPr>
          <w:rFonts w:ascii="Sylfaen" w:hAnsi="Sylfaen"/>
          <w:lang w:val="ka-GE"/>
        </w:rPr>
        <w:t>ს თარიღიდან 30 (ოცდაათი) კალენდარული დღის განმავლობაში.</w:t>
      </w:r>
    </w:p>
    <w:p w:rsidR="00E90A78" w:rsidRPr="008C46F5" w:rsidRDefault="00AD5302" w:rsidP="00532116">
      <w:pPr>
        <w:spacing w:after="0" w:line="240" w:lineRule="auto"/>
        <w:jc w:val="both"/>
        <w:rPr>
          <w:rFonts w:ascii="Sylfaen" w:hAnsi="Sylfaen"/>
          <w:lang w:val="ka-GE"/>
        </w:rPr>
      </w:pPr>
      <w:r w:rsidRPr="008C46F5">
        <w:rPr>
          <w:rFonts w:ascii="Sylfaen" w:hAnsi="Sylfaen" w:cs="Sylfaen"/>
          <w:lang w:val="ka-GE"/>
        </w:rPr>
        <w:t>1.9</w:t>
      </w:r>
      <w:r w:rsidR="00E90A78" w:rsidRPr="008C46F5">
        <w:rPr>
          <w:rFonts w:ascii="Sylfaen" w:hAnsi="Sylfaen" w:cs="Sylfaen"/>
          <w:lang w:val="ka-GE"/>
        </w:rPr>
        <w:t xml:space="preserve">.4 </w:t>
      </w:r>
      <w:r w:rsidR="00B56244" w:rsidRPr="008C46F5">
        <w:rPr>
          <w:rFonts w:ascii="Sylfaen" w:hAnsi="Sylfaen" w:cs="Sylfaen"/>
          <w:lang w:val="ka-GE"/>
        </w:rPr>
        <w:t>შემსყიდველი (</w:t>
      </w:r>
      <w:r w:rsidR="00FA550D">
        <w:rPr>
          <w:rFonts w:ascii="Sylfaen" w:hAnsi="Sylfaen" w:cs="Sylfaen"/>
          <w:lang w:val="ka-GE"/>
        </w:rPr>
        <w:t xml:space="preserve">შპს „რუსთავის წყალი“ (RWC, ს/ნ 216323351) </w:t>
      </w:r>
      <w:r w:rsidR="00A111C6" w:rsidRPr="008C46F5">
        <w:rPr>
          <w:rFonts w:ascii="Sylfaen" w:hAnsi="Sylfaen" w:cs="Arial"/>
          <w:lang w:val="ka-GE"/>
        </w:rPr>
        <w:t xml:space="preserve"> </w:t>
      </w:r>
      <w:r w:rsidR="00CC4789" w:rsidRPr="008C46F5">
        <w:rPr>
          <w:rFonts w:ascii="Sylfaen" w:hAnsi="Sylfaen" w:cs="Sylfaen"/>
          <w:lang w:val="ka-GE"/>
        </w:rPr>
        <w:t>უფლებას</w:t>
      </w:r>
      <w:r w:rsidR="00CC4789" w:rsidRPr="008C46F5">
        <w:rPr>
          <w:rFonts w:ascii="Sylfaen" w:hAnsi="Sylfaen"/>
          <w:lang w:val="ka-GE"/>
        </w:rPr>
        <w:t xml:space="preserve"> </w:t>
      </w:r>
      <w:r w:rsidR="00CC4789" w:rsidRPr="008C46F5">
        <w:rPr>
          <w:rFonts w:ascii="Sylfaen" w:hAnsi="Sylfaen" w:cs="Sylfaen"/>
          <w:lang w:val="ka-GE"/>
        </w:rPr>
        <w:t>იტოვებს</w:t>
      </w:r>
      <w:r w:rsidR="00CC4789" w:rsidRPr="008C46F5">
        <w:rPr>
          <w:rFonts w:ascii="Sylfaen" w:hAnsi="Sylfaen"/>
          <w:lang w:val="ka-GE"/>
        </w:rPr>
        <w:t xml:space="preserve"> </w:t>
      </w:r>
      <w:r w:rsidR="00CC4789" w:rsidRPr="008C46F5">
        <w:rPr>
          <w:rFonts w:ascii="Sylfaen" w:hAnsi="Sylfaen" w:cs="Sylfaen"/>
          <w:lang w:val="ka-GE"/>
        </w:rPr>
        <w:t>თვითონ</w:t>
      </w:r>
      <w:r w:rsidR="00CC4789" w:rsidRPr="008C46F5">
        <w:rPr>
          <w:rFonts w:ascii="Sylfaen" w:hAnsi="Sylfaen"/>
          <w:lang w:val="ka-GE"/>
        </w:rPr>
        <w:t xml:space="preserve"> </w:t>
      </w:r>
      <w:r w:rsidR="00CC4789" w:rsidRPr="008C46F5">
        <w:rPr>
          <w:rFonts w:ascii="Sylfaen" w:hAnsi="Sylfaen" w:cs="Sylfaen"/>
          <w:lang w:val="ka-GE"/>
        </w:rPr>
        <w:t>განსაზღვროს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დასრულების</w:t>
      </w:r>
      <w:r w:rsidR="00CC4789" w:rsidRPr="008C46F5">
        <w:rPr>
          <w:rFonts w:ascii="Sylfaen" w:hAnsi="Sylfaen"/>
          <w:lang w:val="ka-GE"/>
        </w:rPr>
        <w:t xml:space="preserve"> </w:t>
      </w:r>
      <w:r w:rsidR="00CC4789" w:rsidRPr="008C46F5">
        <w:rPr>
          <w:rFonts w:ascii="Sylfaen" w:hAnsi="Sylfaen" w:cs="Sylfaen"/>
          <w:lang w:val="ka-GE"/>
        </w:rPr>
        <w:t>ვადა</w:t>
      </w:r>
      <w:r w:rsidR="00CC4789" w:rsidRPr="008C46F5">
        <w:rPr>
          <w:rFonts w:ascii="Sylfaen" w:hAnsi="Sylfaen"/>
          <w:lang w:val="ka-GE"/>
        </w:rPr>
        <w:t xml:space="preserve">, </w:t>
      </w:r>
      <w:r w:rsidR="00CC4789" w:rsidRPr="008C46F5">
        <w:rPr>
          <w:rFonts w:ascii="Sylfaen" w:hAnsi="Sylfaen" w:cs="Sylfaen"/>
          <w:lang w:val="ka-GE"/>
        </w:rPr>
        <w:t>შეცვალოს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პირობები</w:t>
      </w:r>
      <w:r w:rsidR="00CC4789" w:rsidRPr="008C46F5">
        <w:rPr>
          <w:rFonts w:ascii="Sylfaen" w:hAnsi="Sylfaen"/>
          <w:lang w:val="ka-GE"/>
        </w:rPr>
        <w:t xml:space="preserve">, </w:t>
      </w:r>
      <w:r w:rsidR="00CC4789" w:rsidRPr="008C46F5">
        <w:rPr>
          <w:rFonts w:ascii="Sylfaen" w:hAnsi="Sylfaen" w:cs="Sylfaen"/>
          <w:lang w:val="ka-GE"/>
        </w:rPr>
        <w:t>რასაც</w:t>
      </w:r>
      <w:r w:rsidR="00CC4789" w:rsidRPr="008C46F5">
        <w:rPr>
          <w:rFonts w:ascii="Sylfaen" w:hAnsi="Sylfaen"/>
          <w:lang w:val="ka-GE"/>
        </w:rPr>
        <w:t xml:space="preserve"> </w:t>
      </w:r>
      <w:r w:rsidR="00CC4789" w:rsidRPr="008C46F5">
        <w:rPr>
          <w:rFonts w:ascii="Sylfaen" w:hAnsi="Sylfaen" w:cs="Sylfaen"/>
          <w:lang w:val="ka-GE"/>
        </w:rPr>
        <w:t>დროულად</w:t>
      </w:r>
      <w:r w:rsidR="00CC4789" w:rsidRPr="008C46F5">
        <w:rPr>
          <w:rFonts w:ascii="Sylfaen" w:hAnsi="Sylfaen"/>
          <w:lang w:val="ka-GE"/>
        </w:rPr>
        <w:t xml:space="preserve"> </w:t>
      </w:r>
      <w:r w:rsidR="00CC4789" w:rsidRPr="008C46F5">
        <w:rPr>
          <w:rFonts w:ascii="Sylfaen" w:hAnsi="Sylfaen" w:cs="Sylfaen"/>
          <w:lang w:val="ka-GE"/>
        </w:rPr>
        <w:t>აცნობებს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მონაწილეებს</w:t>
      </w:r>
      <w:r w:rsidR="00CC4789" w:rsidRPr="008C46F5">
        <w:rPr>
          <w:rFonts w:ascii="Sylfaen" w:hAnsi="Sylfaen"/>
          <w:lang w:val="ka-GE"/>
        </w:rPr>
        <w:t xml:space="preserve">, </w:t>
      </w:r>
      <w:r w:rsidR="00CC4789" w:rsidRPr="008C46F5">
        <w:rPr>
          <w:rFonts w:ascii="Sylfaen" w:hAnsi="Sylfaen" w:cs="Sylfaen"/>
          <w:lang w:val="ka-GE"/>
        </w:rPr>
        <w:t>ან</w:t>
      </w:r>
      <w:r w:rsidR="00CC4789" w:rsidRPr="008C46F5">
        <w:rPr>
          <w:rFonts w:ascii="Sylfaen" w:hAnsi="Sylfaen"/>
          <w:lang w:val="ka-GE"/>
        </w:rPr>
        <w:t xml:space="preserve"> </w:t>
      </w:r>
      <w:r w:rsidR="00CC4789" w:rsidRPr="008C46F5">
        <w:rPr>
          <w:rFonts w:ascii="Sylfaen" w:hAnsi="Sylfaen" w:cs="Sylfaen"/>
          <w:lang w:val="ka-GE"/>
        </w:rPr>
        <w:t>შეწყვიტოს</w:t>
      </w:r>
      <w:r w:rsidR="00CC4789" w:rsidRPr="008C46F5">
        <w:rPr>
          <w:rFonts w:ascii="Sylfaen" w:hAnsi="Sylfaen"/>
          <w:lang w:val="ka-GE"/>
        </w:rPr>
        <w:t xml:space="preserve"> </w:t>
      </w:r>
      <w:r w:rsidR="00CC4789" w:rsidRPr="008C46F5">
        <w:rPr>
          <w:rFonts w:ascii="Sylfaen" w:hAnsi="Sylfaen" w:cs="Sylfaen"/>
          <w:lang w:val="ka-GE"/>
        </w:rPr>
        <w:t>ტენდერი</w:t>
      </w:r>
      <w:r w:rsidR="00CC4789" w:rsidRPr="008C46F5">
        <w:rPr>
          <w:rFonts w:ascii="Sylfaen" w:hAnsi="Sylfaen"/>
          <w:lang w:val="ka-GE"/>
        </w:rPr>
        <w:t xml:space="preserve"> </w:t>
      </w:r>
      <w:r w:rsidR="00CC4789" w:rsidRPr="008C46F5">
        <w:rPr>
          <w:rFonts w:ascii="Sylfaen" w:hAnsi="Sylfaen" w:cs="Sylfaen"/>
          <w:lang w:val="ka-GE"/>
        </w:rPr>
        <w:t>მისი</w:t>
      </w:r>
      <w:r w:rsidR="00CC4789" w:rsidRPr="008C46F5">
        <w:rPr>
          <w:rFonts w:ascii="Sylfaen" w:hAnsi="Sylfaen"/>
          <w:lang w:val="ka-GE"/>
        </w:rPr>
        <w:t xml:space="preserve"> </w:t>
      </w:r>
      <w:r w:rsidR="00CC4789" w:rsidRPr="008C46F5">
        <w:rPr>
          <w:rFonts w:ascii="Sylfaen" w:hAnsi="Sylfaen" w:cs="Sylfaen"/>
          <w:lang w:val="ka-GE"/>
        </w:rPr>
        <w:t>მიმდინარე</w:t>
      </w:r>
      <w:r w:rsidR="00CC4789" w:rsidRPr="008C46F5">
        <w:rPr>
          <w:rFonts w:ascii="Sylfaen" w:hAnsi="Sylfaen"/>
          <w:lang w:val="ka-GE"/>
        </w:rPr>
        <w:t>ობის ნებმისმიერ ეტაპზე.</w:t>
      </w:r>
    </w:p>
    <w:p w:rsidR="002C3F1E" w:rsidRPr="008C46F5" w:rsidRDefault="002C3F1E" w:rsidP="00532116">
      <w:pPr>
        <w:spacing w:after="0" w:line="240" w:lineRule="auto"/>
        <w:jc w:val="both"/>
        <w:rPr>
          <w:rFonts w:ascii="Sylfaen" w:hAnsi="Sylfaen"/>
          <w:lang w:val="es-MX"/>
        </w:rPr>
      </w:pPr>
    </w:p>
    <w:p w:rsidR="00CC4789" w:rsidRPr="008C46F5" w:rsidRDefault="00A111C6" w:rsidP="00532116">
      <w:pPr>
        <w:pStyle w:val="ListParagraph"/>
        <w:spacing w:after="0" w:line="240" w:lineRule="auto"/>
        <w:ind w:left="0" w:firstLine="426"/>
        <w:jc w:val="both"/>
        <w:rPr>
          <w:rFonts w:ascii="Sylfaen" w:hAnsi="Sylfaen"/>
          <w:lang w:val="ka-GE"/>
        </w:rPr>
      </w:pPr>
      <w:r w:rsidRPr="008C46F5">
        <w:rPr>
          <w:rFonts w:ascii="Sylfaen" w:hAnsi="Sylfaen" w:cs="Sylfaen"/>
          <w:lang w:val="ka-GE"/>
        </w:rPr>
        <w:t>შემსყიდველი (</w:t>
      </w:r>
      <w:r w:rsidR="00FA550D">
        <w:rPr>
          <w:rFonts w:ascii="Sylfaen" w:hAnsi="Sylfaen" w:cs="Sylfaen"/>
          <w:lang w:val="ka-GE"/>
        </w:rPr>
        <w:t xml:space="preserve">შპს „რუსთავის წყალი“ (RWC, ს/ნ 216323351) </w:t>
      </w:r>
      <w:r w:rsidRPr="008C46F5">
        <w:rPr>
          <w:rFonts w:ascii="Sylfaen" w:hAnsi="Sylfaen" w:cs="Arial"/>
          <w:lang w:val="ka-GE"/>
        </w:rPr>
        <w:t>)</w:t>
      </w:r>
      <w:r w:rsidR="00B56244" w:rsidRPr="008C46F5">
        <w:rPr>
          <w:rFonts w:ascii="Sylfaen" w:hAnsi="Sylfaen"/>
          <w:lang w:val="ka-GE"/>
        </w:rPr>
        <w:t xml:space="preserve"> </w:t>
      </w:r>
      <w:r w:rsidR="00CC4789" w:rsidRPr="008C46F5">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8C46F5">
        <w:rPr>
          <w:rFonts w:ascii="Sylfaen" w:hAnsi="Sylfaen" w:cs="Sylfaen"/>
          <w:lang w:val="ka-GE"/>
        </w:rPr>
        <w:lastRenderedPageBreak/>
        <w:t>შემსყიდველი (</w:t>
      </w:r>
      <w:r w:rsidR="00FA550D">
        <w:rPr>
          <w:rFonts w:ascii="Sylfaen" w:hAnsi="Sylfaen" w:cs="Sylfaen"/>
          <w:lang w:val="ka-GE"/>
        </w:rPr>
        <w:t xml:space="preserve">შპს „რუსთავის წყალი“ (RWC, ს/ნ 216323351) </w:t>
      </w:r>
      <w:r w:rsidR="00B56244" w:rsidRPr="008C46F5">
        <w:rPr>
          <w:rFonts w:ascii="Sylfaen" w:hAnsi="Sylfaen" w:cs="Arial"/>
        </w:rPr>
        <w:t xml:space="preserve">) </w:t>
      </w:r>
      <w:r w:rsidR="00B56244" w:rsidRPr="008C46F5">
        <w:rPr>
          <w:rFonts w:ascii="Sylfaen" w:hAnsi="Sylfaen"/>
          <w:lang w:val="ka-GE"/>
        </w:rPr>
        <w:t xml:space="preserve"> </w:t>
      </w:r>
      <w:r w:rsidR="00CC4789" w:rsidRPr="008C46F5">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8C46F5" w:rsidRDefault="00B56244" w:rsidP="00532116">
      <w:pPr>
        <w:pStyle w:val="ListParagraph"/>
        <w:spacing w:after="0" w:line="240" w:lineRule="auto"/>
        <w:ind w:left="0" w:firstLine="426"/>
        <w:jc w:val="both"/>
        <w:rPr>
          <w:rFonts w:ascii="Sylfaen" w:hAnsi="Sylfaen"/>
          <w:lang w:val="es-MX"/>
        </w:rPr>
      </w:pPr>
      <w:r w:rsidRPr="008C46F5">
        <w:rPr>
          <w:rFonts w:ascii="Sylfaen" w:hAnsi="Sylfaen" w:cs="Sylfaen"/>
          <w:lang w:val="ka-GE"/>
        </w:rPr>
        <w:t>შემსყიდველი (</w:t>
      </w:r>
      <w:r w:rsidR="00FA550D">
        <w:rPr>
          <w:rFonts w:ascii="Sylfaen" w:hAnsi="Sylfaen" w:cs="Sylfaen"/>
          <w:lang w:val="ka-GE"/>
        </w:rPr>
        <w:t xml:space="preserve">შპს „რუსთავის წყალი“ (RWC, ს/ნ 216323351) </w:t>
      </w:r>
      <w:r w:rsidRPr="008C46F5">
        <w:rPr>
          <w:rFonts w:ascii="Sylfaen" w:hAnsi="Sylfaen" w:cs="Arial"/>
        </w:rPr>
        <w:t xml:space="preserve">) </w:t>
      </w:r>
      <w:r w:rsidRPr="008C46F5">
        <w:rPr>
          <w:rFonts w:ascii="Sylfaen" w:hAnsi="Sylfaen"/>
          <w:lang w:val="ka-GE"/>
        </w:rPr>
        <w:t xml:space="preserve"> </w:t>
      </w:r>
      <w:r w:rsidR="00CC4789" w:rsidRPr="008C46F5">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8C46F5" w:rsidRDefault="00CC4789" w:rsidP="00532116">
      <w:pPr>
        <w:spacing w:after="0" w:line="240" w:lineRule="auto"/>
        <w:ind w:firstLine="426"/>
        <w:jc w:val="both"/>
        <w:rPr>
          <w:rFonts w:ascii="Sylfaen" w:hAnsi="Sylfaen"/>
          <w:lang w:val="ka-GE"/>
        </w:rPr>
      </w:pPr>
      <w:r w:rsidRPr="008C46F5">
        <w:rPr>
          <w:rFonts w:ascii="Sylfaen" w:hAnsi="Sylfaen"/>
          <w:lang w:val="ka-GE"/>
        </w:rPr>
        <w:t xml:space="preserve">გთხოვთ გაითვალისწინოთ, რომ </w:t>
      </w:r>
      <w:r w:rsidR="00B56244" w:rsidRPr="008C46F5">
        <w:rPr>
          <w:rFonts w:ascii="Sylfaen" w:hAnsi="Sylfaen" w:cs="Sylfaen"/>
          <w:lang w:val="ka-GE"/>
        </w:rPr>
        <w:t>შემსყიდველი (</w:t>
      </w:r>
      <w:r w:rsidR="00FA550D">
        <w:rPr>
          <w:rFonts w:ascii="Sylfaen" w:hAnsi="Sylfaen" w:cs="Sylfaen"/>
          <w:lang w:val="ka-GE"/>
        </w:rPr>
        <w:t xml:space="preserve">შპს „რუსთავის წყალი“ (RWC, ს/ნ 216323351) </w:t>
      </w:r>
      <w:r w:rsidR="00B56244" w:rsidRPr="008C46F5">
        <w:rPr>
          <w:rFonts w:ascii="Sylfaen" w:hAnsi="Sylfaen" w:cs="Arial"/>
        </w:rPr>
        <w:t xml:space="preserve"> </w:t>
      </w:r>
      <w:r w:rsidR="00B56244" w:rsidRPr="008C46F5">
        <w:rPr>
          <w:rFonts w:ascii="Sylfaen" w:hAnsi="Sylfaen"/>
          <w:lang w:val="ka-GE"/>
        </w:rPr>
        <w:t xml:space="preserve"> </w:t>
      </w:r>
      <w:r w:rsidRPr="008C46F5">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8C46F5" w:rsidRDefault="00CC4789" w:rsidP="00532116">
      <w:pPr>
        <w:spacing w:after="0" w:line="240" w:lineRule="auto"/>
        <w:ind w:firstLine="426"/>
        <w:jc w:val="both"/>
        <w:rPr>
          <w:rFonts w:ascii="Sylfaen" w:hAnsi="Sylfaen"/>
          <w:b/>
          <w:i/>
          <w:lang w:val="ka-GE"/>
        </w:rPr>
      </w:pPr>
    </w:p>
    <w:p w:rsidR="00E90A78" w:rsidRPr="008C46F5" w:rsidRDefault="00CC4789" w:rsidP="00532116">
      <w:pPr>
        <w:spacing w:after="0" w:line="240" w:lineRule="auto"/>
        <w:ind w:firstLine="426"/>
        <w:jc w:val="both"/>
        <w:rPr>
          <w:rFonts w:ascii="Sylfaen" w:hAnsi="Sylfaen"/>
          <w:lang w:val="ka-GE"/>
        </w:rPr>
      </w:pPr>
      <w:r w:rsidRPr="008C46F5">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8C46F5">
        <w:rPr>
          <w:rFonts w:ascii="Sylfaen" w:hAnsi="Sylfaen" w:cs="Sylfaen"/>
          <w:lang w:val="ka-GE"/>
        </w:rPr>
        <w:t>შემსყიდველის (</w:t>
      </w:r>
      <w:r w:rsidR="00FA550D">
        <w:rPr>
          <w:rFonts w:ascii="Sylfaen" w:hAnsi="Sylfaen" w:cs="Sylfaen"/>
          <w:lang w:val="ka-GE"/>
        </w:rPr>
        <w:t xml:space="preserve">შპს „რუსთავის წყალი“ (RWC, ს/ნ 216323351) </w:t>
      </w:r>
      <w:r w:rsidR="00B56244" w:rsidRPr="008C46F5">
        <w:rPr>
          <w:rFonts w:ascii="Sylfaen" w:hAnsi="Sylfaen" w:cs="Arial"/>
        </w:rPr>
        <w:t xml:space="preserve">) </w:t>
      </w:r>
      <w:r w:rsidR="00B56244" w:rsidRPr="008C46F5">
        <w:rPr>
          <w:rFonts w:ascii="Sylfaen" w:hAnsi="Sylfaen"/>
          <w:lang w:val="ka-GE"/>
        </w:rPr>
        <w:t xml:space="preserve"> მხრიდან.</w:t>
      </w:r>
    </w:p>
    <w:p w:rsidR="000C3556" w:rsidRPr="008C46F5" w:rsidRDefault="000C3556" w:rsidP="00532116">
      <w:pPr>
        <w:spacing w:after="0" w:line="240" w:lineRule="auto"/>
        <w:ind w:firstLine="426"/>
        <w:jc w:val="both"/>
        <w:rPr>
          <w:rFonts w:ascii="Sylfaen" w:hAnsi="Sylfaen"/>
          <w:lang w:val="ka-GE"/>
        </w:rPr>
      </w:pPr>
    </w:p>
    <w:p w:rsidR="008246F4" w:rsidRPr="008C46F5" w:rsidRDefault="00AD5302" w:rsidP="00532116">
      <w:pPr>
        <w:spacing w:after="0" w:line="240" w:lineRule="auto"/>
        <w:jc w:val="both"/>
        <w:rPr>
          <w:rFonts w:ascii="Sylfaen" w:hAnsi="Sylfaen"/>
          <w:b/>
          <w:lang w:val="ka-GE"/>
        </w:rPr>
      </w:pPr>
      <w:r w:rsidRPr="008C46F5">
        <w:rPr>
          <w:rFonts w:ascii="Sylfaen" w:hAnsi="Sylfaen"/>
          <w:b/>
          <w:lang w:val="ka-GE"/>
        </w:rPr>
        <w:t>1.10</w:t>
      </w:r>
      <w:r w:rsidR="00E90A78" w:rsidRPr="008C46F5">
        <w:rPr>
          <w:rFonts w:ascii="Sylfaen" w:hAnsi="Sylfaen"/>
          <w:b/>
          <w:lang w:val="ka-GE"/>
        </w:rPr>
        <w:t xml:space="preserve"> </w:t>
      </w:r>
      <w:r w:rsidR="00E94ED1" w:rsidRPr="008C46F5">
        <w:rPr>
          <w:rFonts w:ascii="Sylfaen" w:hAnsi="Sylfaen"/>
          <w:b/>
          <w:lang w:val="ka-GE"/>
        </w:rPr>
        <w:t>ინ</w:t>
      </w:r>
      <w:r w:rsidR="00CC4789" w:rsidRPr="008C46F5">
        <w:rPr>
          <w:rFonts w:ascii="Sylfaen" w:hAnsi="Sylfaen"/>
          <w:b/>
          <w:lang w:val="ka-GE"/>
        </w:rPr>
        <w:t>ფორმაცია ელექტრონულ ტენდერში მონაწილეთათვი</w:t>
      </w:r>
      <w:r w:rsidR="00CC4789" w:rsidRPr="008C46F5">
        <w:rPr>
          <w:rFonts w:ascii="Sylfaen" w:hAnsi="Sylfaen" w:cs="Sylfaen"/>
          <w:b/>
          <w:lang w:val="ka-GE"/>
        </w:rPr>
        <w:t>ს</w:t>
      </w:r>
    </w:p>
    <w:p w:rsidR="00A35A9C" w:rsidRPr="008C46F5" w:rsidRDefault="008246F4" w:rsidP="00532116">
      <w:pPr>
        <w:spacing w:after="0" w:line="240" w:lineRule="auto"/>
        <w:rPr>
          <w:rFonts w:ascii="Sylfaen" w:hAnsi="Sylfaen"/>
          <w:lang w:val="ka-GE"/>
        </w:rPr>
      </w:pPr>
      <w:r w:rsidRPr="008C46F5">
        <w:rPr>
          <w:rFonts w:ascii="Sylfaen" w:hAnsi="Sylfaen"/>
          <w:lang w:val="ka-GE"/>
        </w:rPr>
        <w:t>1</w:t>
      </w:r>
      <w:r w:rsidR="00AD5302" w:rsidRPr="008C46F5">
        <w:rPr>
          <w:rFonts w:ascii="Sylfaen" w:hAnsi="Sylfaen"/>
          <w:lang w:val="ka-GE"/>
        </w:rPr>
        <w:t>.10</w:t>
      </w:r>
      <w:r w:rsidRPr="008C46F5">
        <w:rPr>
          <w:rFonts w:ascii="Sylfaen" w:hAnsi="Sylfaen"/>
          <w:lang w:val="ka-GE"/>
        </w:rPr>
        <w:t>.1</w:t>
      </w:r>
      <w:r w:rsidRPr="008C46F5">
        <w:rPr>
          <w:rFonts w:ascii="Sylfaen" w:hAnsi="Sylfaen"/>
          <w:b/>
          <w:lang w:val="ka-GE"/>
        </w:rPr>
        <w:t xml:space="preserve">  </w:t>
      </w:r>
      <w:r w:rsidRPr="008C46F5">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C46F5">
        <w:rPr>
          <w:rFonts w:ascii="Sylfaen" w:hAnsi="Sylfaen"/>
        </w:rPr>
        <w:t>tenders.ge-</w:t>
      </w:r>
      <w:r w:rsidRPr="008C46F5">
        <w:rPr>
          <w:rFonts w:ascii="Sylfaen" w:hAnsi="Sylfaen"/>
          <w:lang w:val="ka-GE"/>
        </w:rPr>
        <w:t>ს პორტალის ონლაინ კითხვა-პასუხის რეჟიმი;</w:t>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1258A9" w:rsidRPr="008C46F5">
        <w:rPr>
          <w:rFonts w:ascii="Sylfaen" w:hAnsi="Sylfaen"/>
          <w:lang w:val="ka-GE"/>
        </w:rPr>
        <w:t xml:space="preserve">.2 </w:t>
      </w:r>
      <w:r w:rsidR="00C86CD0" w:rsidRPr="008C46F5">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rsidRPr="008C46F5">
        <w:fldChar w:fldCharType="begin"/>
      </w:r>
      <w:r w:rsidR="00124C8F" w:rsidRPr="008C46F5">
        <w:rPr>
          <w:rFonts w:ascii="Sylfaen" w:hAnsi="Sylfaen"/>
        </w:rPr>
        <w:instrText xml:space="preserve"> HYPERLINK "http://www.tenders.ge" </w:instrText>
      </w:r>
      <w:r w:rsidR="00124C8F" w:rsidRPr="008C46F5">
        <w:fldChar w:fldCharType="separate"/>
      </w:r>
      <w:r w:rsidR="007E0304" w:rsidRPr="008C46F5">
        <w:rPr>
          <w:rStyle w:val="Hyperlink"/>
          <w:rFonts w:ascii="Sylfaen" w:hAnsi="Sylfaen"/>
          <w:lang w:val="ka-GE"/>
        </w:rPr>
        <w:t>www.tenders.ge</w:t>
      </w:r>
      <w:r w:rsidR="00124C8F" w:rsidRPr="008C46F5">
        <w:rPr>
          <w:rStyle w:val="Hyperlink"/>
          <w:rFonts w:ascii="Sylfaen" w:hAnsi="Sylfaen"/>
          <w:lang w:val="ka-GE"/>
        </w:rPr>
        <w:fldChar w:fldCharType="end"/>
      </w:r>
    </w:p>
    <w:p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7E0304" w:rsidRPr="008C46F5">
        <w:rPr>
          <w:rFonts w:ascii="Sylfaen" w:hAnsi="Sylfaen"/>
          <w:lang w:val="ka-GE"/>
        </w:rPr>
        <w:t xml:space="preserve">.3 </w:t>
      </w:r>
      <w:r w:rsidR="007E0304" w:rsidRPr="008C46F5">
        <w:rPr>
          <w:rFonts w:ascii="Sylfaen" w:hAnsi="Sylfaen"/>
        </w:rPr>
        <w:t>tenders.ge-</w:t>
      </w:r>
      <w:r w:rsidR="007E0304" w:rsidRPr="008C46F5">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8C46F5" w:rsidRDefault="00E94ED1" w:rsidP="008C46F5">
      <w:pPr>
        <w:spacing w:after="0" w:line="360" w:lineRule="auto"/>
        <w:jc w:val="both"/>
        <w:rPr>
          <w:rFonts w:ascii="Sylfaen" w:hAnsi="Sylfaen"/>
          <w:lang w:val="ka-GE"/>
        </w:rPr>
      </w:pPr>
    </w:p>
    <w:p w:rsidR="00E90A78" w:rsidRPr="008C46F5" w:rsidRDefault="00CE7176" w:rsidP="008C46F5">
      <w:pPr>
        <w:spacing w:after="0" w:line="360" w:lineRule="auto"/>
        <w:jc w:val="both"/>
        <w:rPr>
          <w:rFonts w:ascii="Sylfaen" w:hAnsi="Sylfaen"/>
        </w:rPr>
      </w:pPr>
      <w:r w:rsidRPr="008C46F5">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48699273" r:id="rId11"/>
        </w:object>
      </w:r>
    </w:p>
    <w:p w:rsidR="000710CD" w:rsidRPr="00532116" w:rsidRDefault="000710CD" w:rsidP="008C46F5">
      <w:pPr>
        <w:spacing w:after="0" w:line="360" w:lineRule="auto"/>
        <w:jc w:val="both"/>
        <w:rPr>
          <w:rFonts w:ascii="Sylfaen" w:hAnsi="Sylfaen"/>
          <w:b/>
          <w:lang w:val="ka-GE"/>
        </w:rPr>
      </w:pPr>
      <w:r w:rsidRPr="008C46F5">
        <w:rPr>
          <w:rFonts w:ascii="Sylfaen" w:hAnsi="Sylfaen"/>
          <w:b/>
          <w:lang w:val="ka-GE"/>
        </w:rPr>
        <w:t xml:space="preserve">გავეცანი </w:t>
      </w:r>
    </w:p>
    <w:p w:rsidR="000710CD" w:rsidRPr="00532116" w:rsidRDefault="000710CD" w:rsidP="008C46F5">
      <w:pPr>
        <w:spacing w:after="0" w:line="360" w:lineRule="auto"/>
        <w:jc w:val="both"/>
        <w:rPr>
          <w:rFonts w:ascii="Sylfaen" w:hAnsi="Sylfaen"/>
          <w:lang w:val="ka-GE"/>
        </w:rPr>
      </w:pPr>
      <w:r w:rsidRPr="008C46F5">
        <w:rPr>
          <w:rFonts w:ascii="Sylfaen" w:hAnsi="Sylfaen"/>
          <w:lang w:val="ka-GE"/>
        </w:rPr>
        <w:t>/მონაწილე კომპანიის უფლებამოსილი პირის ხელმოწერა/</w:t>
      </w:r>
    </w:p>
    <w:p w:rsidR="00C41C03" w:rsidRPr="008C46F5" w:rsidRDefault="00F47570" w:rsidP="008C46F5">
      <w:pPr>
        <w:spacing w:after="0" w:line="360" w:lineRule="auto"/>
        <w:jc w:val="both"/>
        <w:rPr>
          <w:rFonts w:ascii="Sylfaen" w:hAnsi="Sylfaen"/>
          <w:b/>
          <w:u w:val="single"/>
        </w:rPr>
      </w:pPr>
      <w:r w:rsidRPr="008C46F5">
        <w:rPr>
          <w:rFonts w:ascii="Sylfaen" w:hAnsi="Sylfaen" w:cs="Sylfaen"/>
          <w:b/>
          <w:u w:val="single"/>
          <w:lang w:val="ka-GE"/>
        </w:rPr>
        <w:t>საკონტაქტო</w:t>
      </w:r>
      <w:r w:rsidRPr="008C46F5">
        <w:rPr>
          <w:rFonts w:ascii="Sylfaen" w:hAnsi="Sylfaen"/>
          <w:b/>
          <w:u w:val="single"/>
          <w:lang w:val="ka-GE"/>
        </w:rPr>
        <w:t xml:space="preserve"> </w:t>
      </w:r>
      <w:r w:rsidRPr="008C46F5">
        <w:rPr>
          <w:rFonts w:ascii="Sylfaen" w:hAnsi="Sylfaen" w:cs="Sylfaen"/>
          <w:b/>
          <w:u w:val="single"/>
          <w:lang w:val="ka-GE"/>
        </w:rPr>
        <w:t>ინფორმაცია</w:t>
      </w:r>
      <w:r w:rsidRPr="008C46F5">
        <w:rPr>
          <w:rFonts w:ascii="Sylfaen" w:hAnsi="Sylfaen"/>
          <w:b/>
          <w:u w:val="single"/>
        </w:rPr>
        <w:t>:</w:t>
      </w:r>
    </w:p>
    <w:p w:rsidR="004D3679" w:rsidRPr="008C46F5" w:rsidRDefault="00C41C03" w:rsidP="008C46F5">
      <w:pPr>
        <w:spacing w:after="0" w:line="240" w:lineRule="auto"/>
        <w:rPr>
          <w:rFonts w:ascii="Sylfaen" w:hAnsi="Sylfaen"/>
          <w:b/>
          <w:lang w:val="ka-GE"/>
        </w:rPr>
      </w:pPr>
      <w:r w:rsidRPr="008C46F5">
        <w:rPr>
          <w:rFonts w:ascii="Sylfaen" w:hAnsi="Sylfaen"/>
          <w:b/>
          <w:lang w:val="ka-GE"/>
        </w:rPr>
        <w:t>შესყიდვების წარმომადგენელი</w:t>
      </w:r>
    </w:p>
    <w:p w:rsidR="00F827AD" w:rsidRPr="008C46F5" w:rsidRDefault="00F827AD" w:rsidP="008C46F5">
      <w:pPr>
        <w:spacing w:after="0"/>
        <w:jc w:val="both"/>
        <w:rPr>
          <w:rFonts w:ascii="Sylfaen" w:hAnsi="Sylfaen"/>
          <w:lang w:val="ka-GE"/>
        </w:rPr>
      </w:pPr>
      <w:r w:rsidRPr="008C46F5">
        <w:rPr>
          <w:rFonts w:ascii="Sylfaen" w:hAnsi="Sylfaen"/>
          <w:lang w:val="ka-GE"/>
        </w:rPr>
        <w:t xml:space="preserve">საკონტაქტო პირი: </w:t>
      </w:r>
      <w:r w:rsidR="00FB14BF" w:rsidRPr="008C46F5">
        <w:rPr>
          <w:rFonts w:ascii="Sylfaen" w:hAnsi="Sylfaen"/>
          <w:lang w:val="ka-GE"/>
        </w:rPr>
        <w:t>მაგდა ლომთათიძე</w:t>
      </w:r>
    </w:p>
    <w:p w:rsidR="00F827AD" w:rsidRPr="008C46F5" w:rsidRDefault="0067333F" w:rsidP="008C46F5">
      <w:pPr>
        <w:spacing w:after="0"/>
        <w:jc w:val="both"/>
        <w:rPr>
          <w:rFonts w:ascii="Sylfaen" w:hAnsi="Sylfaen"/>
          <w:lang w:val="ka-GE"/>
        </w:rPr>
      </w:pPr>
      <w:r w:rsidRPr="008C46F5">
        <w:rPr>
          <w:rFonts w:ascii="Sylfaen" w:hAnsi="Sylfaen"/>
          <w:lang w:val="ka-GE"/>
        </w:rPr>
        <w:t xml:space="preserve">მის.: </w:t>
      </w:r>
      <w:proofErr w:type="spellStart"/>
      <w:proofErr w:type="gramStart"/>
      <w:r w:rsidRPr="008C46F5">
        <w:rPr>
          <w:rFonts w:ascii="Sylfaen" w:hAnsi="Sylfaen" w:cs="Sylfaen"/>
        </w:rPr>
        <w:t>საქართველო</w:t>
      </w:r>
      <w:proofErr w:type="spellEnd"/>
      <w:proofErr w:type="gramEnd"/>
      <w:r w:rsidRPr="008C46F5">
        <w:rPr>
          <w:rFonts w:ascii="Sylfaen" w:hAnsi="Sylfaen"/>
        </w:rPr>
        <w:t xml:space="preserve">, </w:t>
      </w:r>
      <w:proofErr w:type="spellStart"/>
      <w:r w:rsidRPr="008C46F5">
        <w:rPr>
          <w:rFonts w:ascii="Sylfaen" w:hAnsi="Sylfaen" w:cs="Sylfaen"/>
        </w:rPr>
        <w:t>თბილისი</w:t>
      </w:r>
      <w:proofErr w:type="spellEnd"/>
      <w:r w:rsidRPr="008C46F5">
        <w:rPr>
          <w:rFonts w:ascii="Sylfaen" w:hAnsi="Sylfaen"/>
        </w:rPr>
        <w:t xml:space="preserve">, </w:t>
      </w:r>
      <w:proofErr w:type="spellStart"/>
      <w:r w:rsidRPr="008C46F5">
        <w:rPr>
          <w:rFonts w:ascii="Sylfaen" w:hAnsi="Sylfaen" w:cs="Sylfaen"/>
        </w:rPr>
        <w:t>მთაწმინდის</w:t>
      </w:r>
      <w:proofErr w:type="spellEnd"/>
      <w:r w:rsidRPr="008C46F5">
        <w:rPr>
          <w:rFonts w:ascii="Sylfaen" w:hAnsi="Sylfaen"/>
        </w:rPr>
        <w:t xml:space="preserve"> </w:t>
      </w:r>
      <w:proofErr w:type="spellStart"/>
      <w:r w:rsidRPr="008C46F5">
        <w:rPr>
          <w:rFonts w:ascii="Sylfaen" w:hAnsi="Sylfaen" w:cs="Sylfaen"/>
        </w:rPr>
        <w:t>რაიონი</w:t>
      </w:r>
      <w:proofErr w:type="spellEnd"/>
      <w:r w:rsidRPr="008C46F5">
        <w:rPr>
          <w:rFonts w:ascii="Sylfaen" w:hAnsi="Sylfaen"/>
        </w:rPr>
        <w:t xml:space="preserve">, </w:t>
      </w:r>
      <w:proofErr w:type="spellStart"/>
      <w:r w:rsidRPr="008C46F5">
        <w:rPr>
          <w:rFonts w:ascii="Sylfaen" w:hAnsi="Sylfaen" w:cs="Sylfaen"/>
        </w:rPr>
        <w:t>მედეა</w:t>
      </w:r>
      <w:proofErr w:type="spellEnd"/>
      <w:r w:rsidRPr="008C46F5">
        <w:rPr>
          <w:rFonts w:ascii="Sylfaen" w:hAnsi="Sylfaen"/>
        </w:rPr>
        <w:t xml:space="preserve"> (</w:t>
      </w:r>
      <w:proofErr w:type="spellStart"/>
      <w:r w:rsidRPr="008C46F5">
        <w:rPr>
          <w:rFonts w:ascii="Sylfaen" w:hAnsi="Sylfaen" w:cs="Sylfaen"/>
        </w:rPr>
        <w:t>მზია</w:t>
      </w:r>
      <w:proofErr w:type="spellEnd"/>
      <w:r w:rsidRPr="008C46F5">
        <w:rPr>
          <w:rFonts w:ascii="Sylfaen" w:hAnsi="Sylfaen"/>
        </w:rPr>
        <w:t xml:space="preserve">) </w:t>
      </w:r>
      <w:proofErr w:type="spellStart"/>
      <w:r w:rsidRPr="008C46F5">
        <w:rPr>
          <w:rFonts w:ascii="Sylfaen" w:hAnsi="Sylfaen" w:cs="Sylfaen"/>
        </w:rPr>
        <w:t>ჯუღელის</w:t>
      </w:r>
      <w:proofErr w:type="spellEnd"/>
      <w:r w:rsidRPr="008C46F5">
        <w:rPr>
          <w:rFonts w:ascii="Sylfaen" w:hAnsi="Sylfaen"/>
        </w:rPr>
        <w:t xml:space="preserve"> </w:t>
      </w:r>
      <w:proofErr w:type="spellStart"/>
      <w:r w:rsidRPr="008C46F5">
        <w:rPr>
          <w:rFonts w:ascii="Sylfaen" w:hAnsi="Sylfaen" w:cs="Sylfaen"/>
        </w:rPr>
        <w:t>ქუჩა</w:t>
      </w:r>
      <w:proofErr w:type="spellEnd"/>
      <w:r w:rsidRPr="008C46F5">
        <w:rPr>
          <w:rFonts w:ascii="Sylfaen" w:hAnsi="Sylfaen"/>
        </w:rPr>
        <w:t xml:space="preserve">, </w:t>
      </w:r>
      <w:r w:rsidRPr="008C46F5">
        <w:rPr>
          <w:rFonts w:ascii="Sylfaen" w:hAnsi="Sylfaen" w:cs="Calibri"/>
        </w:rPr>
        <w:t>№</w:t>
      </w:r>
      <w:r w:rsidRPr="008C46F5">
        <w:rPr>
          <w:rFonts w:ascii="Sylfaen" w:hAnsi="Sylfaen"/>
        </w:rPr>
        <w:t>10</w:t>
      </w:r>
      <w:r w:rsidRPr="008C46F5">
        <w:rPr>
          <w:rFonts w:ascii="Sylfaen" w:hAnsi="Sylfaen" w:cs="Calibri"/>
        </w:rPr>
        <w:t> </w:t>
      </w:r>
    </w:p>
    <w:p w:rsidR="00F827AD" w:rsidRPr="008C46F5" w:rsidRDefault="00F827AD" w:rsidP="008C46F5">
      <w:pPr>
        <w:spacing w:after="0"/>
        <w:jc w:val="both"/>
        <w:rPr>
          <w:rFonts w:ascii="Sylfaen" w:hAnsi="Sylfaen"/>
        </w:rPr>
      </w:pPr>
      <w:r w:rsidRPr="008C46F5">
        <w:rPr>
          <w:rFonts w:ascii="Sylfaen" w:hAnsi="Sylfaen"/>
          <w:lang w:val="ka-GE"/>
        </w:rPr>
        <w:t>ელ. ფოსტა</w:t>
      </w:r>
      <w:r w:rsidR="00090A8D" w:rsidRPr="008C46F5">
        <w:rPr>
          <w:rFonts w:ascii="Sylfaen" w:hAnsi="Sylfaen"/>
          <w:lang w:val="ka-GE"/>
        </w:rPr>
        <w:t xml:space="preserve">: </w:t>
      </w:r>
      <w:hyperlink r:id="rId12" w:history="1">
        <w:r w:rsidR="00A44E2E" w:rsidRPr="008C46F5">
          <w:rPr>
            <w:rStyle w:val="Hyperlink"/>
            <w:rFonts w:ascii="Sylfaen" w:hAnsi="Sylfaen"/>
          </w:rPr>
          <w:t>mlomtatidze@gwp.ge</w:t>
        </w:r>
      </w:hyperlink>
      <w:r w:rsidR="00A44E2E" w:rsidRPr="008C46F5">
        <w:rPr>
          <w:rFonts w:ascii="Sylfaen" w:hAnsi="Sylfaen"/>
        </w:rPr>
        <w:t xml:space="preserve"> </w:t>
      </w:r>
    </w:p>
    <w:p w:rsidR="00F827AD" w:rsidRPr="008C46F5" w:rsidRDefault="00F827AD" w:rsidP="008C46F5">
      <w:pPr>
        <w:spacing w:after="0"/>
        <w:jc w:val="both"/>
        <w:rPr>
          <w:rFonts w:ascii="Sylfaen" w:hAnsi="Sylfaen" w:cs="Arial"/>
        </w:rPr>
      </w:pPr>
      <w:r w:rsidRPr="008C46F5">
        <w:rPr>
          <w:rFonts w:ascii="Sylfaen" w:hAnsi="Sylfaen"/>
          <w:lang w:val="ka-GE"/>
        </w:rPr>
        <w:t>ტელ.</w:t>
      </w:r>
      <w:r w:rsidRPr="008C46F5">
        <w:rPr>
          <w:rFonts w:ascii="Sylfaen" w:hAnsi="Sylfaen" w:cs="Arial"/>
          <w:lang w:val="ka-GE"/>
        </w:rPr>
        <w:t xml:space="preserve">: </w:t>
      </w:r>
      <w:r w:rsidR="000710CD" w:rsidRPr="008C46F5">
        <w:rPr>
          <w:rFonts w:ascii="Sylfaen" w:hAnsi="Sylfaen" w:cs="Arial"/>
          <w:lang w:val="ka-GE"/>
        </w:rPr>
        <w:t xml:space="preserve">+995 322 931111; </w:t>
      </w:r>
      <w:r w:rsidR="002E63F4" w:rsidRPr="008C46F5">
        <w:rPr>
          <w:rFonts w:ascii="Sylfaen" w:hAnsi="Sylfaen" w:cs="Arial"/>
        </w:rPr>
        <w:t>59</w:t>
      </w:r>
      <w:r w:rsidR="00A44E2E" w:rsidRPr="008C46F5">
        <w:rPr>
          <w:rFonts w:ascii="Sylfaen" w:hAnsi="Sylfaen" w:cs="Arial"/>
        </w:rPr>
        <w:t>5 22 66 94</w:t>
      </w:r>
    </w:p>
    <w:p w:rsidR="00F827AD" w:rsidRPr="008C46F5" w:rsidRDefault="00F827AD" w:rsidP="008C46F5">
      <w:pPr>
        <w:spacing w:after="0"/>
        <w:jc w:val="both"/>
        <w:rPr>
          <w:rFonts w:ascii="Sylfaen" w:hAnsi="Sylfaen" w:cs="Sylfaen"/>
          <w:lang w:val="ka-GE"/>
        </w:rPr>
      </w:pPr>
    </w:p>
    <w:p w:rsidR="005E130F" w:rsidRPr="008C46F5" w:rsidRDefault="005E130F" w:rsidP="008C46F5">
      <w:pPr>
        <w:spacing w:after="0"/>
        <w:jc w:val="both"/>
        <w:rPr>
          <w:rFonts w:ascii="Sylfaen" w:hAnsi="Sylfaen"/>
          <w:lang w:val="ka-GE"/>
        </w:rPr>
      </w:pPr>
      <w:r w:rsidRPr="008C46F5">
        <w:rPr>
          <w:rFonts w:ascii="Sylfaen" w:hAnsi="Sylfaen" w:cs="Sylfaen"/>
          <w:lang w:val="ka-GE"/>
        </w:rPr>
        <w:t>საკონტაქტო</w:t>
      </w:r>
      <w:r w:rsidRPr="008C46F5">
        <w:rPr>
          <w:rFonts w:ascii="Sylfaen" w:hAnsi="Sylfaen"/>
          <w:lang w:val="ka-GE"/>
        </w:rPr>
        <w:t xml:space="preserve"> </w:t>
      </w:r>
      <w:r w:rsidRPr="008C46F5">
        <w:rPr>
          <w:rFonts w:ascii="Sylfaen" w:hAnsi="Sylfaen" w:cs="Sylfaen"/>
          <w:lang w:val="ka-GE"/>
        </w:rPr>
        <w:t>პირი</w:t>
      </w:r>
      <w:r w:rsidRPr="008C46F5">
        <w:rPr>
          <w:rFonts w:ascii="Sylfaen" w:hAnsi="Sylfaen"/>
          <w:lang w:val="ka-GE"/>
        </w:rPr>
        <w:t xml:space="preserve">: </w:t>
      </w:r>
      <w:r w:rsidR="005A0BDF" w:rsidRPr="008C46F5">
        <w:rPr>
          <w:rFonts w:ascii="Sylfaen" w:hAnsi="Sylfaen" w:cs="Sylfaen"/>
          <w:lang w:val="ka-GE"/>
        </w:rPr>
        <w:t>ირაკლი ხვადაგაძე</w:t>
      </w:r>
    </w:p>
    <w:p w:rsidR="005E130F" w:rsidRPr="008C46F5" w:rsidRDefault="005E130F" w:rsidP="008C46F5">
      <w:pPr>
        <w:spacing w:after="0"/>
        <w:jc w:val="both"/>
        <w:rPr>
          <w:rFonts w:ascii="Sylfaen" w:hAnsi="Sylfaen"/>
          <w:lang w:val="ka-GE"/>
        </w:rPr>
      </w:pPr>
      <w:r w:rsidRPr="008C46F5">
        <w:rPr>
          <w:rFonts w:ascii="Sylfaen" w:hAnsi="Sylfaen" w:cs="Sylfaen"/>
          <w:lang w:val="ka-GE"/>
        </w:rPr>
        <w:t>მის</w:t>
      </w:r>
      <w:r w:rsidRPr="008C46F5">
        <w:rPr>
          <w:rFonts w:ascii="Sylfaen" w:hAnsi="Sylfaen"/>
          <w:lang w:val="ka-GE"/>
        </w:rPr>
        <w:t xml:space="preserve">.: </w:t>
      </w:r>
      <w:proofErr w:type="spellStart"/>
      <w:proofErr w:type="gramStart"/>
      <w:r w:rsidR="0067333F" w:rsidRPr="008C46F5">
        <w:rPr>
          <w:rFonts w:ascii="Sylfaen" w:hAnsi="Sylfaen" w:cs="Sylfaen"/>
        </w:rPr>
        <w:t>საქართველო</w:t>
      </w:r>
      <w:proofErr w:type="spellEnd"/>
      <w:proofErr w:type="gramEnd"/>
      <w:r w:rsidR="0067333F" w:rsidRPr="008C46F5">
        <w:rPr>
          <w:rFonts w:ascii="Sylfaen" w:hAnsi="Sylfaen"/>
        </w:rPr>
        <w:t xml:space="preserve">, </w:t>
      </w:r>
      <w:proofErr w:type="spellStart"/>
      <w:r w:rsidR="0067333F" w:rsidRPr="008C46F5">
        <w:rPr>
          <w:rFonts w:ascii="Sylfaen" w:hAnsi="Sylfaen" w:cs="Sylfaen"/>
        </w:rPr>
        <w:t>თბილისი</w:t>
      </w:r>
      <w:proofErr w:type="spellEnd"/>
      <w:r w:rsidR="0067333F" w:rsidRPr="008C46F5">
        <w:rPr>
          <w:rFonts w:ascii="Sylfaen" w:hAnsi="Sylfaen"/>
        </w:rPr>
        <w:t xml:space="preserve">, </w:t>
      </w:r>
      <w:proofErr w:type="spellStart"/>
      <w:r w:rsidR="0067333F" w:rsidRPr="008C46F5">
        <w:rPr>
          <w:rFonts w:ascii="Sylfaen" w:hAnsi="Sylfaen" w:cs="Sylfaen"/>
        </w:rPr>
        <w:t>მთაწმინდის</w:t>
      </w:r>
      <w:proofErr w:type="spellEnd"/>
      <w:r w:rsidR="0067333F" w:rsidRPr="008C46F5">
        <w:rPr>
          <w:rFonts w:ascii="Sylfaen" w:hAnsi="Sylfaen"/>
        </w:rPr>
        <w:t xml:space="preserve"> </w:t>
      </w:r>
      <w:proofErr w:type="spellStart"/>
      <w:r w:rsidR="0067333F" w:rsidRPr="008C46F5">
        <w:rPr>
          <w:rFonts w:ascii="Sylfaen" w:hAnsi="Sylfaen" w:cs="Sylfaen"/>
        </w:rPr>
        <w:t>რაიონი</w:t>
      </w:r>
      <w:proofErr w:type="spellEnd"/>
      <w:r w:rsidR="0067333F" w:rsidRPr="008C46F5">
        <w:rPr>
          <w:rFonts w:ascii="Sylfaen" w:hAnsi="Sylfaen"/>
        </w:rPr>
        <w:t xml:space="preserve">, </w:t>
      </w:r>
      <w:proofErr w:type="spellStart"/>
      <w:r w:rsidR="0067333F" w:rsidRPr="008C46F5">
        <w:rPr>
          <w:rFonts w:ascii="Sylfaen" w:hAnsi="Sylfaen" w:cs="Sylfaen"/>
        </w:rPr>
        <w:t>მედეა</w:t>
      </w:r>
      <w:proofErr w:type="spellEnd"/>
      <w:r w:rsidR="0067333F" w:rsidRPr="008C46F5">
        <w:rPr>
          <w:rFonts w:ascii="Sylfaen" w:hAnsi="Sylfaen"/>
        </w:rPr>
        <w:t xml:space="preserve"> (</w:t>
      </w:r>
      <w:proofErr w:type="spellStart"/>
      <w:r w:rsidR="0067333F" w:rsidRPr="008C46F5">
        <w:rPr>
          <w:rFonts w:ascii="Sylfaen" w:hAnsi="Sylfaen" w:cs="Sylfaen"/>
        </w:rPr>
        <w:t>მზია</w:t>
      </w:r>
      <w:proofErr w:type="spellEnd"/>
      <w:r w:rsidR="0067333F" w:rsidRPr="008C46F5">
        <w:rPr>
          <w:rFonts w:ascii="Sylfaen" w:hAnsi="Sylfaen"/>
        </w:rPr>
        <w:t xml:space="preserve">) </w:t>
      </w:r>
      <w:proofErr w:type="spellStart"/>
      <w:r w:rsidR="0067333F" w:rsidRPr="008C46F5">
        <w:rPr>
          <w:rFonts w:ascii="Sylfaen" w:hAnsi="Sylfaen" w:cs="Sylfaen"/>
        </w:rPr>
        <w:t>ჯუღელის</w:t>
      </w:r>
      <w:proofErr w:type="spellEnd"/>
      <w:r w:rsidR="0067333F" w:rsidRPr="008C46F5">
        <w:rPr>
          <w:rFonts w:ascii="Sylfaen" w:hAnsi="Sylfaen"/>
        </w:rPr>
        <w:t xml:space="preserve"> </w:t>
      </w:r>
      <w:proofErr w:type="spellStart"/>
      <w:r w:rsidR="0067333F" w:rsidRPr="008C46F5">
        <w:rPr>
          <w:rFonts w:ascii="Sylfaen" w:hAnsi="Sylfaen" w:cs="Sylfaen"/>
        </w:rPr>
        <w:t>ქუჩა</w:t>
      </w:r>
      <w:proofErr w:type="spellEnd"/>
      <w:r w:rsidR="0067333F" w:rsidRPr="008C46F5">
        <w:rPr>
          <w:rFonts w:ascii="Sylfaen" w:hAnsi="Sylfaen"/>
        </w:rPr>
        <w:t xml:space="preserve">, </w:t>
      </w:r>
      <w:r w:rsidR="0067333F" w:rsidRPr="008C46F5">
        <w:rPr>
          <w:rFonts w:ascii="Sylfaen" w:hAnsi="Sylfaen" w:cs="Calibri"/>
        </w:rPr>
        <w:t>№</w:t>
      </w:r>
      <w:r w:rsidR="0067333F" w:rsidRPr="008C46F5">
        <w:rPr>
          <w:rFonts w:ascii="Sylfaen" w:hAnsi="Sylfaen"/>
        </w:rPr>
        <w:t>10</w:t>
      </w:r>
      <w:r w:rsidR="0067333F" w:rsidRPr="008C46F5">
        <w:rPr>
          <w:rFonts w:ascii="Sylfaen" w:hAnsi="Sylfaen" w:cs="Calibri"/>
        </w:rPr>
        <w:t> </w:t>
      </w:r>
    </w:p>
    <w:p w:rsidR="005E130F" w:rsidRPr="008C46F5" w:rsidRDefault="005E130F" w:rsidP="008C46F5">
      <w:pPr>
        <w:spacing w:after="0"/>
        <w:jc w:val="both"/>
        <w:rPr>
          <w:rFonts w:ascii="Sylfaen" w:hAnsi="Sylfaen" w:cs="Arial"/>
        </w:rPr>
      </w:pPr>
      <w:r w:rsidRPr="008C46F5">
        <w:rPr>
          <w:rFonts w:ascii="Sylfaen" w:hAnsi="Sylfaen" w:cs="Sylfaen"/>
          <w:lang w:val="ka-GE"/>
        </w:rPr>
        <w:t>ელ</w:t>
      </w:r>
      <w:r w:rsidRPr="008C46F5">
        <w:rPr>
          <w:rFonts w:ascii="Sylfaen" w:hAnsi="Sylfaen"/>
          <w:lang w:val="ka-GE"/>
        </w:rPr>
        <w:t xml:space="preserve">. </w:t>
      </w:r>
      <w:r w:rsidRPr="008C46F5">
        <w:rPr>
          <w:rFonts w:ascii="Sylfaen" w:hAnsi="Sylfaen" w:cs="Sylfaen"/>
          <w:lang w:val="ka-GE"/>
        </w:rPr>
        <w:t>ფოსტა</w:t>
      </w:r>
      <w:r w:rsidRPr="008C46F5">
        <w:rPr>
          <w:rFonts w:ascii="Sylfaen" w:hAnsi="Sylfaen"/>
          <w:lang w:val="ka-GE"/>
        </w:rPr>
        <w:t xml:space="preserve">: </w:t>
      </w:r>
      <w:r w:rsidR="005A0BDF" w:rsidRPr="008C46F5">
        <w:rPr>
          <w:rFonts w:ascii="Sylfaen" w:hAnsi="Sylfaen"/>
        </w:rPr>
        <w:t>ikhvadagadze@gwp.ge</w:t>
      </w:r>
    </w:p>
    <w:p w:rsidR="005E130F" w:rsidRPr="008C46F5" w:rsidRDefault="005E130F" w:rsidP="008C46F5">
      <w:pPr>
        <w:spacing w:after="0"/>
        <w:jc w:val="both"/>
        <w:rPr>
          <w:rFonts w:ascii="Sylfaen" w:hAnsi="Sylfaen" w:cs="Arial"/>
          <w:lang w:val="ka-GE"/>
        </w:rPr>
      </w:pPr>
      <w:r w:rsidRPr="008C46F5">
        <w:rPr>
          <w:rFonts w:ascii="Sylfaen" w:hAnsi="Sylfaen" w:cs="Sylfaen"/>
          <w:lang w:val="ka-GE"/>
        </w:rPr>
        <w:t>ტელ</w:t>
      </w:r>
      <w:r w:rsidRPr="008C46F5">
        <w:rPr>
          <w:rFonts w:ascii="Sylfaen" w:hAnsi="Sylfaen"/>
          <w:lang w:val="ka-GE"/>
        </w:rPr>
        <w:t>.</w:t>
      </w:r>
      <w:r w:rsidRPr="008C46F5">
        <w:rPr>
          <w:rFonts w:ascii="Sylfaen" w:hAnsi="Sylfaen" w:cs="Arial"/>
          <w:lang w:val="ka-GE"/>
        </w:rPr>
        <w:t>: +995 322 931111</w:t>
      </w:r>
      <w:r w:rsidR="00090A8D" w:rsidRPr="008C46F5">
        <w:rPr>
          <w:rFonts w:ascii="Sylfaen" w:hAnsi="Sylfaen" w:cs="Arial"/>
          <w:lang w:val="ka-GE"/>
        </w:rPr>
        <w:t xml:space="preserve"> (1141</w:t>
      </w:r>
      <w:r w:rsidR="00D2709F" w:rsidRPr="008C46F5">
        <w:rPr>
          <w:rFonts w:ascii="Sylfaen" w:hAnsi="Sylfaen" w:cs="Arial"/>
          <w:lang w:val="ka-GE"/>
        </w:rPr>
        <w:t>)</w:t>
      </w:r>
      <w:r w:rsidRPr="008C46F5">
        <w:rPr>
          <w:rFonts w:ascii="Sylfaen" w:hAnsi="Sylfaen" w:cs="Arial"/>
          <w:lang w:val="ka-GE"/>
        </w:rPr>
        <w:t xml:space="preserve">; </w:t>
      </w:r>
      <w:r w:rsidR="005A0BDF" w:rsidRPr="008C46F5">
        <w:rPr>
          <w:rFonts w:ascii="Sylfaen" w:hAnsi="Sylfaen" w:cs="Arial"/>
          <w:lang w:val="ka-GE"/>
        </w:rPr>
        <w:t xml:space="preserve"> 599 50 50 67</w:t>
      </w:r>
    </w:p>
    <w:p w:rsidR="00F827AD" w:rsidRPr="008C46F5" w:rsidRDefault="00F827AD" w:rsidP="008C46F5">
      <w:pPr>
        <w:spacing w:after="0"/>
        <w:jc w:val="both"/>
        <w:rPr>
          <w:rFonts w:ascii="Sylfaen" w:hAnsi="Sylfaen" w:cs="Arial"/>
          <w:lang w:val="ka-GE"/>
        </w:rPr>
      </w:pPr>
    </w:p>
    <w:p w:rsidR="00237416" w:rsidRPr="008C46F5" w:rsidRDefault="00237416" w:rsidP="008C46F5">
      <w:pPr>
        <w:spacing w:after="0" w:line="360" w:lineRule="auto"/>
        <w:jc w:val="both"/>
        <w:rPr>
          <w:rFonts w:ascii="Sylfaen" w:hAnsi="Sylfaen"/>
        </w:rPr>
      </w:pPr>
      <w:bookmarkStart w:id="1" w:name="_Toc454818556"/>
      <w:bookmarkEnd w:id="1"/>
    </w:p>
    <w:sectPr w:rsidR="00237416" w:rsidRPr="008C46F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6131" w:rsidRDefault="004B6131" w:rsidP="007902EA">
      <w:pPr>
        <w:spacing w:after="0" w:line="240" w:lineRule="auto"/>
      </w:pPr>
      <w:r>
        <w:separator/>
      </w:r>
    </w:p>
  </w:endnote>
  <w:endnote w:type="continuationSeparator" w:id="0">
    <w:p w:rsidR="004B6131" w:rsidRDefault="004B613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0000000000000000000"/>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1A091A">
          <w:rPr>
            <w:noProof/>
          </w:rPr>
          <w:t>2</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6131" w:rsidRDefault="004B6131" w:rsidP="007902EA">
      <w:pPr>
        <w:spacing w:after="0" w:line="240" w:lineRule="auto"/>
      </w:pPr>
      <w:r>
        <w:separator/>
      </w:r>
    </w:p>
  </w:footnote>
  <w:footnote w:type="continuationSeparator" w:id="0">
    <w:p w:rsidR="004B6131" w:rsidRDefault="004B613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091A"/>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1E3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2E8"/>
    <w:rsid w:val="003B14A7"/>
    <w:rsid w:val="003B460D"/>
    <w:rsid w:val="003B5A5E"/>
    <w:rsid w:val="003C23D2"/>
    <w:rsid w:val="003C568B"/>
    <w:rsid w:val="003C6631"/>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6131"/>
    <w:rsid w:val="004B771B"/>
    <w:rsid w:val="004C1E0D"/>
    <w:rsid w:val="004C5DF6"/>
    <w:rsid w:val="004D0743"/>
    <w:rsid w:val="004D3679"/>
    <w:rsid w:val="004D3D1C"/>
    <w:rsid w:val="004D747F"/>
    <w:rsid w:val="004D7698"/>
    <w:rsid w:val="004E70FC"/>
    <w:rsid w:val="00502883"/>
    <w:rsid w:val="005111AB"/>
    <w:rsid w:val="0052656B"/>
    <w:rsid w:val="00532116"/>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1733"/>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F84"/>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C46F5"/>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09D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67BF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77530"/>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0D"/>
    <w:rsid w:val="00FA55F2"/>
    <w:rsid w:val="00FB14BF"/>
    <w:rsid w:val="00FB16F9"/>
    <w:rsid w:val="00FB230D"/>
    <w:rsid w:val="00FB4070"/>
    <w:rsid w:val="00FB4DFC"/>
    <w:rsid w:val="00FC0E26"/>
    <w:rsid w:val="00FC220C"/>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E063B9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2DD45D-08DE-473A-A889-A394E5C7A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1</Pages>
  <Words>1051</Words>
  <Characters>5993</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68</cp:revision>
  <cp:lastPrinted>2015-07-27T06:36:00Z</cp:lastPrinted>
  <dcterms:created xsi:type="dcterms:W3CDTF">2021-10-22T05:18:00Z</dcterms:created>
  <dcterms:modified xsi:type="dcterms:W3CDTF">2023-06-19T13:01:00Z</dcterms:modified>
</cp:coreProperties>
</file>