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377A49" w:rsidR="009815C7" w:rsidRPr="007B0071" w:rsidRDefault="008001C3" w:rsidP="00373F3E">
      <w:pPr>
        <w:spacing w:after="0" w:line="240" w:lineRule="auto"/>
        <w:jc w:val="center"/>
        <w:rPr>
          <w:rFonts w:ascii="Sylfaen" w:hAnsi="Sylfaen" w:cs="Sylfaen"/>
          <w:b/>
          <w:lang w:val="ka-GE"/>
        </w:rPr>
      </w:pPr>
      <w:r>
        <w:rPr>
          <w:rFonts w:ascii="Sylfaen" w:hAnsi="Sylfaen" w:cs="Sylfaen"/>
          <w:b/>
          <w:lang w:val="ka-GE"/>
        </w:rPr>
        <w:t xml:space="preserve">ფირდოუსის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56B9BEC8" w:rsidR="009261B9" w:rsidRDefault="009261B9" w:rsidP="004A66FB">
      <w:pPr>
        <w:spacing w:after="0" w:line="360" w:lineRule="auto"/>
        <w:rPr>
          <w:rFonts w:asciiTheme="minorHAnsi" w:hAnsiTheme="minorHAnsi"/>
          <w:b/>
          <w:lang w:val="ka-GE"/>
        </w:rPr>
      </w:pPr>
    </w:p>
    <w:p w14:paraId="2ED8F1AC" w14:textId="77777777" w:rsidR="00A57CA0" w:rsidRPr="00A57CA0" w:rsidRDefault="00A57CA0" w:rsidP="004A66FB">
      <w:pPr>
        <w:spacing w:after="0" w:line="360" w:lineRule="auto"/>
        <w:rPr>
          <w:rFonts w:asciiTheme="minorHAnsi" w:hAnsiTheme="minorHAnsi"/>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5D81B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01C3">
        <w:rPr>
          <w:rFonts w:ascii="Sylfaen" w:hAnsi="Sylfaen" w:cs="Sylfaen"/>
          <w:lang w:val="ka-GE"/>
        </w:rPr>
        <w:t>ფირდოუსის ქუჩი</w:t>
      </w:r>
      <w:r w:rsidR="00475830" w:rsidRPr="00475830">
        <w:rPr>
          <w:rFonts w:ascii="Sylfaen" w:hAnsi="Sylfaen" w:cs="Sylfaen"/>
          <w:lang w:val="ka-GE"/>
        </w:rPr>
        <w:t xml:space="preserve">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1A37125" w:rsidR="00DB5C8D" w:rsidRPr="006005A1" w:rsidRDefault="008001C3" w:rsidP="00696A50">
      <w:pPr>
        <w:spacing w:after="0" w:line="240" w:lineRule="auto"/>
        <w:jc w:val="both"/>
        <w:rPr>
          <w:rFonts w:ascii="Sylfaen" w:hAnsi="Sylfaen" w:cs="Sylfaen"/>
          <w:lang w:val="ka-GE"/>
        </w:rPr>
      </w:pPr>
      <w:r>
        <w:rPr>
          <w:rFonts w:ascii="Sylfaen" w:hAnsi="Sylfaen" w:cs="Sylfaen"/>
          <w:lang w:val="ka-GE"/>
        </w:rPr>
        <w:t xml:space="preserve">ფირდოუსის ქუჩის </w:t>
      </w:r>
      <w:r w:rsidR="00475830" w:rsidRPr="00475830">
        <w:rPr>
          <w:rFonts w:ascii="Sylfaen" w:hAnsi="Sylfaen" w:cs="Sylfaen"/>
          <w:lang w:val="ka-GE"/>
        </w:rPr>
        <w:t xml:space="preserve">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2E3636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9038A">
        <w:rPr>
          <w:rFonts w:ascii="Sylfaen" w:hAnsi="Sylfaen" w:cs="Sylfaen"/>
          <w:b/>
          <w:sz w:val="20"/>
          <w:szCs w:val="20"/>
          <w:lang w:val="ka-GE"/>
        </w:rPr>
        <w:t>4</w:t>
      </w:r>
      <w:r w:rsidR="00A57CA0">
        <w:rPr>
          <w:rFonts w:ascii="Sylfaen" w:hAnsi="Sylfaen" w:cs="Sylfaen"/>
          <w:b/>
          <w:sz w:val="20"/>
          <w:szCs w:val="20"/>
        </w:rPr>
        <w:t xml:space="preserve"> </w:t>
      </w:r>
      <w:r w:rsidR="0009038A">
        <w:rPr>
          <w:rFonts w:ascii="Sylfaen" w:hAnsi="Sylfaen" w:cs="Sylfaen"/>
          <w:b/>
          <w:sz w:val="20"/>
          <w:szCs w:val="20"/>
          <w:lang w:val="ka-GE"/>
        </w:rPr>
        <w:t>ივლ</w:t>
      </w:r>
      <w:bookmarkStart w:id="1" w:name="_GoBack"/>
      <w:bookmarkEnd w:id="1"/>
      <w:r w:rsidR="00A57CA0">
        <w:rPr>
          <w:rFonts w:ascii="Sylfaen" w:hAnsi="Sylfaen" w:cs="Sylfaen"/>
          <w:b/>
          <w:sz w:val="20"/>
          <w:szCs w:val="20"/>
          <w:lang w:val="ka-GE"/>
        </w:rPr>
        <w:t>ისი,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A21F3" w14:textId="77777777" w:rsidR="00B7239C" w:rsidRDefault="00B7239C" w:rsidP="007902EA">
      <w:pPr>
        <w:spacing w:after="0" w:line="240" w:lineRule="auto"/>
      </w:pPr>
      <w:r>
        <w:separator/>
      </w:r>
    </w:p>
  </w:endnote>
  <w:endnote w:type="continuationSeparator" w:id="0">
    <w:p w14:paraId="0118C780" w14:textId="77777777" w:rsidR="00B7239C" w:rsidRDefault="00B7239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A44110" w:rsidR="004A3BD8" w:rsidRDefault="004A3BD8">
        <w:pPr>
          <w:pStyle w:val="Footer"/>
          <w:jc w:val="right"/>
        </w:pPr>
        <w:r>
          <w:fldChar w:fldCharType="begin"/>
        </w:r>
        <w:r>
          <w:instrText xml:space="preserve"> PAGE   \* MERGEFORMAT </w:instrText>
        </w:r>
        <w:r>
          <w:fldChar w:fldCharType="separate"/>
        </w:r>
        <w:r w:rsidR="0009038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566B1" w14:textId="77777777" w:rsidR="00B7239C" w:rsidRDefault="00B7239C" w:rsidP="007902EA">
      <w:pPr>
        <w:spacing w:after="0" w:line="240" w:lineRule="auto"/>
      </w:pPr>
      <w:r>
        <w:separator/>
      </w:r>
    </w:p>
  </w:footnote>
  <w:footnote w:type="continuationSeparator" w:id="0">
    <w:p w14:paraId="7CBEAE5B" w14:textId="77777777" w:rsidR="00B7239C" w:rsidRDefault="00B7239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038A"/>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2C03"/>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198"/>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656"/>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57CA0"/>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239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49E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13FF"/>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23A14-EC1A-489E-9C63-44B7E4491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6</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302</cp:revision>
  <cp:lastPrinted>2015-07-27T06:36:00Z</cp:lastPrinted>
  <dcterms:created xsi:type="dcterms:W3CDTF">2017-02-28T15:04:00Z</dcterms:created>
  <dcterms:modified xsi:type="dcterms:W3CDTF">2023-06-26T17:22:00Z</dcterms:modified>
</cp:coreProperties>
</file>