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7E7DB874"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 xml:space="preserve">ი, </w:t>
      </w:r>
      <w:r w:rsidR="0095568F" w:rsidRPr="0095568F">
        <w:rPr>
          <w:rFonts w:ascii="Sylfaen" w:hAnsi="Sylfaen" w:cs="Sylfaen"/>
          <w:b/>
          <w:lang w:val="ka-GE"/>
        </w:rPr>
        <w:t xml:space="preserve">ნინო </w:t>
      </w:r>
      <w:r w:rsidR="0095568F">
        <w:rPr>
          <w:rFonts w:ascii="Sylfaen" w:eastAsia="Sylfaen" w:hAnsi="Sylfaen" w:cs="Sylfaen"/>
          <w:b/>
          <w:lang w:val="ka-GE"/>
        </w:rPr>
        <w:t>ჟ</w:t>
      </w:r>
      <w:r w:rsidR="0095568F">
        <w:rPr>
          <w:rFonts w:ascii="Sylfaen" w:hAnsi="Sylfaen" w:cs="Sylfaen"/>
          <w:b/>
          <w:lang w:val="ka-GE"/>
        </w:rPr>
        <w:t>ვანიას N</w:t>
      </w:r>
      <w:r w:rsidR="0095568F" w:rsidRPr="0095568F">
        <w:rPr>
          <w:rFonts w:ascii="Sylfaen" w:hAnsi="Sylfaen" w:cs="Sylfaen"/>
          <w:b/>
          <w:lang w:val="ka-GE"/>
        </w:rPr>
        <w:t>4-</w:t>
      </w:r>
      <w:r w:rsidR="00D67312">
        <w:rPr>
          <w:rFonts w:ascii="Sylfaen" w:hAnsi="Sylfaen" w:cs="Sylfaen"/>
          <w:b/>
          <w:lang w:val="ka-GE"/>
        </w:rPr>
        <w:t>ის მიმდებარედ</w:t>
      </w:r>
      <w:r w:rsidR="0095568F" w:rsidRPr="0095568F">
        <w:rPr>
          <w:rFonts w:ascii="Sylfaen" w:hAnsi="Sylfaen" w:cs="Sylfaen"/>
          <w:b/>
          <w:lang w:val="ka-GE"/>
        </w:rPr>
        <w:t xml:space="preserve"> წყალსადენის ქსელის გადატანა</w:t>
      </w:r>
      <w:r w:rsidR="0095568F">
        <w:rPr>
          <w:rFonts w:ascii="Sylfaen" w:eastAsia="Sylfaen" w:hAnsi="Sylfaen" w:cs="Sylfaen"/>
          <w:b/>
          <w:lang w:val="ka-GE"/>
        </w:rPr>
        <w:t>/</w:t>
      </w:r>
      <w:r w:rsidR="0095568F" w:rsidRPr="0095568F">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BC7B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მ</w:t>
      </w:r>
      <w:r w:rsidR="0095568F" w:rsidRPr="0095568F">
        <w:rPr>
          <w:rFonts w:ascii="Sylfaen" w:hAnsi="Sylfaen" w:cs="Sylfaen"/>
          <w:lang w:val="ka-GE"/>
        </w:rPr>
        <w:t>მთაწმინდა-კრწანისის რაიონში, ნინო ჟვანიას N4</w:t>
      </w:r>
      <w:r w:rsidR="00D67312">
        <w:rPr>
          <w:rFonts w:ascii="Sylfaen" w:hAnsi="Sylfaen" w:cs="Sylfaen"/>
          <w:lang w:val="ka-GE"/>
        </w:rPr>
        <w:t>-ის მიმდებარედ</w:t>
      </w:r>
      <w:r w:rsidR="0095568F" w:rsidRPr="0095568F">
        <w:rPr>
          <w:rFonts w:ascii="Sylfaen" w:hAnsi="Sylfaen" w:cs="Sylfaen"/>
          <w:lang w:val="ka-GE"/>
        </w:rPr>
        <w:t xml:space="preserve"> წყალსადენის ქსელის გადატანა/რეაბილიტაციის </w:t>
      </w:r>
      <w:r w:rsidR="00771AD9" w:rsidRPr="00771AD9">
        <w:rPr>
          <w:rFonts w:ascii="Sylfaen" w:hAnsi="Sylfaen" w:cs="Sylfaen"/>
          <w:lang w:val="ka-GE"/>
        </w:rPr>
        <w:t xml:space="preserve">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EC65D6" w:rsidR="00DB5C8D" w:rsidRPr="006005A1" w:rsidRDefault="0095568F" w:rsidP="00230B4D">
      <w:pPr>
        <w:spacing w:after="0" w:line="240" w:lineRule="auto"/>
        <w:jc w:val="both"/>
        <w:rPr>
          <w:rFonts w:ascii="Sylfaen" w:hAnsi="Sylfaen" w:cs="Sylfaen"/>
          <w:lang w:val="ka-GE"/>
        </w:rPr>
      </w:pPr>
      <w:r w:rsidRPr="0095568F">
        <w:rPr>
          <w:rFonts w:ascii="Sylfaen" w:hAnsi="Sylfaen" w:cs="Sylfaen"/>
          <w:lang w:val="ka-GE"/>
        </w:rPr>
        <w:t>მთაწმინდა-კრწანისი</w:t>
      </w:r>
      <w:r w:rsidR="00D67312">
        <w:rPr>
          <w:rFonts w:ascii="Sylfaen" w:hAnsi="Sylfaen" w:cs="Sylfaen"/>
          <w:lang w:val="ka-GE"/>
        </w:rPr>
        <w:t>ს რაიონში, ნინო ჟვანიას N4-ის მიმდებარედ</w:t>
      </w:r>
      <w:r w:rsidRPr="0095568F">
        <w:rPr>
          <w:rFonts w:ascii="Sylfaen" w:hAnsi="Sylfaen" w:cs="Sylfaen"/>
          <w:lang w:val="ka-GE"/>
        </w:rPr>
        <w:t xml:space="preserve"> წყალსადენის ქსელის გადატანა/რეაბილიტაციის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9F5CE6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B3DC7">
        <w:rPr>
          <w:rFonts w:ascii="Sylfaen" w:hAnsi="Sylfaen" w:cs="Sylfaen"/>
          <w:b/>
          <w:sz w:val="20"/>
          <w:szCs w:val="20"/>
          <w:lang w:val="ka-GE"/>
        </w:rPr>
        <w:t>4</w:t>
      </w:r>
      <w:r w:rsidR="00B71056">
        <w:rPr>
          <w:rFonts w:ascii="Sylfaen" w:hAnsi="Sylfaen" w:cs="Sylfaen"/>
          <w:b/>
          <w:sz w:val="20"/>
          <w:szCs w:val="20"/>
        </w:rPr>
        <w:t xml:space="preserve"> </w:t>
      </w:r>
      <w:r w:rsidR="005B3DC7">
        <w:rPr>
          <w:rFonts w:ascii="Sylfaen" w:hAnsi="Sylfaen" w:cs="Sylfaen"/>
          <w:b/>
          <w:sz w:val="20"/>
          <w:szCs w:val="20"/>
          <w:lang w:val="ka-GE"/>
        </w:rPr>
        <w:t>ივლ</w:t>
      </w:r>
      <w:bookmarkStart w:id="1" w:name="_GoBack"/>
      <w:bookmarkEnd w:id="1"/>
      <w:r w:rsidR="00B71056">
        <w:rPr>
          <w:rFonts w:ascii="Sylfaen" w:hAnsi="Sylfaen" w:cs="Sylfaen"/>
          <w:b/>
          <w:sz w:val="20"/>
          <w:szCs w:val="20"/>
          <w:lang w:val="ka-GE"/>
        </w:rPr>
        <w:t>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54B11" w14:textId="77777777" w:rsidR="00590999" w:rsidRDefault="00590999" w:rsidP="007902EA">
      <w:pPr>
        <w:spacing w:after="0" w:line="240" w:lineRule="auto"/>
      </w:pPr>
      <w:r>
        <w:separator/>
      </w:r>
    </w:p>
  </w:endnote>
  <w:endnote w:type="continuationSeparator" w:id="0">
    <w:p w14:paraId="2B8A963C" w14:textId="77777777" w:rsidR="00590999" w:rsidRDefault="0059099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E9AA94" w:rsidR="004A3BD8" w:rsidRDefault="004A3BD8">
        <w:pPr>
          <w:pStyle w:val="Footer"/>
          <w:jc w:val="right"/>
        </w:pPr>
        <w:r>
          <w:fldChar w:fldCharType="begin"/>
        </w:r>
        <w:r>
          <w:instrText xml:space="preserve"> PAGE   \* MERGEFORMAT </w:instrText>
        </w:r>
        <w:r>
          <w:fldChar w:fldCharType="separate"/>
        </w:r>
        <w:r w:rsidR="005B3DC7">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242EC" w14:textId="77777777" w:rsidR="00590999" w:rsidRDefault="00590999" w:rsidP="007902EA">
      <w:pPr>
        <w:spacing w:after="0" w:line="240" w:lineRule="auto"/>
      </w:pPr>
      <w:r>
        <w:separator/>
      </w:r>
    </w:p>
  </w:footnote>
  <w:footnote w:type="continuationSeparator" w:id="0">
    <w:p w14:paraId="1180A013" w14:textId="77777777" w:rsidR="00590999" w:rsidRDefault="0059099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0728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42C"/>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0999"/>
    <w:rsid w:val="00591AFD"/>
    <w:rsid w:val="00595E4B"/>
    <w:rsid w:val="005A0827"/>
    <w:rsid w:val="005A798F"/>
    <w:rsid w:val="005B3DC7"/>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848E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056"/>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086"/>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0A0"/>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599C7-7F99-4A53-8BC9-A35B9EB5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288</cp:revision>
  <cp:lastPrinted>2015-07-27T06:36:00Z</cp:lastPrinted>
  <dcterms:created xsi:type="dcterms:W3CDTF">2017-02-28T15:04:00Z</dcterms:created>
  <dcterms:modified xsi:type="dcterms:W3CDTF">2023-06-26T17:24:00Z</dcterms:modified>
</cp:coreProperties>
</file>