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0C0E685F" w14:textId="21215A40" w:rsidR="001B055A" w:rsidRPr="00F94013" w:rsidRDefault="00BD0FDF" w:rsidP="00BD0FDF">
      <w:pPr>
        <w:spacing w:after="0" w:line="240" w:lineRule="auto"/>
        <w:jc w:val="center"/>
        <w:rPr>
          <w:rFonts w:ascii="Sylfaen" w:hAnsi="Sylfaen" w:cs="Sylfaen"/>
          <w:b/>
          <w:lang w:val="ka-GE"/>
        </w:rPr>
      </w:pPr>
      <w:proofErr w:type="spellStart"/>
      <w:r w:rsidRPr="00BD0FDF">
        <w:rPr>
          <w:rFonts w:ascii="Sylfaen" w:hAnsi="Sylfaen" w:cs="Sylfaen"/>
          <w:b/>
        </w:rPr>
        <w:t>ვაკე-საბურთალოს</w:t>
      </w:r>
      <w:proofErr w:type="spellEnd"/>
      <w:r w:rsidRPr="00BD0FDF">
        <w:rPr>
          <w:rFonts w:ascii="Sylfaen" w:hAnsi="Sylfaen" w:cs="Sylfaen"/>
          <w:b/>
        </w:rPr>
        <w:t xml:space="preserve"> </w:t>
      </w:r>
      <w:proofErr w:type="spellStart"/>
      <w:r w:rsidRPr="00BD0FDF">
        <w:rPr>
          <w:rFonts w:ascii="Sylfaen" w:hAnsi="Sylfaen" w:cs="Sylfaen"/>
          <w:b/>
        </w:rPr>
        <w:t>რაიონში</w:t>
      </w:r>
      <w:proofErr w:type="spellEnd"/>
      <w:r w:rsidRPr="00BD0FDF">
        <w:rPr>
          <w:rFonts w:ascii="Sylfaen" w:hAnsi="Sylfaen" w:cs="Sylfaen"/>
          <w:b/>
        </w:rPr>
        <w:t xml:space="preserve">, </w:t>
      </w:r>
      <w:r w:rsidR="00DA3EF6">
        <w:rPr>
          <w:rFonts w:ascii="Sylfaen" w:hAnsi="Sylfaen" w:cs="Sylfaen"/>
          <w:b/>
          <w:lang w:val="ka-GE"/>
        </w:rPr>
        <w:t xml:space="preserve">ი. </w:t>
      </w:r>
      <w:proofErr w:type="spellStart"/>
      <w:r w:rsidRPr="00BD0FDF">
        <w:rPr>
          <w:rFonts w:ascii="Sylfaen" w:hAnsi="Sylfaen" w:cs="Sylfaen"/>
          <w:b/>
        </w:rPr>
        <w:t>ო</w:t>
      </w:r>
      <w:r w:rsidR="00DA3EF6">
        <w:rPr>
          <w:rFonts w:ascii="Sylfaen" w:hAnsi="Sylfaen" w:cs="Sylfaen"/>
          <w:b/>
        </w:rPr>
        <w:t>დიშელიძის</w:t>
      </w:r>
      <w:proofErr w:type="spellEnd"/>
      <w:r w:rsidR="00DA3EF6">
        <w:rPr>
          <w:rFonts w:ascii="Sylfaen" w:hAnsi="Sylfaen" w:cs="Sylfaen"/>
          <w:b/>
        </w:rPr>
        <w:t xml:space="preserve"> </w:t>
      </w:r>
      <w:proofErr w:type="spellStart"/>
      <w:r w:rsidR="00DA3EF6">
        <w:rPr>
          <w:rFonts w:ascii="Sylfaen" w:hAnsi="Sylfaen" w:cs="Sylfaen"/>
          <w:b/>
        </w:rPr>
        <w:t>ქუჩა</w:t>
      </w:r>
      <w:proofErr w:type="spellEnd"/>
      <w:r w:rsidR="00DA3EF6">
        <w:rPr>
          <w:rFonts w:ascii="Sylfaen" w:hAnsi="Sylfaen" w:cs="Sylfaen"/>
          <w:b/>
        </w:rPr>
        <w:t xml:space="preserve"> N7-ის </w:t>
      </w:r>
      <w:proofErr w:type="spellStart"/>
      <w:r w:rsidR="00DA3EF6">
        <w:rPr>
          <w:rFonts w:ascii="Sylfaen" w:hAnsi="Sylfaen" w:cs="Sylfaen"/>
          <w:b/>
        </w:rPr>
        <w:t>მიმდებარედ</w:t>
      </w:r>
      <w:proofErr w:type="spellEnd"/>
      <w:r w:rsidR="00DA3EF6">
        <w:rPr>
          <w:rFonts w:ascii="Sylfaen" w:hAnsi="Sylfaen" w:cs="Sylfaen"/>
          <w:b/>
          <w:lang w:val="ka-GE"/>
        </w:rPr>
        <w:t xml:space="preserve"> </w:t>
      </w:r>
      <w:proofErr w:type="spellStart"/>
      <w:r w:rsidRPr="00BD0FDF">
        <w:rPr>
          <w:rFonts w:ascii="Sylfaen" w:hAnsi="Sylfaen" w:cs="Sylfaen"/>
          <w:b/>
        </w:rPr>
        <w:t>წყალარინების</w:t>
      </w:r>
      <w:proofErr w:type="spellEnd"/>
      <w:r w:rsidRPr="00BD0FDF">
        <w:rPr>
          <w:rFonts w:ascii="Sylfaen" w:hAnsi="Sylfaen" w:cs="Sylfaen"/>
          <w:b/>
        </w:rPr>
        <w:t xml:space="preserve"> </w:t>
      </w:r>
      <w:proofErr w:type="spellStart"/>
      <w:r w:rsidRPr="00BD0FDF">
        <w:rPr>
          <w:rFonts w:ascii="Sylfaen" w:hAnsi="Sylfaen" w:cs="Sylfaen"/>
          <w:b/>
        </w:rPr>
        <w:t>ქსელის</w:t>
      </w:r>
      <w:proofErr w:type="spellEnd"/>
      <w:r w:rsidRPr="00BD0FDF">
        <w:rPr>
          <w:rFonts w:ascii="Sylfaen" w:hAnsi="Sylfaen" w:cs="Sylfaen"/>
          <w:b/>
        </w:rPr>
        <w:t xml:space="preserve"> </w:t>
      </w:r>
      <w:r w:rsidR="0095568F" w:rsidRPr="0095568F">
        <w:rPr>
          <w:rFonts w:ascii="Sylfaen" w:hAnsi="Sylfaen" w:cs="Sylfaen"/>
          <w:b/>
          <w:lang w:val="ka-GE"/>
        </w:rPr>
        <w:t>რეაბილიტაციის</w:t>
      </w:r>
      <w:r w:rsidR="00CB10A8">
        <w:rPr>
          <w:rFonts w:ascii="Sylfaen" w:hAnsi="Sylfaen" w:cs="Sylfaen"/>
          <w:b/>
          <w:lang w:val="ka-GE"/>
        </w:rPr>
        <w:t xml:space="preserve"> </w:t>
      </w:r>
      <w:r w:rsidR="0000748D" w:rsidRPr="0000748D">
        <w:rPr>
          <w:rFonts w:ascii="Sylfaen" w:hAnsi="Sylfaen" w:cs="Sylfaen"/>
          <w:b/>
          <w:lang w:val="ka-GE"/>
        </w:rPr>
        <w:t>სამუშაოების შესყიდვის ელექტრონული ტენდერის დოკუმენტაცია</w:t>
      </w:r>
    </w:p>
    <w:p w14:paraId="093F24C3" w14:textId="77777777" w:rsidR="007D73CE" w:rsidRPr="006005A1" w:rsidRDefault="007D73CE" w:rsidP="0000748D">
      <w:pPr>
        <w:jc w:val="center"/>
        <w:rPr>
          <w:rFonts w:ascii="Sylfaen" w:hAnsi="Sylfaen"/>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31149F3" w:rsidR="009261B9" w:rsidRDefault="009261B9" w:rsidP="004A66FB">
      <w:pPr>
        <w:spacing w:after="0" w:line="360" w:lineRule="auto"/>
        <w:rPr>
          <w:rFonts w:ascii="Sylfaen" w:hAnsi="Sylfaen"/>
          <w:b/>
          <w:lang w:val="ka-GE"/>
        </w:rPr>
      </w:pPr>
    </w:p>
    <w:p w14:paraId="794EE729" w14:textId="77777777" w:rsidR="0000748D" w:rsidRPr="0000748D" w:rsidRDefault="0000748D" w:rsidP="004A66FB">
      <w:pPr>
        <w:spacing w:after="0" w:line="360" w:lineRule="auto"/>
        <w:rPr>
          <w:rFonts w:ascii="Sylfaen" w:hAnsi="Sylfaen"/>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29AFE15" w:rsidR="00277B37" w:rsidRDefault="00277B37" w:rsidP="00F827AD">
      <w:pPr>
        <w:spacing w:after="0" w:line="360" w:lineRule="auto"/>
        <w:jc w:val="center"/>
        <w:rPr>
          <w:rFonts w:ascii="Sylfaen" w:hAnsi="Sylfaen"/>
          <w:b/>
          <w:lang w:val="ka-GE"/>
        </w:rPr>
      </w:pPr>
    </w:p>
    <w:p w14:paraId="3F127220" w14:textId="77777777" w:rsidR="00AD1091" w:rsidRPr="007B0071" w:rsidRDefault="00AD1091"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66632116" w:rsidR="007D0C6C" w:rsidRPr="007D0C6C" w:rsidRDefault="00D30223" w:rsidP="00DA3EF6">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DA3EF6" w:rsidRPr="00DA3EF6">
        <w:rPr>
          <w:rFonts w:ascii="Sylfaen" w:hAnsi="Sylfaen" w:cs="Sylfaen"/>
          <w:lang w:val="ka-GE"/>
        </w:rPr>
        <w:t>ვაკე-საბურთალოს რაიონში, ი. ოდიშელიძის ქუჩა N7-ის მიმდებარედ</w:t>
      </w:r>
      <w:r w:rsidR="00DA3EF6">
        <w:rPr>
          <w:rFonts w:ascii="Sylfaen" w:hAnsi="Sylfaen" w:cs="Sylfaen"/>
          <w:lang w:val="ka-GE"/>
        </w:rPr>
        <w:t xml:space="preserve"> </w:t>
      </w:r>
      <w:r w:rsidR="00DA3EF6" w:rsidRPr="00DA3EF6">
        <w:rPr>
          <w:rFonts w:ascii="Sylfaen" w:hAnsi="Sylfaen" w:cs="Sylfaen"/>
          <w:lang w:val="ka-GE"/>
        </w:rPr>
        <w:t>წყალარინების ქსელის რეაბილიტაციის</w:t>
      </w:r>
      <w:r w:rsidR="001D04C3" w:rsidRPr="001D04C3">
        <w:rPr>
          <w:rFonts w:ascii="Sylfaen" w:hAnsi="Sylfaen" w:cs="Sylfaen"/>
          <w:lang w:val="ka-GE"/>
        </w:rPr>
        <w:t xml:space="preserve"> სამუშაოების </w:t>
      </w:r>
      <w:r w:rsidR="008D3CB4" w:rsidRPr="005756B4">
        <w:rPr>
          <w:rFonts w:ascii="Sylfaen" w:hAnsi="Sylfaen" w:cs="Sylfaen"/>
          <w:lang w:val="ka-GE"/>
        </w:rPr>
        <w:t>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4A79F860" w:rsidR="00DB5C8D" w:rsidRPr="006005A1" w:rsidRDefault="00DA3EF6" w:rsidP="00DA3EF6">
      <w:pPr>
        <w:spacing w:after="0" w:line="240" w:lineRule="auto"/>
        <w:jc w:val="both"/>
        <w:rPr>
          <w:rFonts w:ascii="Sylfaen" w:hAnsi="Sylfaen" w:cs="Sylfaen"/>
          <w:lang w:val="ka-GE"/>
        </w:rPr>
      </w:pPr>
      <w:r w:rsidRPr="00DA3EF6">
        <w:rPr>
          <w:rFonts w:ascii="Sylfaen" w:hAnsi="Sylfaen" w:cs="Sylfaen"/>
          <w:lang w:val="ka-GE"/>
        </w:rPr>
        <w:t>ვაკე-საბურთალოს რაიონში, ი. ოდიშელიძის ქუჩა N7-ის მიმდებარედ</w:t>
      </w:r>
      <w:r>
        <w:rPr>
          <w:rFonts w:ascii="Sylfaen" w:hAnsi="Sylfaen" w:cs="Sylfaen"/>
          <w:lang w:val="ka-GE"/>
        </w:rPr>
        <w:t xml:space="preserve"> </w:t>
      </w:r>
      <w:r w:rsidRPr="00DA3EF6">
        <w:rPr>
          <w:rFonts w:ascii="Sylfaen" w:hAnsi="Sylfaen" w:cs="Sylfaen"/>
          <w:lang w:val="ka-GE"/>
        </w:rPr>
        <w:t xml:space="preserve">წყალარინების ქსელის რეაბილიტაციის </w:t>
      </w:r>
      <w:r w:rsidR="006D7F26" w:rsidRPr="006D7F26">
        <w:rPr>
          <w:rFonts w:ascii="Sylfaen" w:hAnsi="Sylfaen" w:cs="Sylfaen"/>
          <w:lang w:val="ka-GE"/>
        </w:rPr>
        <w:t xml:space="preserve">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458C9F4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11E6B844"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BD0FDF" w:rsidRPr="00BD0FDF">
        <w:rPr>
          <w:rFonts w:ascii="Sylfaen" w:hAnsi="Sylfaen"/>
          <w:lang w:val="ka-GE"/>
        </w:rPr>
        <w:t>ვაკე-საბურთალოს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2FE4BF9B"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A1EC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373D9B">
        <w:rPr>
          <w:rFonts w:ascii="Sylfaen" w:hAnsi="Sylfaen" w:cs="Sylfaen"/>
          <w:b/>
          <w:sz w:val="20"/>
          <w:szCs w:val="20"/>
        </w:rPr>
        <w:t>4</w:t>
      </w:r>
      <w:r w:rsidR="00F34DBD">
        <w:rPr>
          <w:rFonts w:ascii="Sylfaen" w:hAnsi="Sylfaen" w:cs="Sylfaen"/>
          <w:b/>
          <w:sz w:val="20"/>
          <w:szCs w:val="20"/>
          <w:lang w:val="ka-GE"/>
        </w:rPr>
        <w:t xml:space="preserve"> ივ</w:t>
      </w:r>
      <w:r w:rsidR="00373D9B">
        <w:rPr>
          <w:rFonts w:ascii="Sylfaen" w:hAnsi="Sylfaen" w:cs="Sylfaen"/>
          <w:b/>
          <w:sz w:val="20"/>
          <w:szCs w:val="20"/>
          <w:lang w:val="ka-GE"/>
        </w:rPr>
        <w:t>ლ</w:t>
      </w:r>
      <w:bookmarkStart w:id="1" w:name="_GoBack"/>
      <w:bookmarkEnd w:id="1"/>
      <w:r w:rsidR="00F34DBD">
        <w:rPr>
          <w:rFonts w:ascii="Sylfaen" w:hAnsi="Sylfaen" w:cs="Sylfaen"/>
          <w:b/>
          <w:sz w:val="20"/>
          <w:szCs w:val="20"/>
          <w:lang w:val="ka-GE"/>
        </w:rPr>
        <w:t>ისი</w:t>
      </w:r>
      <w:r w:rsidR="00843B2B">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95A192" w14:textId="77777777" w:rsidR="009238BD" w:rsidRDefault="009238BD" w:rsidP="007902EA">
      <w:pPr>
        <w:spacing w:after="0" w:line="240" w:lineRule="auto"/>
      </w:pPr>
      <w:r>
        <w:separator/>
      </w:r>
    </w:p>
  </w:endnote>
  <w:endnote w:type="continuationSeparator" w:id="0">
    <w:p w14:paraId="1DB736C3" w14:textId="77777777" w:rsidR="009238BD" w:rsidRDefault="009238B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5DEE15C" w:rsidR="004A3BD8" w:rsidRDefault="004A3BD8">
        <w:pPr>
          <w:pStyle w:val="Footer"/>
          <w:jc w:val="right"/>
        </w:pPr>
        <w:r>
          <w:fldChar w:fldCharType="begin"/>
        </w:r>
        <w:r>
          <w:instrText xml:space="preserve"> PAGE   \* MERGEFORMAT </w:instrText>
        </w:r>
        <w:r>
          <w:fldChar w:fldCharType="separate"/>
        </w:r>
        <w:r w:rsidR="00373D9B">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130621" w14:textId="77777777" w:rsidR="009238BD" w:rsidRDefault="009238BD" w:rsidP="007902EA">
      <w:pPr>
        <w:spacing w:after="0" w:line="240" w:lineRule="auto"/>
      </w:pPr>
      <w:r>
        <w:separator/>
      </w:r>
    </w:p>
  </w:footnote>
  <w:footnote w:type="continuationSeparator" w:id="0">
    <w:p w14:paraId="50F796C2" w14:textId="77777777" w:rsidR="009238BD" w:rsidRDefault="009238B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748D"/>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464A"/>
    <w:rsid w:val="000D5BB4"/>
    <w:rsid w:val="000D68A2"/>
    <w:rsid w:val="000E5617"/>
    <w:rsid w:val="000F03A0"/>
    <w:rsid w:val="000F3872"/>
    <w:rsid w:val="000F4D71"/>
    <w:rsid w:val="000F63C5"/>
    <w:rsid w:val="000F6B60"/>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04C3"/>
    <w:rsid w:val="001D3B12"/>
    <w:rsid w:val="001D63C9"/>
    <w:rsid w:val="001E0606"/>
    <w:rsid w:val="001F4A30"/>
    <w:rsid w:val="001F6753"/>
    <w:rsid w:val="002018BA"/>
    <w:rsid w:val="00202451"/>
    <w:rsid w:val="002056E8"/>
    <w:rsid w:val="00207B93"/>
    <w:rsid w:val="00207CEA"/>
    <w:rsid w:val="0021119E"/>
    <w:rsid w:val="0021503D"/>
    <w:rsid w:val="00216B88"/>
    <w:rsid w:val="0022155A"/>
    <w:rsid w:val="00230B4D"/>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F506C"/>
    <w:rsid w:val="00300E22"/>
    <w:rsid w:val="003011B3"/>
    <w:rsid w:val="00302948"/>
    <w:rsid w:val="00303697"/>
    <w:rsid w:val="003036E0"/>
    <w:rsid w:val="00316C88"/>
    <w:rsid w:val="00320435"/>
    <w:rsid w:val="00320878"/>
    <w:rsid w:val="0032230A"/>
    <w:rsid w:val="003233D9"/>
    <w:rsid w:val="0033101C"/>
    <w:rsid w:val="0033397E"/>
    <w:rsid w:val="00340CC3"/>
    <w:rsid w:val="00352B31"/>
    <w:rsid w:val="00353E4C"/>
    <w:rsid w:val="00357317"/>
    <w:rsid w:val="003573F4"/>
    <w:rsid w:val="003651C7"/>
    <w:rsid w:val="003657A5"/>
    <w:rsid w:val="00373D9B"/>
    <w:rsid w:val="00373F3E"/>
    <w:rsid w:val="00377D43"/>
    <w:rsid w:val="00385373"/>
    <w:rsid w:val="003859BA"/>
    <w:rsid w:val="00387591"/>
    <w:rsid w:val="00387AB5"/>
    <w:rsid w:val="00391AB5"/>
    <w:rsid w:val="00392707"/>
    <w:rsid w:val="003A1901"/>
    <w:rsid w:val="003A4DAA"/>
    <w:rsid w:val="003A5D91"/>
    <w:rsid w:val="003B460D"/>
    <w:rsid w:val="003B51FF"/>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738"/>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0437"/>
    <w:rsid w:val="004D3679"/>
    <w:rsid w:val="004D3D1C"/>
    <w:rsid w:val="004D747F"/>
    <w:rsid w:val="004E36F2"/>
    <w:rsid w:val="004E7665"/>
    <w:rsid w:val="005111AB"/>
    <w:rsid w:val="00524088"/>
    <w:rsid w:val="005248B1"/>
    <w:rsid w:val="0052656B"/>
    <w:rsid w:val="00533234"/>
    <w:rsid w:val="00540038"/>
    <w:rsid w:val="00544856"/>
    <w:rsid w:val="005553C3"/>
    <w:rsid w:val="005619A2"/>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34F1"/>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D7F26"/>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36325"/>
    <w:rsid w:val="00764A65"/>
    <w:rsid w:val="007715BA"/>
    <w:rsid w:val="00771AD9"/>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0388B"/>
    <w:rsid w:val="0081634F"/>
    <w:rsid w:val="00822939"/>
    <w:rsid w:val="008246F4"/>
    <w:rsid w:val="00824EDA"/>
    <w:rsid w:val="00826878"/>
    <w:rsid w:val="00833770"/>
    <w:rsid w:val="0083614B"/>
    <w:rsid w:val="008374C0"/>
    <w:rsid w:val="008401B6"/>
    <w:rsid w:val="008421EC"/>
    <w:rsid w:val="00843B2B"/>
    <w:rsid w:val="008473E6"/>
    <w:rsid w:val="008647CD"/>
    <w:rsid w:val="00867825"/>
    <w:rsid w:val="008751D7"/>
    <w:rsid w:val="00875254"/>
    <w:rsid w:val="00876B2D"/>
    <w:rsid w:val="00876B70"/>
    <w:rsid w:val="00876B9D"/>
    <w:rsid w:val="0088287D"/>
    <w:rsid w:val="008834AE"/>
    <w:rsid w:val="00883C89"/>
    <w:rsid w:val="00890026"/>
    <w:rsid w:val="00891245"/>
    <w:rsid w:val="008918CD"/>
    <w:rsid w:val="00894C67"/>
    <w:rsid w:val="00896274"/>
    <w:rsid w:val="008978B9"/>
    <w:rsid w:val="008A1EC0"/>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38BD"/>
    <w:rsid w:val="00925DC2"/>
    <w:rsid w:val="009261B9"/>
    <w:rsid w:val="00931A9A"/>
    <w:rsid w:val="00935EF4"/>
    <w:rsid w:val="00937B0D"/>
    <w:rsid w:val="00940D2A"/>
    <w:rsid w:val="00950D10"/>
    <w:rsid w:val="00954423"/>
    <w:rsid w:val="00954527"/>
    <w:rsid w:val="0095568F"/>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3F3C"/>
    <w:rsid w:val="00AA4617"/>
    <w:rsid w:val="00AA511B"/>
    <w:rsid w:val="00AA6A7B"/>
    <w:rsid w:val="00AC32F5"/>
    <w:rsid w:val="00AC494C"/>
    <w:rsid w:val="00AD1091"/>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D0FDF"/>
    <w:rsid w:val="00BD7915"/>
    <w:rsid w:val="00BE0965"/>
    <w:rsid w:val="00BE187B"/>
    <w:rsid w:val="00BE1A34"/>
    <w:rsid w:val="00BE3060"/>
    <w:rsid w:val="00BE4678"/>
    <w:rsid w:val="00BF5EFE"/>
    <w:rsid w:val="00C01CD2"/>
    <w:rsid w:val="00C021B6"/>
    <w:rsid w:val="00C04F30"/>
    <w:rsid w:val="00C06F22"/>
    <w:rsid w:val="00C11E31"/>
    <w:rsid w:val="00C12270"/>
    <w:rsid w:val="00C14986"/>
    <w:rsid w:val="00C14D7A"/>
    <w:rsid w:val="00C21B8B"/>
    <w:rsid w:val="00C24F25"/>
    <w:rsid w:val="00C32F5D"/>
    <w:rsid w:val="00C33D82"/>
    <w:rsid w:val="00C406C8"/>
    <w:rsid w:val="00C40C8C"/>
    <w:rsid w:val="00C4147D"/>
    <w:rsid w:val="00C41C03"/>
    <w:rsid w:val="00C42A9C"/>
    <w:rsid w:val="00C55BCF"/>
    <w:rsid w:val="00C6196D"/>
    <w:rsid w:val="00C64301"/>
    <w:rsid w:val="00C67999"/>
    <w:rsid w:val="00C73981"/>
    <w:rsid w:val="00C761CC"/>
    <w:rsid w:val="00C76391"/>
    <w:rsid w:val="00C83494"/>
    <w:rsid w:val="00C86CD0"/>
    <w:rsid w:val="00C91AFC"/>
    <w:rsid w:val="00C9205D"/>
    <w:rsid w:val="00CA1443"/>
    <w:rsid w:val="00CA4A83"/>
    <w:rsid w:val="00CA54EE"/>
    <w:rsid w:val="00CB10A8"/>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67312"/>
    <w:rsid w:val="00D803E8"/>
    <w:rsid w:val="00D80CDB"/>
    <w:rsid w:val="00D8245F"/>
    <w:rsid w:val="00D86446"/>
    <w:rsid w:val="00D959AB"/>
    <w:rsid w:val="00D95A0F"/>
    <w:rsid w:val="00D96566"/>
    <w:rsid w:val="00DA3EF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363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4DBD"/>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0FDF"/>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02CDE-ECEC-4138-914A-6D0488EFF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1776</TotalTime>
  <Pages>6</Pages>
  <Words>1082</Words>
  <Characters>6172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295</cp:revision>
  <cp:lastPrinted>2015-07-27T06:36:00Z</cp:lastPrinted>
  <dcterms:created xsi:type="dcterms:W3CDTF">2017-02-28T15:04:00Z</dcterms:created>
  <dcterms:modified xsi:type="dcterms:W3CDTF">2023-06-26T17:28:00Z</dcterms:modified>
</cp:coreProperties>
</file>