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93F24C3" w14:textId="7A3CFF1C" w:rsidR="007D73CE" w:rsidRPr="00E37C5C" w:rsidRDefault="008C1E2D" w:rsidP="004205F7">
      <w:pPr>
        <w:jc w:val="center"/>
        <w:rPr>
          <w:rFonts w:ascii="Sylfaen" w:hAnsi="Sylfaen"/>
          <w:lang w:val="ka-GE"/>
        </w:rPr>
      </w:pPr>
      <w:r>
        <w:rPr>
          <w:rFonts w:ascii="Sylfaen" w:hAnsi="Sylfaen" w:cs="Sylfaen"/>
          <w:b/>
          <w:bCs/>
          <w:sz w:val="24"/>
          <w:lang w:val="ka-GE"/>
        </w:rPr>
        <w:t xml:space="preserve">სატენდერო დოკუმენტაცია - </w:t>
      </w:r>
      <w:proofErr w:type="spellStart"/>
      <w:r w:rsidR="008F285D" w:rsidRPr="008F285D">
        <w:rPr>
          <w:rFonts w:ascii="Sylfaen" w:hAnsi="Sylfaen" w:cs="Sylfaen"/>
          <w:b/>
          <w:bCs/>
          <w:sz w:val="24"/>
        </w:rPr>
        <w:t>ქალაქ</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რუსთავში</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არსებულ</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სატუმბო</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სადგურში</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არსებული</w:t>
      </w:r>
      <w:proofErr w:type="spellEnd"/>
      <w:r w:rsidR="008F285D" w:rsidRPr="008F285D">
        <w:rPr>
          <w:rFonts w:ascii="Sylfaen" w:hAnsi="Sylfaen" w:cs="Sylfaen"/>
          <w:b/>
          <w:bCs/>
          <w:sz w:val="24"/>
        </w:rPr>
        <w:t xml:space="preserve"> КСО 2 УМ </w:t>
      </w:r>
      <w:proofErr w:type="spellStart"/>
      <w:r w:rsidR="008F285D" w:rsidRPr="008F285D">
        <w:rPr>
          <w:rFonts w:ascii="Sylfaen" w:hAnsi="Sylfaen" w:cs="Sylfaen"/>
          <w:b/>
          <w:bCs/>
          <w:sz w:val="24"/>
        </w:rPr>
        <w:t>ტიპის</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უჯრედის</w:t>
      </w:r>
      <w:proofErr w:type="spellEnd"/>
      <w:r w:rsidR="008F285D" w:rsidRPr="008F285D">
        <w:rPr>
          <w:rFonts w:ascii="Sylfaen" w:hAnsi="Sylfaen" w:cs="Sylfaen"/>
          <w:b/>
          <w:bCs/>
          <w:sz w:val="24"/>
        </w:rPr>
        <w:t xml:space="preserve"> </w:t>
      </w:r>
      <w:proofErr w:type="spellStart"/>
      <w:r w:rsidR="008F285D" w:rsidRPr="008F285D">
        <w:rPr>
          <w:rFonts w:ascii="Sylfaen" w:hAnsi="Sylfaen" w:cs="Sylfaen"/>
          <w:b/>
          <w:bCs/>
          <w:sz w:val="24"/>
        </w:rPr>
        <w:t>რეაბილიტაცია</w:t>
      </w:r>
      <w:proofErr w:type="spellEnd"/>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643E3FF1" w:rsidR="009C7E4E" w:rsidRDefault="009C7E4E" w:rsidP="00C12ABD">
      <w:pPr>
        <w:spacing w:after="0" w:line="360" w:lineRule="auto"/>
        <w:rPr>
          <w:rFonts w:ascii="AcadNusx" w:hAnsi="AcadNusx"/>
          <w:b/>
        </w:rPr>
      </w:pPr>
    </w:p>
    <w:p w14:paraId="4327FAD5" w14:textId="62F2F4F5" w:rsidR="008F285D" w:rsidRDefault="008F285D" w:rsidP="00C12ABD">
      <w:pPr>
        <w:spacing w:after="0" w:line="360" w:lineRule="auto"/>
        <w:rPr>
          <w:rFonts w:ascii="AcadNusx" w:hAnsi="AcadNusx"/>
          <w:b/>
        </w:rPr>
      </w:pPr>
    </w:p>
    <w:p w14:paraId="1DAC525E" w14:textId="77777777" w:rsidR="008F285D" w:rsidRDefault="008F285D"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45BB6775" w14:textId="65C953A1" w:rsidR="004205F7" w:rsidRDefault="008F285D" w:rsidP="004205F7">
      <w:pPr>
        <w:spacing w:after="0" w:line="240" w:lineRule="auto"/>
        <w:rPr>
          <w:rFonts w:ascii="Sylfaen" w:hAnsi="Sylfaen" w:cs="Sylfaen"/>
          <w:sz w:val="20"/>
          <w:szCs w:val="20"/>
          <w:lang w:val="ka-GE"/>
        </w:rPr>
      </w:pPr>
      <w:r w:rsidRPr="008F285D">
        <w:rPr>
          <w:rFonts w:ascii="Sylfaen" w:hAnsi="Sylfaen" w:cs="Sylfaen"/>
          <w:sz w:val="20"/>
          <w:szCs w:val="20"/>
          <w:lang w:val="ka-GE"/>
        </w:rPr>
        <w:t>სატენდერო დოკუმენტაცია - ქალაქ რუსთავში არსებულ სატუმბო სადგურში  არსებული КСО 2 УМ ტიპის უჯრედის რეაბილიტაცია</w:t>
      </w:r>
    </w:p>
    <w:p w14:paraId="72C8B6AF" w14:textId="77777777" w:rsidR="00BC79CB" w:rsidRDefault="00BC79CB"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3B32B71D" w14:textId="79225494" w:rsidR="00827889" w:rsidRPr="00BC79CB" w:rsidRDefault="00BC79CB" w:rsidP="00BC79CB">
      <w:pPr>
        <w:spacing w:after="0" w:line="240" w:lineRule="auto"/>
        <w:jc w:val="both"/>
        <w:rPr>
          <w:rFonts w:ascii="Sylfaen" w:hAnsi="Sylfaen" w:cs="Sylfaen"/>
          <w:sz w:val="20"/>
          <w:szCs w:val="20"/>
          <w:lang w:val="ka-GE"/>
        </w:rPr>
      </w:pPr>
      <w:r>
        <w:rPr>
          <w:rFonts w:ascii="Sylfaen" w:hAnsi="Sylfaen" w:cs="Sylfaen"/>
          <w:b/>
          <w:sz w:val="20"/>
          <w:szCs w:val="20"/>
          <w:lang w:val="ka-GE"/>
        </w:rPr>
        <w:t xml:space="preserve">იხილედ </w:t>
      </w:r>
      <w:r w:rsidR="008C1E2D"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06AC9AB4" w14:textId="34013556"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w:t>
      </w:r>
      <w:r w:rsidR="00BC79CB">
        <w:rPr>
          <w:rFonts w:ascii="Sylfaen" w:hAnsi="Sylfaen"/>
          <w:b/>
          <w:sz w:val="20"/>
          <w:szCs w:val="20"/>
          <w:u w:val="single"/>
          <w:lang w:val="ka-GE"/>
        </w:rPr>
        <w:t>2 -ში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5B8D9E2E"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 xml:space="preserve">პრეტენდენტმა უნდა გაეცნოს ტექნიკურ დავალებას - დანართი N2 </w:t>
      </w:r>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5C93B2EF" w14:textId="5BC891C2" w:rsidR="00E711C6" w:rsidRDefault="008F285D" w:rsidP="00FB7A4A">
      <w:pPr>
        <w:spacing w:after="0" w:line="240" w:lineRule="auto"/>
        <w:rPr>
          <w:rFonts w:ascii="Sylfaen" w:hAnsi="Sylfaen" w:cs="Arial"/>
          <w:sz w:val="20"/>
          <w:szCs w:val="20"/>
          <w:lang w:val="ka-GE"/>
        </w:rPr>
      </w:pPr>
      <w:r>
        <w:rPr>
          <w:rFonts w:ascii="Sylfaen" w:hAnsi="Sylfaen" w:cs="Arial"/>
          <w:sz w:val="20"/>
          <w:szCs w:val="20"/>
          <w:lang w:val="ka-GE"/>
        </w:rPr>
        <w:t xml:space="preserve">ქ. </w:t>
      </w:r>
      <w:bookmarkStart w:id="0" w:name="_GoBack"/>
      <w:bookmarkEnd w:id="0"/>
      <w:r>
        <w:rPr>
          <w:rFonts w:ascii="Sylfaen" w:hAnsi="Sylfaen" w:cs="Arial"/>
          <w:sz w:val="20"/>
          <w:szCs w:val="20"/>
          <w:lang w:val="ka-GE"/>
        </w:rPr>
        <w:t>რუსთავი</w:t>
      </w:r>
    </w:p>
    <w:p w14:paraId="6E5D0F88" w14:textId="77777777" w:rsidR="008F285D" w:rsidRPr="00FB7A4A" w:rsidRDefault="008F285D"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2CBCDBAD" w14:textId="45487F8B" w:rsidR="00CE69DB" w:rsidRPr="00FB7A4A" w:rsidRDefault="00032743" w:rsidP="00827889">
      <w:pPr>
        <w:spacing w:after="0"/>
        <w:jc w:val="both"/>
        <w:rPr>
          <w:rFonts w:ascii="Sylfaen" w:hAnsi="Sylfaen"/>
          <w:sz w:val="20"/>
          <w:szCs w:val="20"/>
          <w:lang w:val="ka-GE"/>
        </w:rPr>
      </w:pPr>
      <w:r w:rsidRPr="00FB7A4A">
        <w:rPr>
          <w:rFonts w:ascii="Sylfaen" w:hAnsi="Sylfaen"/>
          <w:sz w:val="20"/>
          <w:szCs w:val="20"/>
          <w:lang w:val="ka-GE"/>
        </w:rPr>
        <w:lastRenderedPageBreak/>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lastRenderedPageBreak/>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49883295"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5AADDD" w14:textId="77777777" w:rsidR="008F4F6E" w:rsidRDefault="008F4F6E" w:rsidP="007902EA">
      <w:pPr>
        <w:spacing w:after="0" w:line="240" w:lineRule="auto"/>
      </w:pPr>
      <w:r>
        <w:separator/>
      </w:r>
    </w:p>
  </w:endnote>
  <w:endnote w:type="continuationSeparator" w:id="0">
    <w:p w14:paraId="231E25B7" w14:textId="77777777" w:rsidR="008F4F6E" w:rsidRDefault="008F4F6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C5D0710" w:rsidR="00D269DA" w:rsidRDefault="00D269DA">
        <w:pPr>
          <w:pStyle w:val="Footer"/>
          <w:jc w:val="right"/>
        </w:pPr>
        <w:r>
          <w:fldChar w:fldCharType="begin"/>
        </w:r>
        <w:r>
          <w:instrText xml:space="preserve"> PAGE   \* MERGEFORMAT </w:instrText>
        </w:r>
        <w:r>
          <w:fldChar w:fldCharType="separate"/>
        </w:r>
        <w:r w:rsidR="008F285D">
          <w:rPr>
            <w:noProof/>
          </w:rPr>
          <w:t>3</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B755DC" w14:textId="77777777" w:rsidR="008F4F6E" w:rsidRDefault="008F4F6E" w:rsidP="007902EA">
      <w:pPr>
        <w:spacing w:after="0" w:line="240" w:lineRule="auto"/>
      </w:pPr>
      <w:r>
        <w:separator/>
      </w:r>
    </w:p>
  </w:footnote>
  <w:footnote w:type="continuationSeparator" w:id="0">
    <w:p w14:paraId="22565442" w14:textId="77777777" w:rsidR="008F4F6E" w:rsidRDefault="008F4F6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285D"/>
    <w:rsid w:val="008F419D"/>
    <w:rsid w:val="008F4F22"/>
    <w:rsid w:val="008F4F6E"/>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A8DA58-8F93-404B-8D27-1463E5DD4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860</Words>
  <Characters>4905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9</cp:revision>
  <cp:lastPrinted>2015-07-27T06:36:00Z</cp:lastPrinted>
  <dcterms:created xsi:type="dcterms:W3CDTF">2023-06-16T06:29:00Z</dcterms:created>
  <dcterms:modified xsi:type="dcterms:W3CDTF">2023-07-03T05:55:00Z</dcterms:modified>
</cp:coreProperties>
</file>