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441D575" w:rsidR="009815C7" w:rsidRPr="007B0071" w:rsidRDefault="0061352A" w:rsidP="00373F3E">
      <w:pPr>
        <w:spacing w:after="0" w:line="240" w:lineRule="auto"/>
        <w:jc w:val="center"/>
        <w:rPr>
          <w:rFonts w:ascii="Sylfaen" w:hAnsi="Sylfaen" w:cs="Sylfaen"/>
          <w:b/>
          <w:lang w:val="ka-GE"/>
        </w:rPr>
      </w:pPr>
      <w:r w:rsidRPr="0061352A">
        <w:rPr>
          <w:rFonts w:ascii="Sylfaen" w:hAnsi="Sylfaen" w:cs="Sylfaen"/>
          <w:b/>
          <w:lang w:val="ka-GE"/>
        </w:rPr>
        <w:t xml:space="preserve">ჟინვალჰესის ჰიდრო-ტექნოლოგიური ნაგებობების მონიტორინგის მომსახურეობის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ED6A06" w:rsidRDefault="007D73CE" w:rsidP="007D73CE">
      <w:pPr>
        <w:rPr>
          <w:rFonts w:ascii="Sylfaen" w:hAnsi="Sylfaen"/>
          <w:lang w:val="ka-GE"/>
        </w:rPr>
      </w:pPr>
    </w:p>
    <w:p w14:paraId="002939F3" w14:textId="77777777" w:rsidR="00FD0DCD" w:rsidRPr="00ED6A06" w:rsidRDefault="00FD0DCD" w:rsidP="00665C42">
      <w:pPr>
        <w:spacing w:after="0" w:line="360" w:lineRule="auto"/>
        <w:jc w:val="center"/>
        <w:rPr>
          <w:rFonts w:ascii="AcadNusx" w:hAnsi="AcadNusx"/>
          <w:b/>
          <w:lang w:val="ka-GE"/>
        </w:rPr>
      </w:pPr>
    </w:p>
    <w:p w14:paraId="48A0C09F" w14:textId="77777777" w:rsidR="00FD0DCD" w:rsidRPr="00ED6A06" w:rsidRDefault="00FD0DCD" w:rsidP="00665C42">
      <w:pPr>
        <w:spacing w:after="0" w:line="360" w:lineRule="auto"/>
        <w:jc w:val="center"/>
        <w:rPr>
          <w:rFonts w:ascii="AcadNusx" w:hAnsi="AcadNusx"/>
          <w:b/>
          <w:lang w:val="ka-GE"/>
        </w:rPr>
      </w:pPr>
    </w:p>
    <w:p w14:paraId="5A0A6715" w14:textId="77777777" w:rsidR="00FD0DCD" w:rsidRPr="00ED6A06" w:rsidRDefault="00FD0DCD" w:rsidP="00665C42">
      <w:pPr>
        <w:spacing w:after="0" w:line="360" w:lineRule="auto"/>
        <w:jc w:val="center"/>
        <w:rPr>
          <w:rFonts w:ascii="AcadNusx" w:hAnsi="AcadNusx"/>
          <w:b/>
          <w:lang w:val="ka-GE"/>
        </w:rPr>
      </w:pPr>
    </w:p>
    <w:p w14:paraId="5C217841" w14:textId="77777777" w:rsidR="00FD0DCD" w:rsidRPr="00ED6A06" w:rsidRDefault="00FD0DCD" w:rsidP="00665C42">
      <w:pPr>
        <w:spacing w:after="0" w:line="360" w:lineRule="auto"/>
        <w:jc w:val="center"/>
        <w:rPr>
          <w:rFonts w:ascii="AcadNusx" w:hAnsi="AcadNusx"/>
          <w:b/>
          <w:lang w:val="ka-GE"/>
        </w:rPr>
      </w:pPr>
    </w:p>
    <w:p w14:paraId="0B0F3779" w14:textId="77777777" w:rsidR="00FD0DCD" w:rsidRPr="00ED6A06" w:rsidRDefault="00FD0DCD" w:rsidP="00665C42">
      <w:pPr>
        <w:spacing w:after="0" w:line="360" w:lineRule="auto"/>
        <w:jc w:val="center"/>
        <w:rPr>
          <w:rFonts w:ascii="AcadNusx" w:hAnsi="AcadNusx"/>
          <w:b/>
          <w:lang w:val="ka-GE"/>
        </w:rPr>
      </w:pPr>
    </w:p>
    <w:p w14:paraId="61CFD8F9" w14:textId="6A4EEDB0" w:rsidR="00FD0DCD" w:rsidRPr="00ED6A06" w:rsidRDefault="00FD0DCD" w:rsidP="00665C42">
      <w:pPr>
        <w:spacing w:after="0" w:line="360" w:lineRule="auto"/>
        <w:jc w:val="center"/>
        <w:rPr>
          <w:rFonts w:ascii="AcadNusx" w:hAnsi="AcadNusx"/>
          <w:b/>
          <w:lang w:val="ka-GE"/>
        </w:rPr>
      </w:pPr>
    </w:p>
    <w:p w14:paraId="71017BAF" w14:textId="3101DF35" w:rsidR="00D30223" w:rsidRPr="00ED6A06" w:rsidRDefault="00D30223" w:rsidP="00665C42">
      <w:pPr>
        <w:spacing w:after="0" w:line="360" w:lineRule="auto"/>
        <w:jc w:val="center"/>
        <w:rPr>
          <w:rFonts w:ascii="AcadNusx" w:hAnsi="AcadNusx"/>
          <w:b/>
          <w:lang w:val="ka-GE"/>
        </w:rPr>
      </w:pPr>
    </w:p>
    <w:p w14:paraId="2FDCBC90" w14:textId="28A9BC8E" w:rsidR="00D30223" w:rsidRPr="00ED6A06" w:rsidRDefault="00D30223" w:rsidP="00665C42">
      <w:pPr>
        <w:spacing w:after="0" w:line="360" w:lineRule="auto"/>
        <w:jc w:val="center"/>
        <w:rPr>
          <w:rFonts w:ascii="AcadNusx" w:hAnsi="AcadNusx"/>
          <w:b/>
          <w:lang w:val="ka-GE"/>
        </w:rPr>
      </w:pPr>
    </w:p>
    <w:p w14:paraId="12B35CCB" w14:textId="4E0A3663" w:rsidR="004A34BA" w:rsidRPr="00ED6A06" w:rsidRDefault="004A34BA" w:rsidP="00665C42">
      <w:pPr>
        <w:spacing w:after="0" w:line="360" w:lineRule="auto"/>
        <w:jc w:val="center"/>
        <w:rPr>
          <w:rFonts w:ascii="AcadNusx" w:hAnsi="AcadNusx"/>
          <w:b/>
          <w:lang w:val="ka-GE"/>
        </w:rPr>
      </w:pPr>
    </w:p>
    <w:p w14:paraId="78D54868" w14:textId="77777777" w:rsidR="004A34BA" w:rsidRPr="00ED6A06" w:rsidRDefault="004A34BA" w:rsidP="00665C42">
      <w:pPr>
        <w:spacing w:after="0" w:line="360" w:lineRule="auto"/>
        <w:jc w:val="center"/>
        <w:rPr>
          <w:rFonts w:ascii="AcadNusx" w:hAnsi="AcadNusx"/>
          <w:b/>
          <w:lang w:val="ka-GE"/>
        </w:rPr>
      </w:pPr>
    </w:p>
    <w:p w14:paraId="23B21307" w14:textId="3791F394" w:rsidR="00D30223" w:rsidRPr="00ED6A06" w:rsidRDefault="00D30223" w:rsidP="00665C42">
      <w:pPr>
        <w:spacing w:after="0" w:line="360" w:lineRule="auto"/>
        <w:jc w:val="center"/>
        <w:rPr>
          <w:rFonts w:ascii="AcadNusx" w:hAnsi="AcadNusx"/>
          <w:b/>
          <w:lang w:val="ka-GE"/>
        </w:rPr>
      </w:pPr>
    </w:p>
    <w:p w14:paraId="753A4E60" w14:textId="68383FAE" w:rsidR="00D30223" w:rsidRPr="00ED6A06" w:rsidRDefault="00D30223" w:rsidP="00665C42">
      <w:pPr>
        <w:spacing w:after="0" w:line="360" w:lineRule="auto"/>
        <w:jc w:val="center"/>
        <w:rPr>
          <w:rFonts w:ascii="AcadNusx" w:hAnsi="AcadNusx"/>
          <w:b/>
          <w:lang w:val="ka-GE"/>
        </w:rPr>
      </w:pPr>
    </w:p>
    <w:p w14:paraId="05FCA8B4" w14:textId="762D1C59" w:rsidR="009261B9" w:rsidRPr="00ED6A06" w:rsidRDefault="009261B9" w:rsidP="004A66FB">
      <w:pPr>
        <w:spacing w:after="0" w:line="360" w:lineRule="auto"/>
        <w:rPr>
          <w:rFonts w:ascii="AcadNusx" w:hAnsi="AcadNusx"/>
          <w:b/>
          <w:lang w:val="ka-GE"/>
        </w:rPr>
      </w:pPr>
    </w:p>
    <w:p w14:paraId="14A14878" w14:textId="22601B34" w:rsidR="009261B9" w:rsidRPr="00ED6A06" w:rsidRDefault="009261B9" w:rsidP="00665C42">
      <w:pPr>
        <w:spacing w:after="0" w:line="360" w:lineRule="auto"/>
        <w:jc w:val="center"/>
        <w:rPr>
          <w:rFonts w:ascii="AcadNusx" w:hAnsi="AcadNusx"/>
          <w:b/>
          <w:lang w:val="ka-GE"/>
        </w:rPr>
      </w:pPr>
    </w:p>
    <w:p w14:paraId="5C005023" w14:textId="0A37E278" w:rsidR="001F6753" w:rsidRPr="00ED6A06" w:rsidRDefault="001F6753" w:rsidP="00665C42">
      <w:pPr>
        <w:spacing w:after="0" w:line="360" w:lineRule="auto"/>
        <w:jc w:val="center"/>
        <w:rPr>
          <w:rFonts w:ascii="AcadNusx" w:hAnsi="AcadNusx"/>
          <w:b/>
          <w:lang w:val="ka-GE"/>
        </w:rPr>
      </w:pPr>
    </w:p>
    <w:p w14:paraId="1CF7D01D" w14:textId="77777777" w:rsidR="001F6753" w:rsidRPr="00ED6A06" w:rsidRDefault="001F6753" w:rsidP="00665C42">
      <w:pPr>
        <w:spacing w:after="0" w:line="360" w:lineRule="auto"/>
        <w:jc w:val="center"/>
        <w:rPr>
          <w:rFonts w:ascii="AcadNusx" w:hAnsi="AcadNusx"/>
          <w:b/>
          <w:lang w:val="ka-GE"/>
        </w:rPr>
      </w:pPr>
    </w:p>
    <w:p w14:paraId="248DF051" w14:textId="430F39E1" w:rsidR="00277B37" w:rsidRDefault="00277B37" w:rsidP="00F827AD">
      <w:pPr>
        <w:spacing w:after="0" w:line="360" w:lineRule="auto"/>
        <w:jc w:val="center"/>
        <w:rPr>
          <w:rFonts w:ascii="Sylfaen" w:hAnsi="Sylfaen"/>
          <w:b/>
          <w:lang w:val="ka-GE"/>
        </w:rPr>
      </w:pPr>
    </w:p>
    <w:p w14:paraId="3A2C568A" w14:textId="77777777" w:rsidR="00607E66" w:rsidRPr="007B0071" w:rsidRDefault="00607E66" w:rsidP="00F827AD">
      <w:pPr>
        <w:spacing w:after="0" w:line="360" w:lineRule="auto"/>
        <w:jc w:val="center"/>
        <w:rPr>
          <w:rFonts w:ascii="Sylfaen" w:hAnsi="Sylfaen"/>
          <w:b/>
          <w:lang w:val="ka-GE"/>
        </w:rPr>
      </w:pPr>
    </w:p>
    <w:p w14:paraId="580D4E90" w14:textId="08B70B62" w:rsidR="00665C42" w:rsidRPr="00ED6A06"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ED6A06">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6B258785"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ED6A06">
        <w:rPr>
          <w:rFonts w:ascii="Arial" w:hAnsi="Arial" w:cs="Arial"/>
          <w:lang w:val="ka-GE"/>
        </w:rPr>
        <w:t>(</w:t>
      </w:r>
      <w:r w:rsidR="00713EFC" w:rsidRPr="00F804D2">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ED6A06">
        <w:rPr>
          <w:rFonts w:ascii="Arial" w:hAnsi="Arial" w:cs="Arial"/>
          <w:lang w:val="ka-GE"/>
        </w:rPr>
        <w:t>)</w:t>
      </w:r>
      <w:r w:rsidR="008A3D36" w:rsidRPr="00ED6A06">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61352A" w:rsidRPr="0061352A">
        <w:rPr>
          <w:rFonts w:ascii="Sylfaen" w:hAnsi="Sylfaen" w:cs="Sylfaen"/>
          <w:lang w:val="ka-GE"/>
        </w:rPr>
        <w:t xml:space="preserve">ჟინვალჰესის ჰიდრო-ტექნოლოგიური ნაგებობების მონიტორინგის მომსახურეობის </w:t>
      </w:r>
      <w:r w:rsidR="008D3CB4" w:rsidRPr="008D3CB4">
        <w:rPr>
          <w:rFonts w:ascii="Sylfaen" w:hAnsi="Sylfaen" w:cs="Sylfaen"/>
          <w:lang w:val="ka-GE"/>
        </w:rPr>
        <w:t>შესყიდვ</w:t>
      </w:r>
      <w:r w:rsidR="008D3CB4">
        <w:rPr>
          <w:rFonts w:ascii="Sylfaen" w:hAnsi="Sylfaen" w:cs="Sylfaen"/>
          <w:lang w:val="ka-GE"/>
        </w:rPr>
        <w:t xml:space="preserve">აზე. </w:t>
      </w:r>
    </w:p>
    <w:p w14:paraId="0353AF42" w14:textId="6DD77FFC" w:rsidR="001B055A" w:rsidRPr="00ED6A06" w:rsidRDefault="001B055A" w:rsidP="001B055A">
      <w:pPr>
        <w:spacing w:after="0" w:line="240" w:lineRule="auto"/>
        <w:jc w:val="both"/>
        <w:rPr>
          <w:rFonts w:ascii="Sylfaen" w:hAnsi="Sylfaen" w:cs="Sylfaen"/>
          <w:b/>
          <w:bCs/>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2B3CCD">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762B4341" w:rsidR="00DB5C8D" w:rsidRPr="002B3CCD" w:rsidRDefault="0061352A" w:rsidP="00696A50">
      <w:pPr>
        <w:spacing w:after="0" w:line="240" w:lineRule="auto"/>
        <w:jc w:val="both"/>
        <w:rPr>
          <w:rFonts w:ascii="Sylfaen" w:hAnsi="Sylfaen" w:cs="Sylfaen"/>
          <w:lang w:val="ka-GE"/>
        </w:rPr>
      </w:pPr>
      <w:r w:rsidRPr="0061352A">
        <w:rPr>
          <w:rFonts w:ascii="Sylfaen" w:hAnsi="Sylfaen" w:cs="Sylfaen"/>
          <w:lang w:val="ka-GE"/>
        </w:rPr>
        <w:t xml:space="preserve">ჟინვალჰესის ჰიდრო-ტექნოლოგიური ნაგებობების მონიტორინგის მომსახურეობის </w:t>
      </w:r>
      <w:r w:rsidR="00185431">
        <w:rPr>
          <w:rFonts w:ascii="Sylfaen" w:hAnsi="Sylfaen" w:cs="Sylfaen"/>
          <w:lang w:val="ka-GE"/>
        </w:rPr>
        <w:t xml:space="preserve">შესყიდვა </w:t>
      </w:r>
      <w:r>
        <w:rPr>
          <w:rFonts w:ascii="Sylfaen" w:hAnsi="Sylfaen" w:cs="Sylfaen"/>
          <w:lang w:val="ka-GE"/>
        </w:rPr>
        <w:t xml:space="preserve">ტენდერზე დართული დანართი N1 - „ტექნიკური დავალების“ </w:t>
      </w:r>
      <w:r w:rsidR="00185431">
        <w:rPr>
          <w:rFonts w:ascii="Sylfaen" w:hAnsi="Sylfaen" w:cs="Sylfaen"/>
          <w:lang w:val="ka-GE"/>
        </w:rPr>
        <w:t>შესაბამისად</w:t>
      </w:r>
      <w:r w:rsidR="00696A50" w:rsidRPr="002B3CCD">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0552FE54" w14:textId="77777777" w:rsidR="0061352A" w:rsidRPr="00607E66" w:rsidRDefault="0061352A" w:rsidP="00FD35B5">
      <w:pPr>
        <w:rPr>
          <w:rFonts w:ascii="Sylfaen" w:hAnsi="Sylfaen" w:cs="Sylfaen"/>
          <w:color w:val="222222"/>
          <w:shd w:val="clear" w:color="auto" w:fill="FFFFFF"/>
          <w:lang w:val="ka-GE"/>
        </w:rPr>
      </w:pPr>
      <w:r w:rsidRPr="00607E66">
        <w:rPr>
          <w:rFonts w:ascii="Sylfaen" w:hAnsi="Sylfaen" w:cs="Sylfaen"/>
          <w:color w:val="222222"/>
          <w:shd w:val="clear" w:color="auto" w:fill="FFFFFF"/>
          <w:lang w:val="ka-GE"/>
        </w:rPr>
        <w:t xml:space="preserve">ფასები წარმოდგენილი უნდა იყოს დანართი N1-ში მითითებული პოზიციების მიხედვით. </w:t>
      </w:r>
    </w:p>
    <w:p w14:paraId="5AAAF0F3" w14:textId="7C207C71" w:rsidR="00FD0815" w:rsidRPr="007B0071" w:rsidRDefault="00056A31" w:rsidP="00FD35B5">
      <w:pPr>
        <w:rPr>
          <w:rFonts w:ascii="Sylfaen" w:hAnsi="Sylfaen"/>
          <w:b/>
          <w:lang w:val="ka-GE"/>
        </w:rPr>
      </w:pPr>
      <w:r w:rsidRPr="00607E66">
        <w:rPr>
          <w:rFonts w:ascii="Sylfaen" w:hAnsi="Sylfaen" w:cs="Sylfaen"/>
          <w:b/>
          <w:lang w:val="ka-GE"/>
        </w:rPr>
        <w:t>1</w:t>
      </w:r>
      <w:r w:rsidR="00C76391" w:rsidRPr="00607E66">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774F146" w:rsidR="00392707" w:rsidRPr="00607E66" w:rsidRDefault="00185431" w:rsidP="00FD35B5">
      <w:pPr>
        <w:rPr>
          <w:rFonts w:ascii="Sylfaen" w:hAnsi="Sylfaen"/>
          <w:lang w:val="ka-GE"/>
        </w:rPr>
      </w:pPr>
      <w:r>
        <w:rPr>
          <w:rFonts w:ascii="Sylfaen" w:hAnsi="Sylfaen"/>
          <w:lang w:val="ka-GE"/>
        </w:rPr>
        <w:t>-</w:t>
      </w:r>
      <w:r w:rsidR="004A44BF">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9320FA">
        <w:rPr>
          <w:rFonts w:ascii="Sylfaen" w:hAnsi="Sylfaen"/>
          <w:lang w:val="ka-GE"/>
        </w:rPr>
        <w:t>დუშეთის რაიონ</w:t>
      </w:r>
      <w:r w:rsidR="00444967">
        <w:rPr>
          <w:rFonts w:ascii="Sylfaen" w:hAnsi="Sylfaen"/>
          <w:lang w:val="ka-GE"/>
        </w:rPr>
        <w:t>ში</w:t>
      </w:r>
      <w:r w:rsidR="00696A50" w:rsidRPr="00607E66">
        <w:rPr>
          <w:rFonts w:ascii="Sylfaen" w:hAnsi="Sylfaen"/>
          <w:lang w:val="ka-GE"/>
        </w:rPr>
        <w:t>;</w:t>
      </w:r>
    </w:p>
    <w:p w14:paraId="1E3773B6" w14:textId="2ADF2E2E" w:rsidR="009203F4" w:rsidRPr="00607E66" w:rsidRDefault="00185431" w:rsidP="004A44BF">
      <w:pPr>
        <w:jc w:val="both"/>
        <w:rPr>
          <w:rFonts w:ascii="Sylfaen" w:hAnsi="Sylfaen"/>
        </w:rPr>
      </w:pPr>
      <w:r w:rsidRPr="00691338">
        <w:rPr>
          <w:rFonts w:ascii="Sylfaen" w:hAnsi="Sylfaen"/>
          <w:lang w:val="ka-GE"/>
        </w:rPr>
        <w:t>-</w:t>
      </w:r>
      <w:r w:rsidR="004A44BF">
        <w:rPr>
          <w:rFonts w:ascii="Sylfaen" w:hAnsi="Sylfaen"/>
          <w:lang w:val="ka-GE"/>
        </w:rPr>
        <w:t xml:space="preserve"> </w:t>
      </w:r>
      <w:r w:rsidR="00255EB0" w:rsidRPr="00691338">
        <w:rPr>
          <w:rFonts w:ascii="Sylfaen" w:hAnsi="Sylfaen"/>
          <w:lang w:val="ka-GE"/>
        </w:rPr>
        <w:t xml:space="preserve">სამუშაოს </w:t>
      </w:r>
      <w:r w:rsidR="00255EB0" w:rsidRPr="004A44BF">
        <w:rPr>
          <w:rFonts w:ascii="Sylfaen" w:hAnsi="Sylfaen"/>
          <w:lang w:val="ka-GE"/>
        </w:rPr>
        <w:t xml:space="preserve">შესრულების ვადა </w:t>
      </w:r>
      <w:r w:rsidR="0061352A">
        <w:rPr>
          <w:rFonts w:ascii="Sylfaen" w:hAnsi="Sylfaen"/>
          <w:lang w:val="ka-GE"/>
        </w:rPr>
        <w:t>განისაზღვრება 1 წლით</w:t>
      </w:r>
      <w:r w:rsidR="00607E66">
        <w:rPr>
          <w:rFonts w:ascii="Sylfaen" w:hAnsi="Sylfaen"/>
        </w:rPr>
        <w:t>.</w:t>
      </w:r>
    </w:p>
    <w:p w14:paraId="267D4EF8" w14:textId="7758D95C" w:rsidR="00CF7A57" w:rsidRDefault="00356305" w:rsidP="001B055A">
      <w:pPr>
        <w:spacing w:after="0" w:line="240" w:lineRule="auto"/>
        <w:jc w:val="both"/>
        <w:rPr>
          <w:rFonts w:ascii="Sylfaen" w:hAnsi="Sylfaen"/>
          <w:b/>
          <w:lang w:val="ka-GE"/>
        </w:rPr>
      </w:pPr>
      <w:r>
        <w:rPr>
          <w:rFonts w:ascii="Sylfaen" w:hAnsi="Sylfaen"/>
          <w:b/>
          <w:lang w:val="ka-GE"/>
        </w:rPr>
        <w:t>1.5</w:t>
      </w:r>
      <w:r w:rsidR="00CF7A57" w:rsidRPr="00607E66">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07E66"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607E66">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607E66">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17808740" w:rsidR="00000015" w:rsidRDefault="001466B2" w:rsidP="001B055A">
      <w:pPr>
        <w:spacing w:after="0" w:line="240" w:lineRule="auto"/>
        <w:jc w:val="both"/>
        <w:rPr>
          <w:rFonts w:ascii="Sylfaen" w:hAnsi="Sylfaen"/>
          <w:b/>
          <w:lang w:val="ka-GE"/>
        </w:rPr>
      </w:pPr>
      <w:r>
        <w:rPr>
          <w:rFonts w:ascii="Sylfaen" w:hAnsi="Sylfaen" w:cs="Sylfaen"/>
          <w:b/>
          <w:lang w:val="ka-GE"/>
        </w:rPr>
        <w:t>1.</w:t>
      </w:r>
      <w:r w:rsidR="00356305">
        <w:rPr>
          <w:rFonts w:ascii="Sylfaen" w:hAnsi="Sylfaen" w:cs="Sylfaen"/>
          <w:b/>
          <w:lang w:val="ka-GE"/>
        </w:rPr>
        <w:t>6</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3870705E" w:rsidR="008D04C5" w:rsidRPr="007B0071" w:rsidRDefault="001466B2" w:rsidP="00AA511B">
      <w:pPr>
        <w:spacing w:before="240" w:after="160"/>
        <w:jc w:val="both"/>
        <w:rPr>
          <w:rFonts w:ascii="Sylfaen" w:hAnsi="Sylfaen"/>
          <w:b/>
          <w:lang w:val="ka-GE"/>
        </w:rPr>
      </w:pPr>
      <w:r>
        <w:rPr>
          <w:rFonts w:ascii="Sylfaen" w:hAnsi="Sylfaen"/>
          <w:b/>
          <w:lang w:val="ka-GE"/>
        </w:rPr>
        <w:t>1.</w:t>
      </w:r>
      <w:r w:rsidR="00356305">
        <w:rPr>
          <w:rFonts w:ascii="Sylfaen" w:hAnsi="Sylfaen"/>
          <w:b/>
          <w:lang w:val="ka-GE"/>
        </w:rPr>
        <w:t>7</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1DC87E53"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607E66">
        <w:rPr>
          <w:rFonts w:ascii="Sylfaen" w:hAnsi="Sylfaen"/>
          <w:lang w:val="ka-GE"/>
        </w:rPr>
        <w:t xml:space="preserve"> </w:t>
      </w:r>
      <w:r w:rsidR="0061352A">
        <w:rPr>
          <w:rFonts w:ascii="Sylfaen" w:hAnsi="Sylfaen"/>
          <w:lang w:val="ka-GE"/>
        </w:rPr>
        <w:t>სრულად შევსებული დანართი N1 - ტექნიკური დავალება. ფას</w:t>
      </w:r>
      <w:r w:rsidR="00356305">
        <w:rPr>
          <w:rFonts w:ascii="Sylfaen" w:hAnsi="Sylfaen"/>
          <w:lang w:val="ka-GE"/>
        </w:rPr>
        <w:t>ების და შესრულების ვადების მითით</w:t>
      </w:r>
      <w:r w:rsidR="0061352A">
        <w:rPr>
          <w:rFonts w:ascii="Sylfaen" w:hAnsi="Sylfaen"/>
          <w:lang w:val="ka-GE"/>
        </w:rPr>
        <w:t xml:space="preserve">ებით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0B414E8B" w14:textId="07E975B2" w:rsidR="002C42C6" w:rsidRDefault="00A1047D" w:rsidP="00CF7A57">
      <w:pPr>
        <w:rPr>
          <w:rFonts w:ascii="Sylfaen" w:hAnsi="Sylfaen"/>
          <w:lang w:val="ka-GE"/>
        </w:rPr>
      </w:pPr>
      <w:r>
        <w:rPr>
          <w:rFonts w:ascii="Sylfaen" w:hAnsi="Sylfaen"/>
          <w:lang w:val="ka-GE"/>
        </w:rPr>
        <w:t>2</w:t>
      </w:r>
      <w:r w:rsidR="00A56EFE">
        <w:rPr>
          <w:rFonts w:ascii="Sylfaen" w:hAnsi="Sylfaen"/>
          <w:lang w:val="ka-GE"/>
        </w:rPr>
        <w:t>.</w:t>
      </w:r>
      <w:r w:rsidR="00696A50" w:rsidRPr="00607E66">
        <w:rPr>
          <w:rFonts w:ascii="Sylfaen" w:hAnsi="Sylfaen"/>
          <w:lang w:val="ka-GE"/>
        </w:rPr>
        <w:t xml:space="preserve"> </w:t>
      </w:r>
      <w:r w:rsidR="00EA22AE" w:rsidRPr="007B0071">
        <w:rPr>
          <w:rFonts w:ascii="Sylfaen" w:hAnsi="Sylfaen"/>
          <w:lang w:val="ka-GE"/>
        </w:rPr>
        <w:t xml:space="preserve">გამოცდილების დამადასტურებელი </w:t>
      </w:r>
      <w:r w:rsidR="00EA22AE" w:rsidRPr="00356305">
        <w:rPr>
          <w:rFonts w:ascii="Sylfaen" w:hAnsi="Sylfaen"/>
          <w:lang w:val="ka-GE"/>
        </w:rPr>
        <w:t>დოკუმენტები</w:t>
      </w:r>
      <w:r w:rsidR="00A56EFE" w:rsidRPr="00607E66">
        <w:rPr>
          <w:rFonts w:ascii="Sylfaen" w:hAnsi="Sylfaen"/>
          <w:lang w:val="ka-GE"/>
        </w:rPr>
        <w:t xml:space="preserve"> </w:t>
      </w:r>
      <w:r w:rsidR="00356305" w:rsidRPr="00607E66">
        <w:rPr>
          <w:rFonts w:ascii="Sylfaen" w:hAnsi="Sylfaen"/>
          <w:lang w:val="ka-GE"/>
        </w:rPr>
        <w:t>1.5</w:t>
      </w:r>
      <w:r w:rsidR="00EA22AE" w:rsidRPr="00607E66">
        <w:rPr>
          <w:rFonts w:ascii="Sylfaen" w:hAnsi="Sylfaen"/>
          <w:lang w:val="ka-GE"/>
        </w:rPr>
        <w:t xml:space="preserve"> </w:t>
      </w:r>
      <w:r w:rsidR="00AE7884" w:rsidRPr="00356305">
        <w:rPr>
          <w:rFonts w:ascii="Sylfaen" w:hAnsi="Sylfaen"/>
          <w:lang w:val="ka-GE"/>
        </w:rPr>
        <w:t>პუნქტის</w:t>
      </w:r>
      <w:r w:rsidR="00AE7884" w:rsidRPr="007B0071">
        <w:rPr>
          <w:rFonts w:ascii="Sylfaen" w:hAnsi="Sylfaen"/>
          <w:lang w:val="ka-GE"/>
        </w:rPr>
        <w:t xml:space="preserve"> შესაბამისად;</w:t>
      </w:r>
    </w:p>
    <w:p w14:paraId="142FB69C" w14:textId="2DCAD958" w:rsidR="00D71A4D" w:rsidRPr="007B0071" w:rsidRDefault="00356305" w:rsidP="007A2401">
      <w:pPr>
        <w:jc w:val="both"/>
        <w:rPr>
          <w:rFonts w:ascii="Sylfaen" w:hAnsi="Sylfaen"/>
          <w:lang w:val="ka-GE"/>
        </w:rPr>
      </w:pPr>
      <w:r w:rsidRPr="00607E66">
        <w:rPr>
          <w:rFonts w:ascii="Sylfaen" w:hAnsi="Sylfaen"/>
          <w:lang w:val="ka-GE"/>
        </w:rPr>
        <w:t>3</w:t>
      </w:r>
      <w:r w:rsidR="00DB4B6C" w:rsidRPr="00607E66">
        <w:rPr>
          <w:rFonts w:ascii="Sylfaen" w:hAnsi="Sylfaen"/>
          <w:lang w:val="ka-GE"/>
        </w:rPr>
        <w:t>.</w:t>
      </w:r>
      <w:r w:rsidR="00696A50" w:rsidRPr="00607E66">
        <w:rPr>
          <w:rFonts w:ascii="Sylfaen" w:hAnsi="Sylfaen"/>
          <w:lang w:val="ka-GE"/>
        </w:rPr>
        <w:t xml:space="preserve"> </w:t>
      </w:r>
      <w:r w:rsidR="00D71A4D">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49A995D8" w:rsidR="009F003A" w:rsidRDefault="00356305" w:rsidP="007A2401">
      <w:pPr>
        <w:jc w:val="both"/>
        <w:rPr>
          <w:rFonts w:ascii="Sylfaen" w:hAnsi="Sylfaen"/>
          <w:lang w:val="ka-GE"/>
        </w:rPr>
      </w:pPr>
      <w:r w:rsidRPr="00607E66">
        <w:rPr>
          <w:rFonts w:ascii="Sylfaen" w:hAnsi="Sylfaen"/>
          <w:lang w:val="ka-GE"/>
        </w:rPr>
        <w:t>4</w:t>
      </w:r>
      <w:r w:rsidR="00D71A4D" w:rsidRPr="00607E66">
        <w:rPr>
          <w:rFonts w:ascii="Sylfaen" w:hAnsi="Sylfaen"/>
          <w:lang w:val="ka-GE"/>
        </w:rPr>
        <w:t>.</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38D07B94" w:rsidR="00CE69DB" w:rsidRDefault="00356305" w:rsidP="00CF7A57">
      <w:pPr>
        <w:rPr>
          <w:rFonts w:ascii="Sylfaen" w:hAnsi="Sylfaen"/>
          <w:b/>
          <w:color w:val="FF0000"/>
          <w:u w:val="single"/>
          <w:lang w:val="ka-GE"/>
        </w:rPr>
      </w:pPr>
      <w:r>
        <w:rPr>
          <w:rFonts w:ascii="Sylfaen" w:hAnsi="Sylfaen"/>
          <w:b/>
          <w:color w:val="FF0000"/>
          <w:u w:val="single"/>
          <w:lang w:val="ka-GE"/>
        </w:rPr>
        <w:lastRenderedPageBreak/>
        <w:t>ყურადღება: პრეტენდენტის მიერ 1.7</w:t>
      </w:r>
      <w:r w:rsidR="009634B1"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36501027" w:rsidR="00891245" w:rsidRPr="00607E66" w:rsidRDefault="00891245" w:rsidP="00891245">
      <w:pPr>
        <w:spacing w:after="0" w:line="240" w:lineRule="auto"/>
        <w:rPr>
          <w:rFonts w:asciiTheme="minorHAnsi" w:hAnsiTheme="minorHAnsi" w:cstheme="minorHAnsi"/>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820CFD">
        <w:rPr>
          <w:rFonts w:ascii="Sylfaen" w:hAnsi="Sylfaen" w:cs="Sylfaen"/>
          <w:b/>
          <w:sz w:val="20"/>
          <w:szCs w:val="20"/>
          <w:lang w:val="ka-GE"/>
        </w:rPr>
        <w:t>ვადაა</w:t>
      </w:r>
      <w:r w:rsidRPr="00607E66">
        <w:rPr>
          <w:rFonts w:ascii="Sylfaen" w:hAnsi="Sylfaen" w:cs="Sylfaen"/>
          <w:b/>
          <w:sz w:val="20"/>
          <w:szCs w:val="20"/>
          <w:lang w:val="ka-GE"/>
        </w:rPr>
        <w:t xml:space="preserve"> -</w:t>
      </w:r>
      <w:r w:rsidRPr="00820CFD">
        <w:rPr>
          <w:rFonts w:asciiTheme="minorHAnsi" w:hAnsiTheme="minorHAnsi" w:cstheme="minorHAnsi"/>
          <w:b/>
          <w:sz w:val="20"/>
          <w:szCs w:val="20"/>
          <w:lang w:val="ka-GE"/>
        </w:rPr>
        <w:t xml:space="preserve"> </w:t>
      </w:r>
      <w:r w:rsidRPr="001710E2">
        <w:rPr>
          <w:rFonts w:ascii="Sylfaen" w:hAnsi="Sylfaen" w:cs="Sylfaen"/>
          <w:b/>
          <w:sz w:val="20"/>
          <w:szCs w:val="20"/>
          <w:lang w:val="ka-GE"/>
        </w:rPr>
        <w:t>202</w:t>
      </w:r>
      <w:r w:rsidR="00607E66" w:rsidRPr="00607E66">
        <w:rPr>
          <w:rFonts w:ascii="Sylfaen" w:hAnsi="Sylfaen" w:cs="Sylfaen"/>
          <w:b/>
          <w:sz w:val="20"/>
          <w:szCs w:val="20"/>
          <w:lang w:val="ka-GE"/>
        </w:rPr>
        <w:t>4</w:t>
      </w:r>
      <w:r w:rsidRPr="001710E2">
        <w:rPr>
          <w:rFonts w:ascii="Sylfaen" w:hAnsi="Sylfaen" w:cs="Sylfaen"/>
          <w:b/>
          <w:sz w:val="20"/>
          <w:szCs w:val="20"/>
          <w:lang w:val="ka-GE"/>
        </w:rPr>
        <w:t xml:space="preserve"> წლის</w:t>
      </w:r>
      <w:r w:rsidR="00A1047D" w:rsidRPr="001710E2">
        <w:rPr>
          <w:rFonts w:ascii="Sylfaen" w:hAnsi="Sylfaen" w:cs="Sylfaen"/>
          <w:b/>
          <w:sz w:val="20"/>
          <w:szCs w:val="20"/>
          <w:lang w:val="ka-GE"/>
        </w:rPr>
        <w:t xml:space="preserve"> </w:t>
      </w:r>
      <w:r w:rsidR="00607E66" w:rsidRPr="00607E66">
        <w:rPr>
          <w:rFonts w:ascii="Sylfaen" w:hAnsi="Sylfaen" w:cs="Sylfaen"/>
          <w:b/>
          <w:sz w:val="20"/>
          <w:szCs w:val="20"/>
          <w:lang w:val="ka-GE"/>
        </w:rPr>
        <w:t xml:space="preserve">4 </w:t>
      </w:r>
      <w:r w:rsidR="00607E66">
        <w:rPr>
          <w:rFonts w:ascii="Sylfaen" w:hAnsi="Sylfaen" w:cs="Sylfaen"/>
          <w:b/>
          <w:sz w:val="20"/>
          <w:szCs w:val="20"/>
          <w:lang w:val="ka-GE"/>
        </w:rPr>
        <w:t>იანვარი</w:t>
      </w:r>
      <w:r w:rsidR="00444967">
        <w:rPr>
          <w:rFonts w:ascii="Sylfaen" w:hAnsi="Sylfaen" w:cs="Sylfaen"/>
          <w:b/>
          <w:sz w:val="20"/>
          <w:szCs w:val="20"/>
          <w:lang w:val="ka-GE"/>
        </w:rPr>
        <w:t>,</w:t>
      </w:r>
      <w:r w:rsidRPr="001710E2">
        <w:rPr>
          <w:rFonts w:ascii="Sylfaen" w:hAnsi="Sylfaen" w:cs="Sylfaen"/>
          <w:b/>
          <w:sz w:val="20"/>
          <w:szCs w:val="20"/>
          <w:lang w:val="ka-GE"/>
        </w:rPr>
        <w:t xml:space="preserve"> 1</w:t>
      </w:r>
      <w:r w:rsidR="00607E66">
        <w:rPr>
          <w:rFonts w:ascii="Sylfaen" w:hAnsi="Sylfaen" w:cs="Sylfaen"/>
          <w:b/>
          <w:sz w:val="20"/>
          <w:szCs w:val="20"/>
          <w:lang w:val="ka-GE"/>
        </w:rPr>
        <w:t>5</w:t>
      </w:r>
      <w:bookmarkStart w:id="0" w:name="_GoBack"/>
      <w:bookmarkEnd w:id="0"/>
      <w:r w:rsidRPr="001710E2">
        <w:rPr>
          <w:rFonts w:ascii="Sylfaen" w:hAnsi="Sylfaen" w:cs="Sylfaen"/>
          <w:b/>
          <w:sz w:val="20"/>
          <w:szCs w:val="20"/>
          <w:lang w:val="ka-GE"/>
        </w:rPr>
        <w:t>:00 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324B6ACA" w:rsidR="00B049C5" w:rsidRPr="007B0071"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607E66">
        <w:rPr>
          <w:rFonts w:ascii="Verdana" w:hAnsi="Verdana"/>
          <w:color w:val="222222"/>
          <w:shd w:val="clear" w:color="auto" w:fill="FFFFFF"/>
          <w:lang w:val="ka-GE"/>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41E81039" w:rsidR="00822939" w:rsidRPr="00356305" w:rsidRDefault="00822939" w:rsidP="00356305">
      <w:pPr>
        <w:pStyle w:val="ListParagraph"/>
        <w:numPr>
          <w:ilvl w:val="1"/>
          <w:numId w:val="44"/>
        </w:numPr>
        <w:spacing w:after="0" w:line="360" w:lineRule="auto"/>
        <w:jc w:val="both"/>
        <w:rPr>
          <w:rFonts w:ascii="Sylfaen" w:hAnsi="Sylfaen"/>
          <w:b/>
          <w:lang w:val="ka-GE"/>
        </w:rPr>
      </w:pPr>
      <w:r w:rsidRPr="00356305">
        <w:rPr>
          <w:rFonts w:ascii="Sylfaen" w:hAnsi="Sylfaen" w:cs="Sylfaen"/>
          <w:b/>
          <w:lang w:val="ka-GE"/>
        </w:rPr>
        <w:t>ხელშეკრულების</w:t>
      </w:r>
      <w:r w:rsidR="00F732E4" w:rsidRPr="00356305">
        <w:rPr>
          <w:rFonts w:ascii="Sylfaen" w:hAnsi="Sylfaen" w:cs="Sylfaen"/>
          <w:b/>
        </w:rPr>
        <w:t xml:space="preserve"> </w:t>
      </w:r>
      <w:r w:rsidR="00F732E4" w:rsidRPr="00356305">
        <w:rPr>
          <w:rFonts w:ascii="Sylfaen" w:hAnsi="Sylfaen" w:cs="Sylfaen"/>
          <w:b/>
          <w:lang w:val="ka-GE"/>
        </w:rPr>
        <w:t>და საშემსრულებლო დოკუმენტების</w:t>
      </w:r>
      <w:r w:rsidRPr="00356305">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254F68F4" w:rsidR="00CC4789" w:rsidRPr="00822939" w:rsidRDefault="00F94EA4" w:rsidP="00356305">
      <w:pPr>
        <w:pStyle w:val="ListParagraph"/>
        <w:numPr>
          <w:ilvl w:val="1"/>
          <w:numId w:val="44"/>
        </w:numPr>
        <w:spacing w:after="0" w:line="360" w:lineRule="auto"/>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4EFC0EB9" w:rsidR="00CC4789" w:rsidRPr="007B0071" w:rsidRDefault="00D50B27" w:rsidP="00356305">
      <w:pPr>
        <w:pStyle w:val="ListParagraph"/>
        <w:spacing w:after="0" w:line="360" w:lineRule="auto"/>
        <w:ind w:left="0"/>
        <w:jc w:val="both"/>
        <w:rPr>
          <w:rFonts w:ascii="AcadNusx" w:hAnsi="AcadNusx"/>
          <w:lang w:val="ka-GE"/>
        </w:rPr>
      </w:pPr>
      <w:r>
        <w:rPr>
          <w:rFonts w:ascii="Sylfaen" w:hAnsi="Sylfaen"/>
          <w:lang w:val="ka-GE"/>
        </w:rPr>
        <w:t>1</w:t>
      </w:r>
      <w:r w:rsidR="00356305">
        <w:rPr>
          <w:rFonts w:ascii="Sylfaen" w:hAnsi="Sylfaen"/>
          <w:lang w:val="ka-GE"/>
        </w:rPr>
        <w:t>.9</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356305">
      <w:pPr>
        <w:pStyle w:val="ListParagraph"/>
        <w:numPr>
          <w:ilvl w:val="2"/>
          <w:numId w:val="44"/>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32D9B4F6" w:rsidR="00D50B27" w:rsidRPr="00D44B99" w:rsidRDefault="00CC4789" w:rsidP="00356305">
      <w:pPr>
        <w:pStyle w:val="ListParagraph"/>
        <w:numPr>
          <w:ilvl w:val="2"/>
          <w:numId w:val="44"/>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CA5318">
        <w:rPr>
          <w:rFonts w:ascii="Sylfaen" w:hAnsi="Sylfaen"/>
          <w:lang w:val="ka-GE"/>
        </w:rPr>
        <w:t>4</w:t>
      </w:r>
      <w:r w:rsidR="00C66A53">
        <w:rPr>
          <w:rFonts w:ascii="Sylfaen" w:hAnsi="Sylfaen"/>
          <w:lang w:val="ka-GE"/>
        </w:rPr>
        <w:t>5</w:t>
      </w:r>
      <w:r w:rsidRPr="00D44B99">
        <w:rPr>
          <w:rFonts w:ascii="Sylfaen" w:hAnsi="Sylfaen"/>
          <w:lang w:val="ka-GE"/>
        </w:rPr>
        <w:t xml:space="preserve"> </w:t>
      </w:r>
      <w:r w:rsidRPr="00D44B99">
        <w:rPr>
          <w:rFonts w:ascii="AcadNusx" w:hAnsi="AcadNusx"/>
          <w:lang w:val="ka-GE"/>
        </w:rPr>
        <w:t>(</w:t>
      </w:r>
      <w:r w:rsidR="00C66A53">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356305">
      <w:pPr>
        <w:pStyle w:val="ListParagraph"/>
        <w:numPr>
          <w:ilvl w:val="2"/>
          <w:numId w:val="44"/>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 xml:space="preserve">არ არის ვალდებული </w:t>
      </w:r>
      <w:r w:rsidR="00CC4789" w:rsidRPr="007B0071">
        <w:rPr>
          <w:rFonts w:ascii="Sylfaen" w:hAnsi="Sylfaen"/>
          <w:lang w:val="ka-GE"/>
        </w:rPr>
        <w:lastRenderedPageBreak/>
        <w:t>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356305">
      <w:pPr>
        <w:pStyle w:val="ListParagraph"/>
        <w:numPr>
          <w:ilvl w:val="2"/>
          <w:numId w:val="44"/>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356305">
      <w:pPr>
        <w:pStyle w:val="ListParagraph"/>
        <w:numPr>
          <w:ilvl w:val="2"/>
          <w:numId w:val="44"/>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356305">
      <w:pPr>
        <w:pStyle w:val="ListParagraph"/>
        <w:numPr>
          <w:ilvl w:val="2"/>
          <w:numId w:val="44"/>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131D385" w14:textId="422D4445" w:rsidR="00696A50" w:rsidRDefault="00696A50" w:rsidP="00696A50">
      <w:pPr>
        <w:spacing w:after="0"/>
        <w:jc w:val="both"/>
        <w:rPr>
          <w:rFonts w:ascii="Sylfaen" w:hAnsi="Sylfaen"/>
          <w:sz w:val="18"/>
          <w:lang w:val="ka-GE"/>
        </w:rPr>
      </w:pPr>
    </w:p>
    <w:p w14:paraId="5DA0DBEA" w14:textId="42240631" w:rsidR="00356305" w:rsidRDefault="00356305" w:rsidP="00696A50">
      <w:pPr>
        <w:spacing w:after="0"/>
        <w:jc w:val="both"/>
        <w:rPr>
          <w:rFonts w:ascii="Sylfaen" w:hAnsi="Sylfaen"/>
          <w:sz w:val="18"/>
          <w:lang w:val="ka-GE"/>
        </w:rPr>
      </w:pPr>
    </w:p>
    <w:p w14:paraId="7B0E57FE" w14:textId="490E4B4D" w:rsidR="00356305" w:rsidRDefault="00356305" w:rsidP="00696A50">
      <w:pPr>
        <w:spacing w:after="0"/>
        <w:jc w:val="both"/>
        <w:rPr>
          <w:rFonts w:ascii="Sylfaen" w:hAnsi="Sylfaen"/>
          <w:sz w:val="18"/>
          <w:lang w:val="ka-GE"/>
        </w:rPr>
      </w:pPr>
    </w:p>
    <w:p w14:paraId="446B9FBD" w14:textId="6082E67D" w:rsidR="00356305" w:rsidRDefault="00356305" w:rsidP="00696A50">
      <w:pPr>
        <w:spacing w:after="0"/>
        <w:jc w:val="both"/>
        <w:rPr>
          <w:rFonts w:ascii="Sylfaen" w:hAnsi="Sylfaen"/>
          <w:sz w:val="18"/>
          <w:lang w:val="ka-GE"/>
        </w:rPr>
      </w:pPr>
    </w:p>
    <w:p w14:paraId="18D1456B" w14:textId="00E4D698" w:rsidR="00356305" w:rsidRDefault="00356305" w:rsidP="00696A50">
      <w:pPr>
        <w:spacing w:after="0"/>
        <w:jc w:val="both"/>
        <w:rPr>
          <w:rFonts w:ascii="Sylfaen" w:hAnsi="Sylfaen"/>
          <w:sz w:val="18"/>
          <w:lang w:val="ka-GE"/>
        </w:rPr>
      </w:pPr>
    </w:p>
    <w:p w14:paraId="6609437B" w14:textId="0179DBC9" w:rsidR="00356305" w:rsidRDefault="00356305" w:rsidP="00696A50">
      <w:pPr>
        <w:spacing w:after="0"/>
        <w:jc w:val="both"/>
        <w:rPr>
          <w:rFonts w:ascii="Sylfaen" w:hAnsi="Sylfaen"/>
          <w:sz w:val="18"/>
          <w:lang w:val="ka-GE"/>
        </w:rPr>
      </w:pPr>
    </w:p>
    <w:p w14:paraId="3AF15309" w14:textId="307CD348" w:rsidR="00356305" w:rsidRDefault="00356305" w:rsidP="00696A50">
      <w:pPr>
        <w:spacing w:after="0"/>
        <w:jc w:val="both"/>
        <w:rPr>
          <w:rFonts w:ascii="Sylfaen" w:hAnsi="Sylfaen"/>
          <w:sz w:val="18"/>
          <w:lang w:val="ka-GE"/>
        </w:rPr>
      </w:pPr>
    </w:p>
    <w:p w14:paraId="3FC243F4" w14:textId="4A8F1045" w:rsidR="00356305" w:rsidRDefault="00356305" w:rsidP="00696A50">
      <w:pPr>
        <w:spacing w:after="0"/>
        <w:jc w:val="both"/>
        <w:rPr>
          <w:rFonts w:ascii="Sylfaen" w:hAnsi="Sylfaen"/>
          <w:sz w:val="18"/>
          <w:lang w:val="ka-GE"/>
        </w:rPr>
      </w:pPr>
    </w:p>
    <w:p w14:paraId="6D700CBE" w14:textId="09C5C693" w:rsidR="00356305" w:rsidRDefault="00356305" w:rsidP="00696A50">
      <w:pPr>
        <w:spacing w:after="0"/>
        <w:jc w:val="both"/>
        <w:rPr>
          <w:rFonts w:ascii="Sylfaen" w:hAnsi="Sylfaen"/>
          <w:sz w:val="18"/>
          <w:lang w:val="ka-GE"/>
        </w:rPr>
      </w:pPr>
    </w:p>
    <w:p w14:paraId="035FB638" w14:textId="1B7E8157" w:rsidR="00356305" w:rsidRDefault="00356305" w:rsidP="00696A50">
      <w:pPr>
        <w:spacing w:after="0"/>
        <w:jc w:val="both"/>
        <w:rPr>
          <w:rFonts w:ascii="Sylfaen" w:hAnsi="Sylfaen"/>
          <w:sz w:val="18"/>
          <w:lang w:val="ka-GE"/>
        </w:rPr>
      </w:pPr>
    </w:p>
    <w:p w14:paraId="5F34B85A" w14:textId="2F509B1B" w:rsidR="00356305" w:rsidRDefault="00356305" w:rsidP="00696A50">
      <w:pPr>
        <w:spacing w:after="0"/>
        <w:jc w:val="both"/>
        <w:rPr>
          <w:rFonts w:ascii="Sylfaen" w:hAnsi="Sylfaen"/>
          <w:sz w:val="18"/>
          <w:lang w:val="ka-GE"/>
        </w:rPr>
      </w:pPr>
    </w:p>
    <w:p w14:paraId="425B19E6" w14:textId="7ACAC4EA" w:rsidR="00356305" w:rsidRDefault="00356305" w:rsidP="00696A50">
      <w:pPr>
        <w:spacing w:after="0"/>
        <w:jc w:val="both"/>
        <w:rPr>
          <w:rFonts w:ascii="Sylfaen" w:hAnsi="Sylfaen"/>
          <w:sz w:val="18"/>
          <w:lang w:val="ka-GE"/>
        </w:rPr>
      </w:pPr>
    </w:p>
    <w:p w14:paraId="4FF13540" w14:textId="2812DAA6" w:rsidR="00356305" w:rsidRDefault="00356305" w:rsidP="00696A50">
      <w:pPr>
        <w:spacing w:after="0"/>
        <w:jc w:val="both"/>
        <w:rPr>
          <w:rFonts w:ascii="Sylfaen" w:hAnsi="Sylfaen"/>
          <w:sz w:val="18"/>
          <w:lang w:val="ka-GE"/>
        </w:rPr>
      </w:pPr>
    </w:p>
    <w:p w14:paraId="765AC973" w14:textId="36F59DF3" w:rsidR="00356305" w:rsidRDefault="00356305" w:rsidP="00696A50">
      <w:pPr>
        <w:spacing w:after="0"/>
        <w:jc w:val="both"/>
        <w:rPr>
          <w:rFonts w:ascii="Sylfaen" w:hAnsi="Sylfaen"/>
          <w:sz w:val="18"/>
          <w:lang w:val="ka-GE"/>
        </w:rPr>
      </w:pPr>
    </w:p>
    <w:p w14:paraId="07B93A3D" w14:textId="755E8021" w:rsidR="00356305" w:rsidRDefault="00356305" w:rsidP="00696A50">
      <w:pPr>
        <w:spacing w:after="0"/>
        <w:jc w:val="both"/>
        <w:rPr>
          <w:rFonts w:ascii="Sylfaen" w:hAnsi="Sylfaen"/>
          <w:sz w:val="18"/>
          <w:lang w:val="ka-GE"/>
        </w:rPr>
      </w:pPr>
    </w:p>
    <w:p w14:paraId="45666BE6" w14:textId="0AC30776" w:rsidR="00356305" w:rsidRDefault="00356305" w:rsidP="00696A50">
      <w:pPr>
        <w:spacing w:after="0"/>
        <w:jc w:val="both"/>
        <w:rPr>
          <w:rFonts w:ascii="Sylfaen" w:hAnsi="Sylfaen"/>
          <w:sz w:val="18"/>
          <w:lang w:val="ka-GE"/>
        </w:rPr>
      </w:pPr>
    </w:p>
    <w:p w14:paraId="7701F74E" w14:textId="5C7E09AD" w:rsidR="00356305" w:rsidRDefault="00356305" w:rsidP="00696A50">
      <w:pPr>
        <w:spacing w:after="0"/>
        <w:jc w:val="both"/>
        <w:rPr>
          <w:rFonts w:ascii="Sylfaen" w:hAnsi="Sylfaen"/>
          <w:sz w:val="18"/>
          <w:lang w:val="ka-GE"/>
        </w:rPr>
      </w:pPr>
    </w:p>
    <w:p w14:paraId="6A462563" w14:textId="65E04B1D" w:rsidR="00356305" w:rsidRDefault="00356305" w:rsidP="00696A50">
      <w:pPr>
        <w:spacing w:after="0"/>
        <w:jc w:val="both"/>
        <w:rPr>
          <w:rFonts w:ascii="Sylfaen" w:hAnsi="Sylfaen"/>
          <w:sz w:val="18"/>
          <w:lang w:val="ka-GE"/>
        </w:rPr>
      </w:pPr>
    </w:p>
    <w:p w14:paraId="68AE75F1" w14:textId="77777777" w:rsidR="00356305" w:rsidRPr="005A798F" w:rsidRDefault="00356305" w:rsidP="00696A50">
      <w:pPr>
        <w:spacing w:after="0"/>
        <w:jc w:val="both"/>
        <w:rPr>
          <w:rFonts w:ascii="Sylfaen" w:hAnsi="Sylfaen"/>
          <w:sz w:val="18"/>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lastRenderedPageBreak/>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77777777" w:rsidR="00696A50" w:rsidRPr="00696A50" w:rsidRDefault="00696A50" w:rsidP="00696A50">
      <w:pPr>
        <w:spacing w:after="0"/>
        <w:jc w:val="both"/>
        <w:rPr>
          <w:rFonts w:ascii="Sylfaen" w:hAnsi="Sylfaen"/>
          <w:lang w:val="ka-GE"/>
        </w:rPr>
      </w:pPr>
      <w:r w:rsidRPr="00696A50">
        <w:rPr>
          <w:rFonts w:ascii="Sylfaen" w:hAnsi="Sylfaen"/>
          <w:lang w:val="ka-GE"/>
        </w:rPr>
        <w:t>საკონტაქტო პირი: მარიამ სილაგაძე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148526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1" w:history="1">
        <w:r w:rsidRPr="005D31A5">
          <w:rPr>
            <w:rStyle w:val="Hyperlink"/>
            <w:rFonts w:ascii="Sylfaen" w:hAnsi="Sylfaen"/>
            <w:lang w:val="ka-GE"/>
          </w:rPr>
          <w:t>msilagadze@gwp.ge</w:t>
        </w:r>
      </w:hyperlink>
      <w:r w:rsidRPr="008A7B43">
        <w:rPr>
          <w:rFonts w:ascii="Sylfaen" w:hAnsi="Sylfaen"/>
          <w:lang w:val="ka-GE"/>
        </w:rPr>
        <w:t xml:space="preserve"> </w:t>
      </w:r>
    </w:p>
    <w:p w14:paraId="53269314" w14:textId="77777777" w:rsidR="00696A50" w:rsidRPr="00696A50" w:rsidRDefault="00696A50" w:rsidP="00696A50">
      <w:pPr>
        <w:spacing w:after="0"/>
        <w:jc w:val="both"/>
        <w:rPr>
          <w:rFonts w:ascii="Sylfaen" w:hAnsi="Sylfaen"/>
          <w:lang w:val="ka-GE"/>
        </w:rPr>
      </w:pPr>
      <w:r w:rsidRPr="00696A50">
        <w:rPr>
          <w:rFonts w:ascii="Sylfaen" w:hAnsi="Sylfaen"/>
          <w:lang w:val="ka-GE"/>
        </w:rPr>
        <w:t>ტელ.: +995 322 931111 (1147); 599 72 30 03</w:t>
      </w:r>
    </w:p>
    <w:p w14:paraId="09E54D5F" w14:textId="292FB5A8" w:rsidR="00696A50" w:rsidRDefault="00696A50" w:rsidP="00696A50">
      <w:pPr>
        <w:spacing w:after="0"/>
        <w:jc w:val="both"/>
        <w:rPr>
          <w:rFonts w:ascii="Sylfaen" w:hAnsi="Sylfaen"/>
          <w:lang w:val="ka-GE"/>
        </w:rPr>
      </w:pPr>
    </w:p>
    <w:p w14:paraId="02BA7BE3" w14:textId="77777777" w:rsidR="007A2401" w:rsidRPr="00E41D48" w:rsidRDefault="007A2401" w:rsidP="007A2401">
      <w:pPr>
        <w:spacing w:after="0"/>
        <w:jc w:val="both"/>
        <w:rPr>
          <w:rFonts w:ascii="Sylfaen" w:hAnsi="Sylfaen"/>
          <w:lang w:val="ka-GE"/>
        </w:rPr>
      </w:pPr>
      <w:bookmarkStart w:id="1" w:name="_Toc454818556"/>
      <w:bookmarkEnd w:id="1"/>
      <w:r w:rsidRPr="00E41D48">
        <w:rPr>
          <w:rFonts w:ascii="Sylfaen" w:hAnsi="Sylfaen"/>
          <w:lang w:val="ka-GE"/>
        </w:rPr>
        <w:t>საკონტაქტო პირი: ირაკლი ხვადაგაძე</w:t>
      </w:r>
    </w:p>
    <w:p w14:paraId="472F7853" w14:textId="77777777" w:rsidR="007A2401" w:rsidRPr="00E41D48" w:rsidRDefault="007A2401" w:rsidP="007A2401">
      <w:pPr>
        <w:spacing w:after="0"/>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0327DF3A" w14:textId="29B9C958" w:rsidR="007A2401" w:rsidRPr="00E41D48" w:rsidRDefault="007A2401" w:rsidP="007A2401">
      <w:pPr>
        <w:spacing w:after="0"/>
        <w:jc w:val="both"/>
        <w:rPr>
          <w:rFonts w:ascii="Sylfaen" w:hAnsi="Sylfaen"/>
          <w:lang w:val="ka-GE"/>
        </w:rPr>
      </w:pPr>
      <w:r w:rsidRPr="00E41D48">
        <w:rPr>
          <w:rFonts w:ascii="Sylfaen" w:hAnsi="Sylfaen"/>
          <w:lang w:val="ka-GE"/>
        </w:rPr>
        <w:t xml:space="preserve">ელ. ფოსტა: </w:t>
      </w:r>
      <w:hyperlink r:id="rId12" w:history="1">
        <w:r w:rsidRPr="00227F4C">
          <w:rPr>
            <w:rStyle w:val="Hyperlink"/>
            <w:rFonts w:ascii="Sylfaen" w:hAnsi="Sylfaen"/>
            <w:lang w:val="ka-GE"/>
          </w:rPr>
          <w:t>ikhvadagadze@gwp.ge</w:t>
        </w:r>
      </w:hyperlink>
      <w:r>
        <w:rPr>
          <w:rFonts w:ascii="Sylfaen" w:hAnsi="Sylfaen"/>
          <w:lang w:val="ka-GE"/>
        </w:rPr>
        <w:t xml:space="preserve"> </w:t>
      </w:r>
      <w:r w:rsidRPr="00E41D48">
        <w:rPr>
          <w:rFonts w:ascii="Sylfaen" w:hAnsi="Sylfaen"/>
          <w:lang w:val="ka-GE"/>
        </w:rPr>
        <w:t xml:space="preserve"> </w:t>
      </w:r>
    </w:p>
    <w:p w14:paraId="2BAB5ABC" w14:textId="77777777" w:rsidR="007A2401" w:rsidRPr="00E41D48" w:rsidRDefault="007A2401" w:rsidP="007A2401">
      <w:pPr>
        <w:spacing w:after="0"/>
        <w:jc w:val="both"/>
        <w:rPr>
          <w:rFonts w:ascii="Sylfaen" w:hAnsi="Sylfaen"/>
          <w:lang w:val="ka-GE"/>
        </w:rPr>
      </w:pPr>
      <w:r w:rsidRPr="00E41D48">
        <w:rPr>
          <w:rFonts w:ascii="Sylfaen" w:hAnsi="Sylfaen"/>
          <w:lang w:val="ka-GE"/>
        </w:rPr>
        <w:t>ტელ.: +995 322 931111 (1145);</w:t>
      </w:r>
    </w:p>
    <w:p w14:paraId="1A304A28" w14:textId="31CBC2C5" w:rsidR="00024394" w:rsidRDefault="00024394" w:rsidP="009E3DB8">
      <w:pPr>
        <w:spacing w:after="0" w:line="360" w:lineRule="auto"/>
        <w:jc w:val="both"/>
        <w:rPr>
          <w:rFonts w:ascii="Sylfaen" w:hAnsi="Sylfaen" w:cstheme="minorHAnsi"/>
          <w:lang w:val="ka-GE"/>
        </w:rPr>
      </w:pPr>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A22A057" w14:textId="77777777" w:rsidR="00327C90" w:rsidRPr="00CF5912" w:rsidRDefault="00327C90" w:rsidP="00327C90">
      <w:pPr>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E35C87" w14:textId="77777777" w:rsidR="00253883" w:rsidRDefault="00253883" w:rsidP="007902EA">
      <w:pPr>
        <w:spacing w:after="0" w:line="240" w:lineRule="auto"/>
      </w:pPr>
      <w:r>
        <w:separator/>
      </w:r>
    </w:p>
  </w:endnote>
  <w:endnote w:type="continuationSeparator" w:id="0">
    <w:p w14:paraId="665E5504" w14:textId="77777777" w:rsidR="00253883" w:rsidRDefault="0025388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4D32431" w:rsidR="004A3BD8" w:rsidRDefault="004A3BD8">
        <w:pPr>
          <w:pStyle w:val="Footer"/>
          <w:jc w:val="right"/>
        </w:pPr>
        <w:r>
          <w:fldChar w:fldCharType="begin"/>
        </w:r>
        <w:r>
          <w:instrText xml:space="preserve"> PAGE   \* MERGEFORMAT </w:instrText>
        </w:r>
        <w:r>
          <w:fldChar w:fldCharType="separate"/>
        </w:r>
        <w:r w:rsidR="00607E66">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260148" w14:textId="77777777" w:rsidR="00253883" w:rsidRDefault="00253883" w:rsidP="007902EA">
      <w:pPr>
        <w:spacing w:after="0" w:line="240" w:lineRule="auto"/>
      </w:pPr>
      <w:r>
        <w:separator/>
      </w:r>
    </w:p>
  </w:footnote>
  <w:footnote w:type="continuationSeparator" w:id="0">
    <w:p w14:paraId="46AB9B81" w14:textId="77777777" w:rsidR="00253883" w:rsidRDefault="00253883"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0EAC227E"/>
    <w:lvl w:ilvl="0">
      <w:start w:val="1"/>
      <w:numFmt w:val="decimal"/>
      <w:lvlText w:val="%1"/>
      <w:lvlJc w:val="left"/>
      <w:pPr>
        <w:ind w:left="450" w:hanging="450"/>
      </w:pPr>
      <w:rPr>
        <w:rFonts w:ascii="Sylfaen" w:eastAsia="Times New Roman" w:hAnsi="Sylfaen" w:cs="Sylfaen" w:hint="default"/>
        <w:sz w:val="22"/>
      </w:rPr>
    </w:lvl>
    <w:lvl w:ilvl="1">
      <w:start w:val="8"/>
      <w:numFmt w:val="decimal"/>
      <w:lvlText w:val="%1.%2"/>
      <w:lvlJc w:val="left"/>
      <w:pPr>
        <w:ind w:left="720" w:hanging="720"/>
      </w:pPr>
      <w:rPr>
        <w:rFonts w:ascii="Sylfaen" w:eastAsia="Times New Roman" w:hAnsi="Sylfaen" w:cs="Sylfaen" w:hint="default"/>
        <w:b/>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3912926"/>
    <w:multiLevelType w:val="hybridMultilevel"/>
    <w:tmpl w:val="7EBA4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74B9"/>
    <w:rsid w:val="000A0D72"/>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0E2"/>
    <w:rsid w:val="00171C91"/>
    <w:rsid w:val="00172F99"/>
    <w:rsid w:val="001733BB"/>
    <w:rsid w:val="0017792E"/>
    <w:rsid w:val="00185431"/>
    <w:rsid w:val="00185C9D"/>
    <w:rsid w:val="00194044"/>
    <w:rsid w:val="001A47AF"/>
    <w:rsid w:val="001B055A"/>
    <w:rsid w:val="001B0D00"/>
    <w:rsid w:val="001B6BD5"/>
    <w:rsid w:val="001B740A"/>
    <w:rsid w:val="001B75E0"/>
    <w:rsid w:val="001B7903"/>
    <w:rsid w:val="001C112D"/>
    <w:rsid w:val="001C2BF2"/>
    <w:rsid w:val="001C4435"/>
    <w:rsid w:val="001C7577"/>
    <w:rsid w:val="001D3B12"/>
    <w:rsid w:val="001D63C9"/>
    <w:rsid w:val="001E0606"/>
    <w:rsid w:val="001E321C"/>
    <w:rsid w:val="001F6753"/>
    <w:rsid w:val="00202451"/>
    <w:rsid w:val="0020554A"/>
    <w:rsid w:val="002056E8"/>
    <w:rsid w:val="00207B93"/>
    <w:rsid w:val="00207CEA"/>
    <w:rsid w:val="0021119E"/>
    <w:rsid w:val="0021503D"/>
    <w:rsid w:val="00216B88"/>
    <w:rsid w:val="0022155A"/>
    <w:rsid w:val="00230E2C"/>
    <w:rsid w:val="002319CA"/>
    <w:rsid w:val="00237416"/>
    <w:rsid w:val="00240573"/>
    <w:rsid w:val="00241768"/>
    <w:rsid w:val="002422D6"/>
    <w:rsid w:val="002468A9"/>
    <w:rsid w:val="00253883"/>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3CCD"/>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27C90"/>
    <w:rsid w:val="0033101C"/>
    <w:rsid w:val="0033397E"/>
    <w:rsid w:val="00340CC3"/>
    <w:rsid w:val="00352B31"/>
    <w:rsid w:val="00353E4C"/>
    <w:rsid w:val="00356305"/>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4967"/>
    <w:rsid w:val="00446516"/>
    <w:rsid w:val="00452128"/>
    <w:rsid w:val="004533A4"/>
    <w:rsid w:val="00457067"/>
    <w:rsid w:val="00462CA0"/>
    <w:rsid w:val="0046501B"/>
    <w:rsid w:val="004708F2"/>
    <w:rsid w:val="004717AB"/>
    <w:rsid w:val="00483B17"/>
    <w:rsid w:val="0048659C"/>
    <w:rsid w:val="00491E94"/>
    <w:rsid w:val="0049563C"/>
    <w:rsid w:val="00497393"/>
    <w:rsid w:val="004A34BA"/>
    <w:rsid w:val="004A3BD8"/>
    <w:rsid w:val="004A44BF"/>
    <w:rsid w:val="004A66FB"/>
    <w:rsid w:val="004A7C56"/>
    <w:rsid w:val="004B09C9"/>
    <w:rsid w:val="004B2C73"/>
    <w:rsid w:val="004C1CCA"/>
    <w:rsid w:val="004C1E0D"/>
    <w:rsid w:val="004D3679"/>
    <w:rsid w:val="004D3D1C"/>
    <w:rsid w:val="004D747F"/>
    <w:rsid w:val="004E36F2"/>
    <w:rsid w:val="005111AB"/>
    <w:rsid w:val="005248B1"/>
    <w:rsid w:val="0052656B"/>
    <w:rsid w:val="00540038"/>
    <w:rsid w:val="00544856"/>
    <w:rsid w:val="005553C3"/>
    <w:rsid w:val="00567ACA"/>
    <w:rsid w:val="00570483"/>
    <w:rsid w:val="0057474B"/>
    <w:rsid w:val="00575D3E"/>
    <w:rsid w:val="00580531"/>
    <w:rsid w:val="005832A4"/>
    <w:rsid w:val="00583B48"/>
    <w:rsid w:val="005856D9"/>
    <w:rsid w:val="00586056"/>
    <w:rsid w:val="00586C84"/>
    <w:rsid w:val="00591AFD"/>
    <w:rsid w:val="00595E4B"/>
    <w:rsid w:val="005A0827"/>
    <w:rsid w:val="005A798F"/>
    <w:rsid w:val="005C14A4"/>
    <w:rsid w:val="005D3B83"/>
    <w:rsid w:val="005E05B1"/>
    <w:rsid w:val="005E130F"/>
    <w:rsid w:val="005F3357"/>
    <w:rsid w:val="00607E66"/>
    <w:rsid w:val="00610FC8"/>
    <w:rsid w:val="0061352A"/>
    <w:rsid w:val="00615BD2"/>
    <w:rsid w:val="00632910"/>
    <w:rsid w:val="00633210"/>
    <w:rsid w:val="00633F4A"/>
    <w:rsid w:val="00634B58"/>
    <w:rsid w:val="006352D2"/>
    <w:rsid w:val="006447A4"/>
    <w:rsid w:val="006564F1"/>
    <w:rsid w:val="00661B3E"/>
    <w:rsid w:val="00665219"/>
    <w:rsid w:val="00665C42"/>
    <w:rsid w:val="00667B1F"/>
    <w:rsid w:val="00670B37"/>
    <w:rsid w:val="00674470"/>
    <w:rsid w:val="0067481E"/>
    <w:rsid w:val="00674F71"/>
    <w:rsid w:val="00680844"/>
    <w:rsid w:val="00681B23"/>
    <w:rsid w:val="00683946"/>
    <w:rsid w:val="00691338"/>
    <w:rsid w:val="00692B13"/>
    <w:rsid w:val="0069500B"/>
    <w:rsid w:val="00696A50"/>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51C1A"/>
    <w:rsid w:val="00764A65"/>
    <w:rsid w:val="007715BA"/>
    <w:rsid w:val="00772078"/>
    <w:rsid w:val="007778CE"/>
    <w:rsid w:val="007902EA"/>
    <w:rsid w:val="0079252D"/>
    <w:rsid w:val="00794191"/>
    <w:rsid w:val="00796BF5"/>
    <w:rsid w:val="007A2401"/>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0CFD"/>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A7B43"/>
    <w:rsid w:val="008B04EA"/>
    <w:rsid w:val="008B67F1"/>
    <w:rsid w:val="008C04FA"/>
    <w:rsid w:val="008C0A74"/>
    <w:rsid w:val="008C35CC"/>
    <w:rsid w:val="008D04C5"/>
    <w:rsid w:val="008D3CB4"/>
    <w:rsid w:val="008E16DA"/>
    <w:rsid w:val="008E33F2"/>
    <w:rsid w:val="008E3D20"/>
    <w:rsid w:val="008E55E0"/>
    <w:rsid w:val="008F419D"/>
    <w:rsid w:val="008F44A9"/>
    <w:rsid w:val="0090279D"/>
    <w:rsid w:val="00904044"/>
    <w:rsid w:val="009113A9"/>
    <w:rsid w:val="00913646"/>
    <w:rsid w:val="0091781A"/>
    <w:rsid w:val="009203F4"/>
    <w:rsid w:val="009214A6"/>
    <w:rsid w:val="00922889"/>
    <w:rsid w:val="00925DC2"/>
    <w:rsid w:val="009261B9"/>
    <w:rsid w:val="00931A9A"/>
    <w:rsid w:val="009320FA"/>
    <w:rsid w:val="00940D2A"/>
    <w:rsid w:val="00950D10"/>
    <w:rsid w:val="009538FC"/>
    <w:rsid w:val="00954423"/>
    <w:rsid w:val="00954527"/>
    <w:rsid w:val="009567A7"/>
    <w:rsid w:val="00957E8C"/>
    <w:rsid w:val="009621F5"/>
    <w:rsid w:val="009634B1"/>
    <w:rsid w:val="0096679C"/>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047D"/>
    <w:rsid w:val="00A1171F"/>
    <w:rsid w:val="00A117DC"/>
    <w:rsid w:val="00A11F8F"/>
    <w:rsid w:val="00A167BC"/>
    <w:rsid w:val="00A17272"/>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5EF5"/>
    <w:rsid w:val="00A74B75"/>
    <w:rsid w:val="00A804C4"/>
    <w:rsid w:val="00A847D4"/>
    <w:rsid w:val="00A935AC"/>
    <w:rsid w:val="00A96330"/>
    <w:rsid w:val="00AA4617"/>
    <w:rsid w:val="00AA511B"/>
    <w:rsid w:val="00AB20A9"/>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15582"/>
    <w:rsid w:val="00C33A3C"/>
    <w:rsid w:val="00C33D82"/>
    <w:rsid w:val="00C40C8C"/>
    <w:rsid w:val="00C41C03"/>
    <w:rsid w:val="00C55BCF"/>
    <w:rsid w:val="00C66A53"/>
    <w:rsid w:val="00C67999"/>
    <w:rsid w:val="00C73981"/>
    <w:rsid w:val="00C761CC"/>
    <w:rsid w:val="00C76391"/>
    <w:rsid w:val="00C83494"/>
    <w:rsid w:val="00C86CD0"/>
    <w:rsid w:val="00C91AFC"/>
    <w:rsid w:val="00C9205D"/>
    <w:rsid w:val="00CA1443"/>
    <w:rsid w:val="00CA4A83"/>
    <w:rsid w:val="00CA5318"/>
    <w:rsid w:val="00CA54EE"/>
    <w:rsid w:val="00CB2B75"/>
    <w:rsid w:val="00CB730B"/>
    <w:rsid w:val="00CB736E"/>
    <w:rsid w:val="00CC3C0A"/>
    <w:rsid w:val="00CC4735"/>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7F10"/>
    <w:rsid w:val="00E6248F"/>
    <w:rsid w:val="00E65074"/>
    <w:rsid w:val="00E6523B"/>
    <w:rsid w:val="00E66A3D"/>
    <w:rsid w:val="00E751A2"/>
    <w:rsid w:val="00E76057"/>
    <w:rsid w:val="00E8201E"/>
    <w:rsid w:val="00E8598F"/>
    <w:rsid w:val="00E905AF"/>
    <w:rsid w:val="00E94223"/>
    <w:rsid w:val="00E94ED1"/>
    <w:rsid w:val="00E95292"/>
    <w:rsid w:val="00EA22AE"/>
    <w:rsid w:val="00EA344B"/>
    <w:rsid w:val="00EB217E"/>
    <w:rsid w:val="00EC2046"/>
    <w:rsid w:val="00ED52A4"/>
    <w:rsid w:val="00ED55AB"/>
    <w:rsid w:val="00ED6A06"/>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24AC"/>
    <w:rsid w:val="00F612B0"/>
    <w:rsid w:val="00F70C1C"/>
    <w:rsid w:val="00F718B0"/>
    <w:rsid w:val="00F732E4"/>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C4BE4-C1C0-4D06-9AD3-6850E6FFE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1746</TotalTime>
  <Pages>5</Pages>
  <Words>872</Words>
  <Characters>4973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238</cp:revision>
  <cp:lastPrinted>2015-07-27T06:36:00Z</cp:lastPrinted>
  <dcterms:created xsi:type="dcterms:W3CDTF">2017-02-28T15:04:00Z</dcterms:created>
  <dcterms:modified xsi:type="dcterms:W3CDTF">2023-12-26T12:25:00Z</dcterms:modified>
</cp:coreProperties>
</file>