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547D4F" w14:textId="77777777" w:rsidR="007D73CE" w:rsidRPr="00885CAF" w:rsidRDefault="007D73CE" w:rsidP="00A74B75">
      <w:pPr>
        <w:spacing w:after="0" w:line="360" w:lineRule="auto"/>
        <w:jc w:val="center"/>
        <w:rPr>
          <w:rFonts w:ascii="Sylfaen" w:hAnsi="Sylfaen"/>
          <w:b/>
        </w:rPr>
      </w:pPr>
    </w:p>
    <w:p w14:paraId="7D57FC76" w14:textId="77777777" w:rsidR="009815C7" w:rsidRPr="00E37C5C" w:rsidRDefault="009815C7" w:rsidP="00794191">
      <w:pPr>
        <w:spacing w:after="0" w:line="240" w:lineRule="auto"/>
        <w:jc w:val="center"/>
        <w:rPr>
          <w:rFonts w:ascii="Sylfaen" w:hAnsi="Sylfaen" w:cs="Sylfaen"/>
          <w:b/>
        </w:rPr>
      </w:pPr>
    </w:p>
    <w:p w14:paraId="337D46FC"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BE6AF87" wp14:editId="5BE8CBEC">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6818FECC" w14:textId="77777777" w:rsidR="009815C7" w:rsidRPr="00485E5A" w:rsidRDefault="009815C7" w:rsidP="00794191">
      <w:pPr>
        <w:spacing w:after="0" w:line="240" w:lineRule="auto"/>
        <w:jc w:val="center"/>
        <w:rPr>
          <w:rFonts w:ascii="Sylfaen" w:hAnsi="Sylfaen" w:cs="Sylfaen"/>
          <w:b/>
        </w:rPr>
      </w:pPr>
    </w:p>
    <w:p w14:paraId="21F3BC5E" w14:textId="77777777" w:rsidR="009815C7" w:rsidRPr="00485E5A" w:rsidRDefault="009815C7" w:rsidP="00EB505F">
      <w:pPr>
        <w:spacing w:after="0" w:line="240" w:lineRule="auto"/>
        <w:jc w:val="center"/>
        <w:rPr>
          <w:rFonts w:ascii="Sylfaen" w:hAnsi="Sylfaen" w:cs="Sylfaen"/>
          <w:b/>
          <w:sz w:val="24"/>
          <w:lang w:val="ka-GE"/>
        </w:rPr>
      </w:pPr>
    </w:p>
    <w:p w14:paraId="1E8E16FA" w14:textId="77777777" w:rsidR="00D240DB" w:rsidRDefault="009815C7" w:rsidP="00F87410">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p>
    <w:p w14:paraId="4C142A78" w14:textId="77777777" w:rsidR="00574D48" w:rsidRPr="00485E5A" w:rsidRDefault="00574D48" w:rsidP="00F87410">
      <w:pPr>
        <w:spacing w:after="0" w:line="240" w:lineRule="auto"/>
        <w:jc w:val="center"/>
        <w:rPr>
          <w:rFonts w:ascii="Sylfaen" w:hAnsi="Sylfaen" w:cs="Sylfaen"/>
          <w:b/>
          <w:sz w:val="24"/>
          <w:lang w:val="ka-GE"/>
        </w:rPr>
      </w:pPr>
    </w:p>
    <w:p w14:paraId="3CAE1988" w14:textId="77777777" w:rsidR="00F87410" w:rsidRPr="00F87410" w:rsidRDefault="00F87410" w:rsidP="00F87410">
      <w:pPr>
        <w:pStyle w:val="NormalWeb"/>
        <w:jc w:val="center"/>
        <w:rPr>
          <w:rFonts w:ascii="Sylfaen" w:eastAsia="Times New Roman" w:hAnsi="Sylfaen" w:cs="Sylfaen"/>
          <w:b/>
          <w:szCs w:val="22"/>
          <w:lang w:val="ka-GE"/>
        </w:rPr>
      </w:pPr>
      <w:r w:rsidRPr="00F87410">
        <w:rPr>
          <w:rFonts w:ascii="Sylfaen" w:eastAsia="Times New Roman" w:hAnsi="Sylfaen" w:cs="Sylfaen"/>
          <w:b/>
          <w:szCs w:val="22"/>
          <w:lang w:val="ka-GE"/>
        </w:rPr>
        <w:t xml:space="preserve">ქ. თბილისში </w:t>
      </w:r>
      <w:r w:rsidR="003B4430">
        <w:rPr>
          <w:rFonts w:ascii="Sylfaen" w:eastAsia="Times New Roman" w:hAnsi="Sylfaen" w:cs="Sylfaen"/>
          <w:b/>
          <w:szCs w:val="22"/>
          <w:lang w:val="ka-GE"/>
        </w:rPr>
        <w:t>გახოკიძის ქ. პროექტისთვის ფოლადის მილების შესყიდვა</w:t>
      </w:r>
      <w:r w:rsidR="002D3FF2">
        <w:rPr>
          <w:rFonts w:ascii="Sylfaen" w:eastAsia="Times New Roman" w:hAnsi="Sylfaen" w:cs="Sylfaen"/>
          <w:b/>
          <w:szCs w:val="22"/>
          <w:lang w:val="ka-GE"/>
        </w:rPr>
        <w:t xml:space="preserve"> </w:t>
      </w:r>
    </w:p>
    <w:p w14:paraId="7E164B5F" w14:textId="77777777" w:rsidR="00FD0DCD" w:rsidRPr="00F87410" w:rsidRDefault="00FD0DCD" w:rsidP="00F87410">
      <w:pPr>
        <w:spacing w:after="0" w:line="360" w:lineRule="auto"/>
        <w:jc w:val="center"/>
        <w:rPr>
          <w:rFonts w:ascii="Sylfaen" w:hAnsi="Sylfaen" w:cs="Sylfaen"/>
          <w:b/>
          <w:sz w:val="24"/>
          <w:lang w:val="ka-GE"/>
        </w:rPr>
      </w:pPr>
    </w:p>
    <w:p w14:paraId="38567AF7" w14:textId="77777777" w:rsidR="00FD0DCD" w:rsidRPr="00F87410" w:rsidRDefault="00FD0DCD" w:rsidP="00665C42">
      <w:pPr>
        <w:spacing w:after="0" w:line="360" w:lineRule="auto"/>
        <w:jc w:val="center"/>
        <w:rPr>
          <w:rFonts w:ascii="Sylfaen" w:hAnsi="Sylfaen" w:cs="Sylfaen"/>
          <w:b/>
          <w:sz w:val="24"/>
          <w:lang w:val="ka-GE"/>
        </w:rPr>
      </w:pPr>
    </w:p>
    <w:p w14:paraId="68B82E85" w14:textId="77777777" w:rsidR="00FD0DCD" w:rsidRPr="00485E5A" w:rsidRDefault="00FD0DCD" w:rsidP="00665C42">
      <w:pPr>
        <w:spacing w:after="0" w:line="360" w:lineRule="auto"/>
        <w:jc w:val="center"/>
        <w:rPr>
          <w:rFonts w:ascii="AcadNusx" w:hAnsi="AcadNusx"/>
          <w:b/>
        </w:rPr>
      </w:pPr>
    </w:p>
    <w:p w14:paraId="7CDD8785" w14:textId="77777777" w:rsidR="00FD0DCD" w:rsidRPr="00485E5A" w:rsidRDefault="00FD0DCD" w:rsidP="00665C42">
      <w:pPr>
        <w:spacing w:after="0" w:line="360" w:lineRule="auto"/>
        <w:jc w:val="center"/>
        <w:rPr>
          <w:rFonts w:ascii="AcadNusx" w:hAnsi="AcadNusx"/>
          <w:b/>
        </w:rPr>
      </w:pPr>
    </w:p>
    <w:p w14:paraId="59A4E609" w14:textId="77777777" w:rsidR="00FD0DCD" w:rsidRPr="00485E5A" w:rsidRDefault="00FD0DCD" w:rsidP="00665C42">
      <w:pPr>
        <w:spacing w:after="0" w:line="360" w:lineRule="auto"/>
        <w:jc w:val="center"/>
        <w:rPr>
          <w:rFonts w:ascii="AcadNusx" w:hAnsi="AcadNusx"/>
          <w:b/>
        </w:rPr>
      </w:pPr>
    </w:p>
    <w:p w14:paraId="2619D6B1" w14:textId="77777777" w:rsidR="00FD0DCD" w:rsidRPr="00485E5A" w:rsidRDefault="00FD0DCD" w:rsidP="00665C42">
      <w:pPr>
        <w:spacing w:after="0" w:line="360" w:lineRule="auto"/>
        <w:jc w:val="center"/>
        <w:rPr>
          <w:rFonts w:ascii="AcadNusx" w:hAnsi="AcadNusx"/>
          <w:b/>
        </w:rPr>
      </w:pPr>
    </w:p>
    <w:p w14:paraId="484DFB99" w14:textId="77777777" w:rsidR="00D30223" w:rsidRPr="00485E5A" w:rsidRDefault="00D30223" w:rsidP="00665C42">
      <w:pPr>
        <w:spacing w:after="0" w:line="360" w:lineRule="auto"/>
        <w:jc w:val="center"/>
        <w:rPr>
          <w:rFonts w:ascii="AcadNusx" w:hAnsi="AcadNusx"/>
          <w:b/>
        </w:rPr>
      </w:pPr>
    </w:p>
    <w:p w14:paraId="72B9F85E" w14:textId="77777777" w:rsidR="00D30223" w:rsidRPr="00485E5A" w:rsidRDefault="00D30223" w:rsidP="00665C42">
      <w:pPr>
        <w:spacing w:after="0" w:line="360" w:lineRule="auto"/>
        <w:jc w:val="center"/>
        <w:rPr>
          <w:rFonts w:ascii="AcadNusx" w:hAnsi="AcadNusx"/>
          <w:b/>
        </w:rPr>
      </w:pPr>
    </w:p>
    <w:p w14:paraId="637A1B8B" w14:textId="77777777" w:rsidR="00356613" w:rsidRPr="00485E5A" w:rsidRDefault="00356613" w:rsidP="00665C42">
      <w:pPr>
        <w:spacing w:after="0" w:line="360" w:lineRule="auto"/>
        <w:jc w:val="center"/>
        <w:rPr>
          <w:rFonts w:ascii="AcadNusx" w:hAnsi="AcadNusx"/>
          <w:b/>
        </w:rPr>
      </w:pPr>
    </w:p>
    <w:p w14:paraId="5E7F84D4" w14:textId="77777777" w:rsidR="00356613" w:rsidRPr="00485E5A" w:rsidRDefault="00356613" w:rsidP="00665C42">
      <w:pPr>
        <w:spacing w:after="0" w:line="360" w:lineRule="auto"/>
        <w:jc w:val="center"/>
        <w:rPr>
          <w:rFonts w:ascii="AcadNusx" w:hAnsi="AcadNusx"/>
          <w:b/>
        </w:rPr>
      </w:pPr>
    </w:p>
    <w:p w14:paraId="5D1790FB" w14:textId="77777777" w:rsidR="00356613" w:rsidRPr="00485E5A" w:rsidRDefault="00356613" w:rsidP="00665C42">
      <w:pPr>
        <w:spacing w:after="0" w:line="360" w:lineRule="auto"/>
        <w:jc w:val="center"/>
        <w:rPr>
          <w:rFonts w:ascii="AcadNusx" w:hAnsi="AcadNusx"/>
          <w:b/>
        </w:rPr>
      </w:pPr>
    </w:p>
    <w:p w14:paraId="6C21D076" w14:textId="77777777" w:rsidR="00356613" w:rsidRPr="00485E5A" w:rsidRDefault="00356613" w:rsidP="00665C42">
      <w:pPr>
        <w:spacing w:after="0" w:line="360" w:lineRule="auto"/>
        <w:jc w:val="center"/>
        <w:rPr>
          <w:rFonts w:ascii="AcadNusx" w:hAnsi="AcadNusx"/>
          <w:b/>
        </w:rPr>
      </w:pPr>
    </w:p>
    <w:p w14:paraId="6847328E" w14:textId="77777777" w:rsidR="00277B37" w:rsidRPr="00485E5A" w:rsidRDefault="00277B37" w:rsidP="00C12ABD">
      <w:pPr>
        <w:spacing w:after="0" w:line="360" w:lineRule="auto"/>
        <w:rPr>
          <w:rFonts w:ascii="AcadNusx" w:hAnsi="AcadNusx"/>
          <w:b/>
        </w:rPr>
      </w:pPr>
    </w:p>
    <w:p w14:paraId="0E6B5CD0" w14:textId="77777777" w:rsidR="004B0C7B" w:rsidRPr="00485E5A" w:rsidRDefault="004B0C7B" w:rsidP="00C12ABD">
      <w:pPr>
        <w:spacing w:after="0" w:line="360" w:lineRule="auto"/>
        <w:rPr>
          <w:rFonts w:ascii="AcadNusx" w:hAnsi="AcadNusx"/>
          <w:b/>
        </w:rPr>
      </w:pPr>
    </w:p>
    <w:p w14:paraId="47D44844" w14:textId="77777777" w:rsidR="004B0C7B" w:rsidRPr="00485E5A" w:rsidRDefault="004B0C7B" w:rsidP="00C12ABD">
      <w:pPr>
        <w:spacing w:after="0" w:line="360" w:lineRule="auto"/>
        <w:rPr>
          <w:rFonts w:ascii="AcadNusx" w:hAnsi="AcadNusx"/>
          <w:b/>
        </w:rPr>
      </w:pPr>
    </w:p>
    <w:p w14:paraId="35E53517" w14:textId="77777777" w:rsidR="004B0C7B" w:rsidRPr="00485E5A" w:rsidRDefault="004B0C7B" w:rsidP="00C12ABD">
      <w:pPr>
        <w:spacing w:after="0" w:line="360" w:lineRule="auto"/>
        <w:rPr>
          <w:rFonts w:ascii="AcadNusx" w:hAnsi="AcadNusx"/>
          <w:b/>
        </w:rPr>
      </w:pPr>
    </w:p>
    <w:p w14:paraId="35328BC6" w14:textId="77777777" w:rsidR="004B0C7B" w:rsidRPr="00485E5A" w:rsidRDefault="004B0C7B" w:rsidP="00C12ABD">
      <w:pPr>
        <w:spacing w:after="0" w:line="360" w:lineRule="auto"/>
        <w:rPr>
          <w:rFonts w:ascii="AcadNusx" w:hAnsi="AcadNusx"/>
          <w:b/>
        </w:rPr>
      </w:pPr>
    </w:p>
    <w:p w14:paraId="6F28EB4A" w14:textId="77777777" w:rsidR="009C7E4E" w:rsidRPr="00485E5A" w:rsidRDefault="009C7E4E" w:rsidP="00C12ABD">
      <w:pPr>
        <w:spacing w:after="0" w:line="360" w:lineRule="auto"/>
        <w:rPr>
          <w:rFonts w:ascii="AcadNusx" w:hAnsi="AcadNusx"/>
          <w:b/>
        </w:rPr>
      </w:pPr>
    </w:p>
    <w:p w14:paraId="0FD77736" w14:textId="77777777" w:rsidR="009C7E4E" w:rsidRPr="00485E5A" w:rsidRDefault="009C7E4E" w:rsidP="00C12ABD">
      <w:pPr>
        <w:spacing w:after="0" w:line="360" w:lineRule="auto"/>
        <w:rPr>
          <w:rFonts w:ascii="AcadNusx" w:hAnsi="AcadNusx"/>
          <w:b/>
        </w:rPr>
      </w:pPr>
    </w:p>
    <w:p w14:paraId="580519DF" w14:textId="77777777" w:rsidR="009C7E4E" w:rsidRPr="00485E5A" w:rsidRDefault="009C7E4E" w:rsidP="00C12ABD">
      <w:pPr>
        <w:spacing w:after="0" w:line="360" w:lineRule="auto"/>
        <w:rPr>
          <w:rFonts w:ascii="AcadNusx" w:hAnsi="AcadNusx"/>
          <w:b/>
        </w:rPr>
      </w:pPr>
    </w:p>
    <w:p w14:paraId="56BE763F" w14:textId="77777777" w:rsidR="00C12ABD" w:rsidRDefault="00C12ABD" w:rsidP="00C12ABD">
      <w:pPr>
        <w:spacing w:after="0" w:line="360" w:lineRule="auto"/>
        <w:rPr>
          <w:rFonts w:ascii="Sylfaen" w:hAnsi="Sylfaen"/>
          <w:b/>
          <w:lang w:val="ka-GE"/>
        </w:rPr>
      </w:pPr>
    </w:p>
    <w:p w14:paraId="63CB40DA" w14:textId="77777777" w:rsidR="00A549D3" w:rsidRPr="00485E5A" w:rsidRDefault="00A549D3" w:rsidP="00C12ABD">
      <w:pPr>
        <w:spacing w:after="0" w:line="360" w:lineRule="auto"/>
        <w:rPr>
          <w:rFonts w:ascii="Sylfaen" w:hAnsi="Sylfaen"/>
          <w:b/>
          <w:lang w:val="ka-GE"/>
        </w:rPr>
      </w:pPr>
    </w:p>
    <w:p w14:paraId="0783CF9A" w14:textId="77777777" w:rsidR="00665C42" w:rsidRPr="00485E5A" w:rsidRDefault="00665C42" w:rsidP="009D07D1">
      <w:pPr>
        <w:spacing w:after="0" w:line="360" w:lineRule="auto"/>
        <w:jc w:val="center"/>
        <w:rPr>
          <w:rFonts w:ascii="AcadNusx" w:hAnsi="AcadNusx"/>
          <w:b/>
        </w:rPr>
      </w:pPr>
    </w:p>
    <w:p w14:paraId="66C009B4" w14:textId="77777777"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14:paraId="70413885" w14:textId="77777777" w:rsidR="00CF0A87" w:rsidRPr="00485E5A" w:rsidRDefault="00CF0A87" w:rsidP="00CF0A87">
      <w:pPr>
        <w:pStyle w:val="ListParagraph"/>
        <w:spacing w:after="0" w:line="240" w:lineRule="auto"/>
        <w:ind w:left="360"/>
        <w:rPr>
          <w:rFonts w:ascii="Sylfaen" w:hAnsi="Sylfaen"/>
          <w:b/>
          <w:lang w:val="ka-GE"/>
        </w:rPr>
      </w:pPr>
    </w:p>
    <w:p w14:paraId="1122495F" w14:textId="77777777"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14:paraId="6B656925" w14:textId="77777777" w:rsidR="00CF0A87" w:rsidRPr="00485E5A" w:rsidRDefault="00CF0A87" w:rsidP="004B148B">
      <w:pPr>
        <w:spacing w:after="0" w:line="240" w:lineRule="auto"/>
        <w:rPr>
          <w:rFonts w:ascii="Sylfaen" w:hAnsi="Sylfaen" w:cs="Sylfaen"/>
          <w:lang w:val="ka-GE"/>
        </w:rPr>
      </w:pPr>
    </w:p>
    <w:p w14:paraId="2C7FB404" w14:textId="77777777" w:rsidR="009F6909" w:rsidRDefault="003B4430" w:rsidP="00D114DE">
      <w:pPr>
        <w:spacing w:after="0" w:line="240" w:lineRule="auto"/>
        <w:rPr>
          <w:rFonts w:ascii="Sylfaen" w:hAnsi="Sylfaen" w:cs="Sylfaen"/>
          <w:b/>
          <w:lang w:val="ka-GE"/>
        </w:rPr>
      </w:pPr>
      <w:r w:rsidRPr="00F87410">
        <w:rPr>
          <w:rFonts w:ascii="Sylfaen" w:hAnsi="Sylfaen" w:cs="Sylfaen"/>
          <w:b/>
          <w:lang w:val="ka-GE"/>
        </w:rPr>
        <w:t xml:space="preserve">ქ. თბილისში </w:t>
      </w:r>
      <w:r>
        <w:rPr>
          <w:rFonts w:ascii="Sylfaen" w:hAnsi="Sylfaen" w:cs="Sylfaen"/>
          <w:b/>
          <w:lang w:val="ka-GE"/>
        </w:rPr>
        <w:t>გახოკიძის ქ. პროექტისთვის ფოლადის მილების შესყიდვა</w:t>
      </w:r>
    </w:p>
    <w:p w14:paraId="3A29D5CB" w14:textId="77777777" w:rsidR="003B4430" w:rsidRPr="00485E5A" w:rsidRDefault="003B4430" w:rsidP="00D114DE">
      <w:pPr>
        <w:spacing w:after="0" w:line="240" w:lineRule="auto"/>
        <w:rPr>
          <w:rFonts w:ascii="Sylfaen" w:hAnsi="Sylfaen" w:cs="Sylfaen"/>
          <w:b/>
          <w:bCs/>
        </w:rPr>
      </w:pPr>
    </w:p>
    <w:p w14:paraId="71FBAC80" w14:textId="77777777"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5F15AFF2" w14:textId="77777777"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14:paraId="5E0BC415" w14:textId="77777777" w:rsidR="00D114DE" w:rsidRPr="00485E5A" w:rsidRDefault="00D114DE" w:rsidP="00860A3E">
      <w:pPr>
        <w:spacing w:after="0" w:line="240" w:lineRule="auto"/>
        <w:jc w:val="both"/>
        <w:rPr>
          <w:rFonts w:ascii="Sylfaen" w:hAnsi="Sylfaen" w:cs="Sylfaen"/>
          <w:lang w:val="ka-GE"/>
        </w:rPr>
      </w:pPr>
    </w:p>
    <w:p w14:paraId="046E4C6C" w14:textId="77777777" w:rsidR="00C87E77" w:rsidRDefault="00C87E77"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14:paraId="16768934" w14:textId="77777777" w:rsidR="00C87E77" w:rsidRDefault="00C87E77" w:rsidP="004B148B">
      <w:pPr>
        <w:spacing w:after="0"/>
        <w:rPr>
          <w:rFonts w:ascii="Sylfaen" w:hAnsi="Sylfaen" w:cs="Sylfaen"/>
          <w:lang w:val="ka-GE"/>
        </w:rPr>
      </w:pPr>
      <w:proofErr w:type="spellStart"/>
      <w:r w:rsidRPr="00485E5A">
        <w:rPr>
          <w:rFonts w:ascii="Sylfaen" w:hAnsi="Sylfaen" w:cs="Sylfaen"/>
        </w:rPr>
        <w:t>დანართი</w:t>
      </w:r>
      <w:proofErr w:type="spell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14:paraId="5C7A4BAF" w14:textId="77777777" w:rsidR="00C87E77" w:rsidRDefault="00C87E77" w:rsidP="004B148B">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14:paraId="5AB65077" w14:textId="77777777" w:rsidR="00C87E77" w:rsidRDefault="00C87E77" w:rsidP="004B148B">
      <w:pPr>
        <w:spacing w:after="0"/>
        <w:rPr>
          <w:rFonts w:ascii="Sylfaen" w:hAnsi="Sylfaen" w:cs="Sylfaen"/>
          <w:lang w:val="ka-GE"/>
        </w:rPr>
      </w:pPr>
    </w:p>
    <w:p w14:paraId="1F39C18B" w14:textId="77777777"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14:paraId="05C2C2F2" w14:textId="77777777"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14:paraId="1BBD8267" w14:textId="77777777" w:rsidR="00C87E77" w:rsidRPr="00485E5A" w:rsidRDefault="00C87E77" w:rsidP="0094732A">
      <w:pPr>
        <w:spacing w:after="0"/>
        <w:rPr>
          <w:rFonts w:ascii="Sylfaen" w:hAnsi="Sylfaen" w:cs="Sylfaen"/>
          <w:b/>
          <w:color w:val="222222"/>
          <w:u w:val="single"/>
          <w:shd w:val="clear" w:color="auto" w:fill="FFFFFF"/>
          <w:lang w:val="ka-GE"/>
        </w:rPr>
      </w:pPr>
    </w:p>
    <w:p w14:paraId="50405DA4" w14:textId="77777777" w:rsidR="00FD0815" w:rsidRPr="00485E5A" w:rsidRDefault="00056A31" w:rsidP="000C3556">
      <w:pPr>
        <w:spacing w:after="0" w:line="240" w:lineRule="auto"/>
        <w:rPr>
          <w:rFonts w:ascii="Sylfaen" w:hAnsi="Sylfaen"/>
          <w:b/>
          <w:lang w:val="ka-GE"/>
        </w:rPr>
      </w:pPr>
      <w:r w:rsidRPr="00485E5A">
        <w:rPr>
          <w:rFonts w:ascii="Sylfaen" w:hAnsi="Sylfaen" w:cs="Sylfaen"/>
          <w:b/>
        </w:rPr>
        <w:t>1</w:t>
      </w:r>
      <w:r w:rsidR="0094732A" w:rsidRPr="00485E5A">
        <w:rPr>
          <w:rFonts w:ascii="Sylfaen" w:hAnsi="Sylfaen" w:cs="Sylfaen"/>
          <w:b/>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14:paraId="50554D92" w14:textId="77777777"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14:paraId="738DB094" w14:textId="77777777"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sidR="003B4430">
        <w:rPr>
          <w:rFonts w:ascii="Sylfaen" w:hAnsi="Sylfaen" w:cs="Arial"/>
          <w:lang w:val="ka-GE"/>
        </w:rPr>
        <w:t>წყალ</w:t>
      </w:r>
      <w:r w:rsidR="002D3FF2">
        <w:rPr>
          <w:rFonts w:ascii="Sylfaen" w:hAnsi="Sylfaen" w:cs="Arial"/>
          <w:lang w:val="ka-GE"/>
        </w:rPr>
        <w:t>სადენის N7</w:t>
      </w:r>
      <w:r w:rsidR="003B4430">
        <w:rPr>
          <w:rFonts w:ascii="Sylfaen" w:hAnsi="Sylfaen" w:cs="Arial"/>
          <w:lang w:val="ka-GE"/>
        </w:rPr>
        <w:t>, ნატახტარი, ლილო</w:t>
      </w:r>
    </w:p>
    <w:p w14:paraId="1DBC161A" w14:textId="77777777" w:rsidR="005E448B" w:rsidRPr="007A6F6E" w:rsidRDefault="005E448B" w:rsidP="00E711C6">
      <w:pPr>
        <w:spacing w:after="0" w:line="240" w:lineRule="auto"/>
        <w:rPr>
          <w:rFonts w:ascii="Sylfaen" w:hAnsi="Sylfaen" w:cs="Sylfaen"/>
          <w:lang w:val="ka-GE"/>
        </w:rPr>
      </w:pPr>
    </w:p>
    <w:p w14:paraId="53A8B27E" w14:textId="77777777"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14:paraId="09D47DD1" w14:textId="77777777"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14:paraId="37EB7FF0" w14:textId="77777777" w:rsidR="005E448B" w:rsidRPr="00485E5A" w:rsidRDefault="005E448B" w:rsidP="005E448B">
      <w:pPr>
        <w:spacing w:after="0" w:line="240" w:lineRule="auto"/>
        <w:jc w:val="both"/>
        <w:rPr>
          <w:rFonts w:ascii="Sylfaen" w:hAnsi="Sylfaen"/>
          <w:b/>
          <w:lang w:val="ka-GE"/>
        </w:rPr>
      </w:pPr>
    </w:p>
    <w:p w14:paraId="6097D8D3" w14:textId="77777777"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3C661129" w14:textId="77777777"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14:paraId="32AD2B0F" w14:textId="77777777"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14:paraId="3859BE22" w14:textId="77777777"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14:paraId="65DFF677" w14:textId="77777777"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14:paraId="5BFF2472" w14:textId="77777777" w:rsidR="00481058" w:rsidRPr="00001A54" w:rsidRDefault="00481058" w:rsidP="00B32E22">
      <w:pPr>
        <w:pStyle w:val="ListParagraph"/>
        <w:numPr>
          <w:ilvl w:val="0"/>
          <w:numId w:val="10"/>
        </w:numPr>
        <w:spacing w:after="0"/>
        <w:jc w:val="both"/>
        <w:rPr>
          <w:rFonts w:ascii="Sylfaen" w:hAnsi="Sylfaen"/>
          <w:lang w:val="ka-GE"/>
        </w:rPr>
      </w:pPr>
      <w:r w:rsidRPr="00001A54">
        <w:rPr>
          <w:rFonts w:ascii="Sylfaen" w:hAnsi="Sylfaen"/>
          <w:lang w:val="ka-GE"/>
        </w:rPr>
        <w:t>მასა</w:t>
      </w:r>
      <w:r w:rsidR="00AB1E01" w:rsidRPr="00001A54">
        <w:rPr>
          <w:rFonts w:ascii="Sylfaen" w:hAnsi="Sylfaen"/>
          <w:lang w:val="ka-GE"/>
        </w:rPr>
        <w:t>ლ</w:t>
      </w:r>
      <w:r w:rsidR="005C2E39">
        <w:rPr>
          <w:rFonts w:ascii="Sylfaen" w:hAnsi="Sylfaen"/>
          <w:lang w:val="ka-GE"/>
        </w:rPr>
        <w:t>აზე უნდა ვრცელდებოდეს გარანტია</w:t>
      </w:r>
    </w:p>
    <w:p w14:paraId="662614DC" w14:textId="77777777" w:rsidR="000A4F61" w:rsidRPr="00001A54" w:rsidRDefault="000A4F61" w:rsidP="000A4F61">
      <w:pPr>
        <w:pStyle w:val="ListParagraph"/>
        <w:numPr>
          <w:ilvl w:val="0"/>
          <w:numId w:val="10"/>
        </w:numPr>
        <w:spacing w:after="0"/>
        <w:jc w:val="both"/>
        <w:rPr>
          <w:rFonts w:ascii="Sylfaen" w:hAnsi="Sylfaen"/>
          <w:lang w:val="ka-GE"/>
        </w:rPr>
      </w:pPr>
      <w:r w:rsidRPr="00001A54">
        <w:rPr>
          <w:rFonts w:ascii="Sylfaen" w:hAnsi="Sylfaen"/>
          <w:lang w:val="ka-GE"/>
        </w:rPr>
        <w:lastRenderedPageBreak/>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w:t>
      </w:r>
      <w:r w:rsidR="00F72B2C" w:rsidRPr="00001A54">
        <w:rPr>
          <w:rFonts w:ascii="Sylfaen" w:hAnsi="Sylfaen"/>
          <w:lang w:val="ka-GE"/>
        </w:rPr>
        <w:t>, TSEN</w:t>
      </w:r>
      <w:r w:rsidRPr="00001A54">
        <w:rPr>
          <w:rFonts w:ascii="Sylfaen" w:hAnsi="Sylfaen"/>
          <w:lang w:val="ka-GE"/>
        </w:rPr>
        <w:t>)</w:t>
      </w:r>
      <w:r w:rsidR="00F72B2C" w:rsidRPr="00001A54">
        <w:rPr>
          <w:rFonts w:ascii="Sylfaen" w:hAnsi="Sylfaen"/>
        </w:rPr>
        <w:t xml:space="preserve">, </w:t>
      </w:r>
      <w:r w:rsidR="00F72B2C" w:rsidRPr="00001A54">
        <w:rPr>
          <w:rFonts w:ascii="Sylfaen" w:hAnsi="Sylfaen"/>
          <w:lang w:val="ka-GE"/>
        </w:rPr>
        <w:t>თუმცა EN სტანდარტი სავალდებულოა ქონდეს პროდუქციას.</w:t>
      </w:r>
    </w:p>
    <w:p w14:paraId="5DFB27E4" w14:textId="77777777" w:rsidR="00705404" w:rsidRPr="00001A54" w:rsidRDefault="00F72B2C" w:rsidP="00327463">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ხელი უნდა მოაწეროს კონტრაქტორის მართვის გეგმას.</w:t>
      </w:r>
    </w:p>
    <w:p w14:paraId="07364C38" w14:textId="77777777"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00911F6A">
        <w:rPr>
          <w:rFonts w:ascii="Sylfaen" w:hAnsi="Sylfaen"/>
        </w:rPr>
        <w:t>45</w:t>
      </w:r>
      <w:r w:rsidR="000A4F61" w:rsidRPr="00001A54">
        <w:rPr>
          <w:rFonts w:ascii="Sylfaen" w:hAnsi="Sylfaen"/>
        </w:rPr>
        <w:t xml:space="preserve"> </w:t>
      </w:r>
      <w:r w:rsidR="000A4F61" w:rsidRPr="00001A54">
        <w:rPr>
          <w:rFonts w:ascii="Sylfaen" w:hAnsi="Sylfaen"/>
          <w:lang w:val="ka-GE"/>
        </w:rPr>
        <w:t>დღე</w:t>
      </w:r>
    </w:p>
    <w:p w14:paraId="4916B385" w14:textId="77777777" w:rsidR="00AD5302" w:rsidRPr="00001A54" w:rsidRDefault="00AD5302" w:rsidP="00CF7A57">
      <w:pPr>
        <w:rPr>
          <w:rFonts w:ascii="Sylfaen" w:hAnsi="Sylfaen"/>
          <w:b/>
          <w:lang w:val="ka-GE"/>
        </w:rPr>
      </w:pPr>
    </w:p>
    <w:p w14:paraId="06F1D17B" w14:textId="77777777"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05FE1F33" w14:textId="77777777"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00FF8DE5" w14:textId="77777777"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r w:rsidRPr="00001A5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14:paraId="66F33DAA" w14:textId="338B6A4E"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3B4430">
        <w:rPr>
          <w:rFonts w:ascii="Sylfaen" w:hAnsi="Sylfaen"/>
          <w:b/>
          <w:i/>
          <w:u w:val="single"/>
          <w:lang w:val="ka-GE"/>
        </w:rPr>
        <w:t>არაუგვიანეს 2024</w:t>
      </w:r>
      <w:r w:rsidR="00481058" w:rsidRPr="005C284C">
        <w:rPr>
          <w:rFonts w:ascii="Sylfaen" w:hAnsi="Sylfaen"/>
          <w:b/>
          <w:i/>
          <w:u w:val="single"/>
          <w:lang w:val="ka-GE"/>
        </w:rPr>
        <w:t xml:space="preserve"> წლის </w:t>
      </w:r>
      <w:r w:rsidR="003B4430">
        <w:rPr>
          <w:rFonts w:ascii="Sylfaen" w:hAnsi="Sylfaen"/>
          <w:b/>
          <w:i/>
          <w:u w:val="single"/>
          <w:lang w:val="ka-GE"/>
        </w:rPr>
        <w:t>2</w:t>
      </w:r>
      <w:r w:rsidR="00C8786F">
        <w:rPr>
          <w:rFonts w:ascii="Sylfaen" w:hAnsi="Sylfaen"/>
          <w:b/>
          <w:i/>
          <w:u w:val="single"/>
          <w:lang w:val="ka-GE"/>
        </w:rPr>
        <w:t>5</w:t>
      </w:r>
      <w:r w:rsidR="007F5EBA">
        <w:rPr>
          <w:rFonts w:ascii="Sylfaen" w:hAnsi="Sylfaen"/>
          <w:b/>
          <w:i/>
          <w:u w:val="single"/>
          <w:lang w:val="ka-GE"/>
        </w:rPr>
        <w:t xml:space="preserve"> იანვრის</w:t>
      </w:r>
      <w:r w:rsidR="005C284C" w:rsidRPr="005C284C">
        <w:rPr>
          <w:rFonts w:ascii="Sylfaen" w:hAnsi="Sylfaen"/>
          <w:b/>
          <w:i/>
          <w:u w:val="single"/>
          <w:lang w:val="ka-GE"/>
        </w:rPr>
        <w:t xml:space="preserve"> </w:t>
      </w:r>
      <w:r w:rsidR="007F5EBA">
        <w:rPr>
          <w:rFonts w:ascii="Sylfaen" w:hAnsi="Sylfaen"/>
          <w:b/>
          <w:i/>
          <w:u w:val="single"/>
          <w:lang w:val="ka-GE"/>
        </w:rPr>
        <w:t>18</w:t>
      </w:r>
      <w:r w:rsidR="00EE3545" w:rsidRPr="005C284C">
        <w:rPr>
          <w:rFonts w:ascii="Sylfaen" w:hAnsi="Sylfaen"/>
          <w:b/>
          <w:i/>
          <w:u w:val="single"/>
          <w:lang w:val="ka-GE"/>
        </w:rPr>
        <w:t>:00 -მდე.</w:t>
      </w:r>
    </w:p>
    <w:p w14:paraId="1C919ACC" w14:textId="77777777" w:rsidR="00431B3C" w:rsidRPr="007F5EBA" w:rsidRDefault="00431B3C" w:rsidP="00A74B75">
      <w:pPr>
        <w:spacing w:after="0" w:line="240" w:lineRule="auto"/>
        <w:rPr>
          <w:rFonts w:ascii="Sylfaen" w:hAnsi="Sylfaen"/>
          <w:b/>
        </w:rPr>
      </w:pPr>
    </w:p>
    <w:p w14:paraId="18EC429A" w14:textId="77777777"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14:paraId="3AC3D427" w14:textId="77777777"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14:paraId="05AEBD94" w14:textId="77777777" w:rsidR="00DA45AB" w:rsidRPr="00001A54" w:rsidRDefault="00DA45AB" w:rsidP="004B148B">
      <w:pPr>
        <w:spacing w:after="0" w:line="360" w:lineRule="auto"/>
        <w:jc w:val="both"/>
        <w:rPr>
          <w:rFonts w:ascii="Sylfaen" w:hAnsi="Sylfaen"/>
          <w:b/>
          <w:lang w:val="ka-GE"/>
        </w:rPr>
      </w:pPr>
    </w:p>
    <w:p w14:paraId="1BAB8F57" w14:textId="77777777" w:rsidR="00CC4789" w:rsidRPr="00001A54" w:rsidRDefault="00A02673" w:rsidP="004B148B">
      <w:pPr>
        <w:spacing w:after="0" w:line="360" w:lineRule="auto"/>
        <w:jc w:val="both"/>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14:paraId="1FA6B567" w14:textId="77777777"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14:paraId="5989FE1E" w14:textId="77777777"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14:paraId="1DE6AC9A" w14:textId="77777777"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14:paraId="35785268" w14:textId="77777777"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14:paraId="63FE3E0A" w14:textId="77777777"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2B9EF2CE" w14:textId="77777777" w:rsidR="00CE7176" w:rsidRPr="00001A54" w:rsidRDefault="00A02673" w:rsidP="004B148B">
      <w:pPr>
        <w:spacing w:after="0" w:line="240" w:lineRule="auto"/>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30 </w:t>
      </w:r>
      <w:r w:rsidR="00CC4789" w:rsidRPr="00001A54">
        <w:rPr>
          <w:rFonts w:ascii="AcadNusx" w:hAnsi="AcadNusx"/>
          <w:lang w:val="ka-GE"/>
        </w:rPr>
        <w:t>(</w:t>
      </w:r>
      <w:r w:rsidR="00CC4789" w:rsidRPr="00001A54">
        <w:rPr>
          <w:rFonts w:ascii="Sylfaen" w:hAnsi="Sylfaen"/>
          <w:lang w:val="ka-GE"/>
        </w:rPr>
        <w:t>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14:paraId="0BD59544" w14:textId="77777777" w:rsidR="00E90A78" w:rsidRPr="00001A54" w:rsidRDefault="00A02673" w:rsidP="004B148B">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00A111C6" w:rsidRPr="00001A54">
        <w:rPr>
          <w:rFonts w:ascii="Sylfaen" w:hAnsi="Sylfaen" w:cs="Arial"/>
          <w:lang w:val="ka-GE"/>
        </w:rPr>
        <w:t xml:space="preserve">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14:paraId="1BCC0FAC" w14:textId="77777777" w:rsidR="002C3F1E" w:rsidRPr="00001A54" w:rsidRDefault="002C3F1E" w:rsidP="004B148B">
      <w:pPr>
        <w:spacing w:after="0" w:line="240" w:lineRule="auto"/>
        <w:jc w:val="both"/>
        <w:rPr>
          <w:lang w:val="es-MX"/>
        </w:rPr>
      </w:pPr>
    </w:p>
    <w:p w14:paraId="7E81F546" w14:textId="77777777"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B56244" w:rsidRPr="00001A54">
        <w:rPr>
          <w:rFonts w:ascii="Sylfaen" w:hAnsi="Sylfaen" w:cs="Sylfaen"/>
          <w:lang w:val="ka-GE"/>
        </w:rPr>
        <w:t>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Pr="00001A54">
        <w:rPr>
          <w:rFonts w:ascii="Sylfaen" w:hAnsi="Sylfaen" w:cs="Arial"/>
          <w:lang w:val="ka-GE"/>
        </w:rPr>
        <w:t>)</w:t>
      </w:r>
      <w:r w:rsidR="00B56244" w:rsidRPr="00001A54">
        <w:rPr>
          <w:rFonts w:ascii="Sylfaen" w:hAnsi="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w:t>
      </w:r>
      <w:r w:rsidR="00CC4789" w:rsidRPr="00001A54">
        <w:rPr>
          <w:rFonts w:ascii="Sylfaen" w:hAnsi="Sylfaen"/>
          <w:lang w:val="ka-GE"/>
        </w:rPr>
        <w:lastRenderedPageBreak/>
        <w:t xml:space="preserve">მონაწილე კომპანიას.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 xml:space="preserve">203826002))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14:paraId="5AAB7CAF" w14:textId="77777777"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7FDB21F5" w14:textId="77777777"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4B2B2C9" w14:textId="77777777" w:rsidR="00CC4789" w:rsidRPr="00485E5A" w:rsidRDefault="00CC4789" w:rsidP="004B148B">
      <w:pPr>
        <w:spacing w:after="0" w:line="360" w:lineRule="auto"/>
        <w:ind w:firstLine="426"/>
        <w:jc w:val="both"/>
        <w:rPr>
          <w:rFonts w:ascii="Sylfaen" w:hAnsi="Sylfaen"/>
          <w:b/>
          <w:i/>
          <w:lang w:val="ka-GE"/>
        </w:rPr>
      </w:pPr>
    </w:p>
    <w:p w14:paraId="26818963" w14:textId="77777777"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14:paraId="52804F90" w14:textId="77777777" w:rsidR="000C3556" w:rsidRPr="00485E5A" w:rsidRDefault="000C3556" w:rsidP="000C3556">
      <w:pPr>
        <w:spacing w:after="0" w:line="240" w:lineRule="auto"/>
        <w:ind w:firstLine="426"/>
        <w:jc w:val="both"/>
        <w:rPr>
          <w:rFonts w:ascii="Sylfaen" w:hAnsi="Sylfaen"/>
          <w:lang w:val="ka-GE"/>
        </w:rPr>
      </w:pPr>
    </w:p>
    <w:p w14:paraId="1F7934C9" w14:textId="77777777"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14:paraId="07EAC4F6" w14:textId="77777777"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14:paraId="5492BED9" w14:textId="77777777"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BF5B59">
        <w:fldChar w:fldCharType="begin"/>
      </w:r>
      <w:r w:rsidR="00BF5B59">
        <w:instrText xml:space="preserve"> HYPERLINK "http://www.tenders.ge" </w:instrText>
      </w:r>
      <w:r w:rsidR="00BF5B59">
        <w:fldChar w:fldCharType="separate"/>
      </w:r>
      <w:r w:rsidR="007E0304" w:rsidRPr="00485E5A">
        <w:rPr>
          <w:rStyle w:val="Hyperlink"/>
          <w:rFonts w:ascii="Sylfaen" w:hAnsi="Sylfaen"/>
          <w:lang w:val="ka-GE"/>
        </w:rPr>
        <w:t>www.tenders.ge</w:t>
      </w:r>
      <w:r w:rsidR="00BF5B59">
        <w:rPr>
          <w:rStyle w:val="Hyperlink"/>
          <w:rFonts w:ascii="Sylfaen" w:hAnsi="Sylfaen"/>
          <w:lang w:val="ka-GE"/>
        </w:rPr>
        <w:fldChar w:fldCharType="end"/>
      </w:r>
    </w:p>
    <w:p w14:paraId="1CB06E7D" w14:textId="77777777"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378B7B37" w14:textId="77777777" w:rsidR="00E94ED1" w:rsidRPr="00485E5A" w:rsidRDefault="00E94ED1" w:rsidP="004B148B">
      <w:pPr>
        <w:spacing w:after="0" w:line="360" w:lineRule="auto"/>
        <w:ind w:left="360"/>
        <w:jc w:val="both"/>
        <w:rPr>
          <w:rFonts w:ascii="Sylfaen" w:hAnsi="Sylfaen"/>
          <w:lang w:val="ka-GE"/>
        </w:rPr>
      </w:pPr>
    </w:p>
    <w:p w14:paraId="7D02C398" w14:textId="77777777" w:rsidR="00E90A78" w:rsidRPr="00485E5A" w:rsidRDefault="00805278" w:rsidP="004B148B">
      <w:pPr>
        <w:spacing w:after="0" w:line="360" w:lineRule="auto"/>
        <w:jc w:val="both"/>
        <w:rPr>
          <w:rFonts w:ascii="Sylfaen" w:hAnsi="Sylfaen"/>
        </w:rPr>
      </w:pPr>
      <w:r w:rsidRPr="00485E5A">
        <w:rPr>
          <w:rFonts w:ascii="Sylfaen" w:hAnsi="Sylfaen"/>
          <w:noProof/>
        </w:rPr>
        <w:object w:dxaOrig="1508" w:dyaOrig="983" w14:anchorId="0CE3FC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7.7pt;height:48.5pt;mso-width-percent:0;mso-height-percent:0;mso-width-percent:0;mso-height-percent:0" o:ole="">
            <v:imagedata r:id="rId9" o:title=""/>
          </v:shape>
          <o:OLEObject Type="Embed" ProgID="Acrobat.Document.DC" ShapeID="_x0000_i1025" DrawAspect="Icon" ObjectID="_1767432224" r:id="rId10"/>
        </w:object>
      </w:r>
    </w:p>
    <w:p w14:paraId="6E169D85" w14:textId="77777777" w:rsidR="000710CD" w:rsidRPr="00F66650"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14:paraId="74A5E888" w14:textId="77777777" w:rsidR="000710CD" w:rsidRPr="005C2E39"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14:paraId="1BD694EE" w14:textId="77777777"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14:paraId="121C3B1E" w14:textId="77777777"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14:paraId="60149A67" w14:textId="77777777" w:rsidR="004D3679" w:rsidRPr="00485E5A" w:rsidRDefault="004D3679" w:rsidP="00C41C03">
      <w:pPr>
        <w:spacing w:after="0" w:line="240" w:lineRule="auto"/>
        <w:rPr>
          <w:rFonts w:ascii="Sylfaen" w:hAnsi="Sylfaen"/>
          <w:b/>
          <w:lang w:val="ka-GE"/>
        </w:rPr>
      </w:pPr>
    </w:p>
    <w:p w14:paraId="11745D94" w14:textId="77777777"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14:paraId="3836A96B" w14:textId="77777777"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14:paraId="240E3F9F" w14:textId="77777777"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14:paraId="51AB70C1" w14:textId="77777777"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14:paraId="39118C95" w14:textId="77777777" w:rsidR="00F827AD" w:rsidRPr="00485E5A" w:rsidRDefault="00F827AD" w:rsidP="00F827AD">
      <w:pPr>
        <w:spacing w:after="0"/>
        <w:jc w:val="both"/>
        <w:rPr>
          <w:rFonts w:ascii="Sylfaen" w:hAnsi="Sylfaen" w:cs="Sylfaen"/>
          <w:lang w:val="ka-GE"/>
        </w:rPr>
      </w:pPr>
    </w:p>
    <w:p w14:paraId="714AFC41" w14:textId="77777777"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14:paraId="64BC386E" w14:textId="77777777"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r w:rsidR="0067333F" w:rsidRPr="00485E5A">
        <w:rPr>
          <w:rFonts w:ascii="Sylfaen" w:hAnsi="Sylfaen" w:cs="Sylfaen"/>
        </w:rPr>
        <w:t>საქართველო</w:t>
      </w:r>
      <w:proofErr w:type="spell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14:paraId="23CDC6AE" w14:textId="77777777"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14:paraId="284BB836" w14:textId="77777777" w:rsidR="00237416" w:rsidRPr="00F66650" w:rsidRDefault="005E130F" w:rsidP="00F66650">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bookmarkStart w:id="0" w:name="_Toc454818556"/>
      <w:bookmarkEnd w:id="0"/>
    </w:p>
    <w:sectPr w:rsidR="00237416" w:rsidRPr="00F66650"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4981F8" w14:textId="77777777" w:rsidR="00805278" w:rsidRDefault="00805278" w:rsidP="007902EA">
      <w:pPr>
        <w:spacing w:after="0" w:line="240" w:lineRule="auto"/>
      </w:pPr>
      <w:r>
        <w:separator/>
      </w:r>
    </w:p>
  </w:endnote>
  <w:endnote w:type="continuationSeparator" w:id="0">
    <w:p w14:paraId="4FCF78DA" w14:textId="77777777" w:rsidR="00805278" w:rsidRDefault="00805278"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6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panose1 w:val="020B0604020202020204"/>
    <w:charset w:val="00"/>
    <w:family w:val="auto"/>
    <w:pitch w:val="variable"/>
    <w:sig w:usb0="00000087" w:usb1="00000000" w:usb2="00000000" w:usb3="00000000" w:csb0="0000001B"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EndPr/>
    <w:sdtContent>
      <w:p w14:paraId="7658F09D" w14:textId="77777777" w:rsidR="00D269DA" w:rsidRDefault="00D269DA">
        <w:pPr>
          <w:pStyle w:val="Footer"/>
          <w:jc w:val="right"/>
        </w:pPr>
        <w:r>
          <w:fldChar w:fldCharType="begin"/>
        </w:r>
        <w:r>
          <w:instrText xml:space="preserve"> PAGE   \* MERGEFORMAT </w:instrText>
        </w:r>
        <w:r>
          <w:fldChar w:fldCharType="separate"/>
        </w:r>
        <w:r w:rsidR="003B4430">
          <w:rPr>
            <w:noProof/>
          </w:rPr>
          <w:t>3</w:t>
        </w:r>
        <w:r>
          <w:rPr>
            <w:noProof/>
          </w:rPr>
          <w:fldChar w:fldCharType="end"/>
        </w:r>
      </w:p>
    </w:sdtContent>
  </w:sdt>
  <w:p w14:paraId="4D139E83"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56E057" w14:textId="77777777" w:rsidR="00805278" w:rsidRDefault="00805278" w:rsidP="007902EA">
      <w:pPr>
        <w:spacing w:after="0" w:line="240" w:lineRule="auto"/>
      </w:pPr>
      <w:r>
        <w:separator/>
      </w:r>
    </w:p>
  </w:footnote>
  <w:footnote w:type="continuationSeparator" w:id="0">
    <w:p w14:paraId="37E2623E" w14:textId="77777777" w:rsidR="00805278" w:rsidRDefault="00805278"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4C69F" w14:textId="77777777" w:rsidR="00D269DA" w:rsidRDefault="00D269DA" w:rsidP="00A74B75">
    <w:pPr>
      <w:spacing w:after="0" w:line="360" w:lineRule="auto"/>
      <w:jc w:val="right"/>
      <w:rPr>
        <w:rFonts w:ascii="Sylfaen" w:hAnsi="Sylfaen"/>
        <w:b/>
        <w:sz w:val="18"/>
        <w:szCs w:val="18"/>
        <w:lang w:val="ka-GE"/>
      </w:rPr>
    </w:pPr>
  </w:p>
  <w:p w14:paraId="11C498FB"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2"/>
  </w:num>
  <w:num w:numId="2">
    <w:abstractNumId w:val="6"/>
  </w:num>
  <w:num w:numId="3">
    <w:abstractNumId w:val="0"/>
  </w:num>
  <w:num w:numId="4">
    <w:abstractNumId w:val="10"/>
  </w:num>
  <w:num w:numId="5">
    <w:abstractNumId w:val="7"/>
  </w:num>
  <w:num w:numId="6">
    <w:abstractNumId w:val="1"/>
  </w:num>
  <w:num w:numId="7">
    <w:abstractNumId w:val="11"/>
  </w:num>
  <w:num w:numId="8">
    <w:abstractNumId w:val="3"/>
  </w:num>
  <w:num w:numId="9">
    <w:abstractNumId w:val="4"/>
  </w:num>
  <w:num w:numId="10">
    <w:abstractNumId w:val="8"/>
  </w:num>
  <w:num w:numId="11">
    <w:abstractNumId w:val="9"/>
  </w:num>
  <w:num w:numId="12">
    <w:abstractNumId w:val="5"/>
  </w:num>
  <w:num w:numId="1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AD"/>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3FF2"/>
    <w:rsid w:val="002D611B"/>
    <w:rsid w:val="002D7855"/>
    <w:rsid w:val="002E0D1E"/>
    <w:rsid w:val="002E0E5E"/>
    <w:rsid w:val="002E63F4"/>
    <w:rsid w:val="002F0449"/>
    <w:rsid w:val="002F2EE8"/>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430"/>
    <w:rsid w:val="003B460D"/>
    <w:rsid w:val="003B5A5E"/>
    <w:rsid w:val="003C568B"/>
    <w:rsid w:val="003C6F22"/>
    <w:rsid w:val="003C7650"/>
    <w:rsid w:val="003D6473"/>
    <w:rsid w:val="003D7C07"/>
    <w:rsid w:val="003E15FA"/>
    <w:rsid w:val="003E639A"/>
    <w:rsid w:val="003F370C"/>
    <w:rsid w:val="003F5521"/>
    <w:rsid w:val="003F699A"/>
    <w:rsid w:val="003F7479"/>
    <w:rsid w:val="0040587B"/>
    <w:rsid w:val="004072E3"/>
    <w:rsid w:val="00410EC6"/>
    <w:rsid w:val="00412480"/>
    <w:rsid w:val="0041258C"/>
    <w:rsid w:val="004147A6"/>
    <w:rsid w:val="00430AF7"/>
    <w:rsid w:val="00431665"/>
    <w:rsid w:val="00431B3C"/>
    <w:rsid w:val="00434968"/>
    <w:rsid w:val="004375BF"/>
    <w:rsid w:val="00437AEB"/>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1058"/>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5EBA"/>
    <w:rsid w:val="007F7ADB"/>
    <w:rsid w:val="00800D00"/>
    <w:rsid w:val="00805278"/>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668D"/>
    <w:rsid w:val="008473E6"/>
    <w:rsid w:val="008509EF"/>
    <w:rsid w:val="00860A3E"/>
    <w:rsid w:val="008647CD"/>
    <w:rsid w:val="00867825"/>
    <w:rsid w:val="00870419"/>
    <w:rsid w:val="00874B1D"/>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08FD"/>
    <w:rsid w:val="0090279D"/>
    <w:rsid w:val="00902BD0"/>
    <w:rsid w:val="00904044"/>
    <w:rsid w:val="00911F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8BE"/>
    <w:rsid w:val="00C06F22"/>
    <w:rsid w:val="00C1054C"/>
    <w:rsid w:val="00C12270"/>
    <w:rsid w:val="00C12ABD"/>
    <w:rsid w:val="00C14986"/>
    <w:rsid w:val="00C14D7A"/>
    <w:rsid w:val="00C164D7"/>
    <w:rsid w:val="00C26C36"/>
    <w:rsid w:val="00C27890"/>
    <w:rsid w:val="00C31E1A"/>
    <w:rsid w:val="00C33D82"/>
    <w:rsid w:val="00C40C8C"/>
    <w:rsid w:val="00C41C03"/>
    <w:rsid w:val="00C55BCF"/>
    <w:rsid w:val="00C565E7"/>
    <w:rsid w:val="00C65649"/>
    <w:rsid w:val="00C6646E"/>
    <w:rsid w:val="00C67999"/>
    <w:rsid w:val="00C73981"/>
    <w:rsid w:val="00C761CC"/>
    <w:rsid w:val="00C813B6"/>
    <w:rsid w:val="00C83494"/>
    <w:rsid w:val="00C86727"/>
    <w:rsid w:val="00C86CD0"/>
    <w:rsid w:val="00C8786F"/>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0D4"/>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23D22EF"/>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B8FA79-691D-4CE6-ADAE-5CE53F3D2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401</TotalTime>
  <Pages>4</Pages>
  <Words>947</Words>
  <Characters>5399</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Microsoft Office User</cp:lastModifiedBy>
  <cp:revision>100</cp:revision>
  <cp:lastPrinted>2015-07-27T06:36:00Z</cp:lastPrinted>
  <dcterms:created xsi:type="dcterms:W3CDTF">2021-10-22T05:18:00Z</dcterms:created>
  <dcterms:modified xsi:type="dcterms:W3CDTF">2024-01-22T08:37:00Z</dcterms:modified>
</cp:coreProperties>
</file>