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2AEBB3" w14:textId="209FBF0B" w:rsidR="007D73CE" w:rsidRPr="00110CCE" w:rsidRDefault="00D30223" w:rsidP="007D73CE">
      <w:pPr>
        <w:spacing w:after="0" w:line="360" w:lineRule="auto"/>
        <w:jc w:val="center"/>
        <w:rPr>
          <w:rFonts w:ascii="AcadNusx" w:hAnsi="AcadNusx"/>
          <w:b/>
        </w:rPr>
      </w:pPr>
      <w:r>
        <w:rPr>
          <w:rFonts w:ascii="Sylfaen" w:hAnsi="Sylfaen"/>
          <w:b/>
          <w:lang w:val="ka-GE"/>
        </w:rPr>
        <w:t xml:space="preserve">კონკურსი </w:t>
      </w:r>
      <w:r w:rsidR="00B5452A">
        <w:rPr>
          <w:rFonts w:ascii="Sylfaen" w:hAnsi="Sylfaen"/>
          <w:b/>
          <w:lang w:val="ka-GE"/>
        </w:rPr>
        <w:t xml:space="preserve">კანალიზაციის ქსელის </w:t>
      </w:r>
      <w:r>
        <w:rPr>
          <w:rFonts w:ascii="Sylfaen" w:hAnsi="Sylfaen"/>
          <w:b/>
          <w:lang w:val="ka-GE"/>
        </w:rPr>
        <w:t>სარეაბილიტაციო სამუშაოებზე</w:t>
      </w:r>
      <w:r w:rsidR="007D73CE" w:rsidRPr="00110CCE">
        <w:rPr>
          <w:rFonts w:ascii="AcadNusx" w:hAnsi="AcadNusx"/>
          <w:b/>
        </w:rPr>
        <w:t xml:space="preserve"> </w:t>
      </w:r>
    </w:p>
    <w:p w14:paraId="5DA10CD7" w14:textId="4BA5EF14"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7778CE">
        <w:rPr>
          <w:rFonts w:ascii="Sylfaen" w:hAnsi="Sylfaen" w:cs="Sylfaen"/>
          <w:b/>
          <w:sz w:val="20"/>
          <w:szCs w:val="20"/>
          <w:lang w:val="ka-GE"/>
        </w:rPr>
        <w:t>01</w:t>
      </w:r>
      <w:r w:rsidR="007778CE">
        <w:rPr>
          <w:rFonts w:ascii="Sylfaen" w:hAnsi="Sylfaen" w:cs="Sylfaen"/>
          <w:b/>
          <w:sz w:val="20"/>
          <w:szCs w:val="20"/>
          <w:lang w:val="en-GB"/>
        </w:rPr>
        <w:t>8</w:t>
      </w:r>
      <w:r w:rsidR="007778CE">
        <w:rPr>
          <w:rFonts w:ascii="Sylfaen" w:hAnsi="Sylfaen" w:cs="Sylfaen"/>
          <w:b/>
          <w:sz w:val="20"/>
          <w:szCs w:val="20"/>
          <w:lang w:val="ka-GE"/>
        </w:rPr>
        <w:t>-</w:t>
      </w:r>
      <w:r w:rsidR="007778CE">
        <w:rPr>
          <w:rFonts w:ascii="Sylfaen" w:hAnsi="Sylfaen" w:cs="Sylfaen"/>
          <w:b/>
          <w:sz w:val="20"/>
          <w:szCs w:val="20"/>
          <w:lang w:val="en-GB"/>
        </w:rPr>
        <w:t>BID-17</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5593F96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შესასრულებელი სამუშოს მოცულობა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5529C252" w14:textId="31D29752" w:rsidR="00711C86"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ნებართვები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5C217841" w14:textId="77777777" w:rsidR="00FD0DCD" w:rsidRDefault="00FD0DCD" w:rsidP="00665C42">
      <w:pPr>
        <w:spacing w:after="0" w:line="360" w:lineRule="auto"/>
        <w:jc w:val="center"/>
        <w:rPr>
          <w:rFonts w:ascii="AcadNusx" w:hAnsi="AcadNusx"/>
          <w:b/>
        </w:rPr>
      </w:pPr>
    </w:p>
    <w:p w14:paraId="0B0F3779" w14:textId="77777777" w:rsidR="00FD0DCD" w:rsidRDefault="00FD0DCD" w:rsidP="00665C42">
      <w:pPr>
        <w:spacing w:after="0" w:line="360" w:lineRule="auto"/>
        <w:jc w:val="center"/>
        <w:rPr>
          <w:rFonts w:ascii="AcadNusx" w:hAnsi="AcadNusx"/>
          <w:b/>
        </w:rPr>
      </w:pPr>
    </w:p>
    <w:p w14:paraId="61CFD8F9" w14:textId="6A4EEDB0" w:rsidR="00FD0DCD" w:rsidRDefault="00FD0DCD" w:rsidP="00665C42">
      <w:pPr>
        <w:spacing w:after="0" w:line="360" w:lineRule="auto"/>
        <w:jc w:val="center"/>
        <w:rPr>
          <w:rFonts w:ascii="AcadNusx" w:hAnsi="AcadNusx"/>
          <w:b/>
        </w:rPr>
      </w:pPr>
    </w:p>
    <w:p w14:paraId="71017BAF" w14:textId="3101DF35" w:rsidR="00D30223" w:rsidRDefault="00D30223" w:rsidP="00665C42">
      <w:pPr>
        <w:spacing w:after="0" w:line="360" w:lineRule="auto"/>
        <w:jc w:val="center"/>
        <w:rPr>
          <w:rFonts w:ascii="AcadNusx" w:hAnsi="AcadNusx"/>
          <w:b/>
        </w:rPr>
      </w:pPr>
    </w:p>
    <w:p w14:paraId="2FDCBC90" w14:textId="25720EE4" w:rsidR="00D30223" w:rsidRDefault="00D30223" w:rsidP="00665C42">
      <w:pPr>
        <w:spacing w:after="0" w:line="360" w:lineRule="auto"/>
        <w:jc w:val="center"/>
        <w:rPr>
          <w:rFonts w:ascii="AcadNusx" w:hAnsi="AcadNusx"/>
          <w:b/>
        </w:rPr>
      </w:pPr>
    </w:p>
    <w:p w14:paraId="23B21307" w14:textId="3791F394" w:rsidR="00D30223" w:rsidRDefault="00D30223" w:rsidP="00665C42">
      <w:pPr>
        <w:spacing w:after="0" w:line="360" w:lineRule="auto"/>
        <w:jc w:val="center"/>
        <w:rPr>
          <w:rFonts w:ascii="AcadNusx" w:hAnsi="AcadNusx"/>
          <w:b/>
        </w:rPr>
      </w:pPr>
    </w:p>
    <w:p w14:paraId="753A4E60" w14:textId="41ADC5AC" w:rsidR="00D30223" w:rsidRDefault="00D30223" w:rsidP="00665C42">
      <w:pPr>
        <w:spacing w:after="0" w:line="360" w:lineRule="auto"/>
        <w:jc w:val="center"/>
        <w:rPr>
          <w:rFonts w:ascii="AcadNusx" w:hAnsi="AcadNusx"/>
          <w:b/>
        </w:rPr>
      </w:pPr>
    </w:p>
    <w:p w14:paraId="428537D8" w14:textId="6A49D4F3" w:rsidR="00D30223" w:rsidRDefault="00D30223" w:rsidP="00665C42">
      <w:pPr>
        <w:spacing w:after="0" w:line="360" w:lineRule="auto"/>
        <w:jc w:val="center"/>
        <w:rPr>
          <w:rFonts w:ascii="AcadNusx" w:hAnsi="AcadNusx"/>
          <w:b/>
        </w:rPr>
      </w:pPr>
    </w:p>
    <w:p w14:paraId="2D7B5ADA" w14:textId="77777777" w:rsidR="00D30223" w:rsidRDefault="00D30223" w:rsidP="00665C42">
      <w:pPr>
        <w:spacing w:after="0" w:line="360" w:lineRule="auto"/>
        <w:jc w:val="center"/>
        <w:rPr>
          <w:rFonts w:ascii="AcadNusx" w:hAnsi="AcadNusx"/>
          <w:b/>
        </w:rPr>
      </w:pPr>
    </w:p>
    <w:p w14:paraId="7DC3B540" w14:textId="77777777" w:rsidR="003011B3" w:rsidRDefault="003011B3" w:rsidP="00665C42">
      <w:pPr>
        <w:spacing w:after="0" w:line="360" w:lineRule="auto"/>
        <w:jc w:val="center"/>
        <w:rPr>
          <w:rFonts w:ascii="AcadNusx" w:hAnsi="AcadNusx"/>
          <w:b/>
        </w:rPr>
      </w:pPr>
    </w:p>
    <w:p w14:paraId="580D4E90" w14:textId="62A7F250" w:rsidR="00665C42" w:rsidRPr="00110CCE" w:rsidRDefault="00D30223" w:rsidP="00665C42">
      <w:pPr>
        <w:spacing w:after="0" w:line="360" w:lineRule="auto"/>
        <w:jc w:val="center"/>
        <w:rPr>
          <w:rFonts w:ascii="AcadNusx" w:hAnsi="AcadNusx"/>
          <w:b/>
        </w:rPr>
      </w:pPr>
      <w:r>
        <w:rPr>
          <w:rFonts w:ascii="Sylfaen" w:hAnsi="Sylfaen"/>
          <w:b/>
          <w:lang w:val="ka-GE"/>
        </w:rPr>
        <w:t xml:space="preserve">კონკურსი </w:t>
      </w:r>
      <w:r w:rsidR="00B5452A">
        <w:rPr>
          <w:rFonts w:ascii="Sylfaen" w:hAnsi="Sylfaen"/>
          <w:b/>
          <w:lang w:val="ka-GE"/>
        </w:rPr>
        <w:t>კანალიზაციის ქსელის</w:t>
      </w:r>
      <w:r>
        <w:rPr>
          <w:rFonts w:ascii="Sylfaen" w:hAnsi="Sylfaen"/>
          <w:b/>
          <w:lang w:val="ka-GE"/>
        </w:rPr>
        <w:t xml:space="preserve"> სარეაბილიტაციო სამუშაოებზე</w:t>
      </w:r>
      <w:r w:rsidR="00665C42" w:rsidRPr="00110CCE">
        <w:rPr>
          <w:rFonts w:ascii="AcadNusx" w:hAnsi="AcadNusx"/>
          <w:b/>
        </w:rPr>
        <w:t xml:space="preserve"> </w:t>
      </w:r>
    </w:p>
    <w:p w14:paraId="118BBCF6" w14:textId="2C0F1D3F"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7778CE">
        <w:rPr>
          <w:rFonts w:ascii="Sylfaen" w:hAnsi="Sylfaen" w:cs="Sylfaen"/>
          <w:b/>
          <w:sz w:val="20"/>
          <w:szCs w:val="20"/>
          <w:lang w:val="ka-GE"/>
        </w:rPr>
        <w:t>01</w:t>
      </w:r>
      <w:r w:rsidR="007778CE">
        <w:rPr>
          <w:rFonts w:ascii="Sylfaen" w:hAnsi="Sylfaen" w:cs="Sylfaen"/>
          <w:b/>
          <w:sz w:val="20"/>
          <w:szCs w:val="20"/>
          <w:lang w:val="en-GB"/>
        </w:rPr>
        <w:t>8</w:t>
      </w:r>
      <w:r w:rsidR="007778CE">
        <w:rPr>
          <w:rFonts w:ascii="Sylfaen" w:hAnsi="Sylfaen" w:cs="Sylfaen"/>
          <w:b/>
          <w:sz w:val="20"/>
          <w:szCs w:val="20"/>
          <w:lang w:val="ka-GE"/>
        </w:rPr>
        <w:t>-</w:t>
      </w:r>
      <w:r w:rsidR="007778CE">
        <w:rPr>
          <w:rFonts w:ascii="Sylfaen" w:hAnsi="Sylfaen" w:cs="Sylfaen"/>
          <w:b/>
          <w:sz w:val="20"/>
          <w:szCs w:val="20"/>
          <w:lang w:val="en-GB"/>
        </w:rPr>
        <w:t>BID-17</w:t>
      </w:r>
    </w:p>
    <w:p w14:paraId="38DCEA41" w14:textId="1146F0BA" w:rsidR="00A50438" w:rsidRDefault="00D30223" w:rsidP="00AE4033">
      <w:pPr>
        <w:pStyle w:val="Heading1"/>
        <w:numPr>
          <w:ilvl w:val="0"/>
          <w:numId w:val="8"/>
        </w:numPr>
        <w:rPr>
          <w:rFonts w:ascii="Sylfaen" w:hAnsi="Sylfaen"/>
          <w:b/>
          <w:color w:val="auto"/>
          <w:sz w:val="20"/>
          <w:szCs w:val="20"/>
          <w:lang w:val="ka-GE"/>
        </w:rPr>
      </w:pPr>
      <w:r w:rsidRPr="00580531">
        <w:rPr>
          <w:rFonts w:ascii="Sylfaen" w:hAnsi="Sylfaen"/>
          <w:b/>
          <w:color w:val="auto"/>
          <w:sz w:val="20"/>
          <w:szCs w:val="20"/>
          <w:lang w:val="ka-GE"/>
        </w:rPr>
        <w:t>ზოგადი</w:t>
      </w:r>
    </w:p>
    <w:p w14:paraId="0E13A4FF" w14:textId="1DE1538F" w:rsidR="00713EFC" w:rsidRPr="000B1C85" w:rsidRDefault="00D30223" w:rsidP="000B1C85">
      <w:pPr>
        <w:spacing w:after="0" w:line="360" w:lineRule="auto"/>
        <w:ind w:firstLine="360"/>
        <w:jc w:val="both"/>
        <w:rPr>
          <w:rFonts w:ascii="AcadNusx" w:hAnsi="AcadNusx"/>
          <w:sz w:val="20"/>
          <w:szCs w:val="20"/>
        </w:rPr>
      </w:pPr>
      <w:r w:rsidRPr="000B1C85">
        <w:rPr>
          <w:rFonts w:ascii="Sylfaen" w:hAnsi="Sylfaen" w:cs="Sylfaen"/>
          <w:sz w:val="20"/>
          <w:szCs w:val="20"/>
          <w:lang w:val="ka-GE"/>
        </w:rPr>
        <w:t>შპს</w:t>
      </w:r>
      <w:r w:rsidRPr="000B1C85">
        <w:rPr>
          <w:rFonts w:ascii="Sylfaen" w:hAnsi="Sylfaen"/>
          <w:sz w:val="20"/>
          <w:szCs w:val="20"/>
          <w:lang w:val="ka-GE"/>
        </w:rPr>
        <w:t xml:space="preserve"> </w:t>
      </w:r>
      <w:r w:rsidRPr="000B1C85">
        <w:rPr>
          <w:rFonts w:ascii="Sylfaen" w:hAnsi="Sylfaen" w:cs="Calibri"/>
          <w:sz w:val="20"/>
          <w:szCs w:val="20"/>
          <w:lang w:val="ka-GE"/>
        </w:rPr>
        <w:t>„</w:t>
      </w:r>
      <w:r w:rsidRPr="000B1C85">
        <w:rPr>
          <w:rFonts w:ascii="Sylfaen" w:hAnsi="Sylfaen" w:cs="Sylfaen"/>
          <w:sz w:val="20"/>
          <w:szCs w:val="20"/>
          <w:lang w:val="ka-GE"/>
        </w:rPr>
        <w:t>ჯორჯიან</w:t>
      </w:r>
      <w:r w:rsidRPr="000B1C85">
        <w:rPr>
          <w:rFonts w:ascii="Sylfaen" w:hAnsi="Sylfaen"/>
          <w:sz w:val="20"/>
          <w:szCs w:val="20"/>
          <w:lang w:val="ka-GE"/>
        </w:rPr>
        <w:t xml:space="preserve"> </w:t>
      </w:r>
      <w:r w:rsidRPr="000B1C85">
        <w:rPr>
          <w:rFonts w:ascii="Sylfaen" w:hAnsi="Sylfaen" w:cs="Sylfaen"/>
          <w:sz w:val="20"/>
          <w:szCs w:val="20"/>
          <w:lang w:val="ka-GE"/>
        </w:rPr>
        <w:t>უოთერ</w:t>
      </w:r>
      <w:r w:rsidRPr="000B1C85">
        <w:rPr>
          <w:rFonts w:ascii="Sylfaen" w:hAnsi="Sylfaen"/>
          <w:sz w:val="20"/>
          <w:szCs w:val="20"/>
          <w:lang w:val="ka-GE"/>
        </w:rPr>
        <w:t xml:space="preserve"> </w:t>
      </w:r>
      <w:r w:rsidRPr="000B1C85">
        <w:rPr>
          <w:rFonts w:ascii="Sylfaen" w:hAnsi="Sylfaen" w:cs="Sylfaen"/>
          <w:sz w:val="20"/>
          <w:szCs w:val="20"/>
          <w:lang w:val="ka-GE"/>
        </w:rPr>
        <w:t>ენდ</w:t>
      </w:r>
      <w:r w:rsidRPr="000B1C85">
        <w:rPr>
          <w:rFonts w:ascii="Sylfaen" w:hAnsi="Sylfaen"/>
          <w:sz w:val="20"/>
          <w:szCs w:val="20"/>
          <w:lang w:val="ka-GE"/>
        </w:rPr>
        <w:t xml:space="preserve"> </w:t>
      </w:r>
      <w:r w:rsidRPr="000B1C85">
        <w:rPr>
          <w:rFonts w:ascii="Sylfaen" w:hAnsi="Sylfaen" w:cs="Sylfaen"/>
          <w:sz w:val="20"/>
          <w:szCs w:val="20"/>
          <w:lang w:val="ka-GE"/>
        </w:rPr>
        <w:t>ფაუერი</w:t>
      </w:r>
      <w:r w:rsidRPr="000B1C85">
        <w:rPr>
          <w:rFonts w:ascii="Sylfaen" w:hAnsi="Sylfaen" w:cs="Calibri"/>
          <w:sz w:val="20"/>
          <w:szCs w:val="20"/>
          <w:lang w:val="ka-GE"/>
        </w:rPr>
        <w:t>“</w:t>
      </w:r>
      <w:r w:rsidRPr="000B1C85">
        <w:rPr>
          <w:rFonts w:ascii="Sylfaen" w:hAnsi="Sylfaen"/>
          <w:sz w:val="20"/>
          <w:szCs w:val="20"/>
          <w:lang w:val="ka-GE"/>
        </w:rPr>
        <w:t xml:space="preserve"> </w:t>
      </w:r>
      <w:r w:rsidR="00713EFC" w:rsidRPr="000B1C85">
        <w:rPr>
          <w:rFonts w:ascii="Arial" w:hAnsi="Arial" w:cs="Arial"/>
          <w:sz w:val="20"/>
          <w:szCs w:val="20"/>
        </w:rPr>
        <w:t xml:space="preserve">(GWP) </w:t>
      </w:r>
      <w:r w:rsidRPr="000B1C85">
        <w:rPr>
          <w:rFonts w:ascii="Sylfaen" w:hAnsi="Sylfaen" w:cs="Arial"/>
          <w:sz w:val="20"/>
          <w:szCs w:val="20"/>
          <w:lang w:val="ka-GE"/>
        </w:rPr>
        <w:t xml:space="preserve">ატარებს კონკურსს </w:t>
      </w:r>
      <w:r w:rsidR="00B5452A">
        <w:rPr>
          <w:rFonts w:ascii="Sylfaen" w:hAnsi="Sylfaen" w:cs="Arial"/>
          <w:sz w:val="20"/>
          <w:szCs w:val="20"/>
          <w:lang w:val="ka-GE"/>
        </w:rPr>
        <w:t>კანალიზაციის ქსელის</w:t>
      </w:r>
      <w:r w:rsidRPr="000B1C85">
        <w:rPr>
          <w:rFonts w:ascii="Sylfaen" w:hAnsi="Sylfaen" w:cs="Arial"/>
          <w:sz w:val="20"/>
          <w:szCs w:val="20"/>
          <w:lang w:val="ka-GE"/>
        </w:rPr>
        <w:t xml:space="preserve"> სარეაბილიტაციო სამუშაოების შესყიდვის თაობაზე და იწვევს კვალიფიციურ კომპანიებს მონაწილეობის მისაღებად</w:t>
      </w:r>
      <w:r w:rsidR="00713EFC" w:rsidRPr="000B1C85">
        <w:rPr>
          <w:rFonts w:ascii="AcadNusx" w:hAnsi="AcadNusx"/>
          <w:sz w:val="20"/>
          <w:szCs w:val="20"/>
        </w:rPr>
        <w:t>.</w:t>
      </w:r>
      <w:r w:rsidR="00E262FC" w:rsidRPr="000B1C85">
        <w:rPr>
          <w:rFonts w:ascii="AcadNusx" w:hAnsi="AcadNusx"/>
          <w:sz w:val="20"/>
          <w:szCs w:val="20"/>
        </w:rPr>
        <w:t xml:space="preserve"> </w:t>
      </w:r>
    </w:p>
    <w:p w14:paraId="22AD74E6" w14:textId="79A1244E" w:rsidR="00665C42" w:rsidRPr="000B1C85" w:rsidRDefault="00D30223" w:rsidP="000B1C85">
      <w:pPr>
        <w:spacing w:after="0" w:line="360" w:lineRule="auto"/>
        <w:ind w:firstLine="360"/>
        <w:jc w:val="both"/>
        <w:rPr>
          <w:rFonts w:ascii="Sylfaen" w:hAnsi="Sylfaen"/>
          <w:sz w:val="20"/>
          <w:szCs w:val="20"/>
          <w:lang w:val="ka-GE"/>
        </w:rPr>
      </w:pP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Pr="000B1C85">
        <w:rPr>
          <w:rFonts w:ascii="Sylfaen" w:hAnsi="Sylfaen" w:cs="Sylfaen"/>
          <w:sz w:val="20"/>
          <w:szCs w:val="20"/>
          <w:lang w:val="ka-GE"/>
        </w:rPr>
        <w:t>სამუშოების</w:t>
      </w:r>
      <w:r w:rsidRPr="000B1C85">
        <w:rPr>
          <w:rFonts w:ascii="Sylfaen" w:hAnsi="Sylfaen"/>
          <w:sz w:val="20"/>
          <w:szCs w:val="20"/>
          <w:lang w:val="ka-GE"/>
        </w:rPr>
        <w:t xml:space="preserve"> </w:t>
      </w:r>
      <w:r w:rsidRPr="000B1C85">
        <w:rPr>
          <w:rFonts w:ascii="Sylfaen" w:hAnsi="Sylfaen" w:cs="Sylfaen"/>
          <w:sz w:val="20"/>
          <w:szCs w:val="20"/>
          <w:lang w:val="ka-GE"/>
        </w:rPr>
        <w:t>შესრულე</w:t>
      </w:r>
      <w:r w:rsidRPr="000B1C85">
        <w:rPr>
          <w:rFonts w:ascii="Sylfaen" w:hAnsi="Sylfaen"/>
          <w:sz w:val="20"/>
          <w:szCs w:val="20"/>
          <w:lang w:val="ka-GE"/>
        </w:rPr>
        <w:t>ბას კომპანიის მოთხოვნების გათვალისწინებით.</w:t>
      </w:r>
      <w:r w:rsidR="005C14A4" w:rsidRPr="000B1C85">
        <w:rPr>
          <w:rFonts w:ascii="Sylfaen" w:hAnsi="Sylfaen"/>
          <w:sz w:val="20"/>
          <w:szCs w:val="20"/>
          <w:lang w:val="ka-GE"/>
        </w:rPr>
        <w:t xml:space="preserve"> </w:t>
      </w:r>
    </w:p>
    <w:p w14:paraId="736A601C" w14:textId="3CCC90F2" w:rsidR="005C14A4" w:rsidRPr="000B1C85"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7778CE">
        <w:rPr>
          <w:rFonts w:ascii="Sylfaen" w:hAnsi="Sylfaen" w:cs="Sylfaen"/>
          <w:b/>
          <w:sz w:val="20"/>
          <w:szCs w:val="20"/>
          <w:lang w:val="ka-GE"/>
        </w:rPr>
        <w:t>01</w:t>
      </w:r>
      <w:r w:rsidR="007778CE">
        <w:rPr>
          <w:rFonts w:ascii="Sylfaen" w:hAnsi="Sylfaen" w:cs="Sylfaen"/>
          <w:b/>
          <w:sz w:val="20"/>
          <w:szCs w:val="20"/>
          <w:lang w:val="en-GB"/>
        </w:rPr>
        <w:t>8</w:t>
      </w:r>
      <w:r w:rsidR="007778CE">
        <w:rPr>
          <w:rFonts w:ascii="Sylfaen" w:hAnsi="Sylfaen" w:cs="Sylfaen"/>
          <w:b/>
          <w:sz w:val="20"/>
          <w:szCs w:val="20"/>
          <w:lang w:val="ka-GE"/>
        </w:rPr>
        <w:t>-</w:t>
      </w:r>
      <w:r w:rsidR="007778CE">
        <w:rPr>
          <w:rFonts w:ascii="Sylfaen" w:hAnsi="Sylfaen" w:cs="Sylfaen"/>
          <w:b/>
          <w:sz w:val="20"/>
          <w:szCs w:val="20"/>
          <w:lang w:val="en-GB"/>
        </w:rPr>
        <w:t>BID-17</w:t>
      </w:r>
    </w:p>
    <w:p w14:paraId="52F61A17" w14:textId="4EB54E99" w:rsidR="00867825" w:rsidRPr="00580531" w:rsidRDefault="00D30223" w:rsidP="000B1C85">
      <w:pPr>
        <w:spacing w:after="0" w:line="360" w:lineRule="auto"/>
        <w:ind w:firstLine="360"/>
        <w:jc w:val="both"/>
        <w:rPr>
          <w:rFonts w:ascii="Sylfaen" w:hAnsi="Sylfaen"/>
          <w:b/>
          <w:sz w:val="19"/>
          <w:szCs w:val="19"/>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B5452A">
        <w:rPr>
          <w:rFonts w:ascii="Sylfaen" w:hAnsi="Sylfaen"/>
          <w:b/>
          <w:sz w:val="20"/>
          <w:szCs w:val="20"/>
          <w:lang w:val="ka-GE"/>
        </w:rPr>
        <w:t>2</w:t>
      </w:r>
      <w:r w:rsidR="00876B2D" w:rsidRPr="00580531">
        <w:rPr>
          <w:rFonts w:ascii="AcadNusx" w:hAnsi="AcadNusx"/>
          <w:b/>
          <w:sz w:val="20"/>
          <w:szCs w:val="20"/>
        </w:rPr>
        <w:t xml:space="preserve"> (</w:t>
      </w:r>
      <w:r w:rsidR="00B5452A">
        <w:rPr>
          <w:rFonts w:ascii="Sylfaen" w:hAnsi="Sylfaen" w:cs="Sylfaen"/>
          <w:b/>
          <w:sz w:val="20"/>
          <w:szCs w:val="20"/>
          <w:lang w:val="ka-GE"/>
        </w:rPr>
        <w:t>ორი</w:t>
      </w:r>
      <w:r w:rsidR="004446E6" w:rsidRPr="00580531">
        <w:rPr>
          <w:rFonts w:ascii="AcadNusx" w:hAnsi="AcadNusx"/>
          <w:b/>
          <w:sz w:val="20"/>
          <w:szCs w:val="20"/>
        </w:rPr>
        <w:t>)</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p>
    <w:p w14:paraId="4653D160" w14:textId="77777777" w:rsidR="001C2BF2" w:rsidRPr="000815CD" w:rsidRDefault="001C2BF2" w:rsidP="00D30223">
      <w:pPr>
        <w:spacing w:after="0" w:line="360" w:lineRule="auto"/>
        <w:rPr>
          <w:rFonts w:ascii="Sylfaen" w:hAnsi="Sylfaen" w:cs="Sylfaen"/>
          <w:b/>
          <w:sz w:val="20"/>
          <w:szCs w:val="20"/>
          <w:u w:val="single"/>
          <w:lang w:val="ka-GE"/>
        </w:rPr>
      </w:pPr>
      <w:r w:rsidRPr="000815CD">
        <w:rPr>
          <w:rFonts w:ascii="Sylfaen" w:hAnsi="Sylfaen" w:cs="Sylfaen"/>
          <w:b/>
          <w:sz w:val="20"/>
          <w:szCs w:val="20"/>
          <w:u w:val="single"/>
          <w:lang w:val="ka-GE"/>
        </w:rPr>
        <w:t>ლოტი</w:t>
      </w:r>
      <w:r>
        <w:rPr>
          <w:rFonts w:ascii="Sylfaen" w:hAnsi="Sylfaen" w:cs="Sylfaen"/>
          <w:b/>
          <w:sz w:val="20"/>
          <w:szCs w:val="20"/>
          <w:u w:val="single"/>
          <w:lang w:val="ka-GE"/>
        </w:rPr>
        <w:t>#1</w:t>
      </w:r>
    </w:p>
    <w:p w14:paraId="71D05CBE" w14:textId="015DE3D9" w:rsidR="00F8037E" w:rsidRDefault="00B5452A" w:rsidP="00F8037E">
      <w:pPr>
        <w:spacing w:after="0" w:line="240" w:lineRule="auto"/>
        <w:rPr>
          <w:rFonts w:ascii="Sylfaen" w:hAnsi="Sylfaen" w:cs="Sylfaen"/>
          <w:sz w:val="20"/>
          <w:szCs w:val="20"/>
          <w:lang w:val="ka-GE"/>
        </w:rPr>
      </w:pPr>
      <w:r w:rsidRPr="00F125E4">
        <w:rPr>
          <w:rFonts w:ascii="Sylfaen" w:hAnsi="Sylfaen" w:cs="Sylfaen"/>
          <w:sz w:val="20"/>
          <w:szCs w:val="20"/>
          <w:lang w:val="ka-GE"/>
        </w:rPr>
        <w:t xml:space="preserve">თბილისში, </w:t>
      </w:r>
      <w:r>
        <w:rPr>
          <w:rFonts w:ascii="Sylfaen" w:hAnsi="Sylfaen" w:cs="Sylfaen"/>
          <w:sz w:val="20"/>
          <w:szCs w:val="20"/>
          <w:lang w:val="ka-GE"/>
        </w:rPr>
        <w:t>გლდანის რაიონში, თიანეთის გზატკეცილის და სამამულო ომის ქუჩის მიმდებარედ კანალიზაციის ქსელის სარეაბილიტაციო სამუშაოების შესრულება.</w:t>
      </w:r>
    </w:p>
    <w:p w14:paraId="6C5011FB" w14:textId="77777777" w:rsidR="004446E6" w:rsidRPr="00C40C8C" w:rsidRDefault="004446E6" w:rsidP="00665C42">
      <w:pPr>
        <w:spacing w:after="0" w:line="360" w:lineRule="auto"/>
        <w:jc w:val="both"/>
        <w:rPr>
          <w:rFonts w:ascii="AcadNusx" w:hAnsi="AcadNusx"/>
          <w:b/>
          <w:sz w:val="20"/>
          <w:szCs w:val="20"/>
          <w:lang w:val="ka-GE"/>
        </w:rPr>
      </w:pPr>
    </w:p>
    <w:p w14:paraId="49F49D81" w14:textId="29BC53A5" w:rsidR="00B5452A" w:rsidRDefault="00B5452A" w:rsidP="00580531">
      <w:pPr>
        <w:spacing w:after="0" w:line="360" w:lineRule="auto"/>
        <w:jc w:val="both"/>
        <w:rPr>
          <w:rFonts w:ascii="Sylfaen" w:hAnsi="Sylfaen" w:cs="Sylfaen"/>
          <w:sz w:val="20"/>
          <w:szCs w:val="20"/>
          <w:lang w:val="ka-GE"/>
        </w:rPr>
      </w:pPr>
      <w:r w:rsidRPr="000815CD">
        <w:rPr>
          <w:rFonts w:ascii="Sylfaen" w:hAnsi="Sylfaen" w:cs="Sylfaen"/>
          <w:b/>
          <w:sz w:val="20"/>
          <w:szCs w:val="20"/>
          <w:u w:val="single"/>
          <w:lang w:val="ka-GE"/>
        </w:rPr>
        <w:t>ლოტი</w:t>
      </w:r>
      <w:r>
        <w:rPr>
          <w:rFonts w:ascii="Sylfaen" w:hAnsi="Sylfaen" w:cs="Sylfaen"/>
          <w:b/>
          <w:sz w:val="20"/>
          <w:szCs w:val="20"/>
          <w:u w:val="single"/>
          <w:lang w:val="ka-GE"/>
        </w:rPr>
        <w:t>#2</w:t>
      </w:r>
    </w:p>
    <w:p w14:paraId="4676CC96" w14:textId="77713136" w:rsidR="00B5452A" w:rsidRDefault="00B5452A" w:rsidP="00580531">
      <w:pPr>
        <w:spacing w:after="0" w:line="360" w:lineRule="auto"/>
        <w:jc w:val="both"/>
        <w:rPr>
          <w:rFonts w:ascii="Sylfaen" w:hAnsi="Sylfaen" w:cs="Sylfaen"/>
          <w:sz w:val="20"/>
          <w:szCs w:val="20"/>
          <w:lang w:val="ka-GE"/>
        </w:rPr>
      </w:pPr>
      <w:r w:rsidRPr="00F125E4">
        <w:rPr>
          <w:rFonts w:ascii="Sylfaen" w:hAnsi="Sylfaen" w:cs="Sylfaen"/>
          <w:sz w:val="20"/>
          <w:szCs w:val="20"/>
          <w:lang w:val="ka-GE"/>
        </w:rPr>
        <w:t xml:space="preserve">თბილისში, </w:t>
      </w:r>
      <w:r>
        <w:rPr>
          <w:rFonts w:ascii="Sylfaen" w:hAnsi="Sylfaen" w:cs="Sylfaen"/>
          <w:sz w:val="20"/>
          <w:szCs w:val="20"/>
          <w:lang w:val="ka-GE"/>
        </w:rPr>
        <w:t>სამგორის რაიონში, თვალჭრელიძის ქუჩაზე კანალიზაციის ქსელის სარეაბილიტაციო სამუშაოების შესრულება.</w:t>
      </w:r>
    </w:p>
    <w:p w14:paraId="79B637A0" w14:textId="77777777" w:rsidR="00B5452A" w:rsidRDefault="00B5452A" w:rsidP="00580531">
      <w:pPr>
        <w:spacing w:after="0" w:line="360" w:lineRule="auto"/>
        <w:jc w:val="both"/>
        <w:rPr>
          <w:rFonts w:ascii="Sylfaen" w:hAnsi="Sylfaen" w:cs="Sylfaen"/>
          <w:sz w:val="20"/>
          <w:szCs w:val="20"/>
          <w:lang w:val="ka-GE"/>
        </w:rPr>
      </w:pPr>
    </w:p>
    <w:p w14:paraId="1569FC5D" w14:textId="37E2251A" w:rsidR="00B30838" w:rsidRDefault="00302948" w:rsidP="00580531">
      <w:pPr>
        <w:spacing w:after="0" w:line="360" w:lineRule="auto"/>
        <w:jc w:val="both"/>
        <w:rPr>
          <w:rFonts w:ascii="Sylfaen" w:hAnsi="Sylfaen"/>
          <w:sz w:val="20"/>
          <w:szCs w:val="20"/>
          <w:lang w:val="ka-GE"/>
        </w:rPr>
      </w:pPr>
      <w:r w:rsidRPr="00580531">
        <w:rPr>
          <w:rFonts w:ascii="Sylfaen" w:hAnsi="Sylfaen" w:cs="Sylfaen"/>
          <w:sz w:val="20"/>
          <w:szCs w:val="20"/>
          <w:lang w:val="ka-GE"/>
        </w:rPr>
        <w:t>შ</w:t>
      </w:r>
      <w:r w:rsidR="00B30838">
        <w:rPr>
          <w:rFonts w:ascii="Sylfaen" w:hAnsi="Sylfaen" w:cs="Sylfaen"/>
          <w:sz w:val="20"/>
          <w:szCs w:val="20"/>
          <w:lang w:val="ka-GE"/>
        </w:rPr>
        <w:t>ე</w:t>
      </w:r>
      <w:r w:rsidRPr="00580531">
        <w:rPr>
          <w:rFonts w:ascii="Sylfaen" w:hAnsi="Sylfaen" w:cs="Sylfaen"/>
          <w:sz w:val="20"/>
          <w:szCs w:val="20"/>
          <w:lang w:val="ka-GE"/>
        </w:rPr>
        <w:t>სასრულებელი</w:t>
      </w:r>
      <w:r w:rsidRPr="00580531">
        <w:rPr>
          <w:rFonts w:ascii="Sylfaen" w:hAnsi="Sylfaen"/>
          <w:sz w:val="20"/>
          <w:szCs w:val="20"/>
          <w:lang w:val="ka-GE"/>
        </w:rPr>
        <w:t xml:space="preserve"> </w:t>
      </w:r>
      <w:r w:rsidRPr="00580531">
        <w:rPr>
          <w:rFonts w:ascii="Sylfaen" w:hAnsi="Sylfaen" w:cs="Sylfaen"/>
          <w:sz w:val="20"/>
          <w:szCs w:val="20"/>
          <w:lang w:val="ka-GE"/>
        </w:rPr>
        <w:t>სამუშოების</w:t>
      </w:r>
      <w:r w:rsidRPr="00580531">
        <w:rPr>
          <w:rFonts w:ascii="Sylfaen" w:hAnsi="Sylfaen"/>
          <w:sz w:val="20"/>
          <w:szCs w:val="20"/>
          <w:lang w:val="ka-GE"/>
        </w:rPr>
        <w:t xml:space="preserve"> </w:t>
      </w:r>
      <w:r w:rsidRPr="00580531">
        <w:rPr>
          <w:rFonts w:ascii="Sylfaen" w:hAnsi="Sylfaen" w:cs="Sylfaen"/>
          <w:sz w:val="20"/>
          <w:szCs w:val="20"/>
          <w:lang w:val="ka-GE"/>
        </w:rPr>
        <w:t>ჩამონათვალი</w:t>
      </w:r>
      <w:r w:rsidRPr="00580531">
        <w:rPr>
          <w:rFonts w:ascii="Sylfaen" w:hAnsi="Sylfaen"/>
          <w:sz w:val="20"/>
          <w:szCs w:val="20"/>
          <w:lang w:val="ka-GE"/>
        </w:rPr>
        <w:t xml:space="preserve"> </w:t>
      </w:r>
      <w:r w:rsidRPr="00580531">
        <w:rPr>
          <w:rFonts w:ascii="Sylfaen" w:hAnsi="Sylfaen" w:cs="Sylfaen"/>
          <w:sz w:val="20"/>
          <w:szCs w:val="20"/>
          <w:lang w:val="ka-GE"/>
        </w:rPr>
        <w:t>მოცემულია</w:t>
      </w:r>
      <w:r w:rsidR="00320878" w:rsidRPr="00580531">
        <w:rPr>
          <w:rFonts w:ascii="Sylfaen" w:hAnsi="Sylfaen"/>
          <w:sz w:val="20"/>
          <w:szCs w:val="20"/>
          <w:lang w:val="ka-GE"/>
        </w:rPr>
        <w:t xml:space="preserve"> </w:t>
      </w:r>
      <w:r w:rsidRPr="00580531">
        <w:rPr>
          <w:rFonts w:ascii="Sylfaen" w:hAnsi="Sylfaen"/>
          <w:sz w:val="20"/>
          <w:szCs w:val="20"/>
          <w:lang w:val="ka-GE"/>
        </w:rPr>
        <w:t>დანართებში.</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67C0C73E"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2468A9">
        <w:rPr>
          <w:rFonts w:ascii="Sylfaen" w:hAnsi="Sylfaen"/>
          <w:b/>
          <w:sz w:val="20"/>
          <w:szCs w:val="20"/>
          <w:lang w:val="ka-GE"/>
        </w:rPr>
        <w:t>6</w:t>
      </w:r>
      <w:r w:rsidR="00302948" w:rsidRPr="00580531">
        <w:rPr>
          <w:rFonts w:ascii="Sylfaen" w:hAnsi="Sylfaen"/>
          <w:b/>
          <w:sz w:val="20"/>
          <w:szCs w:val="20"/>
          <w:lang w:val="ka-GE"/>
        </w:rPr>
        <w:t xml:space="preserve"> მარტი</w:t>
      </w:r>
      <w:r w:rsidR="008751D7" w:rsidRPr="00580531">
        <w:rPr>
          <w:rFonts w:ascii="AcadNusx" w:hAnsi="AcadNusx"/>
          <w:b/>
          <w:sz w:val="20"/>
          <w:szCs w:val="20"/>
          <w:lang w:val="ka-GE"/>
        </w:rPr>
        <w:t xml:space="preserve"> </w:t>
      </w:r>
      <w:r w:rsidR="00667B1F" w:rsidRPr="00580531">
        <w:rPr>
          <w:rFonts w:ascii="Sylfaen" w:hAnsi="Sylfaen"/>
          <w:b/>
          <w:sz w:val="20"/>
          <w:szCs w:val="20"/>
          <w:lang w:val="ka-GE"/>
        </w:rPr>
        <w:t>201</w:t>
      </w:r>
      <w:r w:rsidR="00302948" w:rsidRPr="00580531">
        <w:rPr>
          <w:rFonts w:ascii="Sylfaen" w:hAnsi="Sylfaen"/>
          <w:b/>
          <w:sz w:val="20"/>
          <w:szCs w:val="20"/>
          <w:lang w:val="ka-GE"/>
        </w:rPr>
        <w:t>7</w:t>
      </w:r>
      <w:r w:rsidR="00C01CD2" w:rsidRPr="00580531">
        <w:rPr>
          <w:rFonts w:ascii="AcadNusx" w:hAnsi="AcadNusx"/>
          <w:b/>
          <w:sz w:val="20"/>
          <w:szCs w:val="20"/>
          <w:lang w:val="ka-GE"/>
        </w:rPr>
        <w:t>, 15</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27FE0176"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719B8BC2" w14:textId="4D8A1F5C" w:rsidR="00A804C4" w:rsidRPr="000B1C85" w:rsidRDefault="009C5EE2" w:rsidP="00580531">
      <w:pPr>
        <w:spacing w:after="0" w:line="360" w:lineRule="auto"/>
        <w:jc w:val="both"/>
        <w:rPr>
          <w:rFonts w:ascii="AcadNusx" w:hAnsi="AcadNusx"/>
          <w:sz w:val="20"/>
          <w:szCs w:val="20"/>
          <w:u w:val="single"/>
          <w:lang w:val="ka-GE"/>
        </w:rPr>
      </w:pPr>
      <w:r w:rsidRPr="000B1C85">
        <w:rPr>
          <w:rFonts w:ascii="Sylfaen" w:hAnsi="Sylfaen" w:cs="Sylfaen"/>
          <w:sz w:val="20"/>
          <w:szCs w:val="20"/>
          <w:u w:val="single"/>
          <w:lang w:val="ka-GE"/>
        </w:rPr>
        <w:t>წინადადება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წარმოდგენილი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უნდა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იყოს</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შემდეგ</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მისამართზე</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ქ</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თბილისი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კოსტავას</w:t>
      </w:r>
      <w:r w:rsidRPr="000B1C85">
        <w:rPr>
          <w:rFonts w:ascii="Sylfaen" w:hAnsi="Sylfaen"/>
          <w:sz w:val="20"/>
          <w:szCs w:val="20"/>
          <w:u w:val="single"/>
          <w:lang w:val="ka-GE"/>
        </w:rPr>
        <w:t xml:space="preserve"> 1 </w:t>
      </w:r>
      <w:r w:rsidRPr="000B1C85">
        <w:rPr>
          <w:rFonts w:ascii="Sylfaen" w:hAnsi="Sylfaen" w:cs="Sylfaen"/>
          <w:sz w:val="20"/>
          <w:szCs w:val="20"/>
          <w:u w:val="single"/>
          <w:lang w:val="ka-GE"/>
        </w:rPr>
        <w:t>შესახვევი</w:t>
      </w:r>
      <w:r w:rsidRPr="000B1C85">
        <w:rPr>
          <w:rFonts w:ascii="Sylfaen" w:hAnsi="Sylfaen"/>
          <w:sz w:val="20"/>
          <w:szCs w:val="20"/>
          <w:u w:val="single"/>
          <w:lang w:val="ka-GE"/>
        </w:rPr>
        <w:t xml:space="preserve"> N 33</w:t>
      </w:r>
      <w:r w:rsidRPr="000B1C85">
        <w:rPr>
          <w:rFonts w:ascii="Sylfaen" w:hAnsi="Sylfaen"/>
          <w:sz w:val="20"/>
          <w:szCs w:val="20"/>
          <w:u w:val="single"/>
        </w:rPr>
        <w:t xml:space="preserve"> GWP </w:t>
      </w:r>
      <w:r w:rsidRPr="000B1C85">
        <w:rPr>
          <w:rFonts w:ascii="Sylfaen" w:hAnsi="Sylfaen"/>
          <w:sz w:val="20"/>
          <w:szCs w:val="20"/>
          <w:u w:val="single"/>
          <w:lang w:val="ka-GE"/>
        </w:rPr>
        <w:t>სათაო ოფისი</w:t>
      </w:r>
      <w:r w:rsidR="000B1C85">
        <w:rPr>
          <w:rFonts w:ascii="Sylfaen" w:hAnsi="Sylfaen"/>
          <w:sz w:val="20"/>
          <w:szCs w:val="20"/>
          <w:u w:val="single"/>
          <w:lang w:val="ka-GE"/>
        </w:rPr>
        <w:t>.</w:t>
      </w:r>
      <w:r w:rsidR="00A804C4" w:rsidRPr="000B1C85">
        <w:rPr>
          <w:rFonts w:ascii="Sylfaen" w:hAnsi="Sylfaen"/>
          <w:sz w:val="20"/>
          <w:szCs w:val="20"/>
          <w:u w:val="single"/>
        </w:rPr>
        <w:t xml:space="preserve"> </w:t>
      </w: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543A5D56" w:rsidR="00580531" w:rsidRDefault="00580531"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p>
    <w:p w14:paraId="3B7F205D" w14:textId="4C53C6EE" w:rsidR="00580531" w:rsidRDefault="00580531"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3C630D42" w14:textId="77777777" w:rsidR="00F47570" w:rsidRPr="00580531" w:rsidRDefault="00F47570" w:rsidP="00F47570">
      <w:pPr>
        <w:spacing w:after="0" w:line="360" w:lineRule="auto"/>
        <w:ind w:left="720"/>
        <w:jc w:val="both"/>
        <w:rPr>
          <w:rFonts w:ascii="AcadNusx" w:hAnsi="AcadNusx"/>
          <w:b/>
          <w:sz w:val="20"/>
          <w:szCs w:val="20"/>
          <w:lang w:val="ka-GE"/>
        </w:rPr>
      </w:pPr>
    </w:p>
    <w:p w14:paraId="3F008055"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Pr>
          <w:rFonts w:ascii="Sylfaen" w:hAnsi="Sylfaen"/>
          <w:sz w:val="20"/>
          <w:szCs w:val="20"/>
          <w:lang w:val="ka-GE"/>
        </w:rPr>
        <w:t>დავით გაგუა</w:t>
      </w:r>
    </w:p>
    <w:p w14:paraId="1148112D"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14C7AC17"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4B219F6F" w14:textId="77777777" w:rsidR="00F47570" w:rsidRPr="00580531" w:rsidRDefault="00F47570" w:rsidP="00F47570">
      <w:pPr>
        <w:spacing w:after="0" w:line="360" w:lineRule="auto"/>
        <w:ind w:left="720"/>
        <w:jc w:val="both"/>
        <w:rPr>
          <w:rFonts w:ascii="Arial" w:hAnsi="Arial" w:cs="Arial"/>
          <w:sz w:val="20"/>
          <w:szCs w:val="20"/>
          <w:lang w:val="ka-GE"/>
        </w:rPr>
      </w:pPr>
      <w:r>
        <w:rPr>
          <w:rFonts w:ascii="Sylfaen" w:hAnsi="Sylfaen"/>
          <w:sz w:val="20"/>
          <w:szCs w:val="20"/>
          <w:lang w:val="ka-GE"/>
        </w:rPr>
        <w:t>ელ. ფოსტა</w:t>
      </w:r>
      <w:r w:rsidRPr="00580531">
        <w:rPr>
          <w:rFonts w:ascii="AcadNusx" w:hAnsi="AcadNusx"/>
          <w:sz w:val="20"/>
          <w:szCs w:val="20"/>
          <w:lang w:val="ka-GE"/>
        </w:rPr>
        <w:t xml:space="preserve">: </w:t>
      </w:r>
      <w:hyperlink r:id="rId8" w:history="1">
        <w:r w:rsidRPr="00580531">
          <w:rPr>
            <w:rStyle w:val="Hyperlink"/>
            <w:rFonts w:ascii="Arial" w:hAnsi="Arial" w:cs="Arial"/>
            <w:sz w:val="20"/>
            <w:szCs w:val="20"/>
            <w:u w:val="none"/>
            <w:lang w:val="ka-GE"/>
          </w:rPr>
          <w:t>dgagua</w:t>
        </w:r>
        <w:r w:rsidRPr="00BB28DB">
          <w:rPr>
            <w:rStyle w:val="Hyperlink"/>
            <w:rFonts w:ascii="Sylfaen" w:hAnsi="Sylfaen" w:cs="Arial"/>
            <w:sz w:val="20"/>
            <w:szCs w:val="20"/>
            <w:u w:val="none"/>
            <w:lang w:val="ka-GE"/>
          </w:rPr>
          <w:t>@</w:t>
        </w:r>
        <w:r w:rsidRPr="00580531">
          <w:rPr>
            <w:rStyle w:val="Hyperlink"/>
            <w:rFonts w:ascii="Arial" w:hAnsi="Arial" w:cs="Arial"/>
            <w:sz w:val="20"/>
            <w:szCs w:val="20"/>
            <w:u w:val="none"/>
            <w:lang w:val="ka-GE"/>
          </w:rPr>
          <w:t>gwp.ge</w:t>
        </w:r>
      </w:hyperlink>
    </w:p>
    <w:p w14:paraId="63EE3E30" w14:textId="77777777" w:rsidR="00F47570" w:rsidRPr="00580531" w:rsidRDefault="00F47570" w:rsidP="00F47570">
      <w:pPr>
        <w:spacing w:after="0" w:line="360" w:lineRule="auto"/>
        <w:ind w:left="720"/>
        <w:jc w:val="both"/>
        <w:rPr>
          <w:rFonts w:ascii="Arial" w:hAnsi="Arial" w:cs="Arial"/>
          <w:sz w:val="20"/>
          <w:szCs w:val="20"/>
          <w:lang w:val="ka-GE"/>
        </w:rPr>
      </w:pPr>
      <w:r>
        <w:rPr>
          <w:rFonts w:ascii="Sylfaen" w:hAnsi="Sylfaen"/>
          <w:sz w:val="20"/>
          <w:szCs w:val="20"/>
          <w:lang w:val="ka-GE"/>
        </w:rPr>
        <w:t>ტელ.</w:t>
      </w:r>
      <w:r w:rsidRPr="00580531">
        <w:rPr>
          <w:rFonts w:ascii="Arial" w:hAnsi="Arial" w:cs="Arial"/>
          <w:sz w:val="20"/>
          <w:szCs w:val="20"/>
          <w:lang w:val="ka-GE"/>
        </w:rPr>
        <w:t>: +995 322 931111 (1147); 595 958395</w:t>
      </w:r>
    </w:p>
    <w:p w14:paraId="45D4A19C" w14:textId="77777777" w:rsidR="00F47570" w:rsidRPr="00580531" w:rsidRDefault="00F47570" w:rsidP="00F47570">
      <w:pPr>
        <w:spacing w:after="0" w:line="360" w:lineRule="auto"/>
        <w:ind w:left="720"/>
        <w:jc w:val="both"/>
        <w:rPr>
          <w:rFonts w:ascii="AcadNusx" w:hAnsi="AcadNusx"/>
          <w:sz w:val="20"/>
          <w:szCs w:val="20"/>
          <w:lang w:val="ka-GE"/>
        </w:rPr>
      </w:pPr>
    </w:p>
    <w:p w14:paraId="0948C647"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Pr>
          <w:rFonts w:ascii="Sylfaen" w:hAnsi="Sylfaen"/>
          <w:sz w:val="20"/>
          <w:szCs w:val="20"/>
          <w:lang w:val="ka-GE"/>
        </w:rPr>
        <w:t>გივი სულავა</w:t>
      </w:r>
    </w:p>
    <w:p w14:paraId="47EB34C9"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2554D631" w14:textId="77777777" w:rsidR="00F47570" w:rsidRPr="00580531" w:rsidRDefault="00F47570" w:rsidP="00F47570">
      <w:pPr>
        <w:spacing w:after="0" w:line="360" w:lineRule="auto"/>
        <w:ind w:left="720"/>
        <w:jc w:val="both"/>
        <w:rPr>
          <w:rFonts w:ascii="AcadNusx" w:hAnsi="AcadNusx"/>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42A9E11B" w14:textId="77777777" w:rsidR="00F47570" w:rsidRPr="00580531" w:rsidRDefault="00F47570" w:rsidP="00F47570">
      <w:pPr>
        <w:spacing w:after="0" w:line="360" w:lineRule="auto"/>
        <w:ind w:left="720"/>
        <w:jc w:val="both"/>
        <w:rPr>
          <w:rFonts w:ascii="Arial" w:hAnsi="Arial" w:cs="Arial"/>
          <w:sz w:val="20"/>
          <w:szCs w:val="20"/>
          <w:lang w:val="ka-GE"/>
        </w:rPr>
      </w:pPr>
      <w:r>
        <w:rPr>
          <w:rFonts w:ascii="Sylfaen" w:hAnsi="Sylfaen"/>
          <w:sz w:val="20"/>
          <w:szCs w:val="20"/>
          <w:lang w:val="ka-GE"/>
        </w:rPr>
        <w:t>ელ. ფოსტა</w:t>
      </w:r>
      <w:r w:rsidRPr="00580531">
        <w:rPr>
          <w:rFonts w:ascii="AcadNusx" w:hAnsi="AcadNusx"/>
          <w:sz w:val="20"/>
          <w:szCs w:val="20"/>
          <w:lang w:val="ka-GE"/>
        </w:rPr>
        <w:t xml:space="preserve">: </w:t>
      </w:r>
      <w:hyperlink r:id="rId9" w:history="1">
        <w:r w:rsidRPr="00580531">
          <w:rPr>
            <w:rStyle w:val="Hyperlink"/>
            <w:rFonts w:ascii="Arial" w:hAnsi="Arial" w:cs="Arial"/>
            <w:sz w:val="20"/>
            <w:szCs w:val="20"/>
            <w:lang w:val="ka-GE"/>
          </w:rPr>
          <w:t>gsulava</w:t>
        </w:r>
        <w:r w:rsidRPr="009D6EFE">
          <w:rPr>
            <w:rStyle w:val="Hyperlink"/>
            <w:rFonts w:ascii="Sylfaen" w:hAnsi="Sylfaen" w:cs="Arial"/>
            <w:sz w:val="20"/>
            <w:szCs w:val="20"/>
            <w:lang w:val="ka-GE"/>
          </w:rPr>
          <w:t>@</w:t>
        </w:r>
        <w:r w:rsidRPr="00580531">
          <w:rPr>
            <w:rStyle w:val="Hyperlink"/>
            <w:rFonts w:ascii="Arial" w:hAnsi="Arial" w:cs="Arial"/>
            <w:sz w:val="20"/>
            <w:szCs w:val="20"/>
            <w:lang w:val="ka-GE"/>
          </w:rPr>
          <w:t>gwp.ge</w:t>
        </w:r>
      </w:hyperlink>
    </w:p>
    <w:p w14:paraId="0A2D9158" w14:textId="77777777" w:rsidR="00F47570" w:rsidRPr="00580531" w:rsidRDefault="00F47570" w:rsidP="00F47570">
      <w:pPr>
        <w:pStyle w:val="ListParagraph"/>
        <w:spacing w:after="0" w:line="360" w:lineRule="auto"/>
        <w:ind w:left="709"/>
        <w:jc w:val="both"/>
        <w:rPr>
          <w:rFonts w:ascii="Sylfaen" w:hAnsi="Sylfaen"/>
          <w:sz w:val="20"/>
          <w:szCs w:val="20"/>
          <w:lang w:val="ka-GE"/>
        </w:rPr>
      </w:pPr>
      <w:r>
        <w:rPr>
          <w:rFonts w:ascii="Sylfaen" w:hAnsi="Sylfaen"/>
          <w:sz w:val="20"/>
          <w:szCs w:val="20"/>
          <w:lang w:val="ka-GE"/>
        </w:rPr>
        <w:t>ტელ.</w:t>
      </w:r>
      <w:r w:rsidRPr="00580531">
        <w:rPr>
          <w:rFonts w:ascii="Arial" w:hAnsi="Arial" w:cs="Arial"/>
          <w:sz w:val="20"/>
          <w:szCs w:val="20"/>
          <w:lang w:val="ka-GE"/>
        </w:rPr>
        <w:t>:  +995 322 931111 (1145); 577 715194</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0E2D5882" w14:textId="1B0E4278" w:rsidR="007B7D53" w:rsidRPr="007B7D53" w:rsidRDefault="00F47570" w:rsidP="00F47570">
      <w:pPr>
        <w:spacing w:after="0" w:line="360" w:lineRule="auto"/>
        <w:jc w:val="both"/>
        <w:rPr>
          <w:rFonts w:ascii="AcadNusx" w:hAnsi="AcadNusx"/>
          <w:sz w:val="20"/>
          <w:szCs w:val="20"/>
          <w:lang w:val="es-MX"/>
        </w:rPr>
      </w:pPr>
      <w:r w:rsidRPr="00580531">
        <w:rPr>
          <w:rFonts w:ascii="Sylfaen" w:hAnsi="Sylfaen"/>
          <w:sz w:val="20"/>
          <w:szCs w:val="20"/>
          <w:lang w:val="ka-GE"/>
        </w:rPr>
        <w:t>შესყიდვების წარმომადგენელი განახორციელებს კონკურსის მიმდინარეობის ზედამხედველობასა და შემდგომი პროცესის ადმინისტრირებას</w:t>
      </w:r>
      <w:r>
        <w:rPr>
          <w:rFonts w:ascii="Sylfaen" w:hAnsi="Sylfaen"/>
          <w:sz w:val="20"/>
          <w:szCs w:val="20"/>
          <w:lang w:val="ka-GE"/>
        </w:rPr>
        <w:t>.</w:t>
      </w:r>
    </w:p>
    <w:p w14:paraId="70B487FF" w14:textId="750F757E" w:rsidR="00A50438" w:rsidRPr="00F47570" w:rsidRDefault="00A50438" w:rsidP="00A35317">
      <w:pPr>
        <w:spacing w:after="0" w:line="360" w:lineRule="auto"/>
        <w:jc w:val="both"/>
        <w:rPr>
          <w:rFonts w:ascii="AcadNusx" w:hAnsi="AcadNusx"/>
          <w:i/>
          <w:sz w:val="20"/>
          <w:szCs w:val="20"/>
          <w:lang w:val="es-MX"/>
        </w:rPr>
      </w:pPr>
      <w:bookmarkStart w:id="0" w:name="_Toc454818556"/>
      <w:bookmarkEnd w:id="0"/>
    </w:p>
    <w:p w14:paraId="58D236C0" w14:textId="77777777" w:rsidR="00237416" w:rsidRDefault="00237416" w:rsidP="00A35317">
      <w:pPr>
        <w:spacing w:after="0" w:line="360" w:lineRule="auto"/>
        <w:jc w:val="both"/>
        <w:rPr>
          <w:rFonts w:ascii="AcadNusx" w:hAnsi="AcadNusx"/>
          <w:sz w:val="20"/>
          <w:szCs w:val="20"/>
        </w:rPr>
      </w:pPr>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1C151210"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ფასების წარმოდგენა დასაშვებია მხოლოდ საქართველოს ეროვნულ ვალუტაში (ლარი). ფასები უნდა მოიცავდეს ამ კონკურსით გათვალისწინებულ სამუშაოებთან დაკავშირებულ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lastRenderedPageBreak/>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6DC013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1"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1"/>
    </w:p>
    <w:p w14:paraId="7FA4AEC4" w14:textId="5F59E872" w:rsidR="00833770" w:rsidRPr="00B5452A"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შესრულებული/მიწოდებული სამუშაოს შესაბამისად მიღება-ჩაბარების აქტის, ფორმა N2-ის, 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სასურველი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დასაშვებია მხოლოდ ერთი შუალედური გადახდა</w:t>
      </w:r>
      <w:r w:rsidR="0025658B" w:rsidRPr="00B5452A">
        <w:rPr>
          <w:rFonts w:ascii="AcadNusx" w:hAnsi="AcadNusx"/>
          <w:b/>
          <w:sz w:val="20"/>
          <w:szCs w:val="20"/>
          <w:lang w:val="es-MX"/>
        </w:rPr>
        <w:t>.</w:t>
      </w:r>
      <w:r w:rsidR="0025658B" w:rsidRPr="00B5452A">
        <w:rPr>
          <w:rFonts w:ascii="AcadNusx" w:hAnsi="AcadNusx"/>
          <w:sz w:val="20"/>
          <w:szCs w:val="20"/>
          <w:lang w:val="es-MX"/>
        </w:rPr>
        <w:t xml:space="preserve"> </w:t>
      </w:r>
    </w:p>
    <w:p w14:paraId="6BD184C5" w14:textId="2BED4308" w:rsidR="0090279D" w:rsidRPr="00AE4033"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sz w:val="20"/>
          <w:szCs w:val="20"/>
          <w:lang w:val="ka-GE"/>
        </w:rPr>
        <w:t>შპს „ჯორჯიან უოთერ ენდ ფაუერის“</w:t>
      </w:r>
      <w:r w:rsidR="0090279D" w:rsidRPr="00B5452A">
        <w:rPr>
          <w:rFonts w:ascii="AcadNusx" w:hAnsi="AcadNusx"/>
          <w:sz w:val="20"/>
          <w:szCs w:val="20"/>
          <w:lang w:val="es-MX"/>
        </w:rPr>
        <w:t xml:space="preserve"> </w:t>
      </w:r>
      <w:r w:rsidRPr="00B5452A">
        <w:rPr>
          <w:rFonts w:ascii="Sylfaen" w:hAnsi="Sylfaen"/>
          <w:sz w:val="20"/>
          <w:szCs w:val="20"/>
          <w:lang w:val="ka-GE"/>
        </w:rPr>
        <w:t>მიმწოდებლებთან თანამშრომლობის</w:t>
      </w:r>
      <w:r>
        <w:rPr>
          <w:rFonts w:ascii="Sylfaen" w:hAnsi="Sylfaen"/>
          <w:sz w:val="20"/>
          <w:szCs w:val="20"/>
          <w:lang w:val="ka-GE"/>
        </w:rPr>
        <w:t xml:space="preserve"> პირობები, რაც წარმოდგენილია ხელშეკრულების დადების ზოგად პრინციპად, მოცემულია დანართ #2-ში.</w:t>
      </w:r>
    </w:p>
    <w:p w14:paraId="44D22361" w14:textId="72EB743F" w:rsidR="00833770" w:rsidRPr="00AE4033" w:rsidRDefault="006F7D8B" w:rsidP="009567A7">
      <w:pPr>
        <w:pStyle w:val="ListParagraph"/>
        <w:numPr>
          <w:ilvl w:val="0"/>
          <w:numId w:val="8"/>
        </w:numPr>
        <w:spacing w:after="0" w:line="360" w:lineRule="auto"/>
        <w:ind w:left="0" w:firstLine="0"/>
        <w:jc w:val="both"/>
        <w:rPr>
          <w:rFonts w:ascii="AcadNusx" w:hAnsi="AcadNusx"/>
          <w:b/>
          <w:sz w:val="24"/>
          <w:szCs w:val="24"/>
        </w:rPr>
      </w:pPr>
      <w:bookmarkStart w:id="2" w:name="_Toc454818560"/>
      <w:bookmarkStart w:id="3" w:name="_GoBack"/>
      <w:bookmarkEnd w:id="3"/>
      <w:r w:rsidRPr="000202A5">
        <w:rPr>
          <w:rFonts w:ascii="AcadNusx" w:hAnsi="AcadNusx"/>
          <w:b/>
          <w:sz w:val="24"/>
          <w:szCs w:val="24"/>
          <w:lang w:val="es-MX"/>
        </w:rPr>
        <w:lastRenderedPageBreak/>
        <w:t xml:space="preserve"> </w:t>
      </w:r>
      <w:bookmarkEnd w:id="2"/>
      <w:r w:rsidR="000202A5"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6379957D" w:rsidR="004A3BD8" w:rsidRDefault="004A3BD8" w:rsidP="001433C2">
      <w:pPr>
        <w:pStyle w:val="ListParagraph"/>
        <w:numPr>
          <w:ilvl w:val="1"/>
          <w:numId w:val="5"/>
        </w:numPr>
        <w:spacing w:after="0" w:line="360" w:lineRule="auto"/>
        <w:jc w:val="both"/>
        <w:rPr>
          <w:rFonts w:ascii="Sylfaen" w:hAnsi="Sylfaen"/>
          <w:sz w:val="20"/>
          <w:szCs w:val="20"/>
          <w:lang w:val="ka-GE"/>
        </w:rPr>
      </w:pPr>
      <w:r w:rsidRPr="004A3BD8">
        <w:rPr>
          <w:rFonts w:ascii="Sylfaen" w:hAnsi="Sylfaen"/>
          <w:sz w:val="20"/>
          <w:szCs w:val="20"/>
          <w:lang w:val="ka-GE"/>
        </w:rPr>
        <w:t>კონკურსის დასახელება (კომპანიის მოკლე წარდგენა, ნომერი)</w:t>
      </w:r>
      <w:r>
        <w:rPr>
          <w:rFonts w:ascii="Sylfaen" w:hAnsi="Sylfaen"/>
          <w:sz w:val="20"/>
          <w:szCs w:val="20"/>
          <w:lang w:val="ka-GE"/>
        </w:rPr>
        <w:t>;</w:t>
      </w:r>
    </w:p>
    <w:p w14:paraId="790C6457" w14:textId="5FC6D938"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კომერციული წინადადება, რომელიც უნდა მოიცავდეს შესყიდვის ობიექტის ღირებულებას;</w:t>
      </w:r>
    </w:p>
    <w:p w14:paraId="6A8824DD" w14:textId="6C23804D"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კომპანიის სრული რეკვიზიტები;</w:t>
      </w:r>
    </w:p>
    <w:p w14:paraId="28FDEFBA" w14:textId="7BEB06EA"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ამონაწერი სამეწარმეო რეესტრიდან;</w:t>
      </w:r>
    </w:p>
    <w:p w14:paraId="02753194" w14:textId="77777777" w:rsidR="00B5452A" w:rsidRPr="00B5452A" w:rsidRDefault="00B5452A" w:rsidP="00B5452A">
      <w:pPr>
        <w:spacing w:after="0" w:line="360" w:lineRule="auto"/>
        <w:jc w:val="both"/>
        <w:rPr>
          <w:rFonts w:ascii="Sylfaen" w:hAnsi="Sylfaen"/>
          <w:sz w:val="20"/>
          <w:szCs w:val="20"/>
          <w:lang w:val="ka-GE"/>
        </w:rPr>
      </w:pPr>
    </w:p>
    <w:p w14:paraId="51DCCD67" w14:textId="20C4ACD5" w:rsidR="00764A65"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bookmarkStart w:id="4" w:name="_Toc454818561"/>
      <w:r>
        <w:rPr>
          <w:rFonts w:ascii="Sylfaen" w:hAnsi="Sylfaen"/>
          <w:b/>
          <w:sz w:val="20"/>
          <w:szCs w:val="20"/>
          <w:u w:val="single"/>
          <w:lang w:val="ka-GE"/>
        </w:rPr>
        <w:t>შესასრუელბელი სამუშაოს მოცულობა</w:t>
      </w:r>
      <w:bookmarkEnd w:id="4"/>
    </w:p>
    <w:p w14:paraId="1EC0C46F" w14:textId="1229FAE9" w:rsidR="00764A65" w:rsidRPr="009567A7" w:rsidRDefault="009567A7" w:rsidP="00AE4033">
      <w:pPr>
        <w:pStyle w:val="ListParagraph"/>
        <w:numPr>
          <w:ilvl w:val="1"/>
          <w:numId w:val="7"/>
        </w:numPr>
        <w:spacing w:after="0" w:line="360" w:lineRule="auto"/>
        <w:jc w:val="both"/>
        <w:rPr>
          <w:rFonts w:ascii="AcadNusx" w:hAnsi="AcadNusx"/>
          <w:sz w:val="20"/>
          <w:szCs w:val="20"/>
        </w:rPr>
      </w:pPr>
      <w:r>
        <w:rPr>
          <w:rFonts w:ascii="Sylfaen" w:hAnsi="Sylfaen"/>
          <w:sz w:val="20"/>
          <w:szCs w:val="20"/>
          <w:lang w:val="ka-GE"/>
        </w:rPr>
        <w:t xml:space="preserve">შპს „ჯორჯიან უოთერ ენდ ფაუერი“ ახორციელებს სარეაბილიტაციო პროგრამას, რომლის ფარგლებშიც შესასრულებელია </w:t>
      </w:r>
      <w:r w:rsidR="00B5452A">
        <w:rPr>
          <w:rFonts w:ascii="Sylfaen" w:hAnsi="Sylfaen"/>
          <w:sz w:val="20"/>
          <w:szCs w:val="20"/>
          <w:lang w:val="ka-GE"/>
        </w:rPr>
        <w:t>საკანალიზაციო ქსელის</w:t>
      </w:r>
      <w:r>
        <w:rPr>
          <w:rFonts w:ascii="Sylfaen" w:hAnsi="Sylfaen"/>
          <w:sz w:val="20"/>
          <w:szCs w:val="20"/>
          <w:lang w:val="ka-GE"/>
        </w:rPr>
        <w:t xml:space="preserve"> რეაბილიტაცია და ამ </w:t>
      </w:r>
      <w:r w:rsidRPr="009567A7">
        <w:rPr>
          <w:rFonts w:ascii="Sylfaen" w:hAnsi="Sylfaen"/>
          <w:sz w:val="20"/>
          <w:szCs w:val="20"/>
          <w:lang w:val="ka-GE"/>
        </w:rPr>
        <w:t>მიზნებისთვის კომპანია</w:t>
      </w:r>
      <w:r w:rsidR="00E25748">
        <w:rPr>
          <w:rFonts w:ascii="Sylfaen" w:hAnsi="Sylfaen"/>
          <w:sz w:val="20"/>
          <w:szCs w:val="20"/>
          <w:lang w:val="ka-GE"/>
        </w:rPr>
        <w:t xml:space="preserve"> </w:t>
      </w:r>
      <w:r w:rsidRPr="009567A7">
        <w:rPr>
          <w:rFonts w:ascii="Sylfaen" w:hAnsi="Sylfaen"/>
          <w:sz w:val="20"/>
          <w:szCs w:val="20"/>
          <w:lang w:val="ka-GE"/>
        </w:rPr>
        <w:t>გეგმავს ერთი კვალიფიციური კონტრაქტორის შერჩევას.</w:t>
      </w:r>
      <w:r w:rsidR="00764A65" w:rsidRPr="009567A7">
        <w:rPr>
          <w:rFonts w:ascii="AcadNusx" w:hAnsi="AcadNusx"/>
          <w:sz w:val="20"/>
          <w:szCs w:val="20"/>
        </w:rPr>
        <w:t xml:space="preserve"> </w:t>
      </w:r>
    </w:p>
    <w:p w14:paraId="643C8BE5" w14:textId="7BFBC545" w:rsidR="00833770" w:rsidRPr="009567A7" w:rsidRDefault="009567A7" w:rsidP="00C01CD2">
      <w:pPr>
        <w:pStyle w:val="ListParagraph"/>
        <w:numPr>
          <w:ilvl w:val="1"/>
          <w:numId w:val="7"/>
        </w:numPr>
        <w:spacing w:after="0" w:line="360" w:lineRule="auto"/>
        <w:jc w:val="both"/>
        <w:rPr>
          <w:rFonts w:ascii="AcadNusx" w:hAnsi="AcadNusx"/>
          <w:sz w:val="20"/>
          <w:szCs w:val="20"/>
        </w:rPr>
      </w:pPr>
      <w:r w:rsidRPr="009567A7">
        <w:rPr>
          <w:rFonts w:ascii="Sylfaen" w:hAnsi="Sylfaen"/>
          <w:sz w:val="20"/>
          <w:szCs w:val="20"/>
          <w:lang w:val="ka-GE"/>
        </w:rPr>
        <w:t>სამუშაო მიზნებისათვის, კომპანია მიმწოდებელს არ უზრუნველყოფს არანაირი მასალით.</w:t>
      </w:r>
      <w:r w:rsidR="002D1E74" w:rsidRPr="009567A7">
        <w:rPr>
          <w:rFonts w:ascii="AcadNusx" w:hAnsi="AcadNusx"/>
          <w:sz w:val="20"/>
          <w:szCs w:val="20"/>
        </w:rPr>
        <w:t xml:space="preserve"> </w:t>
      </w: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636571FA" w:rsidR="00A50438" w:rsidRPr="00711C86" w:rsidRDefault="002319CA"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 xml:space="preserve">შესრულებული სამუშაოების საგარანტიო ვადა განისაზღვრება სამუშაოების დასრულებიდან </w:t>
      </w:r>
      <w:r w:rsidR="00B5452A">
        <w:rPr>
          <w:rFonts w:ascii="Sylfaen" w:hAnsi="Sylfaen"/>
          <w:sz w:val="20"/>
          <w:szCs w:val="20"/>
          <w:lang w:val="ka-GE"/>
        </w:rPr>
        <w:t>3</w:t>
      </w:r>
      <w:r w:rsidR="00C40C8C" w:rsidRPr="006A256D">
        <w:rPr>
          <w:rFonts w:ascii="AcadNusx" w:hAnsi="AcadNusx"/>
          <w:sz w:val="20"/>
          <w:szCs w:val="20"/>
          <w:lang w:val="ka-GE"/>
        </w:rPr>
        <w:t xml:space="preserve"> (</w:t>
      </w:r>
      <w:r w:rsidR="00B5452A">
        <w:rPr>
          <w:rFonts w:ascii="Sylfaen" w:hAnsi="Sylfaen"/>
          <w:sz w:val="20"/>
          <w:szCs w:val="20"/>
          <w:lang w:val="ka-GE"/>
        </w:rPr>
        <w:t>სამი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6A256D" w:rsidRPr="006A256D">
        <w:rPr>
          <w:rFonts w:ascii="Sylfaen" w:hAnsi="Sylfaen"/>
          <w:sz w:val="20"/>
          <w:szCs w:val="20"/>
          <w:lang w:val="ka-GE"/>
        </w:rPr>
        <w:t>წლ</w:t>
      </w:r>
      <w:r w:rsidR="006A256D">
        <w:rPr>
          <w:rFonts w:ascii="Sylfaen" w:hAnsi="Sylfaen"/>
          <w:sz w:val="20"/>
          <w:szCs w:val="20"/>
          <w:lang w:val="ka-GE"/>
        </w:rPr>
        <w:t>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6D652207" w14:textId="1D10BD04" w:rsidR="00AF56A2" w:rsidRPr="00711C86" w:rsidRDefault="00AF56A2" w:rsidP="00711C86">
      <w:pPr>
        <w:pStyle w:val="ListParagraph"/>
        <w:numPr>
          <w:ilvl w:val="0"/>
          <w:numId w:val="8"/>
        </w:numPr>
        <w:spacing w:after="0" w:line="360" w:lineRule="auto"/>
        <w:ind w:left="0" w:firstLine="0"/>
        <w:jc w:val="both"/>
        <w:rPr>
          <w:rFonts w:ascii="Sylfaen" w:hAnsi="Sylfaen"/>
          <w:b/>
          <w:sz w:val="20"/>
          <w:szCs w:val="20"/>
          <w:u w:val="single"/>
          <w:lang w:val="ka-GE"/>
        </w:rPr>
      </w:pPr>
      <w:bookmarkStart w:id="5" w:name="_Toc454818563"/>
      <w:r w:rsidRPr="00711C86">
        <w:rPr>
          <w:rFonts w:ascii="Sylfaen" w:hAnsi="Sylfaen"/>
          <w:b/>
          <w:sz w:val="20"/>
          <w:szCs w:val="20"/>
          <w:u w:val="single"/>
          <w:lang w:val="ka-GE"/>
        </w:rPr>
        <w:t>ნებართვები</w:t>
      </w:r>
    </w:p>
    <w:p w14:paraId="262FF4CF" w14:textId="3AEA5943" w:rsidR="00AF56A2" w:rsidRDefault="00AF56A2" w:rsidP="00AF56A2">
      <w:pPr>
        <w:spacing w:after="0" w:line="360" w:lineRule="auto"/>
        <w:ind w:left="709" w:hanging="709"/>
        <w:jc w:val="both"/>
        <w:rPr>
          <w:rFonts w:ascii="Sylfaen" w:hAnsi="Sylfaen"/>
          <w:sz w:val="20"/>
          <w:szCs w:val="20"/>
          <w:lang w:val="ka-GE"/>
        </w:rPr>
      </w:pPr>
      <w:r w:rsidRPr="00AF56A2">
        <w:rPr>
          <w:rFonts w:ascii="Sylfaen" w:hAnsi="Sylfaen"/>
          <w:sz w:val="20"/>
          <w:szCs w:val="20"/>
          <w:lang w:val="ka-GE"/>
        </w:rPr>
        <w:t xml:space="preserve">8.1 </w:t>
      </w:r>
      <w:r>
        <w:rPr>
          <w:rFonts w:ascii="Sylfaen" w:hAnsi="Sylfaen"/>
          <w:sz w:val="20"/>
          <w:szCs w:val="20"/>
          <w:lang w:val="ka-GE"/>
        </w:rPr>
        <w:tab/>
      </w:r>
      <w:r w:rsidRPr="005832A4">
        <w:rPr>
          <w:rFonts w:ascii="Sylfaen" w:hAnsi="Sylfaen"/>
          <w:sz w:val="20"/>
          <w:szCs w:val="20"/>
          <w:lang w:val="ka-GE"/>
        </w:rPr>
        <w:t>კონტრაქტორმა საკუთარი ხარჯებით უნდა უზრუნველყოსიმ ნებართვის მოპოვება, რომელიც საჭიროა სამუშოების შესრულებისთვის.</w:t>
      </w:r>
    </w:p>
    <w:p w14:paraId="4B6F39B4" w14:textId="77777777" w:rsidR="00AF56A2" w:rsidRPr="00AF56A2" w:rsidRDefault="00AF56A2" w:rsidP="00AF56A2">
      <w:pPr>
        <w:spacing w:after="0" w:line="360" w:lineRule="auto"/>
        <w:ind w:left="709" w:hanging="709"/>
        <w:jc w:val="both"/>
        <w:rPr>
          <w:rFonts w:ascii="Sylfaen" w:hAnsi="Sylfaen"/>
          <w:sz w:val="20"/>
          <w:szCs w:val="20"/>
          <w:lang w:val="ka-GE"/>
        </w:rPr>
      </w:pPr>
    </w:p>
    <w:bookmarkEnd w:id="5"/>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341B2F13"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 xml:space="preserve">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60F524B0" w:rsidR="003C6F22" w:rsidRPr="00667B1F" w:rsidRDefault="00B5452A" w:rsidP="00667B1F">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sectPr w:rsidR="003C6F22" w:rsidRPr="00667B1F" w:rsidSect="006C1436">
      <w:headerReference w:type="default" r:id="rId10"/>
      <w:footerReference w:type="default" r:id="rId11"/>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9777F" w14:textId="77777777" w:rsidR="00031452" w:rsidRDefault="00031452" w:rsidP="007902EA">
      <w:pPr>
        <w:spacing w:after="0" w:line="240" w:lineRule="auto"/>
      </w:pPr>
      <w:r>
        <w:separator/>
      </w:r>
    </w:p>
  </w:endnote>
  <w:endnote w:type="continuationSeparator" w:id="0">
    <w:p w14:paraId="4BB596B1" w14:textId="77777777" w:rsidR="00031452" w:rsidRDefault="0003145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62986CB" w:rsidR="004A3BD8" w:rsidRDefault="004A3BD8">
        <w:pPr>
          <w:pStyle w:val="Footer"/>
          <w:jc w:val="right"/>
        </w:pPr>
        <w:r>
          <w:fldChar w:fldCharType="begin"/>
        </w:r>
        <w:r>
          <w:instrText xml:space="preserve"> PAGE   \* MERGEFORMAT </w:instrText>
        </w:r>
        <w:r>
          <w:fldChar w:fldCharType="separate"/>
        </w:r>
        <w:r w:rsidR="007778CE">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050CD" w14:textId="77777777" w:rsidR="00031452" w:rsidRDefault="00031452" w:rsidP="007902EA">
      <w:pPr>
        <w:spacing w:after="0" w:line="240" w:lineRule="auto"/>
      </w:pPr>
      <w:r>
        <w:separator/>
      </w:r>
    </w:p>
  </w:footnote>
  <w:footnote w:type="continuationSeparator" w:id="0">
    <w:p w14:paraId="6D63C9F4" w14:textId="77777777" w:rsidR="00031452" w:rsidRDefault="0003145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B8AD2" w14:textId="1CB189E7" w:rsidR="004A3BD8" w:rsidRDefault="004A3BD8" w:rsidP="00AE4033">
    <w:pPr>
      <w:spacing w:after="0" w:line="360" w:lineRule="auto"/>
      <w:jc w:val="right"/>
      <w:rPr>
        <w:rFonts w:ascii="AcadNusx" w:hAnsi="AcadNusx"/>
        <w:b/>
        <w:sz w:val="18"/>
        <w:szCs w:val="18"/>
      </w:rPr>
    </w:pPr>
    <w:r>
      <w:rPr>
        <w:noProof/>
        <w:lang w:val="en-GB" w:eastAsia="en-GB"/>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B5452A">
      <w:rPr>
        <w:rFonts w:ascii="Sylfaen" w:hAnsi="Sylfaen"/>
        <w:b/>
        <w:sz w:val="18"/>
        <w:szCs w:val="18"/>
        <w:lang w:val="ka-GE"/>
      </w:rPr>
      <w:t>კონკურსი კანალიზაციის ქსელის</w:t>
    </w:r>
    <w:r w:rsidRPr="00AE4033">
      <w:rPr>
        <w:rFonts w:ascii="AcadNusx" w:hAnsi="AcadNusx"/>
        <w:b/>
        <w:sz w:val="18"/>
        <w:szCs w:val="18"/>
      </w:rPr>
      <w:t xml:space="preserve"> </w:t>
    </w:r>
  </w:p>
  <w:p w14:paraId="35F8C763" w14:textId="4D41DEC2" w:rsidR="004A3BD8" w:rsidRPr="00AE4033" w:rsidRDefault="004A3BD8" w:rsidP="00AE4033">
    <w:pPr>
      <w:spacing w:after="0" w:line="360" w:lineRule="auto"/>
      <w:jc w:val="right"/>
      <w:rPr>
        <w:rFonts w:ascii="AcadNusx" w:hAnsi="AcadNusx"/>
        <w:b/>
        <w:sz w:val="18"/>
        <w:szCs w:val="18"/>
      </w:rPr>
    </w:pPr>
    <w:r>
      <w:rPr>
        <w:rFonts w:ascii="Sylfaen" w:hAnsi="Sylfaen"/>
        <w:b/>
        <w:sz w:val="18"/>
        <w:szCs w:val="18"/>
        <w:lang w:val="ka-GE"/>
      </w:rPr>
      <w:t>სარეაბილიტაციო სამუშოებზე</w:t>
    </w:r>
    <w:r w:rsidRPr="00AE4033">
      <w:rPr>
        <w:rFonts w:ascii="AcadNusx" w:hAnsi="AcadNusx"/>
        <w:b/>
        <w:sz w:val="18"/>
        <w:szCs w:val="18"/>
      </w:rPr>
      <w:t xml:space="preserve"> </w:t>
    </w:r>
  </w:p>
  <w:p w14:paraId="2405FA22" w14:textId="4D69D8F9" w:rsidR="004A3BD8" w:rsidRPr="00D30223" w:rsidRDefault="004A3BD8" w:rsidP="007778CE">
    <w:pPr>
      <w:spacing w:line="24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7778CE">
      <w:rPr>
        <w:rFonts w:ascii="Sylfaen" w:hAnsi="Sylfaen" w:cs="Sylfaen"/>
        <w:b/>
        <w:sz w:val="20"/>
        <w:szCs w:val="20"/>
        <w:lang w:val="ka-GE"/>
      </w:rPr>
      <w:t>01</w:t>
    </w:r>
    <w:r w:rsidR="007778CE">
      <w:rPr>
        <w:rFonts w:ascii="Sylfaen" w:hAnsi="Sylfaen" w:cs="Sylfaen"/>
        <w:b/>
        <w:sz w:val="20"/>
        <w:szCs w:val="20"/>
        <w:lang w:val="en-GB"/>
      </w:rPr>
      <w:t>8</w:t>
    </w:r>
    <w:r w:rsidR="007778CE">
      <w:rPr>
        <w:rFonts w:ascii="Sylfaen" w:hAnsi="Sylfaen" w:cs="Sylfaen"/>
        <w:b/>
        <w:sz w:val="20"/>
        <w:szCs w:val="20"/>
        <w:lang w:val="ka-GE"/>
      </w:rPr>
      <w:t>-</w:t>
    </w:r>
    <w:r w:rsidR="007778CE">
      <w:rPr>
        <w:rFonts w:ascii="Sylfaen" w:hAnsi="Sylfaen" w:cs="Sylfaen"/>
        <w:b/>
        <w:sz w:val="20"/>
        <w:szCs w:val="20"/>
        <w:lang w:val="en-GB"/>
      </w:rPr>
      <w:t>BID-17</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0"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1"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0"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0"/>
  </w:num>
  <w:num w:numId="2">
    <w:abstractNumId w:val="0"/>
  </w:num>
  <w:num w:numId="3">
    <w:abstractNumId w:val="1"/>
  </w:num>
  <w:num w:numId="4">
    <w:abstractNumId w:val="20"/>
  </w:num>
  <w:num w:numId="5">
    <w:abstractNumId w:val="9"/>
  </w:num>
  <w:num w:numId="6">
    <w:abstractNumId w:val="4"/>
  </w:num>
  <w:num w:numId="7">
    <w:abstractNumId w:val="3"/>
  </w:num>
  <w:num w:numId="8">
    <w:abstractNumId w:val="16"/>
  </w:num>
  <w:num w:numId="9">
    <w:abstractNumId w:val="18"/>
  </w:num>
  <w:num w:numId="10">
    <w:abstractNumId w:val="11"/>
  </w:num>
  <w:num w:numId="11">
    <w:abstractNumId w:val="6"/>
  </w:num>
  <w:num w:numId="12">
    <w:abstractNumId w:val="8"/>
  </w:num>
  <w:num w:numId="13">
    <w:abstractNumId w:val="15"/>
  </w:num>
  <w:num w:numId="14">
    <w:abstractNumId w:val="12"/>
  </w:num>
  <w:num w:numId="15">
    <w:abstractNumId w:val="7"/>
  </w:num>
  <w:num w:numId="16">
    <w:abstractNumId w:val="17"/>
  </w:num>
  <w:num w:numId="17">
    <w:abstractNumId w:val="14"/>
  </w:num>
  <w:num w:numId="18">
    <w:abstractNumId w:val="13"/>
  </w:num>
  <w:num w:numId="19">
    <w:abstractNumId w:val="5"/>
  </w:num>
  <w:num w:numId="20">
    <w:abstractNumId w:val="2"/>
  </w:num>
  <w:num w:numId="21">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14051"/>
    <w:rsid w:val="000202A5"/>
    <w:rsid w:val="00026B30"/>
    <w:rsid w:val="00027D70"/>
    <w:rsid w:val="00031452"/>
    <w:rsid w:val="00046082"/>
    <w:rsid w:val="0004786C"/>
    <w:rsid w:val="00051E54"/>
    <w:rsid w:val="0005435C"/>
    <w:rsid w:val="00064AB9"/>
    <w:rsid w:val="00081D42"/>
    <w:rsid w:val="00092A77"/>
    <w:rsid w:val="000974B9"/>
    <w:rsid w:val="000B1C85"/>
    <w:rsid w:val="000B4C5E"/>
    <w:rsid w:val="000B5D0F"/>
    <w:rsid w:val="000C3223"/>
    <w:rsid w:val="000D5BB4"/>
    <w:rsid w:val="000D68A2"/>
    <w:rsid w:val="000E5617"/>
    <w:rsid w:val="000F03A0"/>
    <w:rsid w:val="000F4D71"/>
    <w:rsid w:val="000F63C5"/>
    <w:rsid w:val="00110CCE"/>
    <w:rsid w:val="00116D4F"/>
    <w:rsid w:val="00117164"/>
    <w:rsid w:val="00120724"/>
    <w:rsid w:val="00122148"/>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B12"/>
    <w:rsid w:val="001E0606"/>
    <w:rsid w:val="00202451"/>
    <w:rsid w:val="002056E8"/>
    <w:rsid w:val="00207B93"/>
    <w:rsid w:val="0021503D"/>
    <w:rsid w:val="00216B88"/>
    <w:rsid w:val="002319CA"/>
    <w:rsid w:val="00237416"/>
    <w:rsid w:val="00241768"/>
    <w:rsid w:val="002468A9"/>
    <w:rsid w:val="0025658B"/>
    <w:rsid w:val="002568CE"/>
    <w:rsid w:val="00266CA0"/>
    <w:rsid w:val="00275958"/>
    <w:rsid w:val="002778A0"/>
    <w:rsid w:val="0029272A"/>
    <w:rsid w:val="002B6F69"/>
    <w:rsid w:val="002C066E"/>
    <w:rsid w:val="002C21C7"/>
    <w:rsid w:val="002D06EE"/>
    <w:rsid w:val="002D1E74"/>
    <w:rsid w:val="002D611B"/>
    <w:rsid w:val="003011B3"/>
    <w:rsid w:val="00302948"/>
    <w:rsid w:val="00303697"/>
    <w:rsid w:val="00316C88"/>
    <w:rsid w:val="00320878"/>
    <w:rsid w:val="0033101C"/>
    <w:rsid w:val="00357317"/>
    <w:rsid w:val="003573F4"/>
    <w:rsid w:val="00385373"/>
    <w:rsid w:val="003859BA"/>
    <w:rsid w:val="00387AB5"/>
    <w:rsid w:val="003A4DAA"/>
    <w:rsid w:val="003B460D"/>
    <w:rsid w:val="003B5A5E"/>
    <w:rsid w:val="003C6F22"/>
    <w:rsid w:val="003D6473"/>
    <w:rsid w:val="003E15FA"/>
    <w:rsid w:val="003F370C"/>
    <w:rsid w:val="003F5521"/>
    <w:rsid w:val="003F699A"/>
    <w:rsid w:val="00410EC6"/>
    <w:rsid w:val="00430AF7"/>
    <w:rsid w:val="00431665"/>
    <w:rsid w:val="004375BF"/>
    <w:rsid w:val="00442F86"/>
    <w:rsid w:val="004446E6"/>
    <w:rsid w:val="00446516"/>
    <w:rsid w:val="004533A4"/>
    <w:rsid w:val="00483B17"/>
    <w:rsid w:val="0048659C"/>
    <w:rsid w:val="00497393"/>
    <w:rsid w:val="004A3BD8"/>
    <w:rsid w:val="004B09C9"/>
    <w:rsid w:val="004D3D1C"/>
    <w:rsid w:val="004D747F"/>
    <w:rsid w:val="00544856"/>
    <w:rsid w:val="005553C3"/>
    <w:rsid w:val="00580531"/>
    <w:rsid w:val="005832A4"/>
    <w:rsid w:val="00583B48"/>
    <w:rsid w:val="00586056"/>
    <w:rsid w:val="00586C84"/>
    <w:rsid w:val="00595E4B"/>
    <w:rsid w:val="005C14A4"/>
    <w:rsid w:val="005D3B83"/>
    <w:rsid w:val="005E05B1"/>
    <w:rsid w:val="00610FC8"/>
    <w:rsid w:val="00632910"/>
    <w:rsid w:val="00633210"/>
    <w:rsid w:val="00634B58"/>
    <w:rsid w:val="00661B3E"/>
    <w:rsid w:val="00665219"/>
    <w:rsid w:val="00665C42"/>
    <w:rsid w:val="00667B1F"/>
    <w:rsid w:val="00670B37"/>
    <w:rsid w:val="00674470"/>
    <w:rsid w:val="00674F71"/>
    <w:rsid w:val="00681B23"/>
    <w:rsid w:val="00692B13"/>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6BF5"/>
    <w:rsid w:val="007A28C4"/>
    <w:rsid w:val="007A6E1A"/>
    <w:rsid w:val="007A7424"/>
    <w:rsid w:val="007B7D53"/>
    <w:rsid w:val="007C482E"/>
    <w:rsid w:val="007D3F97"/>
    <w:rsid w:val="007D73CE"/>
    <w:rsid w:val="007F3AA0"/>
    <w:rsid w:val="007F7ADB"/>
    <w:rsid w:val="0081634F"/>
    <w:rsid w:val="00833770"/>
    <w:rsid w:val="0083614B"/>
    <w:rsid w:val="008374C0"/>
    <w:rsid w:val="008401B6"/>
    <w:rsid w:val="00867825"/>
    <w:rsid w:val="008751D7"/>
    <w:rsid w:val="00876B2D"/>
    <w:rsid w:val="00876B9D"/>
    <w:rsid w:val="0088287D"/>
    <w:rsid w:val="00890026"/>
    <w:rsid w:val="00894C67"/>
    <w:rsid w:val="008978B9"/>
    <w:rsid w:val="008A5094"/>
    <w:rsid w:val="008A673F"/>
    <w:rsid w:val="008B04EA"/>
    <w:rsid w:val="008B67F1"/>
    <w:rsid w:val="008C35CC"/>
    <w:rsid w:val="008E16DA"/>
    <w:rsid w:val="008E3D20"/>
    <w:rsid w:val="008F419D"/>
    <w:rsid w:val="0090279D"/>
    <w:rsid w:val="00913646"/>
    <w:rsid w:val="00922889"/>
    <w:rsid w:val="009567A7"/>
    <w:rsid w:val="009621F5"/>
    <w:rsid w:val="009804B1"/>
    <w:rsid w:val="00985307"/>
    <w:rsid w:val="0099130F"/>
    <w:rsid w:val="0099429F"/>
    <w:rsid w:val="00997CB4"/>
    <w:rsid w:val="009A2F37"/>
    <w:rsid w:val="009A7535"/>
    <w:rsid w:val="009C5EE2"/>
    <w:rsid w:val="009C7B5B"/>
    <w:rsid w:val="009D6EEF"/>
    <w:rsid w:val="009F0B8A"/>
    <w:rsid w:val="009F3DE6"/>
    <w:rsid w:val="009F41E3"/>
    <w:rsid w:val="009F4DC4"/>
    <w:rsid w:val="00A0023E"/>
    <w:rsid w:val="00A035A1"/>
    <w:rsid w:val="00A117DC"/>
    <w:rsid w:val="00A221DF"/>
    <w:rsid w:val="00A225F5"/>
    <w:rsid w:val="00A23B72"/>
    <w:rsid w:val="00A34531"/>
    <w:rsid w:val="00A35317"/>
    <w:rsid w:val="00A37671"/>
    <w:rsid w:val="00A37FB1"/>
    <w:rsid w:val="00A478F8"/>
    <w:rsid w:val="00A50438"/>
    <w:rsid w:val="00A55463"/>
    <w:rsid w:val="00A5597B"/>
    <w:rsid w:val="00A5620B"/>
    <w:rsid w:val="00A61028"/>
    <w:rsid w:val="00A62AC7"/>
    <w:rsid w:val="00A63C87"/>
    <w:rsid w:val="00A804C4"/>
    <w:rsid w:val="00A935AC"/>
    <w:rsid w:val="00AC494C"/>
    <w:rsid w:val="00AE4033"/>
    <w:rsid w:val="00AE77E5"/>
    <w:rsid w:val="00AF56A2"/>
    <w:rsid w:val="00B07BFB"/>
    <w:rsid w:val="00B110A0"/>
    <w:rsid w:val="00B137F3"/>
    <w:rsid w:val="00B156A3"/>
    <w:rsid w:val="00B23313"/>
    <w:rsid w:val="00B30838"/>
    <w:rsid w:val="00B42689"/>
    <w:rsid w:val="00B47D4C"/>
    <w:rsid w:val="00B5452A"/>
    <w:rsid w:val="00B830F8"/>
    <w:rsid w:val="00B942E0"/>
    <w:rsid w:val="00B97F4F"/>
    <w:rsid w:val="00BB0F01"/>
    <w:rsid w:val="00BC364F"/>
    <w:rsid w:val="00BE0965"/>
    <w:rsid w:val="00BE187B"/>
    <w:rsid w:val="00BE3060"/>
    <w:rsid w:val="00BF5EFE"/>
    <w:rsid w:val="00C01CD2"/>
    <w:rsid w:val="00C06F22"/>
    <w:rsid w:val="00C12270"/>
    <w:rsid w:val="00C14986"/>
    <w:rsid w:val="00C14D7A"/>
    <w:rsid w:val="00C40C8C"/>
    <w:rsid w:val="00C55BCF"/>
    <w:rsid w:val="00C67999"/>
    <w:rsid w:val="00C73981"/>
    <w:rsid w:val="00C761CC"/>
    <w:rsid w:val="00C91AFC"/>
    <w:rsid w:val="00C9205D"/>
    <w:rsid w:val="00CA4A83"/>
    <w:rsid w:val="00CA54EE"/>
    <w:rsid w:val="00CB2B75"/>
    <w:rsid w:val="00CB736E"/>
    <w:rsid w:val="00CC3C0A"/>
    <w:rsid w:val="00CD3EA4"/>
    <w:rsid w:val="00CE1D05"/>
    <w:rsid w:val="00CE1D66"/>
    <w:rsid w:val="00CF1EF9"/>
    <w:rsid w:val="00CF4119"/>
    <w:rsid w:val="00CF4F77"/>
    <w:rsid w:val="00D1186B"/>
    <w:rsid w:val="00D13C42"/>
    <w:rsid w:val="00D150F5"/>
    <w:rsid w:val="00D20CC6"/>
    <w:rsid w:val="00D30223"/>
    <w:rsid w:val="00D374EE"/>
    <w:rsid w:val="00D43A2F"/>
    <w:rsid w:val="00D51D10"/>
    <w:rsid w:val="00D624C5"/>
    <w:rsid w:val="00D80CDB"/>
    <w:rsid w:val="00D8245F"/>
    <w:rsid w:val="00D95A0F"/>
    <w:rsid w:val="00D96566"/>
    <w:rsid w:val="00DA4009"/>
    <w:rsid w:val="00DB4D6B"/>
    <w:rsid w:val="00DB77E8"/>
    <w:rsid w:val="00DC4440"/>
    <w:rsid w:val="00DC6664"/>
    <w:rsid w:val="00DD1F94"/>
    <w:rsid w:val="00DE5016"/>
    <w:rsid w:val="00DF0E2A"/>
    <w:rsid w:val="00DF5F26"/>
    <w:rsid w:val="00E00D0C"/>
    <w:rsid w:val="00E123C2"/>
    <w:rsid w:val="00E2134C"/>
    <w:rsid w:val="00E25748"/>
    <w:rsid w:val="00E262FC"/>
    <w:rsid w:val="00E272FF"/>
    <w:rsid w:val="00E4143A"/>
    <w:rsid w:val="00E42B0C"/>
    <w:rsid w:val="00E45E7B"/>
    <w:rsid w:val="00E46922"/>
    <w:rsid w:val="00E5014E"/>
    <w:rsid w:val="00E54795"/>
    <w:rsid w:val="00E57F10"/>
    <w:rsid w:val="00E6248F"/>
    <w:rsid w:val="00E65074"/>
    <w:rsid w:val="00E6523B"/>
    <w:rsid w:val="00E751A2"/>
    <w:rsid w:val="00E94223"/>
    <w:rsid w:val="00E95292"/>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agua@gwp.g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sulava@gwp.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8CDAF-BF9B-4816-9848-015921776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912</Words>
  <Characters>5199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David Gagua</cp:lastModifiedBy>
  <cp:revision>3</cp:revision>
  <cp:lastPrinted>2015-07-27T06:36:00Z</cp:lastPrinted>
  <dcterms:created xsi:type="dcterms:W3CDTF">2017-02-28T15:04:00Z</dcterms:created>
  <dcterms:modified xsi:type="dcterms:W3CDTF">2017-02-28T15:16:00Z</dcterms:modified>
</cp:coreProperties>
</file>