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625F4F" w:rsidP="00794191">
      <w:pPr>
        <w:spacing w:after="0" w:line="240" w:lineRule="auto"/>
        <w:jc w:val="center"/>
        <w:rPr>
          <w:rFonts w:ascii="Sylfaen" w:hAnsi="Sylfaen" w:cs="Sylfaen"/>
          <w:b/>
        </w:rPr>
      </w:pPr>
      <w:r w:rsidRPr="00485E5A">
        <w:rPr>
          <w:rFonts w:ascii="Sylfaen" w:hAnsi="Sylfaen" w:cs="Sylfaen"/>
          <w:b/>
          <w:noProof/>
        </w:rPr>
        <w:drawing>
          <wp:inline distT="0" distB="0" distL="0" distR="0" wp14:anchorId="30EF42EC" wp14:editId="65E72E33">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3924CB">
      <w:pPr>
        <w:spacing w:after="0" w:line="240" w:lineRule="auto"/>
        <w:jc w:val="center"/>
        <w:rPr>
          <w:rFonts w:ascii="Sylfaen" w:hAnsi="Sylfaen" w:cs="Sylfaen"/>
          <w:b/>
        </w:rPr>
      </w:pP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F87410">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p>
    <w:p w:rsidR="00574D48" w:rsidRPr="00485E5A" w:rsidRDefault="00574D48" w:rsidP="00F87410">
      <w:pPr>
        <w:spacing w:after="0" w:line="240" w:lineRule="auto"/>
        <w:jc w:val="center"/>
        <w:rPr>
          <w:rFonts w:ascii="Sylfaen" w:hAnsi="Sylfaen" w:cs="Sylfaen"/>
          <w:b/>
          <w:sz w:val="24"/>
          <w:lang w:val="ka-GE"/>
        </w:rPr>
      </w:pPr>
    </w:p>
    <w:p w:rsidR="00FD0DCD" w:rsidRPr="002C5497" w:rsidRDefault="00512D73" w:rsidP="00665C42">
      <w:pPr>
        <w:spacing w:after="0" w:line="360" w:lineRule="auto"/>
        <w:jc w:val="center"/>
        <w:rPr>
          <w:rFonts w:ascii="Sylfaen" w:hAnsi="Sylfaen" w:cs="Sylfaen"/>
          <w:b/>
          <w:sz w:val="24"/>
          <w:lang w:val="ka-GE"/>
        </w:rPr>
      </w:pPr>
      <w:r>
        <w:rPr>
          <w:rFonts w:ascii="Sylfaen" w:hAnsi="Sylfaen" w:cs="Sylfaen"/>
          <w:b/>
          <w:sz w:val="24"/>
          <w:lang w:val="ka-GE"/>
        </w:rPr>
        <w:t>პერმანეტ</w:t>
      </w:r>
      <w:r w:rsidR="002C5497" w:rsidRPr="006F50CE">
        <w:rPr>
          <w:rFonts w:ascii="Sylfaen" w:hAnsi="Sylfaen" w:cs="Sylfaen"/>
          <w:b/>
          <w:sz w:val="24"/>
          <w:lang w:val="ka-GE"/>
        </w:rPr>
        <w:t xml:space="preserve"> </w:t>
      </w:r>
      <w:r>
        <w:rPr>
          <w:rFonts w:ascii="Sylfaen" w:hAnsi="Sylfaen" w:cs="Sylfaen"/>
          <w:b/>
          <w:sz w:val="24"/>
          <w:lang w:val="ka-GE"/>
        </w:rPr>
        <w:t>ლოგერის შესყიდვაზე</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Default="00A549D3" w:rsidP="00C12ABD">
      <w:pPr>
        <w:spacing w:after="0" w:line="360" w:lineRule="auto"/>
        <w:rPr>
          <w:rFonts w:ascii="Sylfaen" w:hAnsi="Sylfaen"/>
          <w:b/>
          <w:lang w:val="ka-GE"/>
        </w:rPr>
      </w:pPr>
    </w:p>
    <w:p w:rsidR="007161C0" w:rsidRDefault="007161C0" w:rsidP="00C12ABD">
      <w:pPr>
        <w:spacing w:after="0" w:line="360" w:lineRule="auto"/>
        <w:rPr>
          <w:rFonts w:ascii="Sylfaen" w:hAnsi="Sylfaen"/>
          <w:b/>
          <w:lang w:val="ka-GE"/>
        </w:rPr>
      </w:pPr>
    </w:p>
    <w:p w:rsidR="007161C0" w:rsidRDefault="007161C0" w:rsidP="00C12ABD">
      <w:pPr>
        <w:spacing w:after="0" w:line="360" w:lineRule="auto"/>
        <w:rPr>
          <w:rFonts w:ascii="Sylfaen" w:hAnsi="Sylfaen"/>
          <w:b/>
          <w:lang w:val="ka-GE"/>
        </w:rPr>
      </w:pPr>
    </w:p>
    <w:p w:rsidR="007161C0" w:rsidRPr="00485E5A" w:rsidRDefault="007161C0"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625F4F" w:rsidRPr="008C46F5" w:rsidRDefault="00625F4F" w:rsidP="00625F4F">
      <w:pPr>
        <w:pStyle w:val="ListParagraph"/>
        <w:spacing w:after="0" w:line="240" w:lineRule="auto"/>
        <w:ind w:left="360"/>
        <w:rPr>
          <w:rFonts w:ascii="Sylfaen" w:hAnsi="Sylfaen"/>
          <w:b/>
          <w:lang w:val="ka-GE"/>
        </w:rPr>
      </w:pPr>
    </w:p>
    <w:p w:rsidR="000C36B3" w:rsidRDefault="00625F4F" w:rsidP="00625F4F">
      <w:pPr>
        <w:spacing w:after="0" w:line="240" w:lineRule="auto"/>
        <w:rPr>
          <w:rFonts w:ascii="Sylfaen" w:hAnsi="Sylfaen" w:cs="Sylfaen"/>
          <w:lang w:val="ka-GE"/>
        </w:rPr>
      </w:pPr>
      <w:r w:rsidRPr="008C46F5">
        <w:rPr>
          <w:rFonts w:ascii="Sylfaen" w:hAnsi="Sylfaen" w:cs="Sylfaen"/>
          <w:lang w:val="ka-GE"/>
        </w:rPr>
        <w:t>შპს</w:t>
      </w:r>
      <w:r w:rsidRPr="008C46F5">
        <w:rPr>
          <w:rFonts w:ascii="Sylfaen" w:hAnsi="Sylfaen"/>
          <w:lang w:val="ka-GE"/>
        </w:rPr>
        <w:t xml:space="preserve"> </w:t>
      </w:r>
      <w:r w:rsidRPr="008C46F5">
        <w:rPr>
          <w:rFonts w:ascii="Sylfaen" w:hAnsi="Sylfaen" w:cs="Calibri"/>
          <w:lang w:val="ka-GE"/>
        </w:rPr>
        <w:t>„</w:t>
      </w:r>
      <w:r w:rsidRPr="008C46F5">
        <w:rPr>
          <w:rFonts w:ascii="Sylfaen" w:hAnsi="Sylfaen" w:cs="Sylfaen"/>
          <w:lang w:val="ka-GE"/>
        </w:rPr>
        <w:t>ჯორჯიან</w:t>
      </w:r>
      <w:r w:rsidRPr="008C46F5">
        <w:rPr>
          <w:rFonts w:ascii="Sylfaen" w:hAnsi="Sylfaen"/>
          <w:lang w:val="ka-GE"/>
        </w:rPr>
        <w:t xml:space="preserve"> </w:t>
      </w:r>
      <w:r w:rsidRPr="008C46F5">
        <w:rPr>
          <w:rFonts w:ascii="Sylfaen" w:hAnsi="Sylfaen" w:cs="Sylfaen"/>
          <w:lang w:val="ka-GE"/>
        </w:rPr>
        <w:t>უოთერ</w:t>
      </w:r>
      <w:r w:rsidRPr="008C46F5">
        <w:rPr>
          <w:rFonts w:ascii="Sylfaen" w:hAnsi="Sylfaen"/>
          <w:lang w:val="ka-GE"/>
        </w:rPr>
        <w:t xml:space="preserve"> </w:t>
      </w:r>
      <w:r w:rsidRPr="008C46F5">
        <w:rPr>
          <w:rFonts w:ascii="Sylfaen" w:hAnsi="Sylfaen" w:cs="Sylfaen"/>
          <w:lang w:val="ka-GE"/>
        </w:rPr>
        <w:t>ენდ</w:t>
      </w:r>
      <w:r w:rsidRPr="008C46F5">
        <w:rPr>
          <w:rFonts w:ascii="Sylfaen" w:hAnsi="Sylfaen"/>
          <w:lang w:val="ka-GE"/>
        </w:rPr>
        <w:t xml:space="preserve"> </w:t>
      </w:r>
      <w:r w:rsidRPr="008C46F5">
        <w:rPr>
          <w:rFonts w:ascii="Sylfaen" w:hAnsi="Sylfaen" w:cs="Sylfaen"/>
          <w:lang w:val="ka-GE"/>
        </w:rPr>
        <w:t>ფაუერი</w:t>
      </w:r>
      <w:r w:rsidRPr="008C46F5">
        <w:rPr>
          <w:rFonts w:ascii="Sylfaen" w:hAnsi="Sylfaen" w:cs="Calibri"/>
          <w:lang w:val="ka-GE"/>
        </w:rPr>
        <w:t>“</w:t>
      </w:r>
      <w:r w:rsidRPr="008C46F5">
        <w:rPr>
          <w:rFonts w:ascii="Sylfaen" w:hAnsi="Sylfaen"/>
          <w:lang w:val="ka-GE"/>
        </w:rPr>
        <w:t xml:space="preserve"> </w:t>
      </w:r>
      <w:r w:rsidRPr="008C46F5">
        <w:rPr>
          <w:rFonts w:ascii="Sylfaen" w:hAnsi="Sylfaen" w:cs="Arial"/>
        </w:rPr>
        <w:t xml:space="preserve">(GWP, </w:t>
      </w:r>
      <w:r w:rsidRPr="008C46F5">
        <w:rPr>
          <w:rFonts w:ascii="Sylfaen" w:hAnsi="Sylfaen" w:cs="Arial"/>
          <w:lang w:val="ka-GE"/>
        </w:rPr>
        <w:t xml:space="preserve">ს/ნ </w:t>
      </w:r>
      <w:r w:rsidRPr="008C46F5">
        <w:rPr>
          <w:rFonts w:ascii="Sylfaen" w:hAnsi="Sylfaen" w:cs="Arial"/>
        </w:rPr>
        <w:t>203826002)</w:t>
      </w:r>
      <w:r w:rsidRPr="008C46F5">
        <w:rPr>
          <w:rFonts w:ascii="Sylfaen" w:hAnsi="Sylfaen" w:cs="Arial"/>
          <w:lang w:val="ka-GE"/>
        </w:rPr>
        <w:t xml:space="preserve"> </w:t>
      </w:r>
      <w:r w:rsidR="004B0C7B" w:rsidRPr="007161C0">
        <w:rPr>
          <w:rFonts w:ascii="Sylfaen" w:hAnsi="Sylfaen" w:cs="Sylfaen"/>
          <w:lang w:val="ka-GE"/>
        </w:rPr>
        <w:t xml:space="preserve"> </w:t>
      </w:r>
      <w:r w:rsidR="00496E14" w:rsidRPr="007161C0">
        <w:rPr>
          <w:rFonts w:ascii="Sylfaen" w:hAnsi="Sylfaen" w:cs="Sylfaen"/>
          <w:lang w:val="ka-GE"/>
        </w:rPr>
        <w:t>აცხადებს</w:t>
      </w:r>
      <w:r w:rsidR="00496E14" w:rsidRPr="00485E5A">
        <w:rPr>
          <w:rFonts w:ascii="Sylfaen" w:hAnsi="Sylfaen" w:cs="Arial"/>
          <w:lang w:val="ka-GE"/>
        </w:rPr>
        <w:t xml:space="preserve">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9F6909" w:rsidRPr="00501F2C" w:rsidRDefault="003769DC" w:rsidP="00D114DE">
      <w:pPr>
        <w:spacing w:after="0" w:line="240" w:lineRule="auto"/>
        <w:rPr>
          <w:rFonts w:ascii="Sylfaen" w:hAnsi="Sylfaen" w:cs="Sylfaen"/>
          <w:b/>
          <w:lang w:val="ka-GE"/>
        </w:rPr>
      </w:pPr>
      <w:r w:rsidRPr="003769DC">
        <w:rPr>
          <w:rFonts w:ascii="Sylfaen" w:hAnsi="Sylfaen" w:cs="Sylfaen"/>
          <w:lang w:val="ka-GE"/>
        </w:rPr>
        <w:t>პერმანეტ</w:t>
      </w:r>
      <w:r>
        <w:rPr>
          <w:rFonts w:ascii="Sylfaen" w:hAnsi="Sylfaen" w:cs="Sylfaen"/>
          <w:b/>
          <w:lang w:val="ka-GE"/>
        </w:rPr>
        <w:t xml:space="preserve"> </w:t>
      </w:r>
      <w:r w:rsidR="00C308AF" w:rsidRPr="00C308AF">
        <w:rPr>
          <w:rFonts w:ascii="Sylfaen" w:hAnsi="Sylfaen" w:cs="Sylfaen"/>
          <w:lang w:val="ka-GE"/>
        </w:rPr>
        <w:t>ლოგერ</w:t>
      </w:r>
      <w:r w:rsidR="006F50CE">
        <w:rPr>
          <w:rFonts w:ascii="Sylfaen" w:hAnsi="Sylfaen" w:cs="Sylfaen"/>
          <w:lang w:val="ka-GE"/>
        </w:rPr>
        <w:t>ებ</w:t>
      </w:r>
      <w:r w:rsidR="00C308AF" w:rsidRPr="00C308AF">
        <w:rPr>
          <w:rFonts w:ascii="Sylfaen" w:hAnsi="Sylfaen" w:cs="Sylfaen"/>
          <w:lang w:val="ka-GE"/>
        </w:rPr>
        <w:t>ის</w:t>
      </w:r>
      <w:r w:rsidR="00625F4F">
        <w:rPr>
          <w:rFonts w:ascii="Sylfaen" w:hAnsi="Sylfaen" w:cs="Sylfaen"/>
          <w:lang w:val="ka-GE"/>
        </w:rPr>
        <w:t xml:space="preserve"> </w:t>
      </w:r>
    </w:p>
    <w:p w:rsidR="007161C0" w:rsidRPr="00485E5A" w:rsidRDefault="007161C0" w:rsidP="00D114DE">
      <w:pPr>
        <w:spacing w:after="0" w:line="240" w:lineRule="auto"/>
        <w:rPr>
          <w:rFonts w:ascii="Sylfaen" w:hAnsi="Sylfaen" w:cs="Sylfaen"/>
          <w:b/>
          <w:bCs/>
        </w:rPr>
      </w:pPr>
    </w:p>
    <w:p w:rsidR="00CF0A87" w:rsidRPr="00C87E7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Default="005F2A51" w:rsidP="00860A3E">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p>
    <w:p w:rsidR="00D114DE" w:rsidRPr="00485E5A" w:rsidRDefault="00D114DE" w:rsidP="00860A3E">
      <w:pPr>
        <w:spacing w:after="0" w:line="240" w:lineRule="auto"/>
        <w:jc w:val="both"/>
        <w:rPr>
          <w:rFonts w:ascii="Sylfaen" w:hAnsi="Sylfaen" w:cs="Sylfaen"/>
          <w:lang w:val="ka-GE"/>
        </w:rPr>
      </w:pPr>
    </w:p>
    <w:p w:rsidR="00C87E77" w:rsidRDefault="00C308AF" w:rsidP="00C87E77">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ტექნიკური დავალება</w:t>
      </w:r>
      <w:r w:rsidR="00C87E77">
        <w:rPr>
          <w:rFonts w:ascii="Sylfaen" w:hAnsi="Sylfaen" w:cs="Sylfaen"/>
          <w:b/>
          <w:color w:val="222222"/>
          <w:u w:val="single"/>
          <w:shd w:val="clear" w:color="auto" w:fill="FFFFFF"/>
          <w:lang w:val="ka-GE"/>
        </w:rPr>
        <w:t>:</w:t>
      </w:r>
    </w:p>
    <w:p w:rsidR="006F50CE" w:rsidRDefault="00EE794E" w:rsidP="00EE794E">
      <w:pPr>
        <w:pStyle w:val="ListParagraph"/>
        <w:numPr>
          <w:ilvl w:val="0"/>
          <w:numId w:val="15"/>
        </w:numPr>
        <w:spacing w:after="0"/>
        <w:rPr>
          <w:rFonts w:ascii="Sylfaen" w:hAnsi="Sylfaen" w:cs="Sylfaen"/>
          <w:lang w:val="ka-GE"/>
        </w:rPr>
      </w:pPr>
      <w:r>
        <w:rPr>
          <w:rFonts w:ascii="Sylfaen" w:hAnsi="Sylfaen" w:cs="Sylfaen"/>
          <w:lang w:val="ka-GE"/>
        </w:rPr>
        <w:t>გარანტია 2 წელი</w:t>
      </w:r>
    </w:p>
    <w:p w:rsidR="00EE794E" w:rsidRDefault="00EE794E" w:rsidP="00EE794E">
      <w:pPr>
        <w:pStyle w:val="ListParagraph"/>
        <w:numPr>
          <w:ilvl w:val="0"/>
          <w:numId w:val="15"/>
        </w:numPr>
        <w:spacing w:after="0"/>
        <w:rPr>
          <w:rFonts w:ascii="Sylfaen" w:hAnsi="Sylfaen" w:cs="Sylfaen"/>
          <w:lang w:val="ka-GE"/>
        </w:rPr>
      </w:pPr>
      <w:r>
        <w:rPr>
          <w:rFonts w:ascii="Sylfaen" w:hAnsi="Sylfaen" w:cs="Sylfaen"/>
          <w:lang w:val="ka-GE"/>
        </w:rPr>
        <w:t>პერმანეტ ლოგერი უნდა იყოს შეხებაში წყალთან და არა მეტალთან (უნდა უსმენდეს წყლის ხმაურს)</w:t>
      </w:r>
    </w:p>
    <w:p w:rsidR="00EE794E" w:rsidRDefault="00EE794E" w:rsidP="00EE794E">
      <w:pPr>
        <w:pStyle w:val="ListParagraph"/>
        <w:numPr>
          <w:ilvl w:val="0"/>
          <w:numId w:val="15"/>
        </w:numPr>
        <w:spacing w:after="0"/>
        <w:rPr>
          <w:rFonts w:ascii="Sylfaen" w:hAnsi="Sylfaen" w:cs="Sylfaen"/>
          <w:lang w:val="ka-GE"/>
        </w:rPr>
      </w:pPr>
      <w:r>
        <w:rPr>
          <w:rFonts w:ascii="Sylfaen" w:hAnsi="Sylfaen" w:cs="Sylfaen"/>
          <w:lang w:val="ka-GE"/>
        </w:rPr>
        <w:t>უნდა გამოიყენებოდეს დიდი დიამეტრის მილებისთვის.</w:t>
      </w:r>
    </w:p>
    <w:p w:rsidR="00EE794E" w:rsidRDefault="00EE794E" w:rsidP="00EE794E">
      <w:pPr>
        <w:pStyle w:val="ListParagraph"/>
        <w:numPr>
          <w:ilvl w:val="0"/>
          <w:numId w:val="15"/>
        </w:numPr>
        <w:spacing w:after="0"/>
        <w:rPr>
          <w:rFonts w:ascii="Sylfaen" w:hAnsi="Sylfaen" w:cs="Sylfaen"/>
          <w:lang w:val="ka-GE"/>
        </w:rPr>
      </w:pPr>
      <w:r>
        <w:rPr>
          <w:rFonts w:ascii="Sylfaen" w:hAnsi="Sylfaen" w:cs="Sylfaen"/>
          <w:lang w:val="ka-GE"/>
        </w:rPr>
        <w:t xml:space="preserve">გადმოცემა უნდა ჰქონდეს მინიმუმ </w:t>
      </w:r>
      <w:r>
        <w:rPr>
          <w:rFonts w:ascii="Sylfaen" w:hAnsi="Sylfaen" w:cs="Sylfaen"/>
        </w:rPr>
        <w:t xml:space="preserve">2G </w:t>
      </w:r>
      <w:r>
        <w:rPr>
          <w:rFonts w:ascii="Sylfaen" w:hAnsi="Sylfaen" w:cs="Sylfaen"/>
          <w:lang w:val="ka-GE"/>
        </w:rPr>
        <w:t xml:space="preserve">თუმცა ჩვენ ოპერატორებს არ აქვთ </w:t>
      </w:r>
      <w:r>
        <w:rPr>
          <w:rFonts w:ascii="Sylfaen" w:hAnsi="Sylfaen" w:cs="Sylfaen"/>
        </w:rPr>
        <w:t xml:space="preserve">CATM 1 </w:t>
      </w:r>
      <w:r>
        <w:rPr>
          <w:rFonts w:ascii="Sylfaen" w:hAnsi="Sylfaen" w:cs="Sylfaen"/>
          <w:lang w:val="ka-GE"/>
        </w:rPr>
        <w:t>სტანდარტი.</w:t>
      </w:r>
    </w:p>
    <w:p w:rsidR="005D2E40" w:rsidRDefault="005D2E40" w:rsidP="00EE794E">
      <w:pPr>
        <w:pStyle w:val="ListParagraph"/>
        <w:numPr>
          <w:ilvl w:val="0"/>
          <w:numId w:val="15"/>
        </w:numPr>
        <w:spacing w:after="0"/>
        <w:rPr>
          <w:rFonts w:ascii="Sylfaen" w:hAnsi="Sylfaen" w:cs="Sylfaen"/>
          <w:lang w:val="ka-GE"/>
        </w:rPr>
      </w:pPr>
      <w:r>
        <w:rPr>
          <w:rFonts w:ascii="Sylfaen" w:hAnsi="Sylfaen" w:cs="Sylfaen"/>
          <w:lang w:val="ka-GE"/>
        </w:rPr>
        <w:t>ერთი ლოგერუ უნდა უსმენდეს 500 მეტრის მიმართულებით.</w:t>
      </w:r>
    </w:p>
    <w:p w:rsidR="00EE794E" w:rsidRPr="00EE794E" w:rsidRDefault="00EE794E" w:rsidP="00EE794E">
      <w:pPr>
        <w:pStyle w:val="ListParagraph"/>
        <w:spacing w:after="0"/>
        <w:ind w:left="1080"/>
        <w:rPr>
          <w:rFonts w:ascii="Sylfaen" w:hAnsi="Sylfaen" w:cs="Sylfaen"/>
        </w:rPr>
      </w:pPr>
      <w:r>
        <w:rPr>
          <w:noProof/>
        </w:rPr>
        <w:drawing>
          <wp:inline distT="0" distB="0" distL="0" distR="0" wp14:anchorId="250581B0" wp14:editId="6ED190D2">
            <wp:extent cx="3257550" cy="2505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257550" cy="2505075"/>
                    </a:xfrm>
                    <a:prstGeom prst="rect">
                      <a:avLst/>
                    </a:prstGeom>
                  </pic:spPr>
                </pic:pic>
              </a:graphicData>
            </a:graphic>
          </wp:inline>
        </w:drawing>
      </w:r>
    </w:p>
    <w:p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proofErr w:type="gramStart"/>
      <w:r w:rsidRPr="00485E5A">
        <w:rPr>
          <w:rFonts w:ascii="Sylfaen" w:hAnsi="Sylfaen" w:cs="Sylfaen"/>
          <w:b/>
        </w:rPr>
        <w:t>1</w:t>
      </w:r>
      <w:r w:rsidR="0094732A" w:rsidRPr="00485E5A">
        <w:rPr>
          <w:rFonts w:ascii="Sylfaen" w:hAnsi="Sylfaen" w:cs="Sylfaen"/>
          <w:b/>
        </w:rPr>
        <w:t>.4</w:t>
      </w:r>
      <w:proofErr w:type="gramEnd"/>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625F4F" w:rsidP="000C3556">
      <w:pPr>
        <w:spacing w:after="0" w:line="240" w:lineRule="auto"/>
        <w:rPr>
          <w:rFonts w:ascii="Sylfaen" w:hAnsi="Sylfaen" w:cs="Arial"/>
          <w:lang w:val="ka-GE"/>
        </w:rPr>
      </w:pPr>
      <w:r>
        <w:rPr>
          <w:rFonts w:ascii="Sylfaen" w:hAnsi="Sylfaen" w:cs="Sylfaen"/>
          <w:lang w:val="ka-GE"/>
        </w:rPr>
        <w:t xml:space="preserve">შპს „ჯორჯიან უოთერ ენდ ფაუერი“ </w:t>
      </w:r>
      <w:r>
        <w:rPr>
          <w:rFonts w:ascii="Sylfaen" w:hAnsi="Sylfaen" w:cs="Calibri"/>
        </w:rPr>
        <w:t>(GWP)</w:t>
      </w:r>
      <w:r w:rsidR="001760C2"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Pr="00625F4F" w:rsidRDefault="00625F4F" w:rsidP="00E711C6">
      <w:pPr>
        <w:spacing w:after="0" w:line="240" w:lineRule="auto"/>
        <w:rPr>
          <w:rFonts w:ascii="Sylfaen" w:hAnsi="Sylfaen" w:cs="Arial"/>
          <w:lang w:val="ka-GE"/>
        </w:rPr>
      </w:pPr>
      <w:r>
        <w:rPr>
          <w:rFonts w:ascii="Sylfaen" w:hAnsi="Sylfaen" w:cs="Sylfaen"/>
          <w:lang w:val="ka-GE"/>
        </w:rPr>
        <w:t xml:space="preserve">შპს „ჯორჯიან უოთერ ენდ ფაუერი“ </w:t>
      </w:r>
      <w:r w:rsidR="00A549D3">
        <w:rPr>
          <w:rFonts w:ascii="Sylfaen" w:hAnsi="Sylfaen"/>
          <w:lang w:val="ka-GE"/>
        </w:rPr>
        <w:t xml:space="preserve">- ის საწყობი, </w:t>
      </w:r>
      <w:r>
        <w:rPr>
          <w:rFonts w:ascii="Sylfaen" w:hAnsi="Sylfaen"/>
          <w:lang w:val="ka-GE"/>
        </w:rPr>
        <w:t>ქ. თბილისი, წყალსადენის N14</w:t>
      </w:r>
    </w:p>
    <w:p w:rsidR="005E448B" w:rsidRPr="007A6F6E" w:rsidRDefault="005E448B"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6F50CE" w:rsidRDefault="00820874" w:rsidP="005E448B">
      <w:pPr>
        <w:spacing w:after="0" w:line="240" w:lineRule="auto"/>
        <w:jc w:val="both"/>
        <w:rPr>
          <w:rFonts w:ascii="Sylfaen" w:hAnsi="Sylfaen"/>
          <w:lang w:val="ka-GE"/>
        </w:rPr>
      </w:pPr>
      <w:r w:rsidRPr="00485E5A">
        <w:rPr>
          <w:rFonts w:ascii="Sylfaen" w:hAnsi="Sylfaen" w:cs="Sylfaen"/>
          <w:lang w:val="ka-GE"/>
        </w:rPr>
        <w:lastRenderedPageBreak/>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w:t>
      </w:r>
      <w:r w:rsidR="006F50CE">
        <w:rPr>
          <w:rFonts w:ascii="Sylfaen" w:hAnsi="Sylfaen"/>
          <w:lang w:val="ka-GE"/>
        </w:rPr>
        <w:t xml:space="preserve">OECD“) წევრი ქვეყნის ბანკის მიერ </w:t>
      </w:r>
    </w:p>
    <w:p w:rsidR="004B148B" w:rsidRPr="006F50CE" w:rsidRDefault="006F50CE" w:rsidP="005E448B">
      <w:pPr>
        <w:spacing w:after="0" w:line="240" w:lineRule="auto"/>
        <w:jc w:val="both"/>
        <w:rPr>
          <w:rFonts w:ascii="Sylfaen" w:hAnsi="Sylfaen"/>
          <w:b/>
          <w:lang w:val="ka-GE"/>
        </w:rPr>
      </w:pPr>
      <w:r w:rsidRPr="006F50CE">
        <w:rPr>
          <w:rFonts w:ascii="Sylfaen" w:hAnsi="Sylfaen"/>
          <w:b/>
          <w:lang w:val="ka-GE"/>
        </w:rPr>
        <w:t>ანგარიშსწორების პირობა - შეთანხმებადია</w:t>
      </w:r>
    </w:p>
    <w:p w:rsidR="005E448B" w:rsidRPr="00485E5A" w:rsidRDefault="005E448B" w:rsidP="005E448B">
      <w:pPr>
        <w:spacing w:after="0" w:line="240" w:lineRule="auto"/>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rsidR="00B32E22" w:rsidRPr="00001A54" w:rsidRDefault="00B32E22" w:rsidP="00B32E22">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481058" w:rsidRPr="007161C0" w:rsidRDefault="00481058" w:rsidP="00B32E22">
      <w:pPr>
        <w:pStyle w:val="ListParagraph"/>
        <w:numPr>
          <w:ilvl w:val="0"/>
          <w:numId w:val="10"/>
        </w:numPr>
        <w:spacing w:after="0"/>
        <w:jc w:val="both"/>
        <w:rPr>
          <w:rFonts w:ascii="Sylfaen" w:hAnsi="Sylfaen"/>
          <w:b/>
          <w:lang w:val="ka-GE"/>
        </w:rPr>
      </w:pPr>
      <w:r w:rsidRPr="007161C0">
        <w:rPr>
          <w:rFonts w:ascii="Sylfaen" w:hAnsi="Sylfaen"/>
          <w:b/>
          <w:lang w:val="ka-GE"/>
        </w:rPr>
        <w:t>მასა</w:t>
      </w:r>
      <w:r w:rsidR="00AB1E01" w:rsidRPr="007161C0">
        <w:rPr>
          <w:rFonts w:ascii="Sylfaen" w:hAnsi="Sylfaen"/>
          <w:b/>
          <w:lang w:val="ka-GE"/>
        </w:rPr>
        <w:t>ლ</w:t>
      </w:r>
      <w:r w:rsidR="005C2E39" w:rsidRPr="007161C0">
        <w:rPr>
          <w:rFonts w:ascii="Sylfaen" w:hAnsi="Sylfaen"/>
          <w:b/>
          <w:lang w:val="ka-GE"/>
        </w:rPr>
        <w:t>აზე უნდა ვრცელდებოდეს გარანტია</w:t>
      </w:r>
    </w:p>
    <w:p w:rsidR="0084668D" w:rsidRPr="00001A54" w:rsidRDefault="0084668D" w:rsidP="00705404">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00911F6A">
        <w:rPr>
          <w:rFonts w:ascii="Sylfaen" w:hAnsi="Sylfaen"/>
        </w:rPr>
        <w:t>45</w:t>
      </w:r>
      <w:r w:rsidR="000A4F61" w:rsidRPr="00001A54">
        <w:rPr>
          <w:rFonts w:ascii="Sylfaen" w:hAnsi="Sylfaen"/>
        </w:rPr>
        <w:t xml:space="preserve"> </w:t>
      </w:r>
      <w:r w:rsidR="000A4F61" w:rsidRPr="00001A54">
        <w:rPr>
          <w:rFonts w:ascii="Sylfaen" w:hAnsi="Sylfaen"/>
          <w:lang w:val="ka-GE"/>
        </w:rPr>
        <w:t>დღე</w:t>
      </w:r>
    </w:p>
    <w:p w:rsidR="00AD5302" w:rsidRPr="00001A54" w:rsidRDefault="00AD5302" w:rsidP="00CF7A57">
      <w:pPr>
        <w:rPr>
          <w:rFonts w:ascii="Sylfaen" w:hAnsi="Sylfaen"/>
          <w:b/>
          <w:lang w:val="ka-GE"/>
        </w:rPr>
      </w:pPr>
    </w:p>
    <w:p w:rsidR="000C3556" w:rsidRPr="00001A54" w:rsidRDefault="001B7903" w:rsidP="000C3556">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xml:space="preserve">) </w:t>
      </w:r>
      <w:r w:rsidR="00993D47" w:rsidRPr="00001A54">
        <w:rPr>
          <w:rFonts w:ascii="Sylfaen" w:hAnsi="Sylfaen"/>
          <w:lang w:val="ka-GE"/>
        </w:rPr>
        <w:t>ელექტრონულ ტენდერში</w:t>
      </w:r>
      <w:r w:rsidRPr="00001A54">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001A54" w:rsidRDefault="001B7903" w:rsidP="000C3556">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w:t>
      </w:r>
      <w:r w:rsidR="00CA1443" w:rsidRPr="00001A54">
        <w:rPr>
          <w:rFonts w:ascii="Sylfaen" w:hAnsi="Sylfaen"/>
          <w:lang w:val="ka-GE"/>
        </w:rPr>
        <w:t xml:space="preserve"> დადასტურებულ</w:t>
      </w:r>
      <w:r w:rsidR="002C3F1E" w:rsidRPr="00001A54">
        <w:rPr>
          <w:rFonts w:ascii="Sylfaen" w:hAnsi="Sylfaen"/>
          <w:lang w:val="ka-GE"/>
        </w:rPr>
        <w:t>ი უნდა</w:t>
      </w:r>
      <w:r w:rsidR="00CA1443" w:rsidRPr="00001A54">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001A54" w:rsidRDefault="00A877D9" w:rsidP="000C3556">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001A54">
        <w:rPr>
          <w:rFonts w:ascii="Sylfaen" w:hAnsi="Sylfaen"/>
          <w:i/>
          <w:u w:val="single"/>
        </w:rPr>
        <w:t>.</w:t>
      </w:r>
    </w:p>
    <w:p w:rsidR="00F849B6" w:rsidRPr="00001A54" w:rsidRDefault="00F849B6" w:rsidP="000C3556">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001A54">
        <w:rPr>
          <w:rFonts w:ascii="Sylfaen" w:hAnsi="Sylfaen"/>
          <w:i/>
          <w:u w:val="single"/>
        </w:rPr>
        <w:t xml:space="preserve"> </w:t>
      </w:r>
      <w:r w:rsidR="00EE3545"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625F4F">
        <w:rPr>
          <w:rFonts w:ascii="Sylfaen" w:hAnsi="Sylfaen"/>
          <w:b/>
          <w:i/>
          <w:u w:val="single"/>
          <w:lang w:val="ka-GE"/>
        </w:rPr>
        <w:t>არაუგვიანეს 2024</w:t>
      </w:r>
      <w:r w:rsidR="00481058" w:rsidRPr="005C284C">
        <w:rPr>
          <w:rFonts w:ascii="Sylfaen" w:hAnsi="Sylfaen"/>
          <w:b/>
          <w:i/>
          <w:u w:val="single"/>
          <w:lang w:val="ka-GE"/>
        </w:rPr>
        <w:t xml:space="preserve"> წლის </w:t>
      </w:r>
      <w:r w:rsidR="003B07E5">
        <w:rPr>
          <w:rFonts w:ascii="Sylfaen" w:hAnsi="Sylfaen"/>
          <w:b/>
          <w:i/>
          <w:u w:val="single"/>
          <w:lang w:val="ka-GE"/>
        </w:rPr>
        <w:t>9</w:t>
      </w:r>
      <w:r w:rsidR="00625F4F">
        <w:rPr>
          <w:rFonts w:ascii="Sylfaen" w:hAnsi="Sylfaen"/>
          <w:b/>
          <w:i/>
          <w:u w:val="single"/>
          <w:lang w:val="ka-GE"/>
        </w:rPr>
        <w:t xml:space="preserve"> აგვისტოს</w:t>
      </w:r>
      <w:r w:rsidR="00251A9D">
        <w:rPr>
          <w:rFonts w:ascii="Sylfaen" w:hAnsi="Sylfaen"/>
          <w:b/>
          <w:i/>
          <w:u w:val="single"/>
          <w:lang w:val="ka-GE"/>
        </w:rPr>
        <w:t xml:space="preserve"> </w:t>
      </w:r>
      <w:r w:rsidR="00C7713C">
        <w:rPr>
          <w:rFonts w:ascii="Sylfaen" w:hAnsi="Sylfaen"/>
          <w:b/>
          <w:i/>
          <w:u w:val="single"/>
          <w:lang w:val="ka-GE"/>
        </w:rPr>
        <w:t>18</w:t>
      </w:r>
      <w:r w:rsidR="00EE3545" w:rsidRPr="005C284C">
        <w:rPr>
          <w:rFonts w:ascii="Sylfaen" w:hAnsi="Sylfaen"/>
          <w:b/>
          <w:i/>
          <w:u w:val="single"/>
          <w:lang w:val="ka-GE"/>
        </w:rPr>
        <w:t>:00 -მდე.</w:t>
      </w:r>
    </w:p>
    <w:p w:rsidR="00431B3C" w:rsidRPr="00001A54" w:rsidRDefault="00431B3C" w:rsidP="00A74B75">
      <w:pPr>
        <w:spacing w:after="0" w:line="240" w:lineRule="auto"/>
        <w:rPr>
          <w:rFonts w:ascii="Sylfaen" w:hAnsi="Sylfaen"/>
          <w:b/>
          <w:lang w:val="ka-GE"/>
        </w:rPr>
      </w:pPr>
    </w:p>
    <w:p w:rsidR="00E45EB8" w:rsidRPr="00001A54" w:rsidRDefault="002D23F8" w:rsidP="000C3556">
      <w:pPr>
        <w:spacing w:after="0" w:line="240" w:lineRule="auto"/>
        <w:jc w:val="both"/>
        <w:rPr>
          <w:rFonts w:ascii="Sylfaen" w:hAnsi="Sylfaen"/>
          <w:b/>
        </w:rPr>
      </w:pPr>
      <w:r w:rsidRPr="00001A54">
        <w:rPr>
          <w:rFonts w:ascii="Sylfaen" w:hAnsi="Sylfaen" w:cs="Sylfaen"/>
          <w:b/>
          <w:lang w:val="ka-GE"/>
        </w:rPr>
        <w:t>1</w:t>
      </w:r>
      <w:r w:rsidR="00A02673" w:rsidRPr="00001A54">
        <w:rPr>
          <w:rFonts w:ascii="Sylfaen" w:hAnsi="Sylfaen" w:cs="Sylfaen"/>
          <w:b/>
          <w:lang w:val="ka-GE"/>
        </w:rPr>
        <w:t xml:space="preserve">.7 </w:t>
      </w:r>
      <w:r w:rsidR="00993D47" w:rsidRPr="00001A54">
        <w:rPr>
          <w:rFonts w:ascii="Sylfaen" w:hAnsi="Sylfaen" w:cs="Sylfaen"/>
          <w:b/>
          <w:lang w:val="ka-GE"/>
        </w:rPr>
        <w:t xml:space="preserve"> </w:t>
      </w:r>
      <w:r w:rsidR="00580531" w:rsidRPr="00001A54">
        <w:rPr>
          <w:rFonts w:ascii="Sylfaen" w:hAnsi="Sylfaen" w:cs="Sylfaen"/>
          <w:b/>
          <w:lang w:val="ka-GE"/>
        </w:rPr>
        <w:t>ხელშეკრულების</w:t>
      </w:r>
      <w:r w:rsidR="00CC4789" w:rsidRPr="00001A54">
        <w:rPr>
          <w:rFonts w:ascii="Sylfaen" w:hAnsi="Sylfaen"/>
          <w:b/>
          <w:lang w:val="ka-GE"/>
        </w:rPr>
        <w:t xml:space="preserve"> გაფორმება</w:t>
      </w:r>
    </w:p>
    <w:p w:rsidR="00E45EB8" w:rsidRPr="00001A54" w:rsidRDefault="00E45EB8" w:rsidP="000C3556">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w:t>
      </w:r>
      <w:r w:rsidR="00820874" w:rsidRPr="00001A54">
        <w:rPr>
          <w:rFonts w:ascii="Sylfaen" w:hAnsi="Sylfaen"/>
          <w:lang w:val="ka-GE"/>
        </w:rPr>
        <w:t xml:space="preserve"> წინამდებარე ტენდერზე თანდართული ხელშეკრულების პროექტის და </w:t>
      </w:r>
      <w:r w:rsidRPr="00001A54">
        <w:rPr>
          <w:rFonts w:ascii="Sylfaen" w:hAnsi="Sylfaen"/>
          <w:lang w:val="ka-GE"/>
        </w:rPr>
        <w:t>სატენდერო წინადადების შესაბამისად.</w:t>
      </w:r>
    </w:p>
    <w:p w:rsidR="00DA45AB" w:rsidRPr="00001A54" w:rsidRDefault="00DA45AB" w:rsidP="004B148B">
      <w:pPr>
        <w:spacing w:after="0" w:line="360" w:lineRule="auto"/>
        <w:jc w:val="both"/>
        <w:rPr>
          <w:rFonts w:ascii="Sylfaen" w:hAnsi="Sylfaen"/>
          <w:b/>
          <w:lang w:val="ka-GE"/>
        </w:rPr>
      </w:pPr>
    </w:p>
    <w:p w:rsidR="00CC4789" w:rsidRPr="00001A54" w:rsidRDefault="00A02673" w:rsidP="004B148B">
      <w:pPr>
        <w:spacing w:after="0" w:line="360" w:lineRule="auto"/>
        <w:jc w:val="both"/>
        <w:rPr>
          <w:rFonts w:ascii="Sylfaen" w:hAnsi="Sylfaen"/>
          <w:b/>
          <w:lang w:val="ka-GE"/>
        </w:rPr>
      </w:pPr>
      <w:r w:rsidRPr="00001A54">
        <w:rPr>
          <w:rFonts w:ascii="Sylfaen" w:hAnsi="Sylfaen"/>
          <w:b/>
          <w:lang w:val="ka-GE"/>
        </w:rPr>
        <w:t>1.8</w:t>
      </w:r>
      <w:r w:rsidR="00E90A78" w:rsidRPr="00001A54">
        <w:rPr>
          <w:rFonts w:ascii="Sylfaen" w:hAnsi="Sylfaen"/>
          <w:b/>
          <w:lang w:val="ka-GE"/>
        </w:rPr>
        <w:t xml:space="preserve"> </w:t>
      </w:r>
      <w:r w:rsidR="00BD74F8" w:rsidRPr="00001A54">
        <w:rPr>
          <w:rFonts w:ascii="Sylfaen" w:hAnsi="Sylfaen"/>
          <w:b/>
          <w:lang w:val="ka-GE"/>
        </w:rPr>
        <w:t>ს</w:t>
      </w:r>
      <w:r w:rsidR="00CC4789" w:rsidRPr="00001A54">
        <w:rPr>
          <w:rFonts w:ascii="Sylfaen" w:hAnsi="Sylfaen"/>
          <w:b/>
          <w:lang w:val="ka-GE"/>
        </w:rPr>
        <w:t>ხვა მოთხოვნა</w:t>
      </w:r>
      <w:bookmarkStart w:id="0" w:name="_GoBack"/>
      <w:bookmarkEnd w:id="0"/>
    </w:p>
    <w:p w:rsidR="00CC4789" w:rsidRPr="00001A54" w:rsidRDefault="00CC4789" w:rsidP="004B148B">
      <w:pPr>
        <w:spacing w:after="0" w:line="240" w:lineRule="auto"/>
        <w:jc w:val="both"/>
        <w:rPr>
          <w:rFonts w:ascii="AcadNusx" w:hAnsi="AcadNusx"/>
          <w:lang w:val="ka-GE"/>
        </w:rPr>
      </w:pPr>
      <w:r w:rsidRPr="00001A54">
        <w:rPr>
          <w:rFonts w:ascii="Sylfaen" w:hAnsi="Sylfaen"/>
          <w:lang w:val="ka-GE"/>
        </w:rPr>
        <w:t>1</w:t>
      </w:r>
      <w:r w:rsidR="00A02673" w:rsidRPr="00001A54">
        <w:rPr>
          <w:rFonts w:ascii="Sylfaen" w:hAnsi="Sylfaen"/>
          <w:lang w:val="ka-GE"/>
        </w:rPr>
        <w:t>.8</w:t>
      </w:r>
      <w:r w:rsidRPr="00001A54">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lastRenderedPageBreak/>
        <w:t>გაკოტრების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CC4789" w:rsidRPr="00001A54" w:rsidRDefault="00A02673" w:rsidP="004B148B">
      <w:pPr>
        <w:spacing w:after="0" w:line="240" w:lineRule="auto"/>
        <w:rPr>
          <w:b/>
          <w:lang w:val="ka-GE"/>
        </w:rPr>
      </w:pPr>
      <w:r w:rsidRPr="00001A54">
        <w:rPr>
          <w:rFonts w:ascii="Sylfaen" w:hAnsi="Sylfaen" w:cs="Sylfaen"/>
          <w:lang w:val="ka-GE"/>
        </w:rPr>
        <w:t>1.8</w:t>
      </w:r>
      <w:r w:rsidR="00E90A78" w:rsidRPr="00001A54">
        <w:rPr>
          <w:rFonts w:ascii="Sylfaen" w:hAnsi="Sylfaen" w:cs="Sylfaen"/>
          <w:lang w:val="ka-GE"/>
        </w:rPr>
        <w:t xml:space="preserve">.2 </w:t>
      </w:r>
      <w:r w:rsidR="00CC4789" w:rsidRPr="00001A54">
        <w:rPr>
          <w:rFonts w:ascii="Sylfaen" w:hAnsi="Sylfaen" w:cs="Sylfaen"/>
          <w:lang w:val="ka-GE"/>
        </w:rPr>
        <w:t>ფასების</w:t>
      </w:r>
      <w:r w:rsidR="00CC4789" w:rsidRPr="00001A54">
        <w:rPr>
          <w:rFonts w:ascii="Sylfaen" w:hAnsi="Sylfaen"/>
          <w:lang w:val="ka-GE"/>
        </w:rPr>
        <w:t xml:space="preserve"> </w:t>
      </w:r>
      <w:r w:rsidR="00CC4789" w:rsidRPr="00001A54">
        <w:rPr>
          <w:rFonts w:ascii="Sylfaen" w:hAnsi="Sylfaen" w:cs="Sylfaen"/>
          <w:lang w:val="ka-GE"/>
        </w:rPr>
        <w:t>წარმოდგენა</w:t>
      </w:r>
      <w:r w:rsidR="00CC4789" w:rsidRPr="00001A54">
        <w:rPr>
          <w:rFonts w:ascii="Sylfaen" w:hAnsi="Sylfaen"/>
          <w:lang w:val="ka-GE"/>
        </w:rPr>
        <w:t xml:space="preserve"> </w:t>
      </w:r>
      <w:r w:rsidR="00CC4789" w:rsidRPr="00001A54">
        <w:rPr>
          <w:rFonts w:ascii="Sylfaen" w:hAnsi="Sylfaen" w:cs="Sylfaen"/>
          <w:lang w:val="ka-GE"/>
        </w:rPr>
        <w:t>დასაშვებია</w:t>
      </w:r>
      <w:r w:rsidR="00CC4789" w:rsidRPr="00001A54">
        <w:rPr>
          <w:rFonts w:ascii="Sylfaen" w:hAnsi="Sylfaen"/>
          <w:lang w:val="ka-GE"/>
        </w:rPr>
        <w:t xml:space="preserve"> </w:t>
      </w:r>
      <w:r w:rsidR="00CC4789" w:rsidRPr="00001A54">
        <w:rPr>
          <w:rFonts w:ascii="Sylfaen" w:hAnsi="Sylfaen" w:cs="Sylfaen"/>
          <w:lang w:val="ka-GE"/>
        </w:rPr>
        <w:t>მხოლოდ</w:t>
      </w:r>
      <w:r w:rsidR="00CC4789"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001A54" w:rsidRDefault="00A02673" w:rsidP="004B148B">
      <w:pPr>
        <w:spacing w:after="0" w:line="240" w:lineRule="auto"/>
        <w:rPr>
          <w:lang w:val="es-MX"/>
        </w:rPr>
      </w:pPr>
      <w:r w:rsidRPr="00001A54">
        <w:rPr>
          <w:rFonts w:ascii="Sylfaen" w:hAnsi="Sylfaen" w:cs="Sylfaen"/>
          <w:lang w:val="ka-GE"/>
        </w:rPr>
        <w:t>1.8</w:t>
      </w:r>
      <w:r w:rsidR="00E90A78" w:rsidRPr="00001A54">
        <w:rPr>
          <w:rFonts w:ascii="Sylfaen" w:hAnsi="Sylfaen" w:cs="Sylfaen"/>
          <w:lang w:val="ka-GE"/>
        </w:rPr>
        <w:t xml:space="preserve">.3 </w:t>
      </w:r>
      <w:r w:rsidR="00CC4789" w:rsidRPr="00001A54">
        <w:rPr>
          <w:rFonts w:ascii="Sylfaen" w:hAnsi="Sylfaen" w:cs="Sylfaen"/>
          <w:lang w:val="ka-GE"/>
        </w:rPr>
        <w:t>პრეტენდენტის</w:t>
      </w:r>
      <w:r w:rsidR="00CC4789" w:rsidRPr="00001A54">
        <w:rPr>
          <w:rFonts w:ascii="Sylfaen" w:hAnsi="Sylfaen"/>
          <w:lang w:val="ka-GE"/>
        </w:rPr>
        <w:t xml:space="preserve"> </w:t>
      </w:r>
      <w:r w:rsidR="00CC4789" w:rsidRPr="00001A54">
        <w:rPr>
          <w:rFonts w:ascii="Sylfaen" w:hAnsi="Sylfaen" w:cs="Sylfaen"/>
          <w:lang w:val="ka-GE"/>
        </w:rPr>
        <w:t>მიერ</w:t>
      </w:r>
      <w:r w:rsidR="00CC4789" w:rsidRPr="00001A54">
        <w:rPr>
          <w:rFonts w:ascii="Sylfaen" w:hAnsi="Sylfaen"/>
          <w:lang w:val="ka-GE"/>
        </w:rPr>
        <w:t xml:space="preserve"> </w:t>
      </w:r>
      <w:r w:rsidR="00CC4789" w:rsidRPr="00001A54">
        <w:rPr>
          <w:rFonts w:ascii="Sylfaen" w:hAnsi="Sylfaen" w:cs="Sylfaen"/>
          <w:lang w:val="ka-GE"/>
        </w:rPr>
        <w:t>წარმოდგენილი</w:t>
      </w:r>
      <w:r w:rsidR="00CC4789" w:rsidRPr="00001A54">
        <w:rPr>
          <w:rFonts w:ascii="Sylfaen" w:hAnsi="Sylfaen"/>
          <w:lang w:val="ka-GE"/>
        </w:rPr>
        <w:t xml:space="preserve"> </w:t>
      </w:r>
      <w:r w:rsidR="00CC4789" w:rsidRPr="00001A54">
        <w:rPr>
          <w:rFonts w:ascii="Sylfaen" w:hAnsi="Sylfaen" w:cs="Sylfaen"/>
          <w:lang w:val="ka-GE"/>
        </w:rPr>
        <w:t>წინადადება</w:t>
      </w:r>
      <w:r w:rsidR="00CC4789" w:rsidRPr="00001A54">
        <w:rPr>
          <w:rFonts w:ascii="Sylfaen" w:hAnsi="Sylfaen"/>
          <w:lang w:val="ka-GE"/>
        </w:rPr>
        <w:t xml:space="preserve"> </w:t>
      </w:r>
      <w:r w:rsidR="00CC4789" w:rsidRPr="00001A54">
        <w:rPr>
          <w:rFonts w:ascii="Sylfaen" w:hAnsi="Sylfaen" w:cs="Sylfaen"/>
          <w:lang w:val="ka-GE"/>
        </w:rPr>
        <w:t>ძალაში</w:t>
      </w:r>
      <w:r w:rsidR="00CC4789" w:rsidRPr="00001A54">
        <w:rPr>
          <w:rFonts w:ascii="Sylfaen" w:hAnsi="Sylfaen"/>
          <w:lang w:val="ka-GE"/>
        </w:rPr>
        <w:t xml:space="preserve"> </w:t>
      </w:r>
      <w:r w:rsidR="00CC4789" w:rsidRPr="00001A54">
        <w:rPr>
          <w:rFonts w:ascii="Sylfaen" w:hAnsi="Sylfaen" w:cs="Sylfaen"/>
          <w:lang w:val="ka-GE"/>
        </w:rPr>
        <w:t>უნდა</w:t>
      </w:r>
      <w:r w:rsidR="00CC4789" w:rsidRPr="00001A54">
        <w:rPr>
          <w:rFonts w:ascii="Sylfaen" w:hAnsi="Sylfaen"/>
          <w:lang w:val="ka-GE"/>
        </w:rPr>
        <w:t xml:space="preserve"> </w:t>
      </w:r>
      <w:r w:rsidR="00CC4789" w:rsidRPr="00001A54">
        <w:rPr>
          <w:rFonts w:ascii="Sylfaen" w:hAnsi="Sylfaen" w:cs="Sylfaen"/>
          <w:lang w:val="ka-GE"/>
        </w:rPr>
        <w:t>იყოს</w:t>
      </w:r>
      <w:r w:rsidR="00CC4789" w:rsidRPr="00001A54">
        <w:rPr>
          <w:rFonts w:ascii="Sylfaen" w:hAnsi="Sylfaen"/>
          <w:lang w:val="ka-GE"/>
        </w:rPr>
        <w:t xml:space="preserve"> </w:t>
      </w:r>
      <w:r w:rsidR="00CC4789" w:rsidRPr="00001A54">
        <w:rPr>
          <w:rFonts w:ascii="Sylfaen" w:hAnsi="Sylfaen" w:cs="Sylfaen"/>
          <w:lang w:val="ka-GE"/>
        </w:rPr>
        <w:t>წინადადებების</w:t>
      </w:r>
      <w:r w:rsidR="00CC4789" w:rsidRPr="00001A54">
        <w:rPr>
          <w:rFonts w:ascii="Sylfaen" w:hAnsi="Sylfaen"/>
          <w:lang w:val="ka-GE"/>
        </w:rPr>
        <w:t xml:space="preserve"> </w:t>
      </w:r>
      <w:r w:rsidR="00CC4789" w:rsidRPr="00001A54">
        <w:rPr>
          <w:rFonts w:ascii="Sylfaen" w:hAnsi="Sylfaen" w:cs="Sylfaen"/>
          <w:lang w:val="ka-GE"/>
        </w:rPr>
        <w:t>მიღები</w:t>
      </w:r>
      <w:r w:rsidR="00CC4789" w:rsidRPr="00001A54">
        <w:rPr>
          <w:rFonts w:ascii="Sylfaen" w:hAnsi="Sylfaen"/>
          <w:lang w:val="ka-GE"/>
        </w:rPr>
        <w:t xml:space="preserve">ს თარიღიდან 30 </w:t>
      </w:r>
      <w:r w:rsidR="00CC4789" w:rsidRPr="00001A54">
        <w:rPr>
          <w:rFonts w:ascii="AcadNusx" w:hAnsi="AcadNusx"/>
          <w:lang w:val="ka-GE"/>
        </w:rPr>
        <w:t>(</w:t>
      </w:r>
      <w:r w:rsidR="00CC4789" w:rsidRPr="00001A54">
        <w:rPr>
          <w:rFonts w:ascii="Sylfaen" w:hAnsi="Sylfaen"/>
          <w:lang w:val="ka-GE"/>
        </w:rPr>
        <w:t>ოცდაათი</w:t>
      </w:r>
      <w:r w:rsidR="00CC4789" w:rsidRPr="00001A54">
        <w:rPr>
          <w:rFonts w:ascii="AcadNusx" w:hAnsi="AcadNusx"/>
          <w:lang w:val="ka-GE"/>
        </w:rPr>
        <w:t>)</w:t>
      </w:r>
      <w:r w:rsidR="00CC4789" w:rsidRPr="00001A54">
        <w:rPr>
          <w:rFonts w:ascii="Sylfaen" w:hAnsi="Sylfaen"/>
          <w:lang w:val="ka-GE"/>
        </w:rPr>
        <w:t xml:space="preserve"> კალენდარული დღის განმავლობაში.</w:t>
      </w:r>
    </w:p>
    <w:p w:rsidR="00E90A78" w:rsidRPr="00001A54" w:rsidRDefault="00A02673" w:rsidP="004B148B">
      <w:pPr>
        <w:spacing w:after="0" w:line="240" w:lineRule="auto"/>
        <w:jc w:val="both"/>
        <w:rPr>
          <w:rFonts w:ascii="Sylfaen" w:hAnsi="Sylfaen"/>
          <w:lang w:val="ka-GE"/>
        </w:rPr>
      </w:pPr>
      <w:r w:rsidRPr="00001A54">
        <w:rPr>
          <w:rFonts w:ascii="Sylfaen" w:hAnsi="Sylfaen" w:cs="Sylfaen"/>
          <w:lang w:val="ka-GE"/>
        </w:rPr>
        <w:t>1.8</w:t>
      </w:r>
      <w:r w:rsidR="00E90A78" w:rsidRPr="00001A54">
        <w:rPr>
          <w:rFonts w:ascii="Sylfaen" w:hAnsi="Sylfaen" w:cs="Sylfaen"/>
          <w:lang w:val="ka-GE"/>
        </w:rPr>
        <w:t xml:space="preserve">.4 </w:t>
      </w:r>
      <w:r w:rsidR="00B56244" w:rsidRPr="00001A54">
        <w:rPr>
          <w:rFonts w:ascii="Sylfaen" w:hAnsi="Sylfaen" w:cs="Sylfaen"/>
          <w:lang w:val="ka-GE"/>
        </w:rPr>
        <w:t>შემსყიდველი (</w:t>
      </w:r>
      <w:r w:rsidR="00625F4F">
        <w:rPr>
          <w:rFonts w:ascii="Sylfaen" w:hAnsi="Sylfaen" w:cs="Sylfaen"/>
          <w:lang w:val="ka-GE"/>
        </w:rPr>
        <w:t xml:space="preserve">შპს „ჯორჯიან უოთერ ენდ ფაუერი“ </w:t>
      </w:r>
      <w:r w:rsidR="00C7713C">
        <w:rPr>
          <w:rFonts w:ascii="Arial" w:hAnsi="Arial" w:cs="Arial"/>
        </w:rPr>
        <w:t>(</w:t>
      </w:r>
      <w:r w:rsidR="00625F4F">
        <w:rPr>
          <w:rFonts w:ascii="Arial" w:hAnsi="Arial" w:cs="Arial"/>
        </w:rPr>
        <w:t>GWP</w:t>
      </w:r>
      <w:r w:rsidR="00C7713C" w:rsidRPr="00485E5A">
        <w:rPr>
          <w:rFonts w:ascii="Arial" w:hAnsi="Arial" w:cs="Arial"/>
        </w:rPr>
        <w:t xml:space="preserve">, </w:t>
      </w:r>
      <w:r w:rsidR="00C7713C" w:rsidRPr="00485E5A">
        <w:rPr>
          <w:rFonts w:ascii="Sylfaen" w:hAnsi="Sylfaen" w:cs="Arial"/>
          <w:lang w:val="ka-GE"/>
        </w:rPr>
        <w:t xml:space="preserve">ს/ნ </w:t>
      </w:r>
      <w:r w:rsidR="00625F4F">
        <w:rPr>
          <w:rFonts w:ascii="Sylfaen" w:hAnsi="Sylfaen" w:cs="Sylfaen"/>
          <w:lang w:val="ka-GE"/>
        </w:rPr>
        <w:t>203826002</w:t>
      </w:r>
      <w:r w:rsidR="00C7713C" w:rsidRPr="007161C0">
        <w:rPr>
          <w:rFonts w:ascii="Sylfaen" w:hAnsi="Sylfaen" w:cs="Sylfaen"/>
          <w:lang w:val="ka-GE"/>
        </w:rPr>
        <w:t xml:space="preserve">) </w:t>
      </w:r>
      <w:r w:rsidR="00CC4789" w:rsidRPr="00001A54">
        <w:rPr>
          <w:rFonts w:ascii="Sylfaen" w:hAnsi="Sylfaen" w:cs="Sylfaen"/>
          <w:lang w:val="ka-GE"/>
        </w:rPr>
        <w:t>უფლებას</w:t>
      </w:r>
      <w:r w:rsidR="00CC4789" w:rsidRPr="00001A54">
        <w:rPr>
          <w:rFonts w:ascii="Sylfaen" w:hAnsi="Sylfaen"/>
          <w:lang w:val="ka-GE"/>
        </w:rPr>
        <w:t xml:space="preserve"> </w:t>
      </w:r>
      <w:r w:rsidR="00CC4789" w:rsidRPr="00001A54">
        <w:rPr>
          <w:rFonts w:ascii="Sylfaen" w:hAnsi="Sylfaen" w:cs="Sylfaen"/>
          <w:lang w:val="ka-GE"/>
        </w:rPr>
        <w:t>იტოვებს</w:t>
      </w:r>
      <w:r w:rsidR="00CC4789" w:rsidRPr="00001A54">
        <w:rPr>
          <w:rFonts w:ascii="Sylfaen" w:hAnsi="Sylfaen"/>
          <w:lang w:val="ka-GE"/>
        </w:rPr>
        <w:t xml:space="preserve"> </w:t>
      </w:r>
      <w:r w:rsidR="00CC4789" w:rsidRPr="00001A54">
        <w:rPr>
          <w:rFonts w:ascii="Sylfaen" w:hAnsi="Sylfaen" w:cs="Sylfaen"/>
          <w:lang w:val="ka-GE"/>
        </w:rPr>
        <w:t>თვითონ</w:t>
      </w:r>
      <w:r w:rsidR="00CC4789" w:rsidRPr="00001A54">
        <w:rPr>
          <w:rFonts w:ascii="Sylfaen" w:hAnsi="Sylfaen"/>
          <w:lang w:val="ka-GE"/>
        </w:rPr>
        <w:t xml:space="preserve"> </w:t>
      </w:r>
      <w:r w:rsidR="00CC4789" w:rsidRPr="00001A54">
        <w:rPr>
          <w:rFonts w:ascii="Sylfaen" w:hAnsi="Sylfaen" w:cs="Sylfaen"/>
          <w:lang w:val="ka-GE"/>
        </w:rPr>
        <w:t>განსაზღვროს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დასრულების</w:t>
      </w:r>
      <w:r w:rsidR="00CC4789" w:rsidRPr="00001A54">
        <w:rPr>
          <w:rFonts w:ascii="Sylfaen" w:hAnsi="Sylfaen"/>
          <w:lang w:val="ka-GE"/>
        </w:rPr>
        <w:t xml:space="preserve"> </w:t>
      </w:r>
      <w:r w:rsidR="00CC4789" w:rsidRPr="00001A54">
        <w:rPr>
          <w:rFonts w:ascii="Sylfaen" w:hAnsi="Sylfaen" w:cs="Sylfaen"/>
          <w:lang w:val="ka-GE"/>
        </w:rPr>
        <w:t>ვადა</w:t>
      </w:r>
      <w:r w:rsidR="00CC4789" w:rsidRPr="00001A54">
        <w:rPr>
          <w:rFonts w:ascii="Sylfaen" w:hAnsi="Sylfaen"/>
          <w:lang w:val="ka-GE"/>
        </w:rPr>
        <w:t xml:space="preserve">, </w:t>
      </w:r>
      <w:r w:rsidR="00CC4789" w:rsidRPr="00001A54">
        <w:rPr>
          <w:rFonts w:ascii="Sylfaen" w:hAnsi="Sylfaen" w:cs="Sylfaen"/>
          <w:lang w:val="ka-GE"/>
        </w:rPr>
        <w:t>შეცვალოს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პირობები</w:t>
      </w:r>
      <w:r w:rsidR="00CC4789" w:rsidRPr="00001A54">
        <w:rPr>
          <w:rFonts w:ascii="Sylfaen" w:hAnsi="Sylfaen"/>
          <w:lang w:val="ka-GE"/>
        </w:rPr>
        <w:t xml:space="preserve">, </w:t>
      </w:r>
      <w:r w:rsidR="00CC4789" w:rsidRPr="00001A54">
        <w:rPr>
          <w:rFonts w:ascii="Sylfaen" w:hAnsi="Sylfaen" w:cs="Sylfaen"/>
          <w:lang w:val="ka-GE"/>
        </w:rPr>
        <w:t>რასაც</w:t>
      </w:r>
      <w:r w:rsidR="00CC4789" w:rsidRPr="00001A54">
        <w:rPr>
          <w:rFonts w:ascii="Sylfaen" w:hAnsi="Sylfaen"/>
          <w:lang w:val="ka-GE"/>
        </w:rPr>
        <w:t xml:space="preserve"> </w:t>
      </w:r>
      <w:r w:rsidR="00CC4789" w:rsidRPr="00001A54">
        <w:rPr>
          <w:rFonts w:ascii="Sylfaen" w:hAnsi="Sylfaen" w:cs="Sylfaen"/>
          <w:lang w:val="ka-GE"/>
        </w:rPr>
        <w:t>დროულად</w:t>
      </w:r>
      <w:r w:rsidR="00CC4789" w:rsidRPr="00001A54">
        <w:rPr>
          <w:rFonts w:ascii="Sylfaen" w:hAnsi="Sylfaen"/>
          <w:lang w:val="ka-GE"/>
        </w:rPr>
        <w:t xml:space="preserve"> </w:t>
      </w:r>
      <w:r w:rsidR="00CC4789" w:rsidRPr="00001A54">
        <w:rPr>
          <w:rFonts w:ascii="Sylfaen" w:hAnsi="Sylfaen" w:cs="Sylfaen"/>
          <w:lang w:val="ka-GE"/>
        </w:rPr>
        <w:t>აცნობებს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მონაწილეებს</w:t>
      </w:r>
      <w:r w:rsidR="00CC4789" w:rsidRPr="00001A54">
        <w:rPr>
          <w:rFonts w:ascii="Sylfaen" w:hAnsi="Sylfaen"/>
          <w:lang w:val="ka-GE"/>
        </w:rPr>
        <w:t xml:space="preserve">, </w:t>
      </w:r>
      <w:r w:rsidR="00CC4789" w:rsidRPr="00001A54">
        <w:rPr>
          <w:rFonts w:ascii="Sylfaen" w:hAnsi="Sylfaen" w:cs="Sylfaen"/>
          <w:lang w:val="ka-GE"/>
        </w:rPr>
        <w:t>ან</w:t>
      </w:r>
      <w:r w:rsidR="00CC4789" w:rsidRPr="00001A54">
        <w:rPr>
          <w:rFonts w:ascii="Sylfaen" w:hAnsi="Sylfaen"/>
          <w:lang w:val="ka-GE"/>
        </w:rPr>
        <w:t xml:space="preserve"> </w:t>
      </w:r>
      <w:r w:rsidR="00CC4789" w:rsidRPr="00001A54">
        <w:rPr>
          <w:rFonts w:ascii="Sylfaen" w:hAnsi="Sylfaen" w:cs="Sylfaen"/>
          <w:lang w:val="ka-GE"/>
        </w:rPr>
        <w:t>შეწყვიტოს</w:t>
      </w:r>
      <w:r w:rsidR="00CC4789" w:rsidRPr="00001A54">
        <w:rPr>
          <w:rFonts w:ascii="Sylfaen" w:hAnsi="Sylfaen"/>
          <w:lang w:val="ka-GE"/>
        </w:rPr>
        <w:t xml:space="preserve"> </w:t>
      </w:r>
      <w:r w:rsidR="00CC4789" w:rsidRPr="00001A54">
        <w:rPr>
          <w:rFonts w:ascii="Sylfaen" w:hAnsi="Sylfaen" w:cs="Sylfaen"/>
          <w:lang w:val="ka-GE"/>
        </w:rPr>
        <w:t>ტენდერი</w:t>
      </w:r>
      <w:r w:rsidR="00CC4789" w:rsidRPr="00001A54">
        <w:rPr>
          <w:rFonts w:ascii="Sylfaen" w:hAnsi="Sylfaen"/>
          <w:lang w:val="ka-GE"/>
        </w:rPr>
        <w:t xml:space="preserve"> </w:t>
      </w:r>
      <w:r w:rsidR="00CC4789" w:rsidRPr="00001A54">
        <w:rPr>
          <w:rFonts w:ascii="Sylfaen" w:hAnsi="Sylfaen" w:cs="Sylfaen"/>
          <w:lang w:val="ka-GE"/>
        </w:rPr>
        <w:t>მისი</w:t>
      </w:r>
      <w:r w:rsidR="00CC4789" w:rsidRPr="00001A54">
        <w:rPr>
          <w:rFonts w:ascii="Sylfaen" w:hAnsi="Sylfaen"/>
          <w:lang w:val="ka-GE"/>
        </w:rPr>
        <w:t xml:space="preserve"> </w:t>
      </w:r>
      <w:r w:rsidR="00CC4789" w:rsidRPr="00001A54">
        <w:rPr>
          <w:rFonts w:ascii="Sylfaen" w:hAnsi="Sylfaen" w:cs="Sylfaen"/>
          <w:lang w:val="ka-GE"/>
        </w:rPr>
        <w:t>მიმდინარე</w:t>
      </w:r>
      <w:r w:rsidR="00CC4789" w:rsidRPr="00001A54">
        <w:rPr>
          <w:rFonts w:ascii="Sylfaen" w:hAnsi="Sylfaen"/>
          <w:lang w:val="ka-GE"/>
        </w:rPr>
        <w:t>ობის ნებმისმიერ ეტაპზე.</w:t>
      </w:r>
    </w:p>
    <w:p w:rsidR="002C3F1E" w:rsidRPr="00001A54"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001A54">
        <w:rPr>
          <w:rFonts w:ascii="Sylfaen" w:hAnsi="Sylfaen" w:cs="Sylfaen"/>
          <w:lang w:val="ka-GE"/>
        </w:rPr>
        <w:t>შემსყიდველი (</w:t>
      </w:r>
      <w:r w:rsidR="00625F4F">
        <w:rPr>
          <w:rFonts w:ascii="Sylfaen" w:hAnsi="Sylfaen" w:cs="Sylfaen"/>
          <w:lang w:val="ka-GE"/>
        </w:rPr>
        <w:t xml:space="preserve">შპს „ჯორჯიან უოთერ ენდ ფაუერი“ </w:t>
      </w:r>
      <w:r w:rsidR="00C7713C">
        <w:rPr>
          <w:rFonts w:ascii="Arial" w:hAnsi="Arial" w:cs="Arial"/>
        </w:rPr>
        <w:t>(</w:t>
      </w:r>
      <w:r w:rsidR="00625F4F">
        <w:rPr>
          <w:rFonts w:ascii="Arial" w:hAnsi="Arial" w:cs="Arial"/>
        </w:rPr>
        <w:t>GWP</w:t>
      </w:r>
      <w:r w:rsidR="00C7713C" w:rsidRPr="00485E5A">
        <w:rPr>
          <w:rFonts w:ascii="Arial" w:hAnsi="Arial" w:cs="Arial"/>
        </w:rPr>
        <w:t xml:space="preserve">, </w:t>
      </w:r>
      <w:r w:rsidR="00C7713C" w:rsidRPr="00485E5A">
        <w:rPr>
          <w:rFonts w:ascii="Sylfaen" w:hAnsi="Sylfaen" w:cs="Arial"/>
          <w:lang w:val="ka-GE"/>
        </w:rPr>
        <w:t xml:space="preserve">ს/ნ </w:t>
      </w:r>
      <w:r w:rsidR="00625F4F">
        <w:rPr>
          <w:rFonts w:ascii="Sylfaen" w:hAnsi="Sylfaen" w:cs="Sylfaen"/>
          <w:lang w:val="ka-GE"/>
        </w:rPr>
        <w:t>203826002</w:t>
      </w:r>
      <w:r w:rsidR="00C7713C" w:rsidRPr="007161C0">
        <w:rPr>
          <w:rFonts w:ascii="Sylfaen" w:hAnsi="Sylfaen" w:cs="Sylfaen"/>
          <w:lang w:val="ka-GE"/>
        </w:rPr>
        <w:t>)</w:t>
      </w:r>
      <w:r w:rsidR="00C7713C">
        <w:rPr>
          <w:rFonts w:ascii="Sylfaen" w:hAnsi="Sylfaen" w:cs="Sylfaen"/>
          <w:lang w:val="ka-GE"/>
        </w:rPr>
        <w:t xml:space="preserve">) </w:t>
      </w:r>
      <w:r w:rsidR="00CC4789" w:rsidRPr="00001A54">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001A54">
        <w:rPr>
          <w:rFonts w:ascii="Sylfaen" w:hAnsi="Sylfaen" w:cs="Sylfaen"/>
          <w:lang w:val="ka-GE"/>
        </w:rPr>
        <w:t>შემსყიდველი (</w:t>
      </w:r>
      <w:r w:rsidR="00625F4F">
        <w:rPr>
          <w:rFonts w:ascii="Sylfaen" w:hAnsi="Sylfaen" w:cs="Sylfaen"/>
          <w:lang w:val="ka-GE"/>
        </w:rPr>
        <w:t xml:space="preserve">შპს „ჯორჯიან უოთერ ენდ ფაუერი“ </w:t>
      </w:r>
      <w:r w:rsidR="00B56244" w:rsidRPr="00001A54">
        <w:rPr>
          <w:rFonts w:ascii="Sylfaen" w:hAnsi="Sylfaen"/>
          <w:lang w:val="ka-GE"/>
        </w:rPr>
        <w:t xml:space="preserve"> </w:t>
      </w:r>
      <w:r w:rsidR="00B56244" w:rsidRPr="00001A54">
        <w:rPr>
          <w:rFonts w:ascii="Arial" w:hAnsi="Arial" w:cs="Arial"/>
        </w:rPr>
        <w:t>(</w:t>
      </w:r>
      <w:r w:rsidR="00625F4F">
        <w:rPr>
          <w:rFonts w:ascii="Arial" w:hAnsi="Arial" w:cs="Arial"/>
        </w:rPr>
        <w:t>GWP</w:t>
      </w:r>
      <w:r w:rsidR="00C7713C">
        <w:rPr>
          <w:rFonts w:ascii="Arial" w:hAnsi="Arial" w:cs="Arial"/>
        </w:rPr>
        <w:t xml:space="preserve">, </w:t>
      </w:r>
      <w:r w:rsidR="00C7713C">
        <w:rPr>
          <w:rFonts w:ascii="Sylfaen" w:hAnsi="Sylfaen" w:cs="Sylfaen"/>
        </w:rPr>
        <w:t>ს</w:t>
      </w:r>
      <w:r w:rsidR="00C7713C">
        <w:rPr>
          <w:rFonts w:ascii="Arial" w:hAnsi="Arial" w:cs="Arial"/>
        </w:rPr>
        <w:t>/</w:t>
      </w:r>
      <w:r w:rsidR="00C7713C">
        <w:rPr>
          <w:rFonts w:ascii="Sylfaen" w:hAnsi="Sylfaen" w:cs="Sylfaen"/>
        </w:rPr>
        <w:t>ნ</w:t>
      </w:r>
      <w:r w:rsidR="00C7713C">
        <w:rPr>
          <w:rFonts w:ascii="Arial" w:hAnsi="Arial" w:cs="Arial"/>
        </w:rPr>
        <w:t xml:space="preserve"> </w:t>
      </w:r>
      <w:r w:rsidR="00625F4F">
        <w:rPr>
          <w:rFonts w:ascii="Arial" w:hAnsi="Arial" w:cs="Arial"/>
        </w:rPr>
        <w:t>203826002</w:t>
      </w:r>
      <w:r w:rsidR="00B56244" w:rsidRPr="00001A54">
        <w:rPr>
          <w:rFonts w:ascii="Arial" w:hAnsi="Arial" w:cs="Arial"/>
        </w:rPr>
        <w:t xml:space="preserve">)) </w:t>
      </w:r>
      <w:r w:rsidR="00B56244" w:rsidRPr="00001A54">
        <w:rPr>
          <w:rFonts w:ascii="Sylfaen" w:hAnsi="Sylfaen"/>
          <w:lang w:val="ka-GE"/>
        </w:rPr>
        <w:t xml:space="preserve"> </w:t>
      </w:r>
      <w:r w:rsidR="00CC4789" w:rsidRPr="00001A54">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00CC4789" w:rsidRPr="00485E5A">
        <w:rPr>
          <w:rFonts w:ascii="Sylfaen" w:hAnsi="Sylfaen"/>
          <w:lang w:val="ka-GE"/>
        </w:rPr>
        <w:t xml:space="preserve">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w:t>
      </w:r>
      <w:r w:rsidR="00625F4F">
        <w:rPr>
          <w:rFonts w:ascii="Sylfaen" w:hAnsi="Sylfaen" w:cs="Sylfaen"/>
          <w:lang w:val="ka-GE"/>
        </w:rPr>
        <w:t xml:space="preserve">შპს „ჯორჯიან უოთერ ენდ ფაუერი“ </w:t>
      </w:r>
      <w:r w:rsidRPr="00485E5A">
        <w:rPr>
          <w:rFonts w:ascii="Sylfaen" w:hAnsi="Sylfaen"/>
          <w:lang w:val="ka-GE"/>
        </w:rPr>
        <w:t xml:space="preserve"> </w:t>
      </w:r>
      <w:r w:rsidRPr="00485E5A">
        <w:rPr>
          <w:rFonts w:ascii="Arial" w:hAnsi="Arial" w:cs="Arial"/>
        </w:rPr>
        <w:t>(</w:t>
      </w:r>
      <w:r w:rsidR="00625F4F">
        <w:rPr>
          <w:rFonts w:ascii="Arial" w:hAnsi="Arial" w:cs="Arial"/>
        </w:rPr>
        <w:t>GWP</w:t>
      </w:r>
      <w:r w:rsidR="00C7713C">
        <w:rPr>
          <w:rFonts w:ascii="Arial" w:hAnsi="Arial" w:cs="Arial"/>
        </w:rPr>
        <w:t xml:space="preserve">, </w:t>
      </w:r>
      <w:r w:rsidR="00C7713C">
        <w:rPr>
          <w:rFonts w:ascii="Sylfaen" w:hAnsi="Sylfaen" w:cs="Sylfaen"/>
        </w:rPr>
        <w:t>ს</w:t>
      </w:r>
      <w:r w:rsidR="00C7713C">
        <w:rPr>
          <w:rFonts w:ascii="Arial" w:hAnsi="Arial" w:cs="Arial"/>
        </w:rPr>
        <w:t>/</w:t>
      </w:r>
      <w:r w:rsidR="00C7713C">
        <w:rPr>
          <w:rFonts w:ascii="Sylfaen" w:hAnsi="Sylfaen" w:cs="Sylfaen"/>
        </w:rPr>
        <w:t>ნ</w:t>
      </w:r>
      <w:r w:rsidR="00C7713C">
        <w:rPr>
          <w:rFonts w:ascii="Arial" w:hAnsi="Arial" w:cs="Arial"/>
        </w:rPr>
        <w:t xml:space="preserve"> </w:t>
      </w:r>
      <w:r w:rsidR="00625F4F">
        <w:rPr>
          <w:rFonts w:ascii="Arial" w:hAnsi="Arial" w:cs="Arial"/>
        </w:rPr>
        <w:t>203826002</w:t>
      </w:r>
      <w:r w:rsidRPr="00485E5A">
        <w:rPr>
          <w:rFonts w:ascii="Arial" w:hAnsi="Arial" w:cs="Arial"/>
        </w:rPr>
        <w:t xml:space="preserve">))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w:t>
      </w:r>
      <w:r w:rsidR="00625F4F">
        <w:rPr>
          <w:rFonts w:ascii="Sylfaen" w:hAnsi="Sylfaen" w:cs="Sylfaen"/>
          <w:lang w:val="ka-GE"/>
        </w:rPr>
        <w:t xml:space="preserve">შპს „ჯორჯიან უოთერ ენდ ფაუერი“ </w:t>
      </w:r>
      <w:r w:rsidR="00B56244" w:rsidRPr="00485E5A">
        <w:rPr>
          <w:rFonts w:ascii="Sylfaen" w:hAnsi="Sylfaen"/>
          <w:lang w:val="ka-GE"/>
        </w:rPr>
        <w:t xml:space="preserve"> </w:t>
      </w:r>
      <w:r w:rsidR="00B56244" w:rsidRPr="00485E5A">
        <w:rPr>
          <w:rFonts w:ascii="Arial" w:hAnsi="Arial" w:cs="Arial"/>
        </w:rPr>
        <w:t>(</w:t>
      </w:r>
      <w:r w:rsidR="00625F4F">
        <w:rPr>
          <w:rFonts w:ascii="Arial" w:hAnsi="Arial" w:cs="Arial"/>
        </w:rPr>
        <w:t>GWP</w:t>
      </w:r>
      <w:r w:rsidR="00C7713C">
        <w:rPr>
          <w:rFonts w:ascii="Arial" w:hAnsi="Arial" w:cs="Arial"/>
        </w:rPr>
        <w:t xml:space="preserve">, </w:t>
      </w:r>
      <w:r w:rsidR="00C7713C">
        <w:rPr>
          <w:rFonts w:ascii="Sylfaen" w:hAnsi="Sylfaen" w:cs="Sylfaen"/>
        </w:rPr>
        <w:t>ს</w:t>
      </w:r>
      <w:r w:rsidR="00C7713C">
        <w:rPr>
          <w:rFonts w:ascii="Arial" w:hAnsi="Arial" w:cs="Arial"/>
        </w:rPr>
        <w:t>/</w:t>
      </w:r>
      <w:r w:rsidR="00C7713C">
        <w:rPr>
          <w:rFonts w:ascii="Sylfaen" w:hAnsi="Sylfaen" w:cs="Sylfaen"/>
        </w:rPr>
        <w:t>ნ</w:t>
      </w:r>
      <w:r w:rsidR="00C7713C">
        <w:rPr>
          <w:rFonts w:ascii="Arial" w:hAnsi="Arial" w:cs="Arial"/>
        </w:rPr>
        <w:t xml:space="preserve"> </w:t>
      </w:r>
      <w:r w:rsidR="00625F4F">
        <w:rPr>
          <w:rFonts w:ascii="Arial" w:hAnsi="Arial" w:cs="Arial"/>
        </w:rPr>
        <w:t>203826002</w:t>
      </w:r>
      <w:r w:rsidR="002C3F1E">
        <w:rPr>
          <w:rFonts w:ascii="Arial" w:hAnsi="Arial" w:cs="Arial"/>
        </w:rPr>
        <w:t>)</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w:t>
      </w:r>
      <w:r w:rsidR="00625F4F">
        <w:rPr>
          <w:rFonts w:ascii="Sylfaen" w:hAnsi="Sylfaen" w:cs="Sylfaen"/>
          <w:lang w:val="ka-GE"/>
        </w:rPr>
        <w:t xml:space="preserve">შპს „ჯორჯიან უოთერ ენდ ფაუერი“ </w:t>
      </w:r>
      <w:r w:rsidR="00B56244" w:rsidRPr="00485E5A">
        <w:rPr>
          <w:rFonts w:ascii="Sylfaen" w:hAnsi="Sylfaen"/>
          <w:lang w:val="ka-GE"/>
        </w:rPr>
        <w:t xml:space="preserve"> </w:t>
      </w:r>
      <w:r w:rsidR="00B56244" w:rsidRPr="00485E5A">
        <w:rPr>
          <w:rFonts w:ascii="Arial" w:hAnsi="Arial" w:cs="Arial"/>
        </w:rPr>
        <w:t>(</w:t>
      </w:r>
      <w:r w:rsidR="00625F4F">
        <w:rPr>
          <w:rFonts w:ascii="Arial" w:hAnsi="Arial" w:cs="Arial"/>
        </w:rPr>
        <w:t>GWP</w:t>
      </w:r>
      <w:r w:rsidR="00C7713C">
        <w:rPr>
          <w:rFonts w:ascii="Arial" w:hAnsi="Arial" w:cs="Arial"/>
        </w:rPr>
        <w:t xml:space="preserve">, </w:t>
      </w:r>
      <w:r w:rsidR="00C7713C">
        <w:rPr>
          <w:rFonts w:ascii="Sylfaen" w:hAnsi="Sylfaen" w:cs="Sylfaen"/>
        </w:rPr>
        <w:t>ს</w:t>
      </w:r>
      <w:r w:rsidR="00C7713C">
        <w:rPr>
          <w:rFonts w:ascii="Arial" w:hAnsi="Arial" w:cs="Arial"/>
        </w:rPr>
        <w:t>/</w:t>
      </w:r>
      <w:r w:rsidR="00C7713C">
        <w:rPr>
          <w:rFonts w:ascii="Sylfaen" w:hAnsi="Sylfaen" w:cs="Sylfaen"/>
        </w:rPr>
        <w:t>ნ</w:t>
      </w:r>
      <w:r w:rsidR="00C7713C">
        <w:rPr>
          <w:rFonts w:ascii="Arial" w:hAnsi="Arial" w:cs="Arial"/>
        </w:rPr>
        <w:t xml:space="preserve"> </w:t>
      </w:r>
      <w:r w:rsidR="00625F4F">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A02673"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BF5B59">
        <w:fldChar w:fldCharType="begin"/>
      </w:r>
      <w:r w:rsidR="00BF5B59">
        <w:instrText xml:space="preserve"> HYPERLINK "http://www.tenders.ge" </w:instrText>
      </w:r>
      <w:r w:rsidR="00BF5B59">
        <w:fldChar w:fldCharType="separate"/>
      </w:r>
      <w:r w:rsidR="007E0304" w:rsidRPr="00485E5A">
        <w:rPr>
          <w:rStyle w:val="Hyperlink"/>
          <w:rFonts w:ascii="Sylfaen" w:hAnsi="Sylfaen"/>
          <w:lang w:val="ka-GE"/>
        </w:rPr>
        <w:t>www.tenders.ge</w:t>
      </w:r>
      <w:r w:rsidR="00BF5B59">
        <w:rPr>
          <w:rStyle w:val="Hyperlink"/>
          <w:rFonts w:ascii="Sylfaen" w:hAnsi="Sylfaen"/>
          <w:lang w:val="ka-GE"/>
        </w:rPr>
        <w:fldChar w:fldCharType="end"/>
      </w:r>
    </w:p>
    <w:p w:rsidR="007E0304" w:rsidRPr="00485E5A" w:rsidRDefault="00A02673"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8.75pt" o:ole="">
            <v:imagedata r:id="rId10" o:title=""/>
          </v:shape>
          <o:OLEObject Type="Embed" ProgID="Acrobat.Document.DC" ShapeID="_x0000_i1025" DrawAspect="Icon" ObjectID="_1784122173" r:id="rId11"/>
        </w:object>
      </w:r>
    </w:p>
    <w:p w:rsidR="000710CD" w:rsidRPr="00F66650"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5C2E39" w:rsidRDefault="000710CD" w:rsidP="00CC4789">
      <w:pPr>
        <w:spacing w:after="0" w:line="360" w:lineRule="auto"/>
        <w:jc w:val="both"/>
        <w:rPr>
          <w:rFonts w:ascii="Sylfaen" w:hAnsi="Sylfaen"/>
          <w:lang w:val="ka-GE"/>
        </w:rPr>
      </w:pPr>
      <w:r w:rsidRPr="00485E5A">
        <w:rPr>
          <w:rFonts w:ascii="Sylfaen" w:hAnsi="Sylfaen"/>
          <w:lang w:val="ka-GE"/>
        </w:rPr>
        <w:lastRenderedPageBreak/>
        <w:t>/მონაწილე კომპანიის უფლებამოსილი პირის ხელმოწერა/</w:t>
      </w: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3F2200"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3F2200">
        <w:rPr>
          <w:rFonts w:ascii="Sylfaen" w:hAnsi="Sylfaen"/>
          <w:lang w:val="ka-GE"/>
        </w:rPr>
        <w:t>ნიკა ცუცქირიძე</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3F2200" w:rsidRDefault="00F827AD" w:rsidP="00F827AD">
      <w:pPr>
        <w:spacing w:after="0"/>
        <w:jc w:val="both"/>
        <w:rPr>
          <w:rFonts w:asciiTheme="minorHAnsi" w:hAnsiTheme="minorHAnsi"/>
        </w:rPr>
      </w:pPr>
      <w:r w:rsidRPr="00485E5A">
        <w:rPr>
          <w:rFonts w:ascii="Sylfaen" w:hAnsi="Sylfaen"/>
          <w:lang w:val="ka-GE"/>
        </w:rPr>
        <w:t>ელ. ფოსტა</w:t>
      </w:r>
      <w:r w:rsidR="00090A8D" w:rsidRPr="00485E5A">
        <w:rPr>
          <w:rFonts w:ascii="AcadNusx" w:hAnsi="AcadNusx"/>
          <w:lang w:val="ka-GE"/>
        </w:rPr>
        <w:t xml:space="preserve">: </w:t>
      </w:r>
      <w:r w:rsidR="003F2200">
        <w:rPr>
          <w:rFonts w:asciiTheme="minorHAnsi" w:hAnsiTheme="minorHAnsi"/>
        </w:rPr>
        <w:t>ntsutskiridze@gwp.ge</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3F2200">
        <w:rPr>
          <w:rFonts w:cs="Arial"/>
        </w:rPr>
        <w:t xml:space="preserve">574 10 62 63 </w:t>
      </w:r>
    </w:p>
    <w:p w:rsidR="00F827AD" w:rsidRPr="00485E5A" w:rsidRDefault="00F827AD" w:rsidP="00F827AD">
      <w:pPr>
        <w:spacing w:after="0"/>
        <w:jc w:val="both"/>
        <w:rPr>
          <w:rFonts w:ascii="Sylfaen" w:hAnsi="Sylfaen" w:cs="Sylfaen"/>
          <w:lang w:val="ka-GE"/>
        </w:rPr>
      </w:pPr>
    </w:p>
    <w:p w:rsidR="003F2200" w:rsidRPr="003F2200" w:rsidRDefault="003F2200" w:rsidP="003F2200">
      <w:pPr>
        <w:spacing w:after="0"/>
        <w:jc w:val="both"/>
        <w:rPr>
          <w:rFonts w:ascii="Sylfaen" w:hAnsi="Sylfaen" w:cs="Sylfaen"/>
          <w:lang w:val="ka-GE"/>
        </w:rPr>
      </w:pPr>
      <w:bookmarkStart w:id="1" w:name="_Toc454818556"/>
      <w:bookmarkEnd w:id="1"/>
      <w:r w:rsidRPr="003F2200">
        <w:rPr>
          <w:rFonts w:ascii="Sylfaen" w:hAnsi="Sylfaen" w:cs="Sylfaen"/>
          <w:lang w:val="ka-GE"/>
        </w:rPr>
        <w:t>საკონტაქტო პირი: მაგდა ლომთათიძე</w:t>
      </w:r>
    </w:p>
    <w:p w:rsidR="003F2200" w:rsidRPr="003F2200" w:rsidRDefault="003F2200" w:rsidP="003F2200">
      <w:pPr>
        <w:spacing w:after="0"/>
        <w:jc w:val="both"/>
        <w:rPr>
          <w:rFonts w:ascii="Sylfaen" w:hAnsi="Sylfaen" w:cs="Sylfaen"/>
          <w:lang w:val="ka-GE"/>
        </w:rPr>
      </w:pPr>
      <w:r w:rsidRPr="003F2200">
        <w:rPr>
          <w:rFonts w:ascii="Sylfaen" w:hAnsi="Sylfaen" w:cs="Sylfaen"/>
          <w:lang w:val="ka-GE"/>
        </w:rPr>
        <w:t xml:space="preserve">მის.: საქართველო, თბილისი, მთაწმინდის რაიონი, მედეა (მზია) ჯუღელის ქუჩა, №10 </w:t>
      </w:r>
    </w:p>
    <w:p w:rsidR="003F2200" w:rsidRPr="003F2200" w:rsidRDefault="003F2200" w:rsidP="003F2200">
      <w:pPr>
        <w:spacing w:after="0"/>
        <w:jc w:val="both"/>
        <w:rPr>
          <w:rFonts w:ascii="Sylfaen" w:hAnsi="Sylfaen" w:cs="Sylfaen"/>
          <w:lang w:val="ka-GE"/>
        </w:rPr>
      </w:pPr>
      <w:r w:rsidRPr="003F2200">
        <w:rPr>
          <w:rFonts w:ascii="Sylfaen" w:hAnsi="Sylfaen" w:cs="Sylfaen"/>
          <w:lang w:val="ka-GE"/>
        </w:rPr>
        <w:t xml:space="preserve">ელ. ფოსტა: mlomtatidze@gwp.ge </w:t>
      </w:r>
    </w:p>
    <w:p w:rsidR="00237416" w:rsidRPr="00F66650" w:rsidRDefault="003F2200" w:rsidP="003F2200">
      <w:pPr>
        <w:spacing w:after="0"/>
        <w:jc w:val="both"/>
        <w:rPr>
          <w:rFonts w:ascii="Sylfaen" w:hAnsi="Sylfaen" w:cs="Arial"/>
          <w:lang w:val="ka-GE"/>
        </w:rPr>
      </w:pPr>
      <w:r w:rsidRPr="003F2200">
        <w:rPr>
          <w:rFonts w:ascii="Sylfaen" w:hAnsi="Sylfaen" w:cs="Sylfaen"/>
          <w:lang w:val="ka-GE"/>
        </w:rPr>
        <w:t>ტელ.: +995 322 931111; 595 22 66 94</w:t>
      </w:r>
    </w:p>
    <w:sectPr w:rsidR="00237416" w:rsidRPr="00F66650" w:rsidSect="005111AB">
      <w:headerReference w:type="default" r:id="rId12"/>
      <w:footerReference w:type="default" r:id="rId13"/>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913E5" w:rsidRDefault="00B913E5" w:rsidP="007902EA">
      <w:pPr>
        <w:spacing w:after="0" w:line="240" w:lineRule="auto"/>
      </w:pPr>
      <w:r>
        <w:separator/>
      </w:r>
    </w:p>
  </w:endnote>
  <w:endnote w:type="continuationSeparator" w:id="0">
    <w:p w:rsidR="00B913E5" w:rsidRDefault="00B913E5"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3B07E5">
          <w:rPr>
            <w:noProof/>
          </w:rPr>
          <w:t>5</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913E5" w:rsidRDefault="00B913E5" w:rsidP="007902EA">
      <w:pPr>
        <w:spacing w:after="0" w:line="240" w:lineRule="auto"/>
      </w:pPr>
      <w:r>
        <w:separator/>
      </w:r>
    </w:p>
  </w:footnote>
  <w:footnote w:type="continuationSeparator" w:id="0">
    <w:p w:rsidR="00B913E5" w:rsidRDefault="00B913E5"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1564286"/>
    <w:multiLevelType w:val="hybridMultilevel"/>
    <w:tmpl w:val="17AEF0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4" w15:restartNumberingAfterBreak="0">
    <w:nsid w:val="7F92462F"/>
    <w:multiLevelType w:val="hybridMultilevel"/>
    <w:tmpl w:val="F91C343C"/>
    <w:lvl w:ilvl="0" w:tplc="5EA07CE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3"/>
  </w:num>
  <w:num w:numId="2">
    <w:abstractNumId w:val="7"/>
  </w:num>
  <w:num w:numId="3">
    <w:abstractNumId w:val="0"/>
  </w:num>
  <w:num w:numId="4">
    <w:abstractNumId w:val="11"/>
  </w:num>
  <w:num w:numId="5">
    <w:abstractNumId w:val="8"/>
  </w:num>
  <w:num w:numId="6">
    <w:abstractNumId w:val="1"/>
  </w:num>
  <w:num w:numId="7">
    <w:abstractNumId w:val="12"/>
  </w:num>
  <w:num w:numId="8">
    <w:abstractNumId w:val="4"/>
  </w:num>
  <w:num w:numId="9">
    <w:abstractNumId w:val="5"/>
  </w:num>
  <w:num w:numId="10">
    <w:abstractNumId w:val="9"/>
  </w:num>
  <w:num w:numId="11">
    <w:abstractNumId w:val="10"/>
  </w:num>
  <w:num w:numId="12">
    <w:abstractNumId w:val="6"/>
  </w:num>
  <w:num w:numId="13">
    <w:abstractNumId w:val="3"/>
  </w:num>
  <w:num w:numId="14">
    <w:abstractNumId w:val="2"/>
  </w:num>
  <w:num w:numId="15">
    <w:abstractNumId w:val="1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10F3"/>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666D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41F4"/>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1972"/>
    <w:rsid w:val="0021503D"/>
    <w:rsid w:val="00216B88"/>
    <w:rsid w:val="002258AD"/>
    <w:rsid w:val="002258FF"/>
    <w:rsid w:val="002319CA"/>
    <w:rsid w:val="00237416"/>
    <w:rsid w:val="00240D77"/>
    <w:rsid w:val="00241768"/>
    <w:rsid w:val="002422D6"/>
    <w:rsid w:val="0024478B"/>
    <w:rsid w:val="002468A9"/>
    <w:rsid w:val="00251A9D"/>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C5497"/>
    <w:rsid w:val="002D06EE"/>
    <w:rsid w:val="002D1E74"/>
    <w:rsid w:val="002D23F8"/>
    <w:rsid w:val="002D2F27"/>
    <w:rsid w:val="002D611B"/>
    <w:rsid w:val="002D7855"/>
    <w:rsid w:val="002E0D1E"/>
    <w:rsid w:val="002E0E5E"/>
    <w:rsid w:val="002E63F4"/>
    <w:rsid w:val="002F0449"/>
    <w:rsid w:val="002F2EE8"/>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69DC"/>
    <w:rsid w:val="00377D43"/>
    <w:rsid w:val="00385373"/>
    <w:rsid w:val="003859BA"/>
    <w:rsid w:val="00387591"/>
    <w:rsid w:val="00387AB5"/>
    <w:rsid w:val="00391AB5"/>
    <w:rsid w:val="003924CB"/>
    <w:rsid w:val="003971B2"/>
    <w:rsid w:val="003A029B"/>
    <w:rsid w:val="003A4DAA"/>
    <w:rsid w:val="003A5250"/>
    <w:rsid w:val="003A5D91"/>
    <w:rsid w:val="003B07E5"/>
    <w:rsid w:val="003B14A7"/>
    <w:rsid w:val="003B460D"/>
    <w:rsid w:val="003B5A5E"/>
    <w:rsid w:val="003C568B"/>
    <w:rsid w:val="003C6F22"/>
    <w:rsid w:val="003C7650"/>
    <w:rsid w:val="003D6473"/>
    <w:rsid w:val="003D7C07"/>
    <w:rsid w:val="003E15FA"/>
    <w:rsid w:val="003E639A"/>
    <w:rsid w:val="003F2200"/>
    <w:rsid w:val="003F370C"/>
    <w:rsid w:val="003F5521"/>
    <w:rsid w:val="003F699A"/>
    <w:rsid w:val="003F7479"/>
    <w:rsid w:val="0040587B"/>
    <w:rsid w:val="004072E3"/>
    <w:rsid w:val="00410EC6"/>
    <w:rsid w:val="00412480"/>
    <w:rsid w:val="0041258C"/>
    <w:rsid w:val="004147A6"/>
    <w:rsid w:val="00430AF7"/>
    <w:rsid w:val="00431665"/>
    <w:rsid w:val="00431B3C"/>
    <w:rsid w:val="00434968"/>
    <w:rsid w:val="004375BF"/>
    <w:rsid w:val="00437AEB"/>
    <w:rsid w:val="00440A96"/>
    <w:rsid w:val="00442F86"/>
    <w:rsid w:val="004446E6"/>
    <w:rsid w:val="00444933"/>
    <w:rsid w:val="00446516"/>
    <w:rsid w:val="00452128"/>
    <w:rsid w:val="004533A4"/>
    <w:rsid w:val="004542E3"/>
    <w:rsid w:val="00457067"/>
    <w:rsid w:val="00462CA0"/>
    <w:rsid w:val="0046501B"/>
    <w:rsid w:val="004717AB"/>
    <w:rsid w:val="00472459"/>
    <w:rsid w:val="0047585A"/>
    <w:rsid w:val="00481058"/>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57B7"/>
    <w:rsid w:val="004E70FC"/>
    <w:rsid w:val="00501F2C"/>
    <w:rsid w:val="00502883"/>
    <w:rsid w:val="005111AB"/>
    <w:rsid w:val="00512D73"/>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284C"/>
    <w:rsid w:val="005C2E39"/>
    <w:rsid w:val="005C6F96"/>
    <w:rsid w:val="005D2E40"/>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25F4F"/>
    <w:rsid w:val="00632910"/>
    <w:rsid w:val="00633210"/>
    <w:rsid w:val="00634B58"/>
    <w:rsid w:val="00641CE8"/>
    <w:rsid w:val="006447A4"/>
    <w:rsid w:val="00661B3E"/>
    <w:rsid w:val="00665219"/>
    <w:rsid w:val="00665C42"/>
    <w:rsid w:val="00665E8E"/>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1A"/>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50CE"/>
    <w:rsid w:val="006F7D8B"/>
    <w:rsid w:val="00705404"/>
    <w:rsid w:val="007065F7"/>
    <w:rsid w:val="00711C86"/>
    <w:rsid w:val="00712E16"/>
    <w:rsid w:val="00713EFC"/>
    <w:rsid w:val="007146D2"/>
    <w:rsid w:val="00714B84"/>
    <w:rsid w:val="007151B6"/>
    <w:rsid w:val="00715A5D"/>
    <w:rsid w:val="007161C0"/>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668D"/>
    <w:rsid w:val="008473E6"/>
    <w:rsid w:val="008509EF"/>
    <w:rsid w:val="00860A3E"/>
    <w:rsid w:val="008647CD"/>
    <w:rsid w:val="00867825"/>
    <w:rsid w:val="00870419"/>
    <w:rsid w:val="00874B1D"/>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1F6A"/>
    <w:rsid w:val="00913646"/>
    <w:rsid w:val="00922889"/>
    <w:rsid w:val="0092338B"/>
    <w:rsid w:val="00925DC2"/>
    <w:rsid w:val="009261B9"/>
    <w:rsid w:val="00931A9A"/>
    <w:rsid w:val="00934006"/>
    <w:rsid w:val="00935904"/>
    <w:rsid w:val="00940384"/>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4F3"/>
    <w:rsid w:val="00A5597B"/>
    <w:rsid w:val="00A5620B"/>
    <w:rsid w:val="00A61028"/>
    <w:rsid w:val="00A62AC7"/>
    <w:rsid w:val="00A63C87"/>
    <w:rsid w:val="00A7090E"/>
    <w:rsid w:val="00A71E0B"/>
    <w:rsid w:val="00A74B75"/>
    <w:rsid w:val="00A804C4"/>
    <w:rsid w:val="00A847D4"/>
    <w:rsid w:val="00A877D9"/>
    <w:rsid w:val="00A935AC"/>
    <w:rsid w:val="00A96330"/>
    <w:rsid w:val="00AA0869"/>
    <w:rsid w:val="00AA19E9"/>
    <w:rsid w:val="00AA511B"/>
    <w:rsid w:val="00AA5CD6"/>
    <w:rsid w:val="00AB0B89"/>
    <w:rsid w:val="00AB1E01"/>
    <w:rsid w:val="00AB2944"/>
    <w:rsid w:val="00AC32F5"/>
    <w:rsid w:val="00AC394F"/>
    <w:rsid w:val="00AC39C9"/>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13E5"/>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37E"/>
    <w:rsid w:val="00BF5B59"/>
    <w:rsid w:val="00BF5EFE"/>
    <w:rsid w:val="00BF695D"/>
    <w:rsid w:val="00C01CD2"/>
    <w:rsid w:val="00C021B6"/>
    <w:rsid w:val="00C06F22"/>
    <w:rsid w:val="00C1054C"/>
    <w:rsid w:val="00C12270"/>
    <w:rsid w:val="00C12ABD"/>
    <w:rsid w:val="00C14986"/>
    <w:rsid w:val="00C14D7A"/>
    <w:rsid w:val="00C164D7"/>
    <w:rsid w:val="00C26C36"/>
    <w:rsid w:val="00C27890"/>
    <w:rsid w:val="00C308AF"/>
    <w:rsid w:val="00C31E1A"/>
    <w:rsid w:val="00C33D82"/>
    <w:rsid w:val="00C40C8C"/>
    <w:rsid w:val="00C41C03"/>
    <w:rsid w:val="00C55BCF"/>
    <w:rsid w:val="00C565E7"/>
    <w:rsid w:val="00C65649"/>
    <w:rsid w:val="00C6646E"/>
    <w:rsid w:val="00C67999"/>
    <w:rsid w:val="00C73981"/>
    <w:rsid w:val="00C761CC"/>
    <w:rsid w:val="00C7713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406F"/>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35B"/>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0D4"/>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0E24"/>
    <w:rsid w:val="00E6248F"/>
    <w:rsid w:val="00E65074"/>
    <w:rsid w:val="00E6523B"/>
    <w:rsid w:val="00E66A3D"/>
    <w:rsid w:val="00E70104"/>
    <w:rsid w:val="00E711C6"/>
    <w:rsid w:val="00E751A2"/>
    <w:rsid w:val="00E76057"/>
    <w:rsid w:val="00E8201E"/>
    <w:rsid w:val="00E832D9"/>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94E"/>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3C40"/>
    <w:rsid w:val="00F266F8"/>
    <w:rsid w:val="00F26F97"/>
    <w:rsid w:val="00F27A96"/>
    <w:rsid w:val="00F34574"/>
    <w:rsid w:val="00F3662E"/>
    <w:rsid w:val="00F40803"/>
    <w:rsid w:val="00F4593D"/>
    <w:rsid w:val="00F46AB9"/>
    <w:rsid w:val="00F47570"/>
    <w:rsid w:val="00F53F6A"/>
    <w:rsid w:val="00F612B0"/>
    <w:rsid w:val="00F66650"/>
    <w:rsid w:val="00F72B2C"/>
    <w:rsid w:val="00F75728"/>
    <w:rsid w:val="00F761D0"/>
    <w:rsid w:val="00F8037E"/>
    <w:rsid w:val="00F827AD"/>
    <w:rsid w:val="00F829B7"/>
    <w:rsid w:val="00F844E2"/>
    <w:rsid w:val="00F8495A"/>
    <w:rsid w:val="00F849B6"/>
    <w:rsid w:val="00F84B51"/>
    <w:rsid w:val="00F87410"/>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2E75"/>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6861454"/>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paragraph" w:styleId="NormalWeb">
    <w:name w:val="Normal (Web)"/>
    <w:basedOn w:val="Normal"/>
    <w:uiPriority w:val="99"/>
    <w:semiHidden/>
    <w:unhideWhenUsed/>
    <w:rsid w:val="00F87410"/>
    <w:pPr>
      <w:spacing w:after="0" w:line="240" w:lineRule="auto"/>
    </w:pPr>
    <w:rPr>
      <w:rFonts w:ascii="Times New Roman" w:eastAsiaTheme="minorHAnsi"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516768943">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E48F90-0451-4645-ADA5-D315393DFF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471</TotalTime>
  <Pages>5</Pages>
  <Words>908</Words>
  <Characters>5176</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Nika Tsutskiridze</cp:lastModifiedBy>
  <cp:revision>112</cp:revision>
  <cp:lastPrinted>2015-07-27T06:36:00Z</cp:lastPrinted>
  <dcterms:created xsi:type="dcterms:W3CDTF">2021-10-22T05:18:00Z</dcterms:created>
  <dcterms:modified xsi:type="dcterms:W3CDTF">2024-08-02T12:43:00Z</dcterms:modified>
</cp:coreProperties>
</file>