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B8A33"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D7F16DC" wp14:editId="4F9CCD36">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391188B1" w14:textId="77777777" w:rsidR="00207D7D" w:rsidRPr="00EC701A" w:rsidRDefault="00207D7D" w:rsidP="00BA3128">
      <w:pPr>
        <w:spacing w:after="0"/>
        <w:jc w:val="center"/>
        <w:rPr>
          <w:rFonts w:ascii="Sylfaen" w:hAnsi="Sylfaen" w:cs="Sylfaen"/>
          <w:b/>
          <w:sz w:val="24"/>
          <w:szCs w:val="20"/>
          <w:lang w:val="ka-GE"/>
        </w:rPr>
      </w:pPr>
    </w:p>
    <w:p w14:paraId="70B5B0AF" w14:textId="77777777" w:rsidR="00207D7D" w:rsidRPr="00EC701A" w:rsidRDefault="00207D7D" w:rsidP="00BA3128">
      <w:pPr>
        <w:spacing w:after="0"/>
        <w:jc w:val="center"/>
        <w:rPr>
          <w:rFonts w:ascii="Sylfaen" w:hAnsi="Sylfaen" w:cs="Sylfaen"/>
          <w:b/>
          <w:sz w:val="28"/>
          <w:szCs w:val="24"/>
          <w:lang w:val="ka-GE"/>
        </w:rPr>
      </w:pPr>
    </w:p>
    <w:p w14:paraId="0548273C" w14:textId="77777777" w:rsidR="004B7868" w:rsidRDefault="004B7868" w:rsidP="00EC701A">
      <w:pPr>
        <w:spacing w:after="0"/>
        <w:jc w:val="center"/>
        <w:rPr>
          <w:rFonts w:ascii="Sylfaen" w:hAnsi="Sylfaen" w:cs="Sylfaen"/>
          <w:b/>
          <w:sz w:val="28"/>
          <w:szCs w:val="28"/>
          <w:lang w:val="ka-GE"/>
        </w:rPr>
      </w:pPr>
      <w:r w:rsidRPr="00EC701A">
        <w:rPr>
          <w:rFonts w:ascii="Sylfaen" w:hAnsi="Sylfaen" w:cs="Sylfaen"/>
          <w:b/>
          <w:sz w:val="28"/>
          <w:szCs w:val="28"/>
        </w:rPr>
        <w:t xml:space="preserve">GWP </w:t>
      </w:r>
      <w:r>
        <w:rPr>
          <w:rFonts w:ascii="Sylfaen" w:hAnsi="Sylfaen" w:cs="Sylfaen"/>
          <w:b/>
          <w:sz w:val="28"/>
          <w:szCs w:val="28"/>
          <w:lang w:val="ka-GE"/>
        </w:rPr>
        <w:t xml:space="preserve">- </w:t>
      </w:r>
      <w:r w:rsidRPr="004B7868">
        <w:rPr>
          <w:rFonts w:ascii="Sylfaen" w:hAnsi="Sylfaen" w:cs="Sylfaen"/>
          <w:b/>
          <w:sz w:val="28"/>
          <w:szCs w:val="28"/>
          <w:lang w:val="ka-GE"/>
        </w:rPr>
        <w:t>110/6 კვ ქვესადგურ „ღრმაღელე“-დან სამგორის პირველი აწევის სატუმბო სადგურის მკვებავი  6 კვ ძაბვის საკაბელო ხაზის მონტაჟი</w:t>
      </w:r>
      <w:r>
        <w:rPr>
          <w:rFonts w:ascii="Sylfaen" w:hAnsi="Sylfaen" w:cs="Sylfaen"/>
          <w:b/>
          <w:sz w:val="28"/>
          <w:szCs w:val="28"/>
          <w:lang w:val="ka-GE"/>
        </w:rPr>
        <w:t>ს ელექტრონული ტენდერის დოკუმენტაცია</w:t>
      </w:r>
    </w:p>
    <w:p w14:paraId="3C15CD70" w14:textId="77777777" w:rsidR="004B7868" w:rsidRDefault="004B7868" w:rsidP="00EC701A">
      <w:pPr>
        <w:spacing w:after="0"/>
        <w:jc w:val="center"/>
        <w:rPr>
          <w:rFonts w:ascii="Sylfaen" w:hAnsi="Sylfaen" w:cs="Sylfaen"/>
          <w:b/>
          <w:sz w:val="28"/>
          <w:szCs w:val="28"/>
          <w:lang w:val="ka-GE"/>
        </w:rPr>
      </w:pPr>
    </w:p>
    <w:p w14:paraId="2B7714B6" w14:textId="77777777" w:rsidR="004B7868" w:rsidRPr="00EC701A" w:rsidRDefault="004B7868" w:rsidP="00EC701A">
      <w:pPr>
        <w:spacing w:after="0"/>
        <w:jc w:val="center"/>
        <w:rPr>
          <w:rFonts w:ascii="Sylfaen" w:hAnsi="Sylfaen" w:cs="Sylfaen"/>
          <w:b/>
          <w:sz w:val="28"/>
          <w:szCs w:val="28"/>
          <w:lang w:val="ka-GE"/>
        </w:rPr>
      </w:pPr>
    </w:p>
    <w:p w14:paraId="1262477D" w14:textId="77777777" w:rsidR="007D73CE" w:rsidRPr="00EC701A" w:rsidRDefault="007D73CE" w:rsidP="007379CE">
      <w:pPr>
        <w:jc w:val="center"/>
        <w:rPr>
          <w:rFonts w:ascii="Sylfaen" w:hAnsi="Sylfaen"/>
          <w:sz w:val="20"/>
          <w:szCs w:val="20"/>
          <w:lang w:val="ka-GE"/>
        </w:rPr>
      </w:pPr>
    </w:p>
    <w:p w14:paraId="5F5D30D1" w14:textId="77777777" w:rsidR="001F6753" w:rsidRPr="00EC701A" w:rsidRDefault="001F6753" w:rsidP="00BA3128">
      <w:pPr>
        <w:spacing w:after="0"/>
        <w:jc w:val="center"/>
        <w:rPr>
          <w:rFonts w:ascii="Sylfaen" w:hAnsi="Sylfaen"/>
          <w:b/>
          <w:sz w:val="20"/>
          <w:szCs w:val="20"/>
          <w:lang w:val="ka-GE"/>
        </w:rPr>
      </w:pPr>
    </w:p>
    <w:p w14:paraId="1526BACA" w14:textId="77777777" w:rsidR="00207D7D" w:rsidRPr="00EC701A" w:rsidRDefault="00207D7D" w:rsidP="00BA3128">
      <w:pPr>
        <w:spacing w:after="0"/>
        <w:jc w:val="center"/>
        <w:rPr>
          <w:rFonts w:ascii="Sylfaen" w:hAnsi="Sylfaen"/>
          <w:b/>
          <w:sz w:val="20"/>
          <w:szCs w:val="20"/>
          <w:lang w:val="ka-GE"/>
        </w:rPr>
      </w:pPr>
    </w:p>
    <w:p w14:paraId="09D88A56" w14:textId="77777777" w:rsidR="00207D7D" w:rsidRPr="00EC701A" w:rsidRDefault="00207D7D" w:rsidP="00BA3128">
      <w:pPr>
        <w:spacing w:after="0"/>
        <w:jc w:val="center"/>
        <w:rPr>
          <w:rFonts w:ascii="Sylfaen" w:hAnsi="Sylfaen"/>
          <w:b/>
          <w:sz w:val="20"/>
          <w:szCs w:val="20"/>
          <w:lang w:val="ka-GE"/>
        </w:rPr>
      </w:pPr>
    </w:p>
    <w:p w14:paraId="533FCC80" w14:textId="77777777" w:rsidR="00207D7D" w:rsidRPr="00EC701A" w:rsidRDefault="00207D7D" w:rsidP="00BA3128">
      <w:pPr>
        <w:spacing w:after="0"/>
        <w:jc w:val="center"/>
        <w:rPr>
          <w:rFonts w:ascii="Sylfaen" w:hAnsi="Sylfaen"/>
          <w:b/>
          <w:sz w:val="20"/>
          <w:szCs w:val="20"/>
          <w:lang w:val="ka-GE"/>
        </w:rPr>
      </w:pPr>
    </w:p>
    <w:p w14:paraId="51951A5F" w14:textId="77777777" w:rsidR="00207D7D" w:rsidRPr="00EC701A" w:rsidRDefault="00207D7D" w:rsidP="00BA3128">
      <w:pPr>
        <w:spacing w:after="0"/>
        <w:jc w:val="center"/>
        <w:rPr>
          <w:rFonts w:ascii="Sylfaen" w:hAnsi="Sylfaen"/>
          <w:b/>
          <w:sz w:val="20"/>
          <w:szCs w:val="20"/>
          <w:lang w:val="ka-GE"/>
        </w:rPr>
      </w:pPr>
    </w:p>
    <w:p w14:paraId="6021A07A" w14:textId="77777777" w:rsidR="00207D7D" w:rsidRPr="00EC701A" w:rsidRDefault="00207D7D" w:rsidP="00BA3128">
      <w:pPr>
        <w:spacing w:after="0"/>
        <w:jc w:val="center"/>
        <w:rPr>
          <w:rFonts w:ascii="Sylfaen" w:hAnsi="Sylfaen"/>
          <w:b/>
          <w:sz w:val="20"/>
          <w:szCs w:val="20"/>
          <w:lang w:val="ka-GE"/>
        </w:rPr>
      </w:pPr>
    </w:p>
    <w:p w14:paraId="05164CBA" w14:textId="77777777" w:rsidR="00207D7D" w:rsidRPr="00EC701A" w:rsidRDefault="00207D7D" w:rsidP="00BA3128">
      <w:pPr>
        <w:spacing w:after="0"/>
        <w:jc w:val="center"/>
        <w:rPr>
          <w:rFonts w:ascii="Sylfaen" w:hAnsi="Sylfaen"/>
          <w:b/>
          <w:sz w:val="20"/>
          <w:szCs w:val="20"/>
          <w:lang w:val="ka-GE"/>
        </w:rPr>
      </w:pPr>
    </w:p>
    <w:p w14:paraId="438A3E55" w14:textId="77777777" w:rsidR="00207D7D" w:rsidRPr="00EC701A" w:rsidRDefault="00207D7D" w:rsidP="00BA3128">
      <w:pPr>
        <w:spacing w:after="0"/>
        <w:jc w:val="center"/>
        <w:rPr>
          <w:rFonts w:ascii="Sylfaen" w:hAnsi="Sylfaen"/>
          <w:b/>
          <w:sz w:val="20"/>
          <w:szCs w:val="20"/>
          <w:lang w:val="ka-GE"/>
        </w:rPr>
      </w:pPr>
    </w:p>
    <w:p w14:paraId="298616A7" w14:textId="77777777" w:rsidR="00207D7D" w:rsidRPr="00EC701A" w:rsidRDefault="00207D7D" w:rsidP="00BA3128">
      <w:pPr>
        <w:spacing w:after="0"/>
        <w:jc w:val="center"/>
        <w:rPr>
          <w:rFonts w:ascii="Sylfaen" w:hAnsi="Sylfaen"/>
          <w:b/>
          <w:sz w:val="20"/>
          <w:szCs w:val="20"/>
          <w:lang w:val="ka-GE"/>
        </w:rPr>
      </w:pPr>
    </w:p>
    <w:p w14:paraId="181FBAFE" w14:textId="77777777" w:rsidR="00207D7D" w:rsidRPr="00EC701A" w:rsidRDefault="00207D7D" w:rsidP="00BA3128">
      <w:pPr>
        <w:spacing w:after="0"/>
        <w:jc w:val="center"/>
        <w:rPr>
          <w:rFonts w:ascii="Sylfaen" w:hAnsi="Sylfaen"/>
          <w:b/>
          <w:sz w:val="20"/>
          <w:szCs w:val="20"/>
          <w:lang w:val="ka-GE"/>
        </w:rPr>
      </w:pPr>
    </w:p>
    <w:p w14:paraId="14557034" w14:textId="77777777" w:rsidR="00207D7D" w:rsidRPr="00EC701A" w:rsidRDefault="00207D7D" w:rsidP="00BA3128">
      <w:pPr>
        <w:spacing w:after="0"/>
        <w:jc w:val="center"/>
        <w:rPr>
          <w:rFonts w:ascii="Sylfaen" w:hAnsi="Sylfaen"/>
          <w:b/>
          <w:sz w:val="20"/>
          <w:szCs w:val="20"/>
          <w:lang w:val="ka-GE"/>
        </w:rPr>
      </w:pPr>
    </w:p>
    <w:p w14:paraId="2CBE2AC5" w14:textId="77777777" w:rsidR="00207D7D" w:rsidRPr="00EC701A" w:rsidRDefault="00207D7D" w:rsidP="00BA3128">
      <w:pPr>
        <w:spacing w:after="0"/>
        <w:jc w:val="center"/>
        <w:rPr>
          <w:rFonts w:ascii="Sylfaen" w:hAnsi="Sylfaen"/>
          <w:b/>
          <w:sz w:val="20"/>
          <w:szCs w:val="20"/>
          <w:lang w:val="ka-GE"/>
        </w:rPr>
      </w:pPr>
    </w:p>
    <w:p w14:paraId="167BA408" w14:textId="77777777" w:rsidR="00207D7D" w:rsidRPr="00EC701A" w:rsidRDefault="00207D7D" w:rsidP="00BA3128">
      <w:pPr>
        <w:spacing w:after="0"/>
        <w:jc w:val="center"/>
        <w:rPr>
          <w:rFonts w:ascii="Sylfaen" w:hAnsi="Sylfaen"/>
          <w:b/>
          <w:sz w:val="20"/>
          <w:szCs w:val="20"/>
          <w:lang w:val="ka-GE"/>
        </w:rPr>
      </w:pPr>
    </w:p>
    <w:p w14:paraId="20507FEE" w14:textId="77777777" w:rsidR="00207D7D" w:rsidRPr="00EC701A" w:rsidRDefault="00207D7D" w:rsidP="00BA3128">
      <w:pPr>
        <w:spacing w:after="0"/>
        <w:jc w:val="center"/>
        <w:rPr>
          <w:rFonts w:ascii="Sylfaen" w:hAnsi="Sylfaen"/>
          <w:b/>
          <w:sz w:val="20"/>
          <w:szCs w:val="20"/>
          <w:lang w:val="ka-GE"/>
        </w:rPr>
      </w:pPr>
    </w:p>
    <w:p w14:paraId="4B4889B4" w14:textId="77777777" w:rsidR="00207D7D" w:rsidRPr="00EC701A" w:rsidRDefault="00207D7D" w:rsidP="00BA3128">
      <w:pPr>
        <w:spacing w:after="0"/>
        <w:jc w:val="center"/>
        <w:rPr>
          <w:rFonts w:ascii="Sylfaen" w:hAnsi="Sylfaen"/>
          <w:b/>
          <w:sz w:val="20"/>
          <w:szCs w:val="20"/>
          <w:lang w:val="ka-GE"/>
        </w:rPr>
      </w:pPr>
    </w:p>
    <w:p w14:paraId="38D799BB" w14:textId="77777777" w:rsidR="00207D7D" w:rsidRPr="00EC701A" w:rsidRDefault="00207D7D" w:rsidP="00BA3128">
      <w:pPr>
        <w:spacing w:after="0"/>
        <w:jc w:val="center"/>
        <w:rPr>
          <w:rFonts w:ascii="Sylfaen" w:hAnsi="Sylfaen"/>
          <w:b/>
          <w:sz w:val="20"/>
          <w:szCs w:val="20"/>
          <w:lang w:val="ka-GE"/>
        </w:rPr>
      </w:pPr>
    </w:p>
    <w:p w14:paraId="42315E85" w14:textId="77777777" w:rsidR="00207D7D" w:rsidRPr="00EC701A" w:rsidRDefault="00207D7D" w:rsidP="00BA3128">
      <w:pPr>
        <w:spacing w:after="0"/>
        <w:jc w:val="center"/>
        <w:rPr>
          <w:rFonts w:ascii="Sylfaen" w:hAnsi="Sylfaen"/>
          <w:b/>
          <w:sz w:val="20"/>
          <w:szCs w:val="20"/>
          <w:lang w:val="ka-GE"/>
        </w:rPr>
      </w:pPr>
    </w:p>
    <w:p w14:paraId="7B03E802" w14:textId="77777777" w:rsidR="00207D7D" w:rsidRPr="00EC701A" w:rsidRDefault="00207D7D" w:rsidP="00BA3128">
      <w:pPr>
        <w:spacing w:after="0"/>
        <w:jc w:val="center"/>
        <w:rPr>
          <w:rFonts w:ascii="Sylfaen" w:hAnsi="Sylfaen"/>
          <w:b/>
          <w:sz w:val="20"/>
          <w:szCs w:val="20"/>
          <w:lang w:val="ka-GE"/>
        </w:rPr>
      </w:pPr>
    </w:p>
    <w:p w14:paraId="5FE890CE" w14:textId="77777777" w:rsidR="00207D7D" w:rsidRPr="00EC701A" w:rsidRDefault="00207D7D" w:rsidP="00BA3128">
      <w:pPr>
        <w:spacing w:after="0"/>
        <w:jc w:val="center"/>
        <w:rPr>
          <w:rFonts w:ascii="Sylfaen" w:hAnsi="Sylfaen"/>
          <w:b/>
          <w:sz w:val="20"/>
          <w:szCs w:val="20"/>
          <w:lang w:val="ka-GE"/>
        </w:rPr>
      </w:pPr>
    </w:p>
    <w:p w14:paraId="7808273E" w14:textId="77777777" w:rsidR="00207D7D" w:rsidRPr="00EC701A" w:rsidRDefault="00207D7D" w:rsidP="00BA3128">
      <w:pPr>
        <w:spacing w:after="0"/>
        <w:jc w:val="center"/>
        <w:rPr>
          <w:rFonts w:ascii="Sylfaen" w:hAnsi="Sylfaen"/>
          <w:b/>
          <w:sz w:val="20"/>
          <w:szCs w:val="20"/>
          <w:lang w:val="ka-GE"/>
        </w:rPr>
      </w:pPr>
    </w:p>
    <w:p w14:paraId="6BD671C1" w14:textId="77777777" w:rsidR="00207D7D" w:rsidRPr="00EC701A" w:rsidRDefault="00207D7D" w:rsidP="00BA3128">
      <w:pPr>
        <w:spacing w:after="0"/>
        <w:jc w:val="center"/>
        <w:rPr>
          <w:rFonts w:ascii="Sylfaen" w:hAnsi="Sylfaen"/>
          <w:b/>
          <w:sz w:val="20"/>
          <w:szCs w:val="20"/>
          <w:lang w:val="ka-GE"/>
        </w:rPr>
      </w:pPr>
    </w:p>
    <w:p w14:paraId="1CD6D940" w14:textId="77777777" w:rsidR="00207D7D" w:rsidRPr="00EC701A" w:rsidRDefault="00207D7D" w:rsidP="00BA3128">
      <w:pPr>
        <w:spacing w:after="0"/>
        <w:jc w:val="center"/>
        <w:rPr>
          <w:rFonts w:ascii="Sylfaen" w:hAnsi="Sylfaen"/>
          <w:b/>
          <w:sz w:val="20"/>
          <w:szCs w:val="20"/>
          <w:lang w:val="ka-GE"/>
        </w:rPr>
      </w:pPr>
    </w:p>
    <w:p w14:paraId="79592185" w14:textId="77777777" w:rsidR="00EC701A" w:rsidRPr="00EC701A" w:rsidRDefault="00EC701A" w:rsidP="00BA3128">
      <w:pPr>
        <w:spacing w:after="0"/>
        <w:jc w:val="center"/>
        <w:rPr>
          <w:rFonts w:ascii="Sylfaen" w:hAnsi="Sylfaen"/>
          <w:b/>
          <w:sz w:val="20"/>
          <w:szCs w:val="20"/>
          <w:lang w:val="ka-GE"/>
        </w:rPr>
      </w:pPr>
    </w:p>
    <w:p w14:paraId="6B67F123" w14:textId="77777777" w:rsidR="00207D7D" w:rsidRPr="00EC701A" w:rsidRDefault="00207D7D" w:rsidP="00BA3128">
      <w:pPr>
        <w:spacing w:after="0"/>
        <w:jc w:val="center"/>
        <w:rPr>
          <w:rFonts w:ascii="Sylfaen" w:hAnsi="Sylfaen"/>
          <w:b/>
          <w:sz w:val="20"/>
          <w:szCs w:val="20"/>
          <w:lang w:val="ka-GE"/>
        </w:rPr>
      </w:pPr>
    </w:p>
    <w:p w14:paraId="0D9AB571"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032F6EEB" w14:textId="77777777" w:rsidR="009364A1" w:rsidRPr="00EC701A"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4B7868" w:rsidRPr="004B7868">
        <w:rPr>
          <w:rFonts w:ascii="Sylfaen" w:hAnsi="Sylfaen" w:cs="Sylfaen"/>
          <w:b/>
          <w:sz w:val="20"/>
          <w:szCs w:val="20"/>
          <w:lang w:val="ka-GE"/>
        </w:rPr>
        <w:t>6 კვ ძაბვის საკაბელო ხაზის მონტაჟი</w:t>
      </w:r>
      <w:r w:rsidR="004B7868">
        <w:rPr>
          <w:rFonts w:ascii="Sylfaen" w:hAnsi="Sylfaen" w:cs="Sylfaen"/>
          <w:b/>
          <w:sz w:val="20"/>
          <w:szCs w:val="20"/>
          <w:lang w:val="ka-GE"/>
        </w:rPr>
        <w:t xml:space="preserve"> </w:t>
      </w:r>
      <w:r w:rsidR="00EC701A" w:rsidRPr="00EC701A">
        <w:rPr>
          <w:rFonts w:ascii="Sylfaen" w:hAnsi="Sylfaen" w:cs="Sylfaen"/>
          <w:b/>
          <w:sz w:val="20"/>
          <w:szCs w:val="20"/>
          <w:lang w:val="ka-GE"/>
        </w:rPr>
        <w:t xml:space="preserve">სამუშაოების </w:t>
      </w:r>
      <w:r w:rsidRPr="00EC701A">
        <w:rPr>
          <w:rFonts w:ascii="Sylfaen" w:hAnsi="Sylfaen" w:cs="Calibri"/>
          <w:sz w:val="20"/>
          <w:szCs w:val="20"/>
          <w:lang w:val="ka-GE"/>
        </w:rPr>
        <w:t>შესყიდვასთან დაკავშირებით.</w:t>
      </w:r>
      <w:r w:rsidRPr="00EC701A">
        <w:rPr>
          <w:rFonts w:ascii="Sylfaen" w:hAnsi="Sylfaen" w:cs="Calibri"/>
          <w:b/>
          <w:sz w:val="20"/>
          <w:szCs w:val="20"/>
          <w:lang w:val="ka-GE"/>
        </w:rPr>
        <w:t xml:space="preserve"> </w:t>
      </w:r>
    </w:p>
    <w:p w14:paraId="4DBEF00F" w14:textId="77777777" w:rsidR="00D57395" w:rsidRPr="00EC701A" w:rsidRDefault="00D57395" w:rsidP="00BA3128">
      <w:pPr>
        <w:spacing w:after="0"/>
        <w:jc w:val="both"/>
        <w:rPr>
          <w:rFonts w:ascii="Sylfaen" w:hAnsi="Sylfaen" w:cs="Calibri"/>
          <w:sz w:val="20"/>
          <w:szCs w:val="20"/>
          <w:lang w:val="ka-GE"/>
        </w:rPr>
      </w:pPr>
    </w:p>
    <w:p w14:paraId="310C3C41"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3D705B10"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1A62394D" w14:textId="77777777" w:rsidR="00B37271" w:rsidRDefault="00B37271" w:rsidP="00BA3128">
      <w:pPr>
        <w:spacing w:after="0"/>
        <w:jc w:val="both"/>
        <w:rPr>
          <w:rFonts w:ascii="Sylfaen" w:hAnsi="Sylfaen" w:cs="Sylfaen"/>
          <w:sz w:val="20"/>
          <w:szCs w:val="20"/>
          <w:lang w:val="ka-GE"/>
        </w:rPr>
      </w:pPr>
    </w:p>
    <w:p w14:paraId="453CF333"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4E4AB628" w14:textId="77777777" w:rsidR="00B37271" w:rsidRPr="00B37271" w:rsidRDefault="00B37271" w:rsidP="00B37271">
      <w:pPr>
        <w:spacing w:after="0"/>
        <w:jc w:val="both"/>
        <w:rPr>
          <w:rFonts w:ascii="Sylfaen" w:hAnsi="Sylfaen" w:cs="Sylfaen"/>
          <w:sz w:val="20"/>
          <w:szCs w:val="20"/>
          <w:lang w:val="ka-GE"/>
        </w:rPr>
      </w:pPr>
    </w:p>
    <w:p w14:paraId="233AF313"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კომპანია ვალდებულია მოამზადოს პროექტის და მისი შესაბამისი განფასება.  მომზადებული პროექტი შეთანხმებული უნდა იყოს შესაბამის უწყებასთან.</w:t>
      </w:r>
    </w:p>
    <w:p w14:paraId="278BF1E0"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 ფორმა 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3ECAED46"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საბოლოო ფორმა 2-ი უნდა იყოს დაესქპერტებული შესაბამისი მომსახურების სფეროში აკრედიტებული დაწესებულების მიერ, რომლის აკრედიტაციის მოწმობა უნდა იყოს წარმოდგენილი კომპანიის მიერ.</w:t>
      </w:r>
    </w:p>
    <w:p w14:paraId="09FD7A8A"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5C52A705"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9DE4F11" w14:textId="77777777" w:rsidR="00CE56EA" w:rsidRPr="00EC701A" w:rsidRDefault="00CE56EA" w:rsidP="00BA3128">
      <w:pPr>
        <w:spacing w:after="0"/>
        <w:rPr>
          <w:rFonts w:ascii="Sylfaen" w:hAnsi="Sylfaen" w:cs="Sylfaen"/>
          <w:sz w:val="20"/>
          <w:szCs w:val="20"/>
          <w:lang w:val="ka-GE"/>
        </w:rPr>
      </w:pPr>
    </w:p>
    <w:p w14:paraId="108C40BB"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6F9BFB94"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4E0F5F11"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3EBEE438"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3C461867"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6822FC03"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007624" w:rsidRPr="00007624">
        <w:rPr>
          <w:rFonts w:ascii="Sylfaen" w:hAnsi="Sylfaen"/>
          <w:b/>
          <w:sz w:val="20"/>
          <w:szCs w:val="20"/>
          <w:lang w:val="ka-GE"/>
        </w:rPr>
        <w:t>110/6 კვ ქვესადგურ „ღრმაღელე“</w:t>
      </w:r>
    </w:p>
    <w:p w14:paraId="212ADBB4" w14:textId="77777777" w:rsidR="0058448B" w:rsidRPr="00EC701A" w:rsidRDefault="0058448B" w:rsidP="00007624">
      <w:pPr>
        <w:pStyle w:val="ListParagraph"/>
        <w:numPr>
          <w:ilvl w:val="0"/>
          <w:numId w:val="5"/>
        </w:numPr>
        <w:jc w:val="both"/>
        <w:rPr>
          <w:rFonts w:ascii="Sylfaen" w:hAnsi="Sylfaen"/>
          <w:b/>
          <w:sz w:val="20"/>
          <w:szCs w:val="20"/>
          <w:lang w:val="ka-GE"/>
        </w:rPr>
      </w:pPr>
      <w:r w:rsidRPr="00EC701A">
        <w:rPr>
          <w:rFonts w:ascii="Sylfaen" w:hAnsi="Sylfaen"/>
          <w:b/>
          <w:sz w:val="20"/>
          <w:szCs w:val="20"/>
          <w:lang w:val="ka-GE"/>
        </w:rPr>
        <w:t>ობიექტი #2</w:t>
      </w:r>
      <w:r w:rsidR="00EC701A" w:rsidRPr="00EC701A">
        <w:rPr>
          <w:rFonts w:ascii="Sylfaen" w:hAnsi="Sylfaen"/>
          <w:b/>
          <w:sz w:val="20"/>
          <w:szCs w:val="20"/>
          <w:lang w:val="ka-GE"/>
        </w:rPr>
        <w:t xml:space="preserve">. - </w:t>
      </w:r>
      <w:r w:rsidR="00007624" w:rsidRPr="00007624">
        <w:rPr>
          <w:rFonts w:ascii="Sylfaen" w:hAnsi="Sylfaen"/>
          <w:b/>
          <w:sz w:val="20"/>
          <w:szCs w:val="20"/>
          <w:lang w:val="ka-GE"/>
        </w:rPr>
        <w:t>სამგორის პირველი აწევის სატუმბო სადგური</w:t>
      </w:r>
    </w:p>
    <w:p w14:paraId="043B4F5A"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725FE3B1"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63AEFFC0"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964BBB"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5FE41CBF"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w:t>
      </w:r>
      <w:r w:rsidRPr="00B37271">
        <w:rPr>
          <w:rFonts w:ascii="Sylfaen" w:hAnsi="Sylfaen"/>
          <w:sz w:val="20"/>
          <w:szCs w:val="20"/>
          <w:lang w:val="ka-GE"/>
        </w:rPr>
        <w:lastRenderedPageBreak/>
        <w:t>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4D2FC718" w14:textId="77777777" w:rsidR="002A48F7" w:rsidRDefault="002A48F7" w:rsidP="00B37271">
      <w:pPr>
        <w:spacing w:after="0"/>
        <w:jc w:val="both"/>
        <w:rPr>
          <w:rFonts w:ascii="Sylfaen" w:hAnsi="Sylfaen"/>
          <w:b/>
          <w:sz w:val="20"/>
          <w:szCs w:val="20"/>
          <w:lang w:val="ka-GE"/>
        </w:rPr>
      </w:pPr>
    </w:p>
    <w:p w14:paraId="3CF5B94A"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39D20FFE"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4ABC6162" w14:textId="77777777" w:rsidR="00B37271" w:rsidRPr="00EC701A" w:rsidRDefault="00B37271" w:rsidP="00A66371">
      <w:pPr>
        <w:spacing w:after="0"/>
        <w:jc w:val="both"/>
        <w:rPr>
          <w:rFonts w:ascii="Sylfaen" w:hAnsi="Sylfaen"/>
          <w:sz w:val="20"/>
          <w:szCs w:val="20"/>
          <w:lang w:val="ka-GE"/>
        </w:rPr>
      </w:pPr>
    </w:p>
    <w:p w14:paraId="37F0CBD6"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2BC8A56A" w14:textId="77777777"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14:paraId="4B7E90B9"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5182F268"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279A5A85"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78F78E1"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061D4468" w14:textId="77777777" w:rsidR="0024589B" w:rsidRPr="0024589B" w:rsidRDefault="0024589B" w:rsidP="0024589B">
      <w:pPr>
        <w:spacing w:after="0"/>
        <w:ind w:left="360"/>
        <w:jc w:val="both"/>
        <w:rPr>
          <w:rFonts w:ascii="Sylfaen" w:hAnsi="Sylfaen"/>
          <w:b/>
          <w:sz w:val="20"/>
          <w:szCs w:val="20"/>
          <w:lang w:val="ka-GE"/>
        </w:rPr>
      </w:pPr>
    </w:p>
    <w:p w14:paraId="2BD5F624"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A508AEF" w14:textId="320BA04E"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 xml:space="preserve">2024 წლის </w:t>
      </w:r>
      <w:r w:rsidR="00047995">
        <w:rPr>
          <w:rFonts w:ascii="Sylfaen" w:hAnsi="Sylfaen" w:cs="Sylfaen"/>
          <w:b/>
          <w:sz w:val="20"/>
          <w:szCs w:val="20"/>
          <w:lang w:val="ka-GE"/>
        </w:rPr>
        <w:t>1 ნოემბერი</w:t>
      </w:r>
      <w:r w:rsidRPr="0024589B">
        <w:rPr>
          <w:rFonts w:ascii="Sylfaen" w:hAnsi="Sylfaen" w:cs="Sylfaen"/>
          <w:b/>
          <w:sz w:val="20"/>
          <w:szCs w:val="20"/>
          <w:lang w:val="ka-GE"/>
        </w:rPr>
        <w:t>, 15:00 საათი</w:t>
      </w:r>
    </w:p>
    <w:p w14:paraId="0EEED416"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7B4AFAA0"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A350FA">
        <w:fldChar w:fldCharType="begin"/>
      </w:r>
      <w:r w:rsidR="00A350FA">
        <w:instrText xml:space="preserve"> HYPERLINK "http://www.tenders.ge" </w:instrText>
      </w:r>
      <w:r w:rsidR="00A350FA">
        <w:fldChar w:fldCharType="separate"/>
      </w:r>
      <w:r w:rsidRPr="0024589B">
        <w:rPr>
          <w:rStyle w:val="Hyperlink"/>
          <w:rFonts w:ascii="Sylfaen" w:hAnsi="Sylfaen" w:cs="Sylfaen"/>
          <w:b/>
          <w:sz w:val="20"/>
          <w:szCs w:val="20"/>
          <w:lang w:val="ka-GE"/>
        </w:rPr>
        <w:t>www.tenders.ge</w:t>
      </w:r>
      <w:r w:rsidR="00A350FA">
        <w:rPr>
          <w:rStyle w:val="Hyperlink"/>
          <w:rFonts w:ascii="Sylfaen" w:hAnsi="Sylfaen" w:cs="Sylfaen"/>
          <w:b/>
          <w:sz w:val="20"/>
          <w:szCs w:val="20"/>
          <w:lang w:val="ka-GE"/>
        </w:rPr>
        <w:fldChar w:fldCharType="end"/>
      </w:r>
      <w:r w:rsidRPr="0024589B">
        <w:rPr>
          <w:rFonts w:ascii="Sylfaen" w:hAnsi="Sylfaen" w:cs="Sylfaen"/>
          <w:b/>
          <w:sz w:val="20"/>
          <w:szCs w:val="20"/>
          <w:u w:val="single"/>
          <w:lang w:val="ka-GE"/>
        </w:rPr>
        <w:t xml:space="preserve"> </w:t>
      </w:r>
    </w:p>
    <w:p w14:paraId="067DB388" w14:textId="77777777" w:rsidR="00BA3128" w:rsidRPr="00EC701A" w:rsidRDefault="00BA3128" w:rsidP="00BA3128">
      <w:pPr>
        <w:spacing w:after="0"/>
        <w:jc w:val="both"/>
        <w:rPr>
          <w:rFonts w:ascii="Sylfaen" w:hAnsi="Sylfaen" w:cs="Sylfaen"/>
          <w:b/>
          <w:sz w:val="20"/>
          <w:szCs w:val="20"/>
          <w:lang w:val="ka-GE"/>
        </w:rPr>
      </w:pPr>
    </w:p>
    <w:p w14:paraId="1F5D0EFF"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50151504"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53D42620" w14:textId="77777777" w:rsidR="00BA3128" w:rsidRPr="00EC701A" w:rsidRDefault="00BA3128" w:rsidP="00BA3128">
      <w:pPr>
        <w:spacing w:after="0"/>
        <w:jc w:val="both"/>
        <w:rPr>
          <w:rFonts w:ascii="Sylfaen" w:hAnsi="Sylfaen"/>
          <w:b/>
          <w:sz w:val="20"/>
          <w:szCs w:val="20"/>
          <w:lang w:val="ka-GE"/>
        </w:rPr>
      </w:pPr>
    </w:p>
    <w:p w14:paraId="0CC77424"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5ABF4CBD"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7EFC952"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450B46C0"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5CA6063F"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684A7833"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0BF22A27"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6447C3AD"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302AB5D1"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718DD0F7"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68967CDA"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14:paraId="7040B167" w14:textId="77777777" w:rsidR="0071455F" w:rsidRPr="00EC701A" w:rsidRDefault="0071455F" w:rsidP="00BA3128">
      <w:pPr>
        <w:spacing w:after="0"/>
        <w:ind w:firstLine="426"/>
        <w:jc w:val="both"/>
        <w:rPr>
          <w:rFonts w:ascii="Sylfaen" w:hAnsi="Sylfaen"/>
          <w:b/>
          <w:i/>
          <w:sz w:val="20"/>
          <w:szCs w:val="20"/>
          <w:lang w:val="ka-GE"/>
        </w:rPr>
      </w:pPr>
    </w:p>
    <w:p w14:paraId="7CE2A012"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1D23C2DC" w14:textId="77777777" w:rsidR="0024589B" w:rsidRDefault="0024589B" w:rsidP="00BA3128">
      <w:pPr>
        <w:spacing w:after="0"/>
        <w:jc w:val="both"/>
        <w:rPr>
          <w:rFonts w:ascii="Sylfaen" w:hAnsi="Sylfaen"/>
          <w:sz w:val="20"/>
          <w:szCs w:val="20"/>
          <w:lang w:val="ka-GE"/>
        </w:rPr>
      </w:pPr>
    </w:p>
    <w:p w14:paraId="7FF7302F"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4900791A"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w:t>
      </w:r>
      <w:r w:rsidRPr="0024589B">
        <w:rPr>
          <w:rFonts w:ascii="Sylfaen" w:hAnsi="Sylfaen"/>
          <w:sz w:val="20"/>
          <w:szCs w:val="20"/>
          <w:lang w:val="ka-GE"/>
        </w:rPr>
        <w:lastRenderedPageBreak/>
        <w:t>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232C85E" w14:textId="77777777" w:rsidR="0024589B" w:rsidRPr="00EC701A" w:rsidRDefault="0024589B" w:rsidP="00BA3128">
      <w:pPr>
        <w:spacing w:after="0"/>
        <w:jc w:val="both"/>
        <w:rPr>
          <w:rFonts w:ascii="Sylfaen" w:hAnsi="Sylfaen"/>
          <w:sz w:val="20"/>
          <w:szCs w:val="20"/>
          <w:lang w:val="ka-GE"/>
        </w:rPr>
      </w:pPr>
    </w:p>
    <w:p w14:paraId="613D8388"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0FEBD9E4"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6612BF5E"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7844542F"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705E8383"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74E81CEA" w14:textId="77777777" w:rsidR="00BD4104" w:rsidRPr="00EC701A" w:rsidRDefault="00BD4104" w:rsidP="00BA3128">
      <w:pPr>
        <w:spacing w:after="0"/>
        <w:jc w:val="both"/>
        <w:rPr>
          <w:rFonts w:ascii="Sylfaen" w:hAnsi="Sylfaen"/>
          <w:sz w:val="20"/>
          <w:szCs w:val="20"/>
        </w:rPr>
      </w:pPr>
    </w:p>
    <w:p w14:paraId="07AA459B"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2A3D03E2"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01CAADE7"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577E1E4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1C5B8B52"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0"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7EFC7BE3"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3729AF06" w14:textId="77777777" w:rsidR="0024589B" w:rsidRPr="00EC701A" w:rsidRDefault="0024589B" w:rsidP="0024589B">
      <w:pPr>
        <w:spacing w:after="0"/>
        <w:jc w:val="both"/>
        <w:rPr>
          <w:rFonts w:ascii="Sylfaen" w:hAnsi="Sylfaen" w:cs="Arial"/>
          <w:sz w:val="20"/>
          <w:szCs w:val="20"/>
        </w:rPr>
      </w:pPr>
    </w:p>
    <w:p w14:paraId="552C40E3"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1DC217CA"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3A175343"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1"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2BE1F1A1"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15FF817C" w14:textId="77777777" w:rsidR="0024589B" w:rsidRDefault="0024589B" w:rsidP="00BA3128">
      <w:pPr>
        <w:spacing w:after="0"/>
        <w:jc w:val="both"/>
        <w:rPr>
          <w:rFonts w:ascii="Sylfaen" w:hAnsi="Sylfaen"/>
          <w:b/>
          <w:sz w:val="20"/>
          <w:szCs w:val="20"/>
          <w:lang w:val="ka-GE"/>
        </w:rPr>
      </w:pPr>
    </w:p>
    <w:p w14:paraId="06173D47" w14:textId="77777777" w:rsidR="0024589B" w:rsidRDefault="0024589B" w:rsidP="00BA3128">
      <w:pPr>
        <w:spacing w:after="0"/>
        <w:jc w:val="both"/>
        <w:rPr>
          <w:rFonts w:ascii="Sylfaen" w:hAnsi="Sylfaen"/>
          <w:b/>
          <w:sz w:val="20"/>
          <w:szCs w:val="20"/>
          <w:lang w:val="ka-GE"/>
        </w:rPr>
      </w:pPr>
    </w:p>
    <w:p w14:paraId="44968E5B" w14:textId="77777777" w:rsidR="0024589B" w:rsidRDefault="0024589B" w:rsidP="00BA3128">
      <w:pPr>
        <w:spacing w:after="0"/>
        <w:jc w:val="both"/>
        <w:rPr>
          <w:rFonts w:ascii="Sylfaen" w:hAnsi="Sylfaen"/>
          <w:b/>
          <w:sz w:val="20"/>
          <w:szCs w:val="20"/>
          <w:lang w:val="ka-GE"/>
        </w:rPr>
      </w:pPr>
    </w:p>
    <w:p w14:paraId="5EE0106C"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54E2F77E" w14:textId="77777777" w:rsidR="0024589B" w:rsidRPr="00EC701A" w:rsidRDefault="0024589B" w:rsidP="00BA3128">
      <w:pPr>
        <w:spacing w:after="0"/>
        <w:jc w:val="both"/>
        <w:rPr>
          <w:rFonts w:ascii="Sylfaen" w:hAnsi="Sylfaen"/>
          <w:b/>
          <w:sz w:val="20"/>
          <w:szCs w:val="20"/>
          <w:lang w:val="ka-GE"/>
        </w:rPr>
      </w:pPr>
    </w:p>
    <w:p w14:paraId="223D8B12" w14:textId="77777777" w:rsidR="00BA3128" w:rsidRPr="00EC701A" w:rsidRDefault="00BA3128" w:rsidP="00BA3128">
      <w:pPr>
        <w:spacing w:after="0"/>
        <w:jc w:val="both"/>
        <w:rPr>
          <w:rFonts w:ascii="Sylfaen" w:hAnsi="Sylfaen"/>
          <w:b/>
          <w:sz w:val="20"/>
          <w:szCs w:val="20"/>
          <w:lang w:val="ka-GE"/>
        </w:rPr>
      </w:pPr>
    </w:p>
    <w:p w14:paraId="2E0CF36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41E2834B"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29D3BC06" w14:textId="77777777" w:rsidR="004A2B93" w:rsidRPr="00EC701A" w:rsidRDefault="004A2B93" w:rsidP="00BA3128">
      <w:pPr>
        <w:spacing w:after="0"/>
        <w:jc w:val="both"/>
        <w:rPr>
          <w:rFonts w:ascii="Sylfaen" w:hAnsi="Sylfaen"/>
          <w:sz w:val="20"/>
          <w:szCs w:val="20"/>
          <w:lang w:val="ka-GE"/>
        </w:rPr>
      </w:pPr>
    </w:p>
    <w:p w14:paraId="3AE0FB9C" w14:textId="77777777" w:rsidR="004A2B93" w:rsidRPr="00EC701A" w:rsidRDefault="004A2B93" w:rsidP="00BA3128">
      <w:pPr>
        <w:spacing w:after="0"/>
        <w:jc w:val="both"/>
        <w:rPr>
          <w:rFonts w:ascii="Sylfaen" w:hAnsi="Sylfaen"/>
          <w:sz w:val="20"/>
          <w:szCs w:val="20"/>
          <w:lang w:val="ka-GE"/>
        </w:rPr>
      </w:pPr>
    </w:p>
    <w:p w14:paraId="642169CF" w14:textId="77777777" w:rsidR="004A2B93" w:rsidRPr="00EC701A" w:rsidRDefault="004A2B93" w:rsidP="00BA3128">
      <w:pPr>
        <w:spacing w:after="0"/>
        <w:jc w:val="both"/>
        <w:rPr>
          <w:rFonts w:ascii="Sylfaen" w:hAnsi="Sylfaen"/>
          <w:sz w:val="20"/>
          <w:szCs w:val="20"/>
          <w:lang w:val="ka-GE"/>
        </w:rPr>
      </w:pPr>
    </w:p>
    <w:p w14:paraId="70E517BE" w14:textId="77777777" w:rsidR="004A2B93" w:rsidRPr="00EC701A" w:rsidRDefault="004A2B93" w:rsidP="00BA3128">
      <w:pPr>
        <w:spacing w:after="0"/>
        <w:jc w:val="both"/>
        <w:rPr>
          <w:rFonts w:ascii="Sylfaen" w:hAnsi="Sylfaen"/>
          <w:sz w:val="20"/>
          <w:szCs w:val="20"/>
          <w:lang w:val="ka-GE"/>
        </w:rPr>
      </w:pPr>
    </w:p>
    <w:p w14:paraId="1FCCC34B" w14:textId="77777777" w:rsidR="004A2B93" w:rsidRPr="00EC701A" w:rsidRDefault="004A2B93" w:rsidP="00BA3128">
      <w:pPr>
        <w:spacing w:after="0"/>
        <w:jc w:val="both"/>
        <w:rPr>
          <w:rFonts w:ascii="Sylfaen" w:hAnsi="Sylfaen"/>
          <w:sz w:val="20"/>
          <w:szCs w:val="20"/>
          <w:lang w:val="ka-GE"/>
        </w:rPr>
      </w:pPr>
    </w:p>
    <w:p w14:paraId="0D6CE40C" w14:textId="77777777" w:rsidR="004A2B93" w:rsidRPr="00EC701A" w:rsidRDefault="004A2B93" w:rsidP="00BA3128">
      <w:pPr>
        <w:spacing w:after="0"/>
        <w:jc w:val="both"/>
        <w:rPr>
          <w:rFonts w:ascii="Sylfaen" w:hAnsi="Sylfaen"/>
          <w:sz w:val="20"/>
          <w:szCs w:val="20"/>
          <w:lang w:val="ka-GE"/>
        </w:rPr>
      </w:pPr>
    </w:p>
    <w:p w14:paraId="257564FF" w14:textId="77777777" w:rsidR="004A2B93" w:rsidRPr="00EC701A" w:rsidRDefault="004A2B93" w:rsidP="00BA3128">
      <w:pPr>
        <w:spacing w:after="0"/>
        <w:jc w:val="both"/>
        <w:rPr>
          <w:rFonts w:ascii="Sylfaen" w:hAnsi="Sylfaen"/>
          <w:sz w:val="20"/>
          <w:szCs w:val="20"/>
          <w:lang w:val="ka-GE"/>
        </w:rPr>
      </w:pPr>
    </w:p>
    <w:p w14:paraId="23B04CCD"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1C89" w14:textId="77777777" w:rsidR="00A350FA" w:rsidRDefault="00A350FA" w:rsidP="007902EA">
      <w:pPr>
        <w:spacing w:after="0" w:line="240" w:lineRule="auto"/>
      </w:pPr>
      <w:r>
        <w:separator/>
      </w:r>
    </w:p>
  </w:endnote>
  <w:endnote w:type="continuationSeparator" w:id="0">
    <w:p w14:paraId="3D928E94" w14:textId="77777777" w:rsidR="00A350FA" w:rsidRDefault="00A350F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4191" w14:textId="77777777" w:rsidR="004A3BD8" w:rsidRDefault="004A3BD8">
    <w:pPr>
      <w:pStyle w:val="Footer"/>
      <w:jc w:val="right"/>
    </w:pPr>
  </w:p>
  <w:p w14:paraId="7BEB2BE4"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2555" w14:textId="77777777" w:rsidR="00A350FA" w:rsidRDefault="00A350FA" w:rsidP="007902EA">
      <w:pPr>
        <w:spacing w:after="0" w:line="240" w:lineRule="auto"/>
      </w:pPr>
      <w:r>
        <w:separator/>
      </w:r>
    </w:p>
  </w:footnote>
  <w:footnote w:type="continuationSeparator" w:id="0">
    <w:p w14:paraId="0CCC88EC" w14:textId="77777777" w:rsidR="00A350FA" w:rsidRDefault="00A350F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B66BB" w14:textId="77777777" w:rsidR="00FF3C87" w:rsidRDefault="00FF3C87" w:rsidP="00A74B75">
    <w:pPr>
      <w:spacing w:after="0" w:line="360" w:lineRule="auto"/>
      <w:jc w:val="right"/>
      <w:rPr>
        <w:rFonts w:ascii="Sylfaen" w:hAnsi="Sylfaen"/>
        <w:b/>
        <w:sz w:val="18"/>
        <w:szCs w:val="18"/>
        <w:lang w:val="ka-GE"/>
      </w:rPr>
    </w:pPr>
  </w:p>
  <w:p w14:paraId="6920C89B"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995"/>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0FA"/>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EB28D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7F665-F29C-4A1C-88BE-D106BA1F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9</cp:revision>
  <cp:lastPrinted>2015-07-27T06:36:00Z</cp:lastPrinted>
  <dcterms:created xsi:type="dcterms:W3CDTF">2024-10-11T07:17:00Z</dcterms:created>
  <dcterms:modified xsi:type="dcterms:W3CDTF">2024-10-21T11:29:00Z</dcterms:modified>
</cp:coreProperties>
</file>