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30F8974" w:rsidR="007D73CE" w:rsidRDefault="00E34C69" w:rsidP="00AD674B">
      <w:pPr>
        <w:spacing w:after="0" w:line="360" w:lineRule="auto"/>
        <w:ind w:left="2430"/>
        <w:jc w:val="both"/>
        <w:rPr>
          <w:rFonts w:ascii="Sylfaen" w:hAnsi="Sylfaen" w:cs="Sylfaen"/>
          <w:b/>
          <w:noProof/>
          <w:lang w:val="ka-GE"/>
        </w:rPr>
      </w:pPr>
      <w:r>
        <w:rPr>
          <w:rFonts w:ascii="Sylfaen" w:hAnsi="Sylfaen" w:cs="Sylfaen"/>
          <w:b/>
          <w:noProof/>
          <w:lang w:val="ka-GE"/>
        </w:rPr>
        <w:t xml:space="preserve"> </w:t>
      </w:r>
      <w:r w:rsidR="0028539D">
        <w:rPr>
          <w:rFonts w:ascii="Sylfaen" w:hAnsi="Sylfaen" w:cs="Sylfaen"/>
          <w:b/>
          <w:noProof/>
        </w:rPr>
        <w:drawing>
          <wp:inline distT="0" distB="0" distL="0" distR="0" wp14:anchorId="4F6FB9E2" wp14:editId="057614E0">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03DAF875" w14:textId="7C15DD26" w:rsidR="00E34C69" w:rsidRDefault="00E34C69" w:rsidP="00AD674B">
      <w:pPr>
        <w:spacing w:after="0" w:line="360" w:lineRule="auto"/>
        <w:ind w:left="2790"/>
        <w:jc w:val="both"/>
        <w:rPr>
          <w:rFonts w:ascii="Sylfaen" w:hAnsi="Sylfaen" w:cs="Sylfaen"/>
          <w:b/>
          <w:noProof/>
          <w:lang w:val="ka-GE"/>
        </w:rPr>
      </w:pPr>
    </w:p>
    <w:p w14:paraId="53483A8E" w14:textId="77777777" w:rsidR="00E34C69" w:rsidRDefault="00E34C69" w:rsidP="00AD674B">
      <w:pPr>
        <w:spacing w:after="0" w:line="240" w:lineRule="auto"/>
        <w:ind w:left="2520"/>
        <w:jc w:val="both"/>
        <w:rPr>
          <w:rFonts w:ascii="Sylfaen" w:hAnsi="Sylfaen"/>
          <w:noProof/>
          <w:lang w:val="ka-GE"/>
        </w:rPr>
      </w:pPr>
      <w:r>
        <w:rPr>
          <w:rFonts w:ascii="Sylfaen" w:hAnsi="Sylfaen"/>
          <w:noProof/>
          <w:lang w:val="ka-GE"/>
        </w:rPr>
        <w:t xml:space="preserve">      </w:t>
      </w:r>
      <w:r>
        <w:rPr>
          <w:noProof/>
        </w:rPr>
        <w:drawing>
          <wp:inline distT="0" distB="0" distL="0" distR="0" wp14:anchorId="3EBB1569" wp14:editId="2A312681">
            <wp:extent cx="2339340" cy="1186858"/>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897" cy="1189170"/>
                    </a:xfrm>
                    <a:prstGeom prst="rect">
                      <a:avLst/>
                    </a:prstGeom>
                    <a:noFill/>
                  </pic:spPr>
                </pic:pic>
              </a:graphicData>
            </a:graphic>
          </wp:inline>
        </w:drawing>
      </w:r>
      <w:r w:rsidR="008767C9">
        <w:rPr>
          <w:noProof/>
        </w:rPr>
        <w:t xml:space="preserve">   </w:t>
      </w:r>
      <w:r>
        <w:rPr>
          <w:rFonts w:ascii="Sylfaen" w:hAnsi="Sylfaen"/>
          <w:noProof/>
          <w:lang w:val="ka-GE"/>
        </w:rPr>
        <w:t xml:space="preserve"> </w:t>
      </w:r>
    </w:p>
    <w:p w14:paraId="1C3FF3B0" w14:textId="77777777" w:rsidR="00E34C69" w:rsidRDefault="00E34C69" w:rsidP="00AD674B">
      <w:pPr>
        <w:spacing w:after="0" w:line="240" w:lineRule="auto"/>
        <w:ind w:left="2520"/>
        <w:jc w:val="both"/>
        <w:rPr>
          <w:rFonts w:ascii="Sylfaen" w:hAnsi="Sylfaen"/>
          <w:noProof/>
          <w:lang w:val="ka-GE"/>
        </w:rPr>
      </w:pPr>
    </w:p>
    <w:p w14:paraId="2192C57C" w14:textId="2C177DC0" w:rsidR="009815C7" w:rsidRPr="00E37C5C" w:rsidRDefault="00E34C69" w:rsidP="00AD674B">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r>
        <w:rPr>
          <w:noProof/>
        </w:rPr>
        <w:drawing>
          <wp:inline distT="0" distB="0" distL="0" distR="0" wp14:anchorId="5FD0C9E9" wp14:editId="67DEDA6A">
            <wp:extent cx="2647113" cy="871216"/>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81825" cy="882640"/>
                    </a:xfrm>
                    <a:prstGeom prst="rect">
                      <a:avLst/>
                    </a:prstGeom>
                  </pic:spPr>
                </pic:pic>
              </a:graphicData>
            </a:graphic>
          </wp:inline>
        </w:drawing>
      </w:r>
    </w:p>
    <w:p w14:paraId="701FB870" w14:textId="2C03E70E" w:rsidR="009815C7" w:rsidRPr="00E37C5C" w:rsidRDefault="009815C7" w:rsidP="00AD674B">
      <w:pPr>
        <w:spacing w:after="0" w:line="240" w:lineRule="auto"/>
        <w:jc w:val="both"/>
        <w:rPr>
          <w:rFonts w:ascii="Sylfaen" w:hAnsi="Sylfaen" w:cs="Sylfaen"/>
          <w:b/>
        </w:rPr>
      </w:pPr>
    </w:p>
    <w:p w14:paraId="7F37A681" w14:textId="77777777" w:rsidR="009815C7" w:rsidRPr="00E37C5C" w:rsidRDefault="009815C7" w:rsidP="00AD674B">
      <w:pPr>
        <w:spacing w:after="0" w:line="240" w:lineRule="auto"/>
        <w:jc w:val="both"/>
        <w:rPr>
          <w:rFonts w:ascii="Sylfaen" w:hAnsi="Sylfaen" w:cs="Sylfaen"/>
          <w:b/>
        </w:rPr>
      </w:pPr>
    </w:p>
    <w:p w14:paraId="5C5114A8" w14:textId="5778AEF3" w:rsidR="009815C7" w:rsidRPr="00E37C5C" w:rsidRDefault="009815C7" w:rsidP="00AD674B">
      <w:pPr>
        <w:spacing w:after="0" w:line="240" w:lineRule="auto"/>
        <w:jc w:val="both"/>
        <w:rPr>
          <w:rFonts w:ascii="Sylfaen" w:hAnsi="Sylfaen" w:cs="Sylfaen"/>
          <w:b/>
          <w:lang w:val="ka-GE"/>
        </w:rPr>
      </w:pPr>
    </w:p>
    <w:p w14:paraId="6989D59A" w14:textId="035130B0" w:rsidR="00A71E0B" w:rsidRDefault="009815C7" w:rsidP="009B2D61">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9B2D61">
      <w:pPr>
        <w:spacing w:after="0" w:line="240" w:lineRule="auto"/>
        <w:jc w:val="center"/>
        <w:rPr>
          <w:rFonts w:ascii="Sylfaen" w:hAnsi="Sylfaen" w:cs="Sylfaen"/>
          <w:b/>
          <w:lang w:val="ka-GE"/>
        </w:rPr>
      </w:pPr>
    </w:p>
    <w:p w14:paraId="0621B8C3" w14:textId="72633E4F" w:rsidR="00A71E0B" w:rsidRPr="008767C9" w:rsidRDefault="00D77A79" w:rsidP="009B2D61">
      <w:pPr>
        <w:spacing w:after="0" w:line="240" w:lineRule="auto"/>
        <w:jc w:val="center"/>
        <w:rPr>
          <w:rFonts w:ascii="Sylfaen" w:hAnsi="Sylfaen" w:cs="Sylfaen"/>
          <w:b/>
          <w:lang w:val="ka-GE"/>
        </w:rPr>
      </w:pPr>
      <w:r>
        <w:rPr>
          <w:rFonts w:ascii="Sylfaen" w:hAnsi="Sylfaen" w:cs="Sylfaen"/>
          <w:b/>
          <w:lang w:val="ka-GE"/>
        </w:rPr>
        <w:t xml:space="preserve">კონსოლიდირებული ტენდერი </w:t>
      </w:r>
      <w:r w:rsidR="00DB78DD">
        <w:rPr>
          <w:rFonts w:ascii="Sylfaen" w:hAnsi="Sylfaen" w:cs="Sylfaen"/>
          <w:b/>
          <w:lang w:val="ka-GE"/>
        </w:rPr>
        <w:t>ზაფხულის</w:t>
      </w:r>
      <w:r>
        <w:rPr>
          <w:rFonts w:ascii="Sylfaen" w:hAnsi="Sylfaen" w:cs="Sylfaen"/>
          <w:b/>
          <w:lang w:val="ka-GE"/>
        </w:rPr>
        <w:t xml:space="preserve"> სეზონის </w:t>
      </w:r>
      <w:r w:rsidR="008767C9">
        <w:rPr>
          <w:rFonts w:ascii="Sylfaen" w:hAnsi="Sylfaen" w:cs="Sylfaen"/>
          <w:b/>
          <w:lang w:val="ka-GE"/>
        </w:rPr>
        <w:t>სპეც ფორმების შესყიდვასთან დაკავშირებით</w:t>
      </w:r>
    </w:p>
    <w:p w14:paraId="0C0E685F" w14:textId="77777777" w:rsidR="001B055A" w:rsidRPr="004B0C7B" w:rsidRDefault="001B055A" w:rsidP="00AD674B">
      <w:pPr>
        <w:spacing w:after="0" w:line="240" w:lineRule="auto"/>
        <w:jc w:val="both"/>
        <w:rPr>
          <w:rFonts w:ascii="Sylfaen" w:hAnsi="Sylfaen" w:cs="Sylfaen"/>
          <w:b/>
          <w:bCs/>
        </w:rPr>
      </w:pPr>
    </w:p>
    <w:p w14:paraId="093F24C3" w14:textId="77777777" w:rsidR="007D73CE" w:rsidRPr="00E37C5C" w:rsidRDefault="007D73CE" w:rsidP="00AD674B">
      <w:pPr>
        <w:jc w:val="both"/>
        <w:rPr>
          <w:rFonts w:ascii="Sylfaen" w:hAnsi="Sylfaen"/>
          <w:lang w:val="ka-GE"/>
        </w:rPr>
      </w:pPr>
    </w:p>
    <w:p w14:paraId="002939F3" w14:textId="77777777" w:rsidR="00FD0DCD" w:rsidRPr="00E37C5C" w:rsidRDefault="00FD0DCD" w:rsidP="00AD674B">
      <w:pPr>
        <w:spacing w:after="0" w:line="360" w:lineRule="auto"/>
        <w:jc w:val="both"/>
        <w:rPr>
          <w:rFonts w:ascii="AcadNusx" w:hAnsi="AcadNusx"/>
          <w:b/>
        </w:rPr>
      </w:pPr>
    </w:p>
    <w:p w14:paraId="48A0C09F" w14:textId="0C5BE0C7" w:rsidR="00FD0DCD" w:rsidRDefault="00FD0DCD" w:rsidP="00AD674B">
      <w:pPr>
        <w:spacing w:after="0" w:line="360" w:lineRule="auto"/>
        <w:jc w:val="both"/>
        <w:rPr>
          <w:rFonts w:ascii="AcadNusx" w:hAnsi="AcadNusx"/>
          <w:b/>
        </w:rPr>
      </w:pPr>
    </w:p>
    <w:p w14:paraId="3BCAE64B" w14:textId="172F1CD5" w:rsidR="00D77A79" w:rsidRDefault="00D77A79" w:rsidP="00AD674B">
      <w:pPr>
        <w:spacing w:after="0" w:line="360" w:lineRule="auto"/>
        <w:jc w:val="both"/>
        <w:rPr>
          <w:rFonts w:ascii="AcadNusx" w:hAnsi="AcadNusx"/>
          <w:b/>
        </w:rPr>
      </w:pPr>
    </w:p>
    <w:p w14:paraId="0571E48F" w14:textId="41215441" w:rsidR="00D77A79" w:rsidRDefault="00D77A79" w:rsidP="00AD674B">
      <w:pPr>
        <w:spacing w:after="0" w:line="360" w:lineRule="auto"/>
        <w:jc w:val="both"/>
        <w:rPr>
          <w:rFonts w:ascii="AcadNusx" w:hAnsi="AcadNusx"/>
          <w:b/>
        </w:rPr>
      </w:pPr>
    </w:p>
    <w:p w14:paraId="36AA0F2A" w14:textId="3CC58C43" w:rsidR="00D77A79" w:rsidRDefault="00D77A79" w:rsidP="00AD674B">
      <w:pPr>
        <w:spacing w:after="0" w:line="360" w:lineRule="auto"/>
        <w:jc w:val="both"/>
        <w:rPr>
          <w:rFonts w:ascii="AcadNusx" w:hAnsi="AcadNusx"/>
          <w:b/>
        </w:rPr>
      </w:pPr>
    </w:p>
    <w:p w14:paraId="01A2B64B" w14:textId="77777777" w:rsidR="00D77A79" w:rsidRPr="00E37C5C" w:rsidRDefault="00D77A79" w:rsidP="00AD674B">
      <w:pPr>
        <w:spacing w:after="0" w:line="360" w:lineRule="auto"/>
        <w:jc w:val="both"/>
        <w:rPr>
          <w:rFonts w:ascii="AcadNusx" w:hAnsi="AcadNusx"/>
          <w:b/>
        </w:rPr>
      </w:pPr>
    </w:p>
    <w:p w14:paraId="5A0A6715" w14:textId="77777777" w:rsidR="00FD0DCD" w:rsidRPr="00E37C5C" w:rsidRDefault="00FD0DCD" w:rsidP="00AD674B">
      <w:pPr>
        <w:spacing w:after="0" w:line="360" w:lineRule="auto"/>
        <w:jc w:val="both"/>
        <w:rPr>
          <w:rFonts w:ascii="AcadNusx" w:hAnsi="AcadNusx"/>
          <w:b/>
        </w:rPr>
      </w:pPr>
    </w:p>
    <w:p w14:paraId="61CFD8F9" w14:textId="6A4EEDB0" w:rsidR="00FD0DCD" w:rsidRPr="00E37C5C" w:rsidRDefault="00FD0DCD" w:rsidP="00AD674B">
      <w:pPr>
        <w:spacing w:after="0" w:line="360" w:lineRule="auto"/>
        <w:jc w:val="both"/>
        <w:rPr>
          <w:rFonts w:ascii="AcadNusx" w:hAnsi="AcadNusx"/>
          <w:b/>
        </w:rPr>
      </w:pPr>
    </w:p>
    <w:p w14:paraId="71017BAF" w14:textId="3101DF35" w:rsidR="00D30223" w:rsidRPr="00E37C5C" w:rsidRDefault="00D30223" w:rsidP="00AD674B">
      <w:pPr>
        <w:spacing w:after="0" w:line="360" w:lineRule="auto"/>
        <w:jc w:val="both"/>
        <w:rPr>
          <w:rFonts w:ascii="AcadNusx" w:hAnsi="AcadNusx"/>
          <w:b/>
        </w:rPr>
      </w:pPr>
    </w:p>
    <w:p w14:paraId="0C5A5BAC" w14:textId="52C02D8A" w:rsidR="00C27890" w:rsidRPr="00C27890" w:rsidRDefault="001B055A" w:rsidP="00AD674B">
      <w:pPr>
        <w:pStyle w:val="ListParagraph"/>
        <w:numPr>
          <w:ilvl w:val="1"/>
          <w:numId w:val="33"/>
        </w:numPr>
        <w:spacing w:line="240" w:lineRule="auto"/>
        <w:jc w:val="both"/>
        <w:rPr>
          <w:rFonts w:ascii="Sylfaen" w:hAnsi="Sylfaen"/>
          <w:b/>
          <w:lang w:val="ka-GE"/>
        </w:rPr>
      </w:pPr>
      <w:r w:rsidRPr="00C27890">
        <w:rPr>
          <w:rFonts w:ascii="Sylfaen" w:hAnsi="Sylfaen"/>
          <w:b/>
          <w:lang w:val="ka-GE"/>
        </w:rPr>
        <w:t>შესყიდვის ობიექტის დასახელება</w:t>
      </w:r>
    </w:p>
    <w:p w14:paraId="2C3457DE" w14:textId="6E0C514C" w:rsidR="004272D2" w:rsidRDefault="00D30223" w:rsidP="00AD674B">
      <w:pPr>
        <w:spacing w:line="240" w:lineRule="auto"/>
        <w:jc w:val="both"/>
        <w:rPr>
          <w:rFonts w:ascii="Sylfaen" w:hAnsi="Sylfaen" w:cs="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13EFC" w:rsidRPr="0028539D">
        <w:rPr>
          <w:rFonts w:ascii="Arial" w:hAnsi="Arial" w:cs="Arial"/>
          <w:lang w:val="ka-GE"/>
        </w:rPr>
        <w:t xml:space="preserve"> </w:t>
      </w:r>
      <w:r w:rsidR="008767C9">
        <w:rPr>
          <w:rFonts w:ascii="Sylfaen" w:hAnsi="Sylfaen" w:cs="Arial"/>
          <w:lang w:val="ka-GE"/>
        </w:rPr>
        <w:t>და შპს „საგურამო ენერჯი“ (</w:t>
      </w:r>
      <w:r w:rsidR="008767C9" w:rsidRPr="008767C9">
        <w:rPr>
          <w:rFonts w:ascii="Sylfaen" w:hAnsi="Sylfaen" w:cs="Arial"/>
          <w:lang w:val="ka-GE"/>
        </w:rPr>
        <w:t xml:space="preserve">SENG, </w:t>
      </w:r>
      <w:r w:rsidR="008767C9">
        <w:rPr>
          <w:rFonts w:ascii="Sylfaen" w:hAnsi="Sylfaen" w:cs="Arial"/>
          <w:lang w:val="ka-GE"/>
        </w:rPr>
        <w:t xml:space="preserve">ს/კ </w:t>
      </w:r>
      <w:r w:rsidR="008767C9" w:rsidRPr="008767C9">
        <w:rPr>
          <w:rFonts w:ascii="Sylfaen" w:hAnsi="Sylfaen" w:cs="Arial"/>
          <w:lang w:val="ka-GE"/>
        </w:rPr>
        <w:t>206337007</w:t>
      </w:r>
      <w:r w:rsidR="008767C9">
        <w:rPr>
          <w:rFonts w:ascii="Sylfaen" w:hAnsi="Sylfaen" w:cs="Arial"/>
          <w:lang w:val="ka-GE"/>
        </w:rPr>
        <w:t>)</w:t>
      </w:r>
      <w:r w:rsidR="00A3171A">
        <w:rPr>
          <w:rFonts w:ascii="Sylfaen" w:hAnsi="Sylfaen" w:cs="Arial"/>
          <w:lang w:val="ka-GE"/>
        </w:rPr>
        <w:t xml:space="preserve"> (შემდგომში „შემსყიდველი</w:t>
      </w:r>
      <w:r w:rsidR="0002568F">
        <w:rPr>
          <w:rFonts w:ascii="Sylfaen" w:hAnsi="Sylfaen"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77A79">
        <w:rPr>
          <w:rFonts w:ascii="Sylfaen" w:hAnsi="Sylfaen" w:cs="Sylfaen"/>
          <w:lang w:val="ka-GE"/>
        </w:rPr>
        <w:t>კონსოლიდირებულ</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D77A79">
        <w:rPr>
          <w:rFonts w:ascii="Sylfaen" w:hAnsi="Sylfaen" w:cs="Sylfaen"/>
          <w:lang w:val="ka-GE"/>
        </w:rPr>
        <w:t xml:space="preserve"> </w:t>
      </w:r>
      <w:r w:rsidR="00D77A79" w:rsidRPr="00D77A79">
        <w:rPr>
          <w:rFonts w:ascii="Sylfaen" w:hAnsi="Sylfaen" w:cs="Sylfaen"/>
          <w:b/>
          <w:lang w:val="ka-GE"/>
        </w:rPr>
        <w:t>ზა</w:t>
      </w:r>
      <w:r w:rsidR="00DB78DD">
        <w:rPr>
          <w:rFonts w:ascii="Sylfaen" w:hAnsi="Sylfaen" w:cs="Sylfaen"/>
          <w:b/>
          <w:lang w:val="ka-GE"/>
        </w:rPr>
        <w:t>ფხულის</w:t>
      </w:r>
      <w:r w:rsidR="00D77A79" w:rsidRPr="00D77A79">
        <w:rPr>
          <w:rFonts w:ascii="Sylfaen" w:hAnsi="Sylfaen" w:cs="Sylfaen"/>
          <w:b/>
          <w:lang w:val="ka-GE"/>
        </w:rPr>
        <w:t xml:space="preserve"> სეზონის</w:t>
      </w:r>
      <w:r w:rsidR="00DD1FDF" w:rsidRPr="0028539D">
        <w:rPr>
          <w:rFonts w:ascii="Sylfaen" w:hAnsi="Sylfaen" w:cs="Sylfaen"/>
          <w:lang w:val="ka-GE"/>
        </w:rPr>
        <w:t xml:space="preserve"> </w:t>
      </w:r>
      <w:r w:rsidR="008767C9">
        <w:rPr>
          <w:rFonts w:ascii="Sylfaen" w:hAnsi="Sylfaen" w:cs="Sylfaen"/>
          <w:b/>
          <w:lang w:val="ka-GE"/>
        </w:rPr>
        <w:t>სპეც ფორმ</w:t>
      </w:r>
      <w:r w:rsidR="00D77A79">
        <w:rPr>
          <w:rFonts w:ascii="Sylfaen" w:hAnsi="Sylfaen" w:cs="Sylfaen"/>
          <w:b/>
          <w:lang w:val="ka-GE"/>
        </w:rPr>
        <w:t xml:space="preserve">ების შესყიდვასთან დაკავშირებით. </w:t>
      </w:r>
    </w:p>
    <w:p w14:paraId="620C0EF3" w14:textId="77777777" w:rsidR="00D77A79" w:rsidRDefault="00D77A79" w:rsidP="00AD674B">
      <w:pPr>
        <w:spacing w:line="240" w:lineRule="auto"/>
        <w:jc w:val="both"/>
        <w:rPr>
          <w:rFonts w:ascii="Sylfaen" w:hAnsi="Sylfaen" w:cs="Sylfaen"/>
          <w:lang w:val="ka-GE"/>
        </w:rPr>
      </w:pPr>
    </w:p>
    <w:p w14:paraId="4181A064" w14:textId="4AB4642A" w:rsidR="004272D2" w:rsidRDefault="008767C9" w:rsidP="00AD674B">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05738431" w14:textId="5776CFF6" w:rsidR="00AD674B" w:rsidRDefault="00AD674B" w:rsidP="00AD674B">
      <w:pPr>
        <w:spacing w:line="240" w:lineRule="auto"/>
        <w:jc w:val="both"/>
        <w:rPr>
          <w:rFonts w:ascii="Sylfaen" w:hAnsi="Sylfaen" w:cs="Sylfaen"/>
          <w:lang w:val="ka-GE"/>
        </w:rPr>
      </w:pPr>
      <w:r>
        <w:rPr>
          <w:rFonts w:ascii="Sylfaen" w:hAnsi="Sylfaen" w:cs="Sylfaen"/>
          <w:lang w:val="ka-GE"/>
        </w:rPr>
        <w:t xml:space="preserve">წინამდებარე ტენდერი გამოცხადებული არის </w:t>
      </w:r>
      <w:r w:rsidR="00D77A79">
        <w:rPr>
          <w:rFonts w:ascii="Sylfaen" w:hAnsi="Sylfaen" w:cs="Sylfaen"/>
          <w:lang w:val="ka-GE"/>
        </w:rPr>
        <w:t>1</w:t>
      </w:r>
      <w:r>
        <w:rPr>
          <w:rFonts w:ascii="Sylfaen" w:hAnsi="Sylfaen" w:cs="Sylfaen"/>
          <w:lang w:val="ka-GE"/>
        </w:rPr>
        <w:t xml:space="preserve">ლოტად: </w:t>
      </w:r>
    </w:p>
    <w:p w14:paraId="7253641F" w14:textId="0CC8AAA1" w:rsidR="00AD674B" w:rsidRDefault="00C81A01" w:rsidP="00AD674B">
      <w:pPr>
        <w:spacing w:line="240" w:lineRule="auto"/>
        <w:jc w:val="both"/>
        <w:rPr>
          <w:rFonts w:ascii="Sylfaen" w:hAnsi="Sylfaen" w:cs="Sylfaen"/>
          <w:lang w:val="ka-GE"/>
        </w:rPr>
      </w:pPr>
      <w:r>
        <w:rPr>
          <w:rFonts w:ascii="Sylfaen" w:hAnsi="Sylfaen" w:cs="Sylfaen"/>
          <w:lang w:val="ka-GE"/>
        </w:rPr>
        <w:t>ზაფხული</w:t>
      </w:r>
      <w:r w:rsidR="00AD674B">
        <w:rPr>
          <w:rFonts w:ascii="Sylfaen" w:hAnsi="Sylfaen" w:cs="Sylfaen"/>
          <w:lang w:val="ka-GE"/>
        </w:rPr>
        <w:t>ს სპეც ფორმების შესყიდვა - დანართი N1-ის მიხედვით, რომლის მომარაგება</w:t>
      </w:r>
      <w:r w:rsidR="00DB78DD">
        <w:rPr>
          <w:rFonts w:ascii="Sylfaen" w:hAnsi="Sylfaen" w:cs="Sylfaen"/>
          <w:lang w:val="ka-GE"/>
        </w:rPr>
        <w:t xml:space="preserve"> უნდა მოხდეს არაუგვიანეს 2025 წლის</w:t>
      </w:r>
      <w:r w:rsidR="00D77A79">
        <w:rPr>
          <w:rFonts w:ascii="Sylfaen" w:hAnsi="Sylfaen" w:cs="Sylfaen"/>
          <w:lang w:val="ka-GE"/>
        </w:rPr>
        <w:t xml:space="preserve"> </w:t>
      </w:r>
      <w:r w:rsidR="00DB78DD">
        <w:rPr>
          <w:rFonts w:ascii="Sylfaen" w:hAnsi="Sylfaen" w:cs="Sylfaen"/>
          <w:lang w:val="ka-GE"/>
        </w:rPr>
        <w:t>15 აპრილისა</w:t>
      </w:r>
    </w:p>
    <w:p w14:paraId="7DB85E7F" w14:textId="6759C7AD" w:rsidR="009B2D61" w:rsidRPr="00D77A79" w:rsidRDefault="00AD674B" w:rsidP="00AD674B">
      <w:pPr>
        <w:spacing w:line="240" w:lineRule="auto"/>
        <w:jc w:val="both"/>
        <w:rPr>
          <w:rFonts w:ascii="Sylfaen" w:hAnsi="Sylfaen" w:cs="Sylfaen"/>
          <w:b/>
          <w:i/>
          <w:sz w:val="20"/>
          <w:lang w:val="ka-GE"/>
        </w:rPr>
      </w:pPr>
      <w:r w:rsidRPr="00AD674B">
        <w:rPr>
          <w:rFonts w:ascii="Sylfaen" w:hAnsi="Sylfaen" w:cs="Sylfaen"/>
          <w:b/>
          <w:i/>
          <w:sz w:val="20"/>
          <w:lang w:val="ka-GE"/>
        </w:rPr>
        <w:t xml:space="preserve">შენიშნვა: </w:t>
      </w:r>
      <w:r w:rsidR="00D77A79">
        <w:rPr>
          <w:rFonts w:ascii="Sylfaen" w:hAnsi="Sylfaen" w:cs="Sylfaen"/>
          <w:b/>
          <w:i/>
          <w:sz w:val="20"/>
          <w:lang w:val="ka-GE"/>
        </w:rPr>
        <w:t xml:space="preserve">შემსყიდველი იტოვებს უფლებას ტენდერის მიმდინარეობისა და დასრულების პროცესში შეიტანოს მცირედი ვლილებები რაოდენობებში და ზომებში, რაც დარეგულირდება შერჩეულ კომპანიასთან ხელშეკრულების გაფორმების პროცესში. </w:t>
      </w:r>
    </w:p>
    <w:p w14:paraId="0353AF42" w14:textId="3AAE10D2" w:rsidR="001B055A" w:rsidRPr="009D5234" w:rsidRDefault="001B055A" w:rsidP="00AD674B">
      <w:pPr>
        <w:spacing w:after="0" w:line="240" w:lineRule="auto"/>
        <w:jc w:val="both"/>
        <w:rPr>
          <w:rFonts w:ascii="Sylfaen" w:hAnsi="Sylfaen" w:cs="Sylfaen"/>
          <w:b/>
          <w:bCs/>
          <w:lang w:val="ka-GE"/>
        </w:rPr>
      </w:pPr>
    </w:p>
    <w:p w14:paraId="42C81158" w14:textId="0CAD50A2" w:rsidR="001B055A" w:rsidRPr="00E37C5C" w:rsidRDefault="000353F8" w:rsidP="00AD674B">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77777777" w:rsidR="000353F8" w:rsidRPr="00E37C5C" w:rsidRDefault="000353F8" w:rsidP="00AD674B">
      <w:pPr>
        <w:spacing w:after="0" w:line="240" w:lineRule="auto"/>
        <w:jc w:val="both"/>
        <w:rPr>
          <w:rFonts w:ascii="Sylfaen" w:hAnsi="Sylfaen" w:cs="Sylfaen"/>
          <w:lang w:val="ka-GE"/>
        </w:rPr>
      </w:pPr>
    </w:p>
    <w:p w14:paraId="036008C2" w14:textId="7124EC6C" w:rsidR="000353F8" w:rsidRDefault="008767C9" w:rsidP="00AD674B">
      <w:pPr>
        <w:spacing w:line="240" w:lineRule="auto"/>
        <w:jc w:val="both"/>
        <w:rPr>
          <w:rFonts w:ascii="Sylfaen" w:hAnsi="Sylfaen" w:cs="Sylfaen"/>
          <w:lang w:val="ka-GE"/>
        </w:rPr>
      </w:pPr>
      <w:r>
        <w:rPr>
          <w:rFonts w:ascii="Sylfaen" w:hAnsi="Sylfaen" w:cs="Sylfaen"/>
          <w:lang w:val="ka-GE"/>
        </w:rPr>
        <w:t>სპეც ფორმების კონსოლიდირებული რაოდენობა, აღწერით, ფოტომასალითა და ზომებ</w:t>
      </w:r>
      <w:r w:rsidR="00564625">
        <w:rPr>
          <w:rFonts w:ascii="Sylfaen" w:hAnsi="Sylfaen" w:cs="Sylfaen"/>
          <w:lang w:val="ka-GE"/>
        </w:rPr>
        <w:t>ი</w:t>
      </w:r>
      <w:r w:rsidR="009B2D61">
        <w:rPr>
          <w:rFonts w:ascii="Sylfaen" w:hAnsi="Sylfaen" w:cs="Sylfaen"/>
          <w:lang w:val="ka-GE"/>
        </w:rPr>
        <w:t xml:space="preserve">თ </w:t>
      </w:r>
      <w:r w:rsidR="00D77A79">
        <w:rPr>
          <w:rFonts w:ascii="Sylfaen" w:hAnsi="Sylfaen" w:cs="Sylfaen"/>
          <w:lang w:val="ka-GE"/>
        </w:rPr>
        <w:t>წარმოდგენილია  დანართი N1-</w:t>
      </w:r>
      <w:r w:rsidR="009B2D61">
        <w:rPr>
          <w:rFonts w:ascii="Sylfaen" w:hAnsi="Sylfaen" w:cs="Sylfaen"/>
          <w:lang w:val="ka-GE"/>
        </w:rPr>
        <w:t>ის</w:t>
      </w:r>
      <w:r>
        <w:rPr>
          <w:rFonts w:ascii="Sylfaen" w:hAnsi="Sylfaen" w:cs="Sylfaen"/>
          <w:lang w:val="ka-GE"/>
        </w:rPr>
        <w:t xml:space="preserve"> სახით. </w:t>
      </w:r>
    </w:p>
    <w:p w14:paraId="07DA4B2F" w14:textId="5D28D074" w:rsidR="008767C9" w:rsidRDefault="008767C9" w:rsidP="00AD674B">
      <w:pPr>
        <w:spacing w:line="240" w:lineRule="auto"/>
        <w:jc w:val="both"/>
        <w:rPr>
          <w:rFonts w:ascii="Sylfaen" w:hAnsi="Sylfaen" w:cs="Sylfaen"/>
          <w:lang w:val="ka-GE"/>
        </w:rPr>
      </w:pPr>
      <w:r>
        <w:rPr>
          <w:rFonts w:ascii="Sylfaen" w:hAnsi="Sylfaen" w:cs="Sylfaen"/>
          <w:lang w:val="ka-GE"/>
        </w:rPr>
        <w:t xml:space="preserve">ქსოვილის შემადგენლობა და მოთხოვნები მოცემულია დანართი N2-ის სახით. </w:t>
      </w:r>
    </w:p>
    <w:p w14:paraId="01D1DA72" w14:textId="3FD5E88C" w:rsidR="007E6397" w:rsidRDefault="00D77A79" w:rsidP="00AD674B">
      <w:pPr>
        <w:spacing w:line="240" w:lineRule="auto"/>
        <w:jc w:val="both"/>
        <w:rPr>
          <w:rFonts w:ascii="Sylfaen" w:hAnsi="Sylfaen" w:cs="Sylfaen"/>
          <w:lang w:val="ka-GE"/>
        </w:rPr>
      </w:pPr>
      <w:r>
        <w:rPr>
          <w:rFonts w:ascii="Sylfaen" w:hAnsi="Sylfaen" w:cs="Sylfaen"/>
          <w:lang w:val="ka-GE"/>
        </w:rPr>
        <w:t xml:space="preserve">დასატანი ლოგოები თან ერთვის სატენდერო დოკუმენტაციას. </w:t>
      </w:r>
      <w:r w:rsidR="007E6397">
        <w:rPr>
          <w:rFonts w:ascii="Sylfaen" w:hAnsi="Sylfaen" w:cs="Sylfaen"/>
          <w:lang w:val="ka-GE"/>
        </w:rPr>
        <w:t xml:space="preserve"> </w:t>
      </w:r>
    </w:p>
    <w:p w14:paraId="1E47A46D" w14:textId="77777777" w:rsidR="00990CA7" w:rsidRPr="009D5234" w:rsidRDefault="00990CA7" w:rsidP="00AD674B">
      <w:pPr>
        <w:spacing w:after="0" w:line="240" w:lineRule="auto"/>
        <w:jc w:val="both"/>
        <w:rPr>
          <w:rFonts w:ascii="Sylfaen" w:hAnsi="Sylfaen" w:cs="Sylfaen"/>
          <w:b/>
          <w:bCs/>
          <w:lang w:val="ka-GE"/>
        </w:rPr>
      </w:pPr>
    </w:p>
    <w:p w14:paraId="3E3FBEF7" w14:textId="20A197C4" w:rsidR="000B1F3B" w:rsidRDefault="000B1F3B" w:rsidP="00AD674B">
      <w:pPr>
        <w:spacing w:after="0" w:line="240" w:lineRule="auto"/>
        <w:jc w:val="both"/>
        <w:rPr>
          <w:rFonts w:ascii="Sylfaen" w:hAnsi="Sylfaen" w:cs="Sylfaen"/>
          <w:bCs/>
          <w:i/>
          <w:lang w:val="ka-GE"/>
        </w:rPr>
      </w:pPr>
      <w:r w:rsidRPr="001C6888">
        <w:rPr>
          <w:rFonts w:ascii="Sylfaen" w:hAnsi="Sylfaen" w:cs="Sylfaen"/>
          <w:b/>
          <w:bCs/>
          <w:lang w:val="ka-GE"/>
        </w:rPr>
        <w:t xml:space="preserve">შენიშვნა: </w:t>
      </w:r>
      <w:r w:rsidR="008767C9" w:rsidRPr="00564625">
        <w:rPr>
          <w:rFonts w:ascii="Sylfaen" w:hAnsi="Sylfaen" w:cs="Sylfaen"/>
          <w:bCs/>
          <w:i/>
          <w:lang w:val="ka-GE"/>
        </w:rPr>
        <w:t xml:space="preserve">ფოტომასალა </w:t>
      </w:r>
      <w:r w:rsidR="00E34C69">
        <w:rPr>
          <w:rFonts w:ascii="Sylfaen" w:hAnsi="Sylfaen" w:cs="Sylfaen"/>
          <w:bCs/>
          <w:i/>
          <w:lang w:val="ka-GE"/>
        </w:rPr>
        <w:t xml:space="preserve">(საორიენტაციოდ) </w:t>
      </w:r>
      <w:r w:rsidR="008767C9" w:rsidRPr="00564625">
        <w:rPr>
          <w:rFonts w:ascii="Sylfaen" w:hAnsi="Sylfaen" w:cs="Sylfaen"/>
          <w:bCs/>
          <w:i/>
          <w:lang w:val="ka-GE"/>
        </w:rPr>
        <w:t>და აღწერი</w:t>
      </w:r>
      <w:r w:rsidR="00E34C69">
        <w:rPr>
          <w:rFonts w:ascii="Sylfaen" w:hAnsi="Sylfaen" w:cs="Sylfaen"/>
          <w:bCs/>
          <w:i/>
          <w:lang w:val="ka-GE"/>
        </w:rPr>
        <w:t>ლობა არის მაქსიმალურად მოცემული,</w:t>
      </w:r>
      <w:r w:rsidR="008767C9" w:rsidRPr="00564625">
        <w:rPr>
          <w:rFonts w:ascii="Sylfaen" w:hAnsi="Sylfaen" w:cs="Sylfaen"/>
          <w:bCs/>
          <w:i/>
          <w:lang w:val="ka-GE"/>
        </w:rPr>
        <w:t xml:space="preserve"> თუმცა </w:t>
      </w:r>
      <w:r w:rsidR="009A2E6F">
        <w:rPr>
          <w:rFonts w:ascii="Sylfaen" w:hAnsi="Sylfaen" w:cs="Sylfaen"/>
          <w:bCs/>
          <w:i/>
          <w:lang w:val="ka-GE"/>
        </w:rPr>
        <w:t xml:space="preserve">შემსყიდველი </w:t>
      </w:r>
      <w:r w:rsidR="008767C9" w:rsidRPr="00564625">
        <w:rPr>
          <w:rFonts w:ascii="Sylfaen" w:hAnsi="Sylfaen" w:cs="Sylfaen"/>
          <w:bCs/>
          <w:i/>
          <w:lang w:val="ka-GE"/>
        </w:rPr>
        <w:t>იტოვებს უფლებას ტენდერის შედეგების განხილვის მომენტში, საჭიროებისამებრ შეიტანოს მცირეოდენი ცვლილება დიზიანის კუთხით.</w:t>
      </w:r>
    </w:p>
    <w:p w14:paraId="4F34793C" w14:textId="588174D5" w:rsidR="00564625" w:rsidRPr="001C6888" w:rsidRDefault="00564625" w:rsidP="00AD674B">
      <w:pPr>
        <w:spacing w:after="0" w:line="240" w:lineRule="auto"/>
        <w:jc w:val="both"/>
        <w:rPr>
          <w:rFonts w:ascii="Sylfaen" w:hAnsi="Sylfaen" w:cs="Sylfaen"/>
          <w:b/>
          <w:bCs/>
          <w:lang w:val="ka-GE"/>
        </w:rPr>
      </w:pPr>
      <w:r>
        <w:rPr>
          <w:rFonts w:ascii="Sylfaen" w:hAnsi="Sylfaen" w:cs="Sylfaen"/>
          <w:bCs/>
          <w:i/>
          <w:lang w:val="ka-GE"/>
        </w:rPr>
        <w:t xml:space="preserve">ზომები მოცემულია თანამშრომლების რეალური ზომების შესაბამისად და საბოლოო ზომები დადგინდება შერჩეული კომპანიის მიერ წარმოდგენილი ნიმუშის ზომასთან მიმართებაში. </w:t>
      </w:r>
    </w:p>
    <w:p w14:paraId="73EADDF9" w14:textId="77777777" w:rsidR="00440A96" w:rsidRDefault="00440A96" w:rsidP="00AD674B">
      <w:pPr>
        <w:jc w:val="both"/>
        <w:rPr>
          <w:rFonts w:ascii="Sylfaen" w:hAnsi="Sylfaen"/>
          <w:b/>
          <w:lang w:val="ka-GE"/>
        </w:rPr>
      </w:pPr>
    </w:p>
    <w:p w14:paraId="24311423" w14:textId="7C4B683D" w:rsidR="00387591" w:rsidRPr="00E37C5C" w:rsidRDefault="00950D10" w:rsidP="00AD674B">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08498B21" w:rsidR="004A4BC7" w:rsidRDefault="00D527CB" w:rsidP="00AD674B">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w:t>
      </w:r>
      <w:r w:rsidR="00903D31">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D77A79">
        <w:rPr>
          <w:rFonts w:ascii="Sylfaen" w:hAnsi="Sylfaen" w:cs="Sylfaen"/>
          <w:b/>
          <w:color w:val="222222"/>
          <w:u w:val="single"/>
          <w:shd w:val="clear" w:color="auto" w:fill="FFFFFF"/>
          <w:lang w:val="ka-GE"/>
        </w:rPr>
        <w:t xml:space="preserve">ექსელის ფორმატში </w:t>
      </w:r>
      <w:r w:rsidR="00D77A79" w:rsidRPr="00D77A79">
        <w:rPr>
          <w:rFonts w:ascii="Sylfaen" w:hAnsi="Sylfaen" w:cs="Sylfaen"/>
          <w:color w:val="222222"/>
          <w:shd w:val="clear" w:color="auto" w:fill="FFFFFF"/>
          <w:lang w:val="ka-GE"/>
        </w:rPr>
        <w:t>ცვლილების გარეშე.</w:t>
      </w:r>
      <w:r w:rsidR="00D77A79">
        <w:rPr>
          <w:rFonts w:ascii="Sylfaen" w:hAnsi="Sylfaen" w:cs="Sylfaen"/>
          <w:b/>
          <w:color w:val="222222"/>
          <w:u w:val="single"/>
          <w:shd w:val="clear" w:color="auto" w:fill="FFFFFF"/>
          <w:lang w:val="ka-GE"/>
        </w:rPr>
        <w:t xml:space="preserve"> </w:t>
      </w:r>
    </w:p>
    <w:p w14:paraId="028D32F0" w14:textId="77777777" w:rsidR="000D05E0" w:rsidRPr="002803E8" w:rsidRDefault="000D05E0" w:rsidP="00AD674B">
      <w:pPr>
        <w:jc w:val="both"/>
        <w:rPr>
          <w:rFonts w:ascii="Sylfaen" w:hAnsi="Sylfaen" w:cs="Sylfaen"/>
          <w:color w:val="222222"/>
          <w:shd w:val="clear" w:color="auto" w:fill="FFFFFF"/>
          <w:lang w:val="ka-GE"/>
        </w:rPr>
      </w:pPr>
    </w:p>
    <w:p w14:paraId="5AAAF0F3" w14:textId="1089D62F" w:rsidR="00FD0815" w:rsidRPr="00B04164" w:rsidRDefault="00056A31" w:rsidP="00AD674B">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5F8843D0" w14:textId="30645224" w:rsidR="00DC454F" w:rsidRDefault="008767C9" w:rsidP="00AD674B">
      <w:pPr>
        <w:jc w:val="both"/>
        <w:rPr>
          <w:rFonts w:ascii="Sylfaen" w:hAnsi="Sylfaen" w:cs="Sylfaen"/>
          <w:lang w:val="ka-GE"/>
        </w:rPr>
      </w:pPr>
      <w:r>
        <w:rPr>
          <w:rFonts w:ascii="Sylfaen" w:hAnsi="Sylfaen" w:cs="Sylfaen"/>
          <w:lang w:val="ka-GE"/>
        </w:rPr>
        <w:lastRenderedPageBreak/>
        <w:t>საქონლი</w:t>
      </w:r>
      <w:r w:rsidR="00564625">
        <w:rPr>
          <w:rFonts w:ascii="Sylfaen" w:hAnsi="Sylfaen" w:cs="Sylfaen"/>
          <w:lang w:val="ka-GE"/>
        </w:rPr>
        <w:t xml:space="preserve">ს მოწოდება უნდა მოხდეს წინასწარი შეთანხმებით კომპანიების მიხედვით </w:t>
      </w:r>
      <w:r w:rsidR="00C81A01">
        <w:rPr>
          <w:rFonts w:ascii="Sylfaen" w:hAnsi="Sylfaen" w:cs="Sylfaen"/>
          <w:lang w:val="ka-GE"/>
        </w:rPr>
        <w:t xml:space="preserve">ზაფხულის </w:t>
      </w:r>
      <w:r w:rsidR="009B2D61">
        <w:rPr>
          <w:rFonts w:ascii="Sylfaen" w:hAnsi="Sylfaen" w:cs="Sylfaen"/>
          <w:lang w:val="ka-GE"/>
        </w:rPr>
        <w:t xml:space="preserve">სპეც ფორმები - </w:t>
      </w:r>
      <w:r w:rsidR="00564625">
        <w:rPr>
          <w:rFonts w:ascii="Sylfaen" w:hAnsi="Sylfaen" w:cs="Sylfaen"/>
          <w:lang w:val="ka-GE"/>
        </w:rPr>
        <w:t xml:space="preserve">არაუგვიანეს </w:t>
      </w:r>
      <w:r w:rsidR="00DB78DD">
        <w:rPr>
          <w:rFonts w:ascii="Sylfaen" w:hAnsi="Sylfaen" w:cs="Sylfaen"/>
          <w:lang w:val="ka-GE"/>
        </w:rPr>
        <w:t>2025 წლის 15 აპრილისა</w:t>
      </w:r>
      <w:r w:rsidR="009B2D61">
        <w:rPr>
          <w:rFonts w:ascii="Sylfaen" w:hAnsi="Sylfaen" w:cs="Sylfaen"/>
          <w:lang w:val="ka-GE"/>
        </w:rPr>
        <w:t xml:space="preserve"> </w:t>
      </w:r>
    </w:p>
    <w:p w14:paraId="295BF735" w14:textId="3FBFECC7" w:rsidR="00564625" w:rsidRDefault="00564625" w:rsidP="00AD674B">
      <w:pPr>
        <w:jc w:val="both"/>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40EB5B8B" w14:textId="62A8A13A" w:rsidR="00564625" w:rsidRDefault="00D77A79" w:rsidP="00AD674B">
      <w:pPr>
        <w:jc w:val="both"/>
        <w:rPr>
          <w:rFonts w:ascii="Sylfaen" w:hAnsi="Sylfaen" w:cs="Sylfaen"/>
          <w:lang w:val="ka-GE"/>
        </w:rPr>
      </w:pPr>
      <w:r>
        <w:rPr>
          <w:rFonts w:ascii="Sylfaen" w:hAnsi="Sylfaen" w:cs="Sylfaen"/>
          <w:lang w:val="ka-GE"/>
        </w:rPr>
        <w:t xml:space="preserve">შპს „ჯორჯიან უოთერ ენდ ფაუერი“ </w:t>
      </w:r>
      <w:r w:rsidR="00564625">
        <w:rPr>
          <w:rFonts w:ascii="Sylfaen" w:hAnsi="Sylfaen" w:cs="Sylfaen"/>
          <w:lang w:val="ka-GE"/>
        </w:rPr>
        <w:t>- ქ. რუსთავი, წმ ნინოს ქ 5;</w:t>
      </w:r>
    </w:p>
    <w:p w14:paraId="72A8E45B" w14:textId="7A428747" w:rsidR="00564625" w:rsidRDefault="00564625" w:rsidP="00AD674B">
      <w:pPr>
        <w:jc w:val="both"/>
        <w:rPr>
          <w:rFonts w:ascii="Sylfaen" w:hAnsi="Sylfaen" w:cs="Sylfaen"/>
          <w:lang w:val="ka-GE"/>
        </w:rPr>
      </w:pPr>
      <w:r>
        <w:rPr>
          <w:rFonts w:ascii="Sylfaen" w:hAnsi="Sylfaen" w:cs="Sylfaen"/>
          <w:lang w:val="ka-GE"/>
        </w:rPr>
        <w:t>შპს „გარდაბნის გამწმენდი ნაგებობა“ - ქ. გარდაბანი, ყოფილი თბილსრესის ტერიტორია;</w:t>
      </w:r>
    </w:p>
    <w:p w14:paraId="654CAC4C" w14:textId="16D3F4AA" w:rsidR="00564625" w:rsidRDefault="00564625" w:rsidP="00AD674B">
      <w:pPr>
        <w:jc w:val="both"/>
        <w:rPr>
          <w:rFonts w:ascii="Sylfaen" w:hAnsi="Sylfaen" w:cs="Sylfaen"/>
          <w:lang w:val="ka-GE"/>
        </w:rPr>
      </w:pPr>
      <w:r>
        <w:rPr>
          <w:rFonts w:ascii="Sylfaen" w:hAnsi="Sylfaen" w:cs="Sylfaen"/>
          <w:lang w:val="ka-GE"/>
        </w:rPr>
        <w:t>შპს „ საგურამო ენერჯი“ - ქ. თბილისი, მედეა (მზია) ჯუღელის ქ 10.</w:t>
      </w:r>
    </w:p>
    <w:p w14:paraId="5938AB18" w14:textId="7FC12D7B" w:rsidR="001760C2" w:rsidRDefault="00DC454F" w:rsidP="00AD674B">
      <w:pPr>
        <w:jc w:val="both"/>
        <w:rPr>
          <w:rFonts w:ascii="Sylfaen" w:hAnsi="Sylfaen" w:cs="Sylfaen"/>
          <w:i/>
          <w:lang w:val="ka-GE"/>
        </w:rPr>
      </w:pPr>
      <w:r w:rsidRPr="00564625">
        <w:rPr>
          <w:rFonts w:ascii="Sylfaen" w:hAnsi="Sylfaen" w:cs="Sylfaen"/>
          <w:b/>
          <w:i/>
          <w:lang w:val="ka-GE"/>
        </w:rPr>
        <w:t xml:space="preserve">შენიშვნა: </w:t>
      </w:r>
      <w:r w:rsidRPr="00564625">
        <w:rPr>
          <w:rFonts w:ascii="Sylfaen" w:hAnsi="Sylfaen" w:cs="Sylfaen"/>
          <w:i/>
          <w:lang w:val="ka-GE"/>
        </w:rPr>
        <w:t>ცალკეულ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5C93B2EF" w14:textId="77777777" w:rsidR="00E711C6" w:rsidRDefault="00E711C6" w:rsidP="00AD674B">
      <w:pPr>
        <w:spacing w:after="0" w:line="240" w:lineRule="auto"/>
        <w:jc w:val="both"/>
        <w:rPr>
          <w:rFonts w:ascii="Sylfaen" w:hAnsi="Sylfaen" w:cs="Sylfaen"/>
          <w:lang w:val="ka-GE"/>
        </w:rPr>
      </w:pPr>
    </w:p>
    <w:p w14:paraId="279FBE52" w14:textId="77687DDB" w:rsidR="00C86727" w:rsidRDefault="008D1A80" w:rsidP="00AD674B">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AD674B">
      <w:pPr>
        <w:spacing w:after="0" w:line="240" w:lineRule="auto"/>
        <w:jc w:val="both"/>
        <w:rPr>
          <w:rFonts w:ascii="Sylfaen" w:hAnsi="Sylfaen"/>
          <w:lang w:val="ka-GE"/>
        </w:rPr>
      </w:pPr>
    </w:p>
    <w:p w14:paraId="57484F93" w14:textId="0DD55193" w:rsidR="00000015" w:rsidRDefault="00000015" w:rsidP="00AD674B">
      <w:pPr>
        <w:pStyle w:val="ListParagraph"/>
        <w:spacing w:after="0" w:line="240" w:lineRule="auto"/>
        <w:ind w:left="0"/>
        <w:jc w:val="both"/>
        <w:rPr>
          <w:rFonts w:ascii="Sylfaen" w:hAnsi="Sylfaen"/>
          <w:lang w:val="ka-GE"/>
        </w:rPr>
      </w:pPr>
      <w:r w:rsidRPr="00C86727">
        <w:rPr>
          <w:rFonts w:ascii="Sylfaen" w:hAnsi="Sylfaen"/>
          <w:lang w:val="ka-GE"/>
        </w:rPr>
        <w:t>ანგარიშსწორება მოხდება კონსიგნაციის წესით, უნაღდო ანგ</w:t>
      </w:r>
      <w:bookmarkStart w:id="0" w:name="_GoBack"/>
      <w:bookmarkEnd w:id="0"/>
      <w:r w:rsidRPr="00C86727">
        <w:rPr>
          <w:rFonts w:ascii="Sylfaen" w:hAnsi="Sylfaen"/>
          <w:lang w:val="ka-GE"/>
        </w:rPr>
        <w:t xml:space="preserve">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9B2D61">
        <w:rPr>
          <w:rFonts w:ascii="Sylfaen" w:hAnsi="Sylfaen"/>
          <w:lang w:val="ka-GE"/>
        </w:rPr>
        <w:t xml:space="preserve"> </w:t>
      </w:r>
    </w:p>
    <w:p w14:paraId="4DFD9C3F" w14:textId="77777777" w:rsidR="00564625" w:rsidRDefault="00564625" w:rsidP="00AD674B">
      <w:pPr>
        <w:pStyle w:val="ListParagraph"/>
        <w:spacing w:after="0" w:line="240" w:lineRule="auto"/>
        <w:ind w:left="0"/>
        <w:jc w:val="both"/>
        <w:rPr>
          <w:rFonts w:ascii="Sylfaen" w:hAnsi="Sylfaen"/>
          <w:b/>
          <w:i/>
          <w:lang w:val="ka-GE"/>
        </w:rPr>
      </w:pPr>
    </w:p>
    <w:p w14:paraId="2AA8D939" w14:textId="4B0E39AF" w:rsidR="00564625" w:rsidRPr="00C86727" w:rsidRDefault="00564625" w:rsidP="00AD674B">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sidR="006E77DD">
        <w:rPr>
          <w:rFonts w:ascii="Sylfaen" w:hAnsi="Sylfaen"/>
          <w:lang w:val="ka-GE"/>
        </w:rPr>
        <w:t xml:space="preserve"> 25</w:t>
      </w:r>
      <w:r>
        <w:rPr>
          <w:rFonts w:ascii="Sylfaen" w:hAnsi="Sylfaen"/>
          <w:lang w:val="ka-GE"/>
        </w:rPr>
        <w:t xml:space="preserve"> %-სა. </w:t>
      </w:r>
    </w:p>
    <w:p w14:paraId="2F0FD003" w14:textId="0EFD2759" w:rsidR="00F827AD" w:rsidRPr="00C86727" w:rsidRDefault="00F827AD" w:rsidP="00AD674B">
      <w:pPr>
        <w:spacing w:after="0" w:line="240" w:lineRule="auto"/>
        <w:jc w:val="both"/>
        <w:rPr>
          <w:rFonts w:ascii="Sylfaen" w:hAnsi="Sylfaen"/>
          <w:lang w:val="ka-GE"/>
        </w:rPr>
      </w:pPr>
    </w:p>
    <w:p w14:paraId="797FB3DD" w14:textId="566D04E6" w:rsidR="008D04C5" w:rsidRPr="00E37C5C" w:rsidRDefault="008D1A80" w:rsidP="00AD674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2D639EBF" w:rsidR="009D5234" w:rsidRPr="009D5234" w:rsidRDefault="00013DED"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ფასების ცხრილი</w:t>
      </w:r>
      <w:r w:rsidR="00BD74F8" w:rsidRPr="009D5234">
        <w:rPr>
          <w:rFonts w:ascii="Sylfaen" w:hAnsi="Sylfaen"/>
          <w:lang w:val="ka-GE"/>
        </w:rPr>
        <w:t xml:space="preserve"> (დანართი N1)</w:t>
      </w:r>
      <w:r w:rsidR="003F47C3" w:rsidRPr="009D5234">
        <w:rPr>
          <w:rFonts w:ascii="Sylfaen" w:hAnsi="Sylfaen"/>
          <w:lang w:val="ka-GE"/>
        </w:rPr>
        <w:t xml:space="preserve"> განსაკუთრებული მოთხოვნების</w:t>
      </w:r>
      <w:r w:rsidR="00ED0FC0" w:rsidRPr="009D5234">
        <w:rPr>
          <w:rFonts w:ascii="Sylfaen" w:hAnsi="Sylfaen"/>
          <w:lang w:val="ka-GE"/>
        </w:rPr>
        <w:t xml:space="preserve"> </w:t>
      </w:r>
      <w:r w:rsidR="002803E8" w:rsidRPr="009D5234">
        <w:rPr>
          <w:rFonts w:ascii="Sylfaen" w:hAnsi="Sylfaen"/>
          <w:lang w:val="ka-GE"/>
        </w:rPr>
        <w:t>(პუნქტი 1.1)</w:t>
      </w:r>
      <w:r w:rsidR="003F47C3" w:rsidRPr="009D5234">
        <w:rPr>
          <w:rFonts w:ascii="Sylfaen" w:hAnsi="Sylfaen"/>
          <w:lang w:val="ka-GE"/>
        </w:rPr>
        <w:t xml:space="preserve"> გათვალისწინებით</w:t>
      </w:r>
      <w:r w:rsidR="00564625" w:rsidRPr="009D5234">
        <w:rPr>
          <w:rFonts w:ascii="Sylfaen" w:hAnsi="Sylfaen"/>
          <w:lang w:val="ka-GE"/>
        </w:rPr>
        <w:t>. ფასი მოცემული უნდა იყოს ყველა გადასა</w:t>
      </w:r>
      <w:r w:rsidR="00B01F95" w:rsidRPr="009D5234">
        <w:rPr>
          <w:rFonts w:ascii="Sylfaen" w:hAnsi="Sylfaen"/>
          <w:lang w:val="ka-GE"/>
        </w:rPr>
        <w:t>დახის ჩათვლით ეროვნულ ვალუტაში;</w:t>
      </w:r>
    </w:p>
    <w:p w14:paraId="3ABB8576" w14:textId="2202C347" w:rsidR="009D5234" w:rsidRPr="009D5234" w:rsidRDefault="009D5234"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მწარმოებლის მიერ გაცემული </w:t>
      </w:r>
      <w:r w:rsidR="009B2D61">
        <w:rPr>
          <w:rFonts w:ascii="Sylfaen" w:hAnsi="Sylfaen"/>
          <w:lang w:val="ka-GE"/>
        </w:rPr>
        <w:t xml:space="preserve">ქსოვილის </w:t>
      </w:r>
      <w:r w:rsidRPr="009D5234">
        <w:rPr>
          <w:rFonts w:ascii="Sylfaen" w:hAnsi="Sylfaen"/>
          <w:lang w:val="ka-GE"/>
        </w:rPr>
        <w:t xml:space="preserve">ხარისხის </w:t>
      </w:r>
      <w:r w:rsidR="009B2D61">
        <w:rPr>
          <w:rFonts w:ascii="Sylfaen" w:hAnsi="Sylfaen"/>
          <w:lang w:val="ka-GE"/>
        </w:rPr>
        <w:t xml:space="preserve">და ტექნიკური მონაცემების </w:t>
      </w:r>
      <w:r w:rsidRPr="009D5234">
        <w:rPr>
          <w:rFonts w:ascii="Sylfaen" w:hAnsi="Sylfaen"/>
          <w:lang w:val="ka-GE"/>
        </w:rPr>
        <w:t>დამ</w:t>
      </w:r>
      <w:r w:rsidR="006E77DD">
        <w:rPr>
          <w:rFonts w:ascii="Sylfaen" w:hAnsi="Sylfaen"/>
          <w:lang w:val="ka-GE"/>
        </w:rPr>
        <w:t>ა</w:t>
      </w:r>
      <w:r w:rsidRPr="009D5234">
        <w:rPr>
          <w:rFonts w:ascii="Sylfaen" w:hAnsi="Sylfaen"/>
          <w:lang w:val="ka-GE"/>
        </w:rPr>
        <w:t>დასტურებელი დოკუმენტი,</w:t>
      </w:r>
      <w:r w:rsidR="00315CBE">
        <w:rPr>
          <w:rFonts w:ascii="Sylfaen" w:hAnsi="Sylfaen"/>
          <w:lang w:val="ka-GE"/>
        </w:rPr>
        <w:t xml:space="preserve"> </w:t>
      </w:r>
      <w:r w:rsidRPr="009D5234">
        <w:rPr>
          <w:rFonts w:ascii="Sylfaen" w:hAnsi="Sylfaen"/>
          <w:lang w:val="ka-GE"/>
        </w:rPr>
        <w:t>სადაც მოცემული იქნება შემოთავაზებული</w:t>
      </w:r>
      <w:r w:rsidR="006E77DD">
        <w:rPr>
          <w:rFonts w:ascii="Sylfaen" w:hAnsi="Sylfaen"/>
          <w:lang w:val="ka-GE"/>
        </w:rPr>
        <w:t xml:space="preserve"> საქონლის ქსოვლის შემადგენლობა. </w:t>
      </w:r>
      <w:r w:rsidRPr="009D5234">
        <w:rPr>
          <w:rFonts w:ascii="Sylfaen" w:hAnsi="Sylfaen"/>
          <w:lang w:val="ka-GE"/>
        </w:rPr>
        <w:t xml:space="preserve">ამასთან </w:t>
      </w:r>
      <w:r w:rsidR="0002568F">
        <w:rPr>
          <w:rFonts w:ascii="Sylfaen" w:hAnsi="Sylfaen"/>
          <w:lang w:val="ka-GE"/>
        </w:rPr>
        <w:t>პრეტენდენტის</w:t>
      </w:r>
      <w:r w:rsidRPr="009D5234">
        <w:rPr>
          <w:rFonts w:ascii="Sylfaen" w:hAnsi="Sylfaen"/>
          <w:lang w:val="ka-GE"/>
        </w:rPr>
        <w:t xml:space="preserve"> მიერ წარმოდგენილი ხარისხის დამადასტურებელი დოკუმენტი თანხვედრაში უნდა იყოს დანართი#2-ით მოცემულ სპეციფიკაციებთან;</w:t>
      </w:r>
    </w:p>
    <w:p w14:paraId="1C898FAD" w14:textId="0D836687" w:rsidR="009D5234" w:rsidRDefault="004717AB"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000D05E0">
        <w:rPr>
          <w:rFonts w:ascii="Sylfaen" w:hAnsi="Sylfaen"/>
          <w:lang w:val="ka-GE"/>
        </w:rPr>
        <w:t xml:space="preserve">ექტრონული ტენდერის გამოცხადების პერიოდამდე </w:t>
      </w:r>
      <w:r w:rsidR="000D05E0" w:rsidRPr="00851C91">
        <w:rPr>
          <w:rFonts w:ascii="Sylfaen" w:hAnsi="Sylfaen"/>
          <w:b/>
          <w:lang w:val="ka-GE"/>
        </w:rPr>
        <w:t>არაუმეტეს 3 თვისა.</w:t>
      </w:r>
      <w:r w:rsidR="000D05E0">
        <w:rPr>
          <w:rFonts w:ascii="Sylfaen" w:hAnsi="Sylfaen"/>
          <w:lang w:val="ka-GE"/>
        </w:rPr>
        <w:t xml:space="preserve"> </w:t>
      </w:r>
    </w:p>
    <w:p w14:paraId="38242947" w14:textId="4156195B" w:rsidR="009D5234" w:rsidRPr="00315CBE" w:rsidRDefault="009D5234" w:rsidP="00AD674B">
      <w:pPr>
        <w:pStyle w:val="ListParagraph"/>
        <w:numPr>
          <w:ilvl w:val="0"/>
          <w:numId w:val="40"/>
        </w:numPr>
        <w:spacing w:before="240" w:after="160"/>
        <w:ind w:left="0" w:firstLine="0"/>
        <w:jc w:val="both"/>
        <w:rPr>
          <w:rFonts w:ascii="Sylfaen" w:hAnsi="Sylfaen"/>
          <w:lang w:val="ka-GE"/>
        </w:rPr>
      </w:pPr>
      <w:r w:rsidRPr="00315CBE">
        <w:rPr>
          <w:rFonts w:ascii="Sylfaen" w:hAnsi="Sylfaen"/>
          <w:lang w:val="ka-GE"/>
        </w:rPr>
        <w:t xml:space="preserve"> ტენდერის დასრულებიდან, წარმოდგენილი დოკუმენტაციის შესწავლის შედეგად, არაუმეტეს </w:t>
      </w:r>
      <w:r w:rsidR="00851C91">
        <w:rPr>
          <w:rFonts w:ascii="Sylfaen" w:hAnsi="Sylfaen"/>
          <w:lang w:val="ka-GE"/>
        </w:rPr>
        <w:t>3</w:t>
      </w:r>
      <w:r w:rsidRPr="00315CBE">
        <w:rPr>
          <w:rFonts w:ascii="Sylfaen" w:hAnsi="Sylfaen"/>
          <w:lang w:val="ka-GE"/>
        </w:rPr>
        <w:t xml:space="preserve">  (</w:t>
      </w:r>
      <w:r w:rsidR="00851C91">
        <w:rPr>
          <w:rFonts w:ascii="Sylfaen" w:hAnsi="Sylfaen"/>
          <w:lang w:val="ka-GE"/>
        </w:rPr>
        <w:t>სამი</w:t>
      </w:r>
      <w:r w:rsidRPr="00315CBE">
        <w:rPr>
          <w:rFonts w:ascii="Sylfaen" w:hAnsi="Sylfaen"/>
          <w:lang w:val="ka-GE"/>
        </w:rPr>
        <w:t xml:space="preserve">) სამუშაო დღისა, </w:t>
      </w:r>
      <w:r w:rsidR="004A6113" w:rsidRPr="00315CBE">
        <w:rPr>
          <w:rFonts w:ascii="Sylfaen" w:hAnsi="Sylfaen"/>
          <w:lang w:val="ka-GE"/>
        </w:rPr>
        <w:t>იმ კომპანიებს, რომელთა ტექნიკური მონაცემები დააკმაყოფილებს სატენდერო მოთხოვებს,</w:t>
      </w:r>
      <w:r w:rsidRPr="00315CBE">
        <w:rPr>
          <w:rFonts w:ascii="Sylfaen" w:hAnsi="Sylfaen"/>
          <w:lang w:val="ka-GE"/>
        </w:rPr>
        <w:t xml:space="preserve"> გაეგზავნებათ შეტყობინება სატენდერო პოზიციების თითო-თითო ნიმუშის (უსასყიდლოდ) წარ</w:t>
      </w:r>
      <w:r w:rsidR="006E77DD">
        <w:rPr>
          <w:rFonts w:ascii="Sylfaen" w:hAnsi="Sylfaen"/>
          <w:lang w:val="ka-GE"/>
        </w:rPr>
        <w:t>მოსადგენად,</w:t>
      </w:r>
      <w:r w:rsidRPr="00315CBE">
        <w:rPr>
          <w:rFonts w:ascii="Sylfaen" w:hAnsi="Sylfaen"/>
          <w:lang w:val="ka-GE"/>
        </w:rPr>
        <w:t xml:space="preserve"> რომელიც უნდა წარმოადგინონ არაუგვიანეს შეტყობისნების მიღებიდან 7 (შვიდი) კალენდარულ დღეში მისამართზე: ქ თბილისი, მედეა (მზია) ჯუღელის ქ N10.    ნიმუშის წარმოუდ</w:t>
      </w:r>
      <w:r w:rsidR="0002568F" w:rsidRPr="00315CBE">
        <w:rPr>
          <w:rFonts w:ascii="Sylfaen" w:hAnsi="Sylfaen"/>
          <w:lang w:val="ka-GE"/>
        </w:rPr>
        <w:t>გენლობის შემთხვევაში პრეტენდენტი</w:t>
      </w:r>
      <w:r w:rsidRPr="00315CBE">
        <w:rPr>
          <w:rFonts w:ascii="Sylfaen" w:hAnsi="Sylfaen"/>
          <w:lang w:val="ka-GE"/>
        </w:rPr>
        <w:t xml:space="preserve"> დისკვალიფიცირებულ იქნება შესყიდვის პ</w:t>
      </w:r>
      <w:r w:rsidR="006E77DD">
        <w:rPr>
          <w:rFonts w:ascii="Sylfaen" w:hAnsi="Sylfaen"/>
          <w:lang w:val="ka-GE"/>
        </w:rPr>
        <w:t xml:space="preserve">როცესიდან. </w:t>
      </w:r>
    </w:p>
    <w:p w14:paraId="72DB2C12" w14:textId="40E565EB" w:rsidR="00BE7B8C" w:rsidRDefault="009D5234" w:rsidP="006E77DD">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lastRenderedPageBreak/>
        <w:t>შენიშვნა: შემსყიდველი იტოვებს უფლებას კონკურსანტის მიერ წარმოდგენილ</w:t>
      </w:r>
      <w:r w:rsidR="006E77DD">
        <w:rPr>
          <w:rFonts w:ascii="Sylfaen" w:hAnsi="Sylfaen" w:cs="Sylfaen"/>
          <w:b/>
          <w:szCs w:val="20"/>
          <w:lang w:val="ka-GE"/>
        </w:rPr>
        <w:t xml:space="preserve"> ნიმუშს </w:t>
      </w:r>
      <w:r w:rsidR="009B2D61">
        <w:rPr>
          <w:rFonts w:ascii="Sylfaen" w:hAnsi="Sylfaen" w:cs="Sylfaen"/>
          <w:b/>
          <w:szCs w:val="20"/>
          <w:lang w:val="ka-GE"/>
        </w:rPr>
        <w:t>ჩაუტარდეს ექსპერტიზა</w:t>
      </w:r>
      <w:r w:rsidR="006E77DD">
        <w:rPr>
          <w:rFonts w:ascii="Sylfaen" w:hAnsi="Sylfaen" w:cs="Sylfaen"/>
          <w:b/>
          <w:szCs w:val="20"/>
          <w:lang w:val="ka-GE"/>
        </w:rPr>
        <w:t xml:space="preserve"> პრეტენდენტის ხარჯებით</w:t>
      </w:r>
      <w:r w:rsidR="009B2D61">
        <w:rPr>
          <w:rFonts w:ascii="Sylfaen" w:hAnsi="Sylfaen" w:cs="Sylfaen"/>
          <w:b/>
          <w:szCs w:val="20"/>
          <w:lang w:val="ka-GE"/>
        </w:rPr>
        <w:t>.</w:t>
      </w:r>
      <w:r w:rsidR="006E77DD">
        <w:rPr>
          <w:rFonts w:ascii="Sylfaen" w:hAnsi="Sylfaen" w:cs="Sylfaen"/>
          <w:b/>
          <w:szCs w:val="20"/>
          <w:lang w:val="ka-GE"/>
        </w:rPr>
        <w:t xml:space="preserve"> ასევე, გამარჯვების შემთხვევაში,</w:t>
      </w:r>
      <w:r w:rsidR="00896E17">
        <w:rPr>
          <w:rFonts w:ascii="Sylfaen" w:hAnsi="Sylfaen" w:cs="Sylfaen"/>
          <w:b/>
          <w:szCs w:val="20"/>
          <w:lang w:val="ka-GE"/>
        </w:rPr>
        <w:t xml:space="preserve"> შემსყიდველს აქვს უფლება, მიღებული საქონლის ბრმა შერჩევის გზით, ჩაუტარდეს ქსოვილის შესაბამისობის დადგენის ექპერტიზა, რომელიც დარეგულირდება ნასყიდობის ხელშეკრულებით. </w:t>
      </w:r>
      <w:r w:rsidR="006E77DD">
        <w:rPr>
          <w:rFonts w:ascii="Sylfaen" w:hAnsi="Sylfaen" w:cs="Sylfaen"/>
          <w:b/>
          <w:szCs w:val="20"/>
          <w:lang w:val="ka-GE"/>
        </w:rPr>
        <w:t xml:space="preserve"> </w:t>
      </w:r>
      <w:r w:rsidR="009B2D61">
        <w:rPr>
          <w:rFonts w:ascii="Sylfaen" w:hAnsi="Sylfaen" w:cs="Sylfaen"/>
          <w:b/>
          <w:szCs w:val="20"/>
          <w:lang w:val="ka-GE"/>
        </w:rPr>
        <w:t xml:space="preserve"> </w:t>
      </w:r>
      <w:r w:rsidRPr="009D5234">
        <w:rPr>
          <w:rFonts w:ascii="Sylfaen" w:hAnsi="Sylfaen" w:cs="Sylfaen"/>
          <w:b/>
          <w:szCs w:val="20"/>
          <w:lang w:val="ka-GE"/>
        </w:rPr>
        <w:t>იმ შემთხვევაში</w:t>
      </w:r>
      <w:r w:rsidR="00896E17">
        <w:rPr>
          <w:rFonts w:ascii="Sylfaen" w:hAnsi="Sylfaen" w:cs="Sylfaen"/>
          <w:b/>
          <w:szCs w:val="20"/>
          <w:lang w:val="ka-GE"/>
        </w:rPr>
        <w:t>,</w:t>
      </w:r>
      <w:r w:rsidRPr="009D5234">
        <w:rPr>
          <w:rFonts w:ascii="Sylfaen" w:hAnsi="Sylfaen" w:cs="Sylfaen"/>
          <w:b/>
          <w:szCs w:val="20"/>
          <w:lang w:val="ka-GE"/>
        </w:rPr>
        <w:t xml:space="preserve"> თუ ექსპერტიზის შედეგები არ იქნება თანხვედრაში კონკურსანტის მიერ წარმოდგენილ ხარისხის დამადასტურებელ დოკუმენტთან და შემსყიდვ</w:t>
      </w:r>
      <w:r w:rsidR="00315CBE">
        <w:rPr>
          <w:rFonts w:ascii="Sylfaen" w:hAnsi="Sylfaen" w:cs="Sylfaen"/>
          <w:b/>
          <w:szCs w:val="20"/>
          <w:lang w:val="ka-GE"/>
        </w:rPr>
        <w:t>ელის მიერ განსაზღვრულ დანართი #2</w:t>
      </w:r>
      <w:r w:rsidRPr="009D5234">
        <w:rPr>
          <w:rFonts w:ascii="Sylfaen" w:hAnsi="Sylfaen" w:cs="Sylfaen"/>
          <w:b/>
          <w:szCs w:val="20"/>
          <w:lang w:val="ka-GE"/>
        </w:rPr>
        <w:t>-ში მოცემულ სპეციფიკაციებთან</w:t>
      </w:r>
      <w:r w:rsidR="006E77DD">
        <w:rPr>
          <w:rFonts w:ascii="Sylfaen" w:hAnsi="Sylfaen" w:cs="Sylfaen"/>
          <w:b/>
          <w:szCs w:val="20"/>
          <w:lang w:val="ka-GE"/>
        </w:rPr>
        <w:t>,</w:t>
      </w:r>
      <w:r w:rsidRPr="009D5234">
        <w:rPr>
          <w:rFonts w:ascii="Sylfaen" w:hAnsi="Sylfaen" w:cs="Sylfaen"/>
          <w:b/>
          <w:szCs w:val="20"/>
          <w:lang w:val="ka-GE"/>
        </w:rPr>
        <w:t xml:space="preserve"> კონკურსანტი დისკვალიფიცირებულ იქნება შესყიდვის </w:t>
      </w:r>
      <w:r w:rsidR="00896E17">
        <w:rPr>
          <w:rFonts w:ascii="Sylfaen" w:hAnsi="Sylfaen" w:cs="Sylfaen"/>
          <w:b/>
          <w:szCs w:val="20"/>
          <w:lang w:val="ka-GE"/>
        </w:rPr>
        <w:t xml:space="preserve">პროცესიდან, ხოლო საქონლის მოწოდების შეუსაბამობის შემთხვევაში საჯარიმო სანქციოები დარეგულირდება ნასყიდობის ხელშეკრულების ფარლებში. </w:t>
      </w:r>
    </w:p>
    <w:p w14:paraId="09C526EF" w14:textId="77777777" w:rsidR="006E77DD" w:rsidRPr="00AB6F7C" w:rsidRDefault="006E77DD" w:rsidP="006E77DD">
      <w:pPr>
        <w:pStyle w:val="ListParagraph"/>
        <w:spacing w:after="0" w:line="240" w:lineRule="auto"/>
        <w:ind w:left="-90"/>
        <w:jc w:val="both"/>
        <w:rPr>
          <w:rFonts w:ascii="Sylfaen" w:hAnsi="Sylfaen"/>
          <w:lang w:val="ka-GE"/>
        </w:rPr>
      </w:pPr>
    </w:p>
    <w:p w14:paraId="73D6DBF3" w14:textId="22D04CDE" w:rsidR="00896274" w:rsidRPr="00E37C5C" w:rsidRDefault="001B7903" w:rsidP="00AD674B">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D674B">
      <w:pPr>
        <w:spacing w:after="0" w:line="240" w:lineRule="auto"/>
        <w:jc w:val="both"/>
        <w:rPr>
          <w:rFonts w:ascii="Sylfaen" w:hAnsi="Sylfaen"/>
          <w:lang w:val="ka-GE"/>
        </w:rPr>
      </w:pPr>
    </w:p>
    <w:p w14:paraId="6A42BE3C" w14:textId="77777777" w:rsidR="007A4B6C" w:rsidRDefault="007A4B6C" w:rsidP="00AD674B">
      <w:pPr>
        <w:spacing w:after="0" w:line="360" w:lineRule="auto"/>
        <w:jc w:val="both"/>
        <w:rPr>
          <w:rFonts w:ascii="Sylfaen" w:hAnsi="Sylfaen" w:cs="Sylfaen"/>
          <w:b/>
          <w:lang w:val="ka-GE"/>
        </w:rPr>
      </w:pPr>
    </w:p>
    <w:p w14:paraId="762675D8" w14:textId="713CF7F3" w:rsidR="00E45EB8" w:rsidRDefault="008D1A80" w:rsidP="00AD674B">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AD674B">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AD674B">
      <w:pPr>
        <w:spacing w:after="0" w:line="360" w:lineRule="auto"/>
        <w:jc w:val="both"/>
        <w:rPr>
          <w:rFonts w:ascii="Sylfaen" w:hAnsi="Sylfaen"/>
          <w:b/>
          <w:lang w:val="ka-GE"/>
        </w:rPr>
      </w:pPr>
    </w:p>
    <w:p w14:paraId="7089A739" w14:textId="3A7FBA5A" w:rsidR="00CC4789" w:rsidRPr="00E90A78" w:rsidRDefault="008D1A80" w:rsidP="00AD674B">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AD674B">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AD674B">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62699D" w:rsidR="00CE7176" w:rsidRPr="00E90A7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851C91">
        <w:rPr>
          <w:rFonts w:ascii="Sylfaen" w:hAnsi="Sylfaen"/>
          <w:lang w:val="ka-GE"/>
        </w:rPr>
        <w:t>ს თარიღიდან 6</w:t>
      </w:r>
      <w:r w:rsidR="00CC4789" w:rsidRPr="00E90A78">
        <w:rPr>
          <w:rFonts w:ascii="Sylfaen" w:hAnsi="Sylfaen"/>
          <w:lang w:val="ka-GE"/>
        </w:rPr>
        <w:t xml:space="preserve">0 </w:t>
      </w:r>
      <w:r w:rsidR="00CC4789" w:rsidRPr="00E90A78">
        <w:rPr>
          <w:rFonts w:ascii="AcadNusx" w:hAnsi="AcadNusx"/>
          <w:lang w:val="ka-GE"/>
        </w:rPr>
        <w:t>(</w:t>
      </w:r>
      <w:r w:rsidR="00851C91">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AD674B">
      <w:pPr>
        <w:jc w:val="both"/>
        <w:rPr>
          <w:lang w:val="es-MX"/>
        </w:rPr>
      </w:pPr>
      <w:r>
        <w:rPr>
          <w:rFonts w:ascii="Sylfaen" w:hAnsi="Sylfaen" w:cs="Sylfaen"/>
          <w:lang w:val="ka-GE"/>
        </w:rPr>
        <w:lastRenderedPageBreak/>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AD674B">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AD674B">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AD674B">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AD674B">
      <w:pPr>
        <w:spacing w:after="0" w:line="360" w:lineRule="auto"/>
        <w:ind w:firstLine="426"/>
        <w:jc w:val="both"/>
        <w:rPr>
          <w:rFonts w:ascii="Sylfaen" w:hAnsi="Sylfaen"/>
          <w:b/>
          <w:i/>
          <w:lang w:val="ka-GE"/>
        </w:rPr>
      </w:pPr>
    </w:p>
    <w:p w14:paraId="317FFEE5" w14:textId="07836B71" w:rsidR="00CC4789" w:rsidRDefault="00CC4789" w:rsidP="00AD674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AD674B">
      <w:pPr>
        <w:spacing w:after="0" w:line="360" w:lineRule="auto"/>
        <w:ind w:firstLine="426"/>
        <w:jc w:val="both"/>
        <w:rPr>
          <w:rFonts w:ascii="AcadNusx" w:hAnsi="AcadNusx"/>
          <w:b/>
          <w:i/>
          <w:lang w:val="es-MX"/>
        </w:rPr>
      </w:pPr>
    </w:p>
    <w:p w14:paraId="5D4DB8DD" w14:textId="553E4C03" w:rsidR="008246F4" w:rsidRPr="00E90A78" w:rsidRDefault="008D1A80" w:rsidP="00AD674B">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AD674B">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AD674B">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2A61BCAE" w:rsidR="007E0304" w:rsidRDefault="008D1A80" w:rsidP="00AD674B">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2902606" w14:textId="38BA94BE" w:rsidR="00851C91" w:rsidRPr="004E0F29" w:rsidRDefault="00851C91" w:rsidP="00AD674B">
      <w:pPr>
        <w:spacing w:after="0" w:line="360" w:lineRule="auto"/>
        <w:ind w:left="360"/>
        <w:jc w:val="both"/>
        <w:rPr>
          <w:rFonts w:ascii="Sylfaen" w:hAnsi="Sylfaen"/>
        </w:rPr>
      </w:pPr>
      <w:r>
        <w:rPr>
          <w:rFonts w:ascii="Sylfaen" w:hAnsi="Sylfaen"/>
          <w:lang w:val="ka-GE"/>
        </w:rPr>
        <w:t>1.9.4 ტენდერში მონაწილეობა უფასოა</w:t>
      </w:r>
    </w:p>
    <w:p w14:paraId="5F31BCD4" w14:textId="77777777" w:rsidR="00CD267E" w:rsidRDefault="00CD267E" w:rsidP="00AD674B">
      <w:pPr>
        <w:spacing w:after="0" w:line="360" w:lineRule="auto"/>
        <w:jc w:val="both"/>
        <w:rPr>
          <w:rFonts w:ascii="Sylfaen" w:hAnsi="Sylfaen" w:cs="Sylfaen"/>
          <w:b/>
          <w:u w:val="single"/>
          <w:lang w:val="ka-GE"/>
        </w:rPr>
      </w:pPr>
    </w:p>
    <w:p w14:paraId="4B45BE62" w14:textId="12D7D2E0" w:rsidR="00C41C03" w:rsidRPr="00615606" w:rsidRDefault="00F47570" w:rsidP="00AD674B">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AD674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AD674B">
      <w:pPr>
        <w:spacing w:after="0" w:line="240" w:lineRule="auto"/>
        <w:jc w:val="both"/>
        <w:rPr>
          <w:rFonts w:ascii="Sylfaen" w:hAnsi="Sylfaen"/>
          <w:b/>
          <w:lang w:val="ka-GE"/>
        </w:rPr>
      </w:pPr>
    </w:p>
    <w:p w14:paraId="4EFAD2AB" w14:textId="75BDE454" w:rsidR="00F827AD" w:rsidRPr="00615606" w:rsidRDefault="00F827AD" w:rsidP="00AD674B">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AD674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AD674B">
      <w:pPr>
        <w:spacing w:after="0"/>
        <w:jc w:val="both"/>
        <w:rPr>
          <w:rFonts w:ascii="Sylfaen" w:hAnsi="Sylfaen"/>
          <w:lang w:val="ka-GE"/>
        </w:rPr>
      </w:pPr>
      <w:r w:rsidRPr="00E37C5C">
        <w:rPr>
          <w:rFonts w:ascii="Sylfaen" w:hAnsi="Sylfaen"/>
          <w:lang w:val="ka-GE"/>
        </w:rPr>
        <w:lastRenderedPageBreak/>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AD674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AD674B">
      <w:pPr>
        <w:spacing w:after="0"/>
        <w:jc w:val="both"/>
        <w:rPr>
          <w:rFonts w:ascii="Sylfaen" w:hAnsi="Sylfaen" w:cs="Sylfaen"/>
          <w:lang w:val="ka-GE"/>
        </w:rPr>
      </w:pPr>
    </w:p>
    <w:p w14:paraId="58D236C0" w14:textId="31E8204B" w:rsidR="00237416" w:rsidRPr="00615606" w:rsidRDefault="00237416" w:rsidP="00AD674B">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630A2" w14:textId="77777777" w:rsidR="00FB2E4B" w:rsidRDefault="00FB2E4B" w:rsidP="007902EA">
      <w:pPr>
        <w:spacing w:after="0" w:line="240" w:lineRule="auto"/>
      </w:pPr>
      <w:r>
        <w:separator/>
      </w:r>
    </w:p>
  </w:endnote>
  <w:endnote w:type="continuationSeparator" w:id="0">
    <w:p w14:paraId="25113C52" w14:textId="77777777" w:rsidR="00FB2E4B" w:rsidRDefault="00FB2E4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6BD9241" w:rsidR="004A3BD8" w:rsidRDefault="004A3BD8">
        <w:pPr>
          <w:pStyle w:val="Footer"/>
          <w:jc w:val="right"/>
        </w:pPr>
        <w:r>
          <w:fldChar w:fldCharType="begin"/>
        </w:r>
        <w:r>
          <w:instrText xml:space="preserve"> PAGE   \* MERGEFORMAT </w:instrText>
        </w:r>
        <w:r>
          <w:fldChar w:fldCharType="separate"/>
        </w:r>
        <w:r w:rsidR="00C81A01">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BDADA" w14:textId="77777777" w:rsidR="00FB2E4B" w:rsidRDefault="00FB2E4B" w:rsidP="007902EA">
      <w:pPr>
        <w:spacing w:after="0" w:line="240" w:lineRule="auto"/>
      </w:pPr>
      <w:r>
        <w:separator/>
      </w:r>
    </w:p>
  </w:footnote>
  <w:footnote w:type="continuationSeparator" w:id="0">
    <w:p w14:paraId="48B62879" w14:textId="77777777" w:rsidR="00FB2E4B" w:rsidRDefault="00FB2E4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0EFE"/>
    <w:rsid w:val="000D5BB4"/>
    <w:rsid w:val="000D68A2"/>
    <w:rsid w:val="000E5617"/>
    <w:rsid w:val="000F03A0"/>
    <w:rsid w:val="000F3872"/>
    <w:rsid w:val="000F4D71"/>
    <w:rsid w:val="000F63C5"/>
    <w:rsid w:val="00110CCE"/>
    <w:rsid w:val="00113AA3"/>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F3C73"/>
    <w:rsid w:val="00202451"/>
    <w:rsid w:val="002056E8"/>
    <w:rsid w:val="00207B93"/>
    <w:rsid w:val="00207CEA"/>
    <w:rsid w:val="0021119E"/>
    <w:rsid w:val="0021503D"/>
    <w:rsid w:val="00216B88"/>
    <w:rsid w:val="002234CB"/>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2D1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5CBE"/>
    <w:rsid w:val="0031653E"/>
    <w:rsid w:val="00316C88"/>
    <w:rsid w:val="00320435"/>
    <w:rsid w:val="00320878"/>
    <w:rsid w:val="0033101C"/>
    <w:rsid w:val="00333692"/>
    <w:rsid w:val="0033397E"/>
    <w:rsid w:val="00340952"/>
    <w:rsid w:val="00340CC3"/>
    <w:rsid w:val="00356613"/>
    <w:rsid w:val="00357317"/>
    <w:rsid w:val="003573F4"/>
    <w:rsid w:val="003657A5"/>
    <w:rsid w:val="00377D43"/>
    <w:rsid w:val="00385373"/>
    <w:rsid w:val="003859BA"/>
    <w:rsid w:val="00387591"/>
    <w:rsid w:val="00387AB5"/>
    <w:rsid w:val="00391AB5"/>
    <w:rsid w:val="003A029B"/>
    <w:rsid w:val="003A1E18"/>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113"/>
    <w:rsid w:val="004A66FB"/>
    <w:rsid w:val="004A7C56"/>
    <w:rsid w:val="004B09C9"/>
    <w:rsid w:val="004B0C7B"/>
    <w:rsid w:val="004B7339"/>
    <w:rsid w:val="004B771B"/>
    <w:rsid w:val="004C1132"/>
    <w:rsid w:val="004C1E0D"/>
    <w:rsid w:val="004D13FB"/>
    <w:rsid w:val="004D3679"/>
    <w:rsid w:val="004D3D1C"/>
    <w:rsid w:val="004D747F"/>
    <w:rsid w:val="004E0F29"/>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D77D5"/>
    <w:rsid w:val="005E05B1"/>
    <w:rsid w:val="005E130F"/>
    <w:rsid w:val="005F3357"/>
    <w:rsid w:val="0061061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77DD"/>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4D81"/>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E6397"/>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51C91"/>
    <w:rsid w:val="008647CD"/>
    <w:rsid w:val="00867825"/>
    <w:rsid w:val="008751D7"/>
    <w:rsid w:val="00875254"/>
    <w:rsid w:val="008767C9"/>
    <w:rsid w:val="00876B2D"/>
    <w:rsid w:val="00876B9D"/>
    <w:rsid w:val="0088287D"/>
    <w:rsid w:val="00890026"/>
    <w:rsid w:val="008918CD"/>
    <w:rsid w:val="00894C67"/>
    <w:rsid w:val="00896274"/>
    <w:rsid w:val="00896E17"/>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3D31"/>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2D61"/>
    <w:rsid w:val="009C5EE2"/>
    <w:rsid w:val="009C7B5B"/>
    <w:rsid w:val="009C7E4E"/>
    <w:rsid w:val="009D07D1"/>
    <w:rsid w:val="009D0C18"/>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674B"/>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1783"/>
    <w:rsid w:val="00B35065"/>
    <w:rsid w:val="00B350AF"/>
    <w:rsid w:val="00B42689"/>
    <w:rsid w:val="00B47896"/>
    <w:rsid w:val="00B47D4C"/>
    <w:rsid w:val="00B5249E"/>
    <w:rsid w:val="00B5452A"/>
    <w:rsid w:val="00B56244"/>
    <w:rsid w:val="00B616CF"/>
    <w:rsid w:val="00B62EB8"/>
    <w:rsid w:val="00B66D0D"/>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1A01"/>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77A79"/>
    <w:rsid w:val="00D80CDB"/>
    <w:rsid w:val="00D8245F"/>
    <w:rsid w:val="00D95150"/>
    <w:rsid w:val="00D959AB"/>
    <w:rsid w:val="00D95A0F"/>
    <w:rsid w:val="00D96566"/>
    <w:rsid w:val="00DA4009"/>
    <w:rsid w:val="00DA5376"/>
    <w:rsid w:val="00DB4255"/>
    <w:rsid w:val="00DB4D6B"/>
    <w:rsid w:val="00DB77E8"/>
    <w:rsid w:val="00DB78DD"/>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C6CDC"/>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2E4B"/>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F31B1-4F9A-494C-AFBD-AD928E59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1147</Words>
  <Characters>6543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28</cp:revision>
  <cp:lastPrinted>2015-07-27T06:36:00Z</cp:lastPrinted>
  <dcterms:created xsi:type="dcterms:W3CDTF">2020-08-19T13:26:00Z</dcterms:created>
  <dcterms:modified xsi:type="dcterms:W3CDTF">2024-12-26T07:51:00Z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450866cddcdc7b150665c6018d32351b6614d444d1f8ef42a2ad42f311310e80</vt:lpwstr>
  </property>
</Properties>
</file>