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5FEEACB" w:rsidR="00E34C69" w:rsidRDefault="00E34C69" w:rsidP="00386E66">
      <w:pPr>
        <w:spacing w:after="0" w:line="240" w:lineRule="auto"/>
        <w:ind w:left="2520"/>
        <w:jc w:val="both"/>
        <w:rPr>
          <w:rFonts w:ascii="Sylfaen" w:hAnsi="Sylfaen" w:cs="Sylfaen"/>
          <w:b/>
          <w:noProof/>
        </w:rPr>
      </w:pPr>
    </w:p>
    <w:p w14:paraId="1F8223FF" w14:textId="31EDCC71" w:rsidR="001653BA" w:rsidRDefault="001653BA" w:rsidP="00386E66">
      <w:pPr>
        <w:spacing w:after="0" w:line="240" w:lineRule="auto"/>
        <w:ind w:left="2520"/>
        <w:jc w:val="both"/>
        <w:rPr>
          <w:rFonts w:ascii="Sylfaen" w:hAnsi="Sylfaen" w:cs="Sylfaen"/>
          <w:b/>
          <w:noProof/>
        </w:rPr>
      </w:pPr>
    </w:p>
    <w:p w14:paraId="0AC8CF2A" w14:textId="31EBB0D5" w:rsidR="001653BA" w:rsidRDefault="001653BA" w:rsidP="001653BA">
      <w:pPr>
        <w:spacing w:after="0" w:line="240" w:lineRule="auto"/>
        <w:ind w:left="1620"/>
        <w:jc w:val="both"/>
        <w:rPr>
          <w:rFonts w:ascii="Sylfaen" w:hAnsi="Sylfaen"/>
          <w:noProof/>
          <w:lang w:val="ka-GE"/>
        </w:rPr>
      </w:pPr>
      <w:r>
        <w:rPr>
          <w:noProof/>
        </w:rPr>
        <w:drawing>
          <wp:inline distT="0" distB="0" distL="0" distR="0" wp14:anchorId="39EBBA50" wp14:editId="12F35E9A">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5E244F41" w:rsidR="009815C7" w:rsidRDefault="009815C7" w:rsidP="00386E66">
      <w:pPr>
        <w:spacing w:after="0" w:line="240" w:lineRule="auto"/>
        <w:jc w:val="both"/>
        <w:rPr>
          <w:rFonts w:ascii="Sylfaen" w:hAnsi="Sylfaen" w:cs="Sylfaen"/>
          <w:b/>
        </w:rPr>
      </w:pPr>
    </w:p>
    <w:p w14:paraId="32014DC0" w14:textId="09ECFC2C" w:rsidR="001653BA" w:rsidRDefault="001653BA" w:rsidP="00386E66">
      <w:pPr>
        <w:spacing w:after="0" w:line="240" w:lineRule="auto"/>
        <w:jc w:val="both"/>
        <w:rPr>
          <w:rFonts w:ascii="Sylfaen" w:hAnsi="Sylfaen" w:cs="Sylfaen"/>
          <w:b/>
        </w:rPr>
      </w:pPr>
    </w:p>
    <w:p w14:paraId="6392E492" w14:textId="5F4E4C08" w:rsidR="001653BA" w:rsidRDefault="001653BA" w:rsidP="00386E66">
      <w:pPr>
        <w:spacing w:after="0" w:line="240" w:lineRule="auto"/>
        <w:jc w:val="both"/>
        <w:rPr>
          <w:rFonts w:ascii="Sylfaen" w:hAnsi="Sylfaen" w:cs="Sylfaen"/>
          <w:b/>
        </w:rPr>
      </w:pPr>
    </w:p>
    <w:p w14:paraId="59C7AF7D" w14:textId="77777777" w:rsidR="001653BA" w:rsidRPr="00E37C5C" w:rsidRDefault="001653BA"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1DF891A0"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8F0953">
        <w:rPr>
          <w:rFonts w:ascii="Sylfaen" w:hAnsi="Sylfaen" w:cs="Sylfaen"/>
          <w:lang w:val="ka-GE"/>
        </w:rPr>
        <w:t>გარდაბნის გამწმენდი ნაგებობა</w:t>
      </w:r>
      <w:r w:rsidRPr="00C27890">
        <w:rPr>
          <w:rFonts w:ascii="Sylfaen" w:hAnsi="Sylfaen" w:cs="Calibri"/>
          <w:lang w:val="ka-GE"/>
        </w:rPr>
        <w:t>“</w:t>
      </w:r>
      <w:r w:rsidRPr="00C27890">
        <w:rPr>
          <w:rFonts w:ascii="Sylfaen" w:hAnsi="Sylfaen"/>
          <w:lang w:val="ka-GE"/>
        </w:rPr>
        <w:t xml:space="preserve"> </w:t>
      </w:r>
      <w:r w:rsidR="008F0953">
        <w:rPr>
          <w:rFonts w:ascii="Arial" w:hAnsi="Arial" w:cs="Arial"/>
          <w:lang w:val="ka-GE"/>
        </w:rPr>
        <w:t>(</w:t>
      </w:r>
      <w:r w:rsidR="008F0953">
        <w:rPr>
          <w:rFonts w:ascii="Arial" w:hAnsi="Arial" w:cs="Arial"/>
        </w:rPr>
        <w:t>GST</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8F0953">
        <w:rPr>
          <w:rFonts w:ascii="Arial" w:hAnsi="Arial" w:cs="Arial"/>
          <w:lang w:val="ka-GE"/>
        </w:rPr>
        <w:t>203828</w:t>
      </w:r>
      <w:r w:rsidR="008F0953" w:rsidRPr="008F0953">
        <w:rPr>
          <w:rFonts w:ascii="Arial" w:hAnsi="Arial" w:cs="Arial"/>
          <w:lang w:val="ka-GE"/>
        </w:rPr>
        <w:t>313</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1D7D2C81" w:rsidR="00440A96"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w:t>
      </w:r>
      <w:r w:rsidR="007228DA">
        <w:rPr>
          <w:rFonts w:ascii="Sylfaen" w:hAnsi="Sylfaen" w:cs="Sylfaen"/>
          <w:lang w:val="ka-GE"/>
        </w:rPr>
        <w:t xml:space="preserve">ნართი N2 </w:t>
      </w:r>
      <w:r w:rsidR="00E563CE">
        <w:rPr>
          <w:rFonts w:ascii="Sylfaen" w:hAnsi="Sylfaen" w:cs="Sylfaen"/>
          <w:lang w:val="ka-GE"/>
        </w:rPr>
        <w:t>-</w:t>
      </w:r>
      <w:r w:rsidR="009C214D">
        <w:rPr>
          <w:rFonts w:ascii="Sylfaen" w:hAnsi="Sylfaen" w:cs="Sylfaen"/>
        </w:rPr>
        <w:t xml:space="preserve"> </w:t>
      </w:r>
      <w:r w:rsidR="009C214D">
        <w:rPr>
          <w:rFonts w:ascii="Sylfaen" w:hAnsi="Sylfaen" w:cs="Sylfaen"/>
          <w:lang w:val="ka-GE"/>
        </w:rPr>
        <w:t>დამხმარე მოწყობბილობები, დანართი N3 -</w:t>
      </w:r>
      <w:r w:rsidR="007228DA">
        <w:rPr>
          <w:rFonts w:ascii="Sylfaen" w:hAnsi="Sylfaen" w:cs="Sylfaen"/>
          <w:lang w:val="ka-GE"/>
        </w:rPr>
        <w:t xml:space="preserve"> </w:t>
      </w:r>
      <w:r w:rsidR="00E563CE">
        <w:rPr>
          <w:rFonts w:ascii="Sylfaen" w:hAnsi="Sylfaen" w:cs="Sylfaen"/>
          <w:lang w:val="ka-GE"/>
        </w:rPr>
        <w:t>სახარჯი მასალა</w:t>
      </w:r>
      <w:r w:rsidR="009C214D">
        <w:rPr>
          <w:rFonts w:ascii="Sylfaen" w:hAnsi="Sylfaen" w:cs="Sylfaen"/>
          <w:lang w:val="ka-GE"/>
        </w:rPr>
        <w:t>; დანართი N4</w:t>
      </w:r>
      <w:r w:rsidR="007228DA">
        <w:rPr>
          <w:rFonts w:ascii="Sylfaen" w:hAnsi="Sylfaen" w:cs="Sylfaen"/>
          <w:lang w:val="ka-GE"/>
        </w:rPr>
        <w:t xml:space="preserve"> - ჭურჭელი</w:t>
      </w:r>
      <w:r w:rsidR="008F0953">
        <w:rPr>
          <w:rFonts w:ascii="Sylfaen" w:hAnsi="Sylfaen" w:cs="Sylfaen"/>
          <w:lang w:val="ka-GE"/>
        </w:rPr>
        <w:t>)</w:t>
      </w:r>
      <w:r w:rsidR="00742DC5">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w:t>
      </w:r>
      <w:r w:rsidR="008767C9" w:rsidRPr="007228DA">
        <w:rPr>
          <w:rFonts w:ascii="Sylfaen" w:hAnsi="Sylfaen" w:cs="Sylfaen"/>
          <w:b/>
          <w:lang w:val="ka-GE"/>
        </w:rPr>
        <w:t xml:space="preserve">ა.წ. </w:t>
      </w:r>
      <w:r w:rsidR="009C214D">
        <w:rPr>
          <w:rFonts w:ascii="Sylfaen" w:hAnsi="Sylfaen" w:cs="Sylfaen"/>
          <w:b/>
          <w:lang w:val="ka-GE"/>
        </w:rPr>
        <w:t>31 ივლისისა</w:t>
      </w:r>
      <w:r w:rsidR="008F0953" w:rsidRPr="007228DA">
        <w:rPr>
          <w:rFonts w:ascii="Sylfaen" w:hAnsi="Sylfaen" w:cs="Sylfaen"/>
          <w:b/>
          <w:lang w:val="ka-GE"/>
        </w:rPr>
        <w:t>.</w:t>
      </w:r>
      <w:r w:rsidR="008F0953">
        <w:rPr>
          <w:rFonts w:ascii="Sylfaen" w:hAnsi="Sylfaen" w:cs="Sylfaen"/>
          <w:lang w:val="ka-GE"/>
        </w:rPr>
        <w:t xml:space="preserve"> </w:t>
      </w:r>
      <w:r w:rsidR="00573628">
        <w:rPr>
          <w:rFonts w:ascii="Sylfaen" w:hAnsi="Sylfaen" w:cs="Sylfaen"/>
          <w:lang w:val="ka-GE"/>
        </w:rPr>
        <w:t xml:space="preserve"> </w:t>
      </w:r>
    </w:p>
    <w:p w14:paraId="492EBBD2" w14:textId="6DA19B96"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მოწოდებული რეაგენტების ვადა უნდა იყოს მინიმუმ ერთი წელი</w:t>
      </w:r>
      <w:r w:rsidR="004F7781">
        <w:rPr>
          <w:rFonts w:ascii="Sylfaen" w:hAnsi="Sylfaen" w:cs="Sylfaen"/>
          <w:lang w:val="ka-GE"/>
        </w:rPr>
        <w:t xml:space="preserve"> და/ან მწარმოებლის მიერ მაქსიმალური ვადით</w:t>
      </w:r>
      <w:r>
        <w:rPr>
          <w:rFonts w:ascii="Sylfaen" w:hAnsi="Sylfaen" w:cs="Sylfaen"/>
          <w:lang w:val="ka-GE"/>
        </w:rPr>
        <w:t>;</w:t>
      </w:r>
      <w:r w:rsidR="007228DA">
        <w:rPr>
          <w:rFonts w:ascii="Sylfaen" w:hAnsi="Sylfaen" w:cs="Sylfaen"/>
          <w:lang w:val="ka-GE"/>
        </w:rPr>
        <w:t xml:space="preserve"> </w:t>
      </w:r>
    </w:p>
    <w:p w14:paraId="567E2190" w14:textId="1504C509"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15B9C922"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807743">
        <w:rPr>
          <w:rFonts w:ascii="Sylfaen" w:hAnsi="Sylfaen" w:cs="Sylfaen"/>
          <w:lang w:val="ka-GE"/>
        </w:rPr>
        <w:t xml:space="preserve">დანართების </w:t>
      </w:r>
      <w:r w:rsidR="00AF4AE4">
        <w:rPr>
          <w:rFonts w:ascii="Sylfaen" w:hAnsi="Sylfaen" w:cs="Sylfaen"/>
          <w:lang w:val="ka-GE"/>
        </w:rPr>
        <w:t>სახით სამ</w:t>
      </w:r>
      <w:r>
        <w:rPr>
          <w:rFonts w:ascii="Sylfaen" w:hAnsi="Sylfaen" w:cs="Sylfaen"/>
          <w:lang w:val="ka-GE"/>
        </w:rPr>
        <w:t xml:space="preserve"> </w:t>
      </w:r>
      <w:r w:rsidR="00046A90">
        <w:rPr>
          <w:rFonts w:ascii="Sylfaen" w:hAnsi="Sylfaen" w:cs="Sylfaen"/>
          <w:lang w:val="ka-GE"/>
        </w:rPr>
        <w:t>ნაწილად:</w:t>
      </w:r>
      <w:r w:rsidR="00046A90">
        <w:rPr>
          <w:rFonts w:ascii="Sylfaen" w:hAnsi="Sylfaen" w:cs="Sylfaen"/>
        </w:rPr>
        <w:t xml:space="preserve"> </w:t>
      </w:r>
      <w:r w:rsidR="009C214D">
        <w:rPr>
          <w:rFonts w:ascii="Sylfaen" w:hAnsi="Sylfaen" w:cs="Sylfaen"/>
          <w:lang w:val="ka-GE"/>
        </w:rPr>
        <w:t>(დანართი N1-ქიმიური რეაქტივები; დანართი N2 -</w:t>
      </w:r>
      <w:r w:rsidR="009C214D">
        <w:rPr>
          <w:rFonts w:ascii="Sylfaen" w:hAnsi="Sylfaen" w:cs="Sylfaen"/>
        </w:rPr>
        <w:t xml:space="preserve"> </w:t>
      </w:r>
      <w:r w:rsidR="009C214D">
        <w:rPr>
          <w:rFonts w:ascii="Sylfaen" w:hAnsi="Sylfaen" w:cs="Sylfaen"/>
          <w:lang w:val="ka-GE"/>
        </w:rPr>
        <w:t>დამხმარე მოწყობბილობები, დანართი N3 - სახარჯი მასალა; დანართი N4 - ჭურჭელი)</w:t>
      </w:r>
      <w:r w:rsidR="009C214D">
        <w:rPr>
          <w:rFonts w:ascii="Sylfaen" w:hAnsi="Sylfaen" w:cs="Sylfaen"/>
          <w:lang w:val="ka-GE"/>
        </w:rPr>
        <w:t>,</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434FC594" w14:textId="77777777" w:rsidR="008F0953" w:rsidRPr="009D5234" w:rsidRDefault="008F0953" w:rsidP="00386E66">
      <w:pPr>
        <w:spacing w:after="0" w:line="240" w:lineRule="auto"/>
        <w:jc w:val="both"/>
        <w:rPr>
          <w:rFonts w:ascii="Sylfaen" w:hAnsi="Sylfaen" w:cs="Sylfaen"/>
          <w:b/>
          <w:bCs/>
          <w:lang w:val="ka-GE"/>
        </w:rPr>
      </w:pPr>
    </w:p>
    <w:p w14:paraId="214FE8BF" w14:textId="77777777" w:rsidR="004753BC" w:rsidRDefault="004753BC" w:rsidP="004753BC">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Pr="004E0822">
        <w:rPr>
          <w:rFonts w:ascii="Sylfaen" w:hAnsi="Sylfaen" w:cs="Sylfaen"/>
          <w:bCs/>
          <w:i/>
          <w:lang w:val="ka-GE"/>
        </w:rPr>
        <w:t xml:space="preserve">ტენდერის </w:t>
      </w:r>
      <w:r>
        <w:rPr>
          <w:rFonts w:ascii="Sylfaen" w:hAnsi="Sylfaen" w:cs="Sylfaen"/>
          <w:bCs/>
          <w:i/>
          <w:lang w:val="ka-GE"/>
        </w:rPr>
        <w:t>მიმდინარეობის პროცესში</w:t>
      </w:r>
      <w:r w:rsidRPr="004E0822">
        <w:rPr>
          <w:rFonts w:ascii="Sylfaen" w:hAnsi="Sylfaen" w:cs="Sylfaen"/>
          <w:bCs/>
          <w:i/>
          <w:lang w:val="ka-GE"/>
        </w:rPr>
        <w:t xml:space="preserve"> განიხილება </w:t>
      </w:r>
      <w:r>
        <w:rPr>
          <w:rFonts w:ascii="Sylfaen" w:hAnsi="Sylfaen" w:cs="Sylfaen"/>
          <w:bCs/>
          <w:i/>
          <w:lang w:val="ka-GE"/>
        </w:rPr>
        <w:t>მხოლოდ შემსყიდველის მიერ მითითბული რაოდენება და პრეტენდენტის მიერ</w:t>
      </w:r>
      <w:r w:rsidRPr="004E0822">
        <w:rPr>
          <w:rFonts w:ascii="Sylfaen" w:hAnsi="Sylfaen" w:cs="Sylfaen"/>
          <w:bCs/>
          <w:i/>
          <w:lang w:val="ka-GE"/>
        </w:rPr>
        <w:t xml:space="preserve"> </w:t>
      </w:r>
      <w:r w:rsidRPr="00E035B9">
        <w:rPr>
          <w:rFonts w:ascii="Sylfaen" w:hAnsi="Sylfaen" w:cs="Sylfaen"/>
          <w:b/>
          <w:bCs/>
          <w:i/>
          <w:color w:val="FF0000"/>
          <w:lang w:val="ka-GE"/>
        </w:rPr>
        <w:t xml:space="preserve">არ უნდა მოხდეს დაკვეთილი რაოდენობების კორექტირება.  ყურადღება მიექცეს აღწერაში მოცემული შეფუთვის რაოდენობას!!! განფასება უნდა მოხდეს მოთხოვნის შესაბამისად </w:t>
      </w:r>
      <w:r>
        <w:rPr>
          <w:rFonts w:ascii="Sylfaen" w:hAnsi="Sylfaen" w:cs="Sylfaen"/>
          <w:b/>
          <w:bCs/>
          <w:i/>
          <w:color w:val="FF0000"/>
          <w:lang w:val="ka-GE"/>
        </w:rPr>
        <w:t xml:space="preserve">ერთეულის </w:t>
      </w:r>
      <w:r w:rsidRPr="00E035B9">
        <w:rPr>
          <w:rFonts w:ascii="Sylfaen" w:hAnsi="Sylfaen" w:cs="Sylfaen"/>
          <w:b/>
          <w:bCs/>
          <w:i/>
          <w:color w:val="FF0000"/>
          <w:lang w:val="ka-GE"/>
        </w:rPr>
        <w:t xml:space="preserve">რაოდენობიდან გამომდინარე. </w:t>
      </w:r>
    </w:p>
    <w:p w14:paraId="11A0B6D0" w14:textId="77777777" w:rsidR="004753BC" w:rsidRPr="004E0822" w:rsidRDefault="004753BC" w:rsidP="004753BC">
      <w:pPr>
        <w:spacing w:after="0" w:line="240" w:lineRule="auto"/>
        <w:jc w:val="both"/>
        <w:rPr>
          <w:rFonts w:ascii="Sylfaen" w:hAnsi="Sylfaen" w:cs="Sylfaen"/>
          <w:b/>
          <w:bCs/>
          <w:i/>
          <w:lang w:val="ka-GE"/>
        </w:rPr>
      </w:pPr>
    </w:p>
    <w:p w14:paraId="5D9211B8" w14:textId="77777777" w:rsidR="004753BC" w:rsidRPr="00E035B9" w:rsidRDefault="004753BC" w:rsidP="004753BC">
      <w:pPr>
        <w:jc w:val="both"/>
        <w:rPr>
          <w:rFonts w:ascii="Sylfaen" w:hAnsi="Sylfaen"/>
          <w:i/>
          <w:color w:val="FF0000"/>
          <w:lang w:val="ka-GE"/>
        </w:rPr>
      </w:pPr>
      <w:r w:rsidRPr="00E035B9">
        <w:rPr>
          <w:rFonts w:ascii="Sylfaen" w:hAnsi="Sylfaen"/>
          <w:b/>
          <w:i/>
          <w:color w:val="FF0000"/>
          <w:lang w:val="ka-GE"/>
        </w:rPr>
        <w:t>შევსების დროს არ უნდა შეიცვალოს ფაილის ფორმატი(უცვლელი უნდა დარჩეს განზომილების ერთეული და რაოდენობა).</w:t>
      </w:r>
      <w:r w:rsidRPr="00E035B9">
        <w:rPr>
          <w:rFonts w:ascii="Sylfaen" w:hAnsi="Sylfaen"/>
          <w:i/>
          <w:color w:val="FF0000"/>
          <w:lang w:val="ka-GE"/>
        </w:rPr>
        <w:t xml:space="preserve"> </w:t>
      </w:r>
    </w:p>
    <w:p w14:paraId="384D97C6" w14:textId="42DB2932" w:rsidR="004E0822" w:rsidRDefault="004E0822" w:rsidP="00386E66">
      <w:pPr>
        <w:jc w:val="both"/>
        <w:rPr>
          <w:rFonts w:ascii="Sylfaen" w:hAnsi="Sylfaen"/>
          <w:i/>
          <w:lang w:val="ka-GE"/>
        </w:rPr>
      </w:pPr>
      <w:bookmarkStart w:id="0" w:name="_GoBack"/>
      <w:bookmarkEnd w:id="0"/>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296D0F38" w14:textId="77777777" w:rsidR="00892CF8" w:rsidRPr="004E0822" w:rsidRDefault="00892CF8" w:rsidP="00892CF8">
      <w:pPr>
        <w:jc w:val="both"/>
        <w:rPr>
          <w:rFonts w:ascii="Sylfaen" w:hAnsi="Sylfaen"/>
          <w:i/>
          <w:lang w:val="ka-GE"/>
        </w:rPr>
      </w:pPr>
      <w:r>
        <w:rPr>
          <w:rFonts w:ascii="Sylfaen" w:hAnsi="Sylfaen"/>
          <w:i/>
          <w:lang w:val="ka-GE"/>
        </w:rPr>
        <w:t xml:space="preserve">პრეტენდეტს აქვს უფლება მონაწილეობა მიიღოს როგორც ყველა დანართის ყველა პოზიციაზე, ასევე ცალკეულ პოზიციებზე. </w:t>
      </w:r>
    </w:p>
    <w:p w14:paraId="6CC83835" w14:textId="77777777" w:rsidR="00892CF8" w:rsidRPr="004E0822" w:rsidRDefault="00892CF8" w:rsidP="00386E66">
      <w:pPr>
        <w:jc w:val="both"/>
        <w:rPr>
          <w:rFonts w:ascii="Sylfaen" w:hAnsi="Sylfaen"/>
          <w:i/>
          <w:lang w:val="ka-GE"/>
        </w:rPr>
      </w:pP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3502D79B"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lastRenderedPageBreak/>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46A90">
        <w:rPr>
          <w:rFonts w:ascii="Sylfaen" w:hAnsi="Sylfaen" w:cs="Sylfaen"/>
          <w:color w:val="222222"/>
          <w:shd w:val="clear" w:color="auto" w:fill="FFFFFF"/>
          <w:lang w:val="ka-GE"/>
        </w:rPr>
        <w:t>დანართ</w:t>
      </w:r>
      <w:r w:rsidR="00386E66">
        <w:rPr>
          <w:rFonts w:ascii="Sylfaen" w:hAnsi="Sylfaen" w:cs="Sylfaen"/>
          <w:color w:val="222222"/>
          <w:shd w:val="clear" w:color="auto" w:fill="FFFFFF"/>
          <w:lang w:val="ka-GE"/>
        </w:rPr>
        <w:t>ის</w:t>
      </w:r>
      <w:r w:rsidR="00742DC5" w:rsidRPr="008F0953">
        <w:rPr>
          <w:rFonts w:ascii="Sylfaen" w:hAnsi="Sylfaen" w:cs="Sylfaen"/>
          <w:color w:val="222222"/>
          <w:shd w:val="clear" w:color="auto" w:fill="FFFFFF"/>
          <w:lang w:val="ka-GE"/>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(დანართი N1</w:t>
      </w:r>
      <w:r w:rsidR="00AF4AE4">
        <w:rPr>
          <w:rFonts w:ascii="Sylfaen" w:hAnsi="Sylfaen" w:cs="Sylfaen"/>
          <w:lang w:val="ka-GE"/>
        </w:rPr>
        <w:t>-ქიმიური რეაქტივები; დანართნი N</w:t>
      </w:r>
      <w:r w:rsidR="00742DC5">
        <w:rPr>
          <w:rFonts w:ascii="Sylfaen" w:hAnsi="Sylfaen" w:cs="Sylfaen"/>
          <w:lang w:val="ka-GE"/>
        </w:rPr>
        <w:t>3-სახარჯი მასალა; დანართ</w:t>
      </w:r>
      <w:r w:rsidR="00AF4AE4">
        <w:rPr>
          <w:rFonts w:ascii="Sylfaen" w:hAnsi="Sylfaen" w:cs="Sylfaen"/>
          <w:lang w:val="ka-GE"/>
        </w:rPr>
        <w:t>ი N3</w:t>
      </w:r>
      <w:r w:rsidR="008F0953">
        <w:rPr>
          <w:rFonts w:ascii="Sylfaen" w:hAnsi="Sylfaen" w:cs="Sylfaen"/>
          <w:lang w:val="ka-GE"/>
        </w:rPr>
        <w:t>-ლაბორატორიული ჭურჭელი</w:t>
      </w:r>
      <w:r w:rsidR="00742DC5">
        <w:rPr>
          <w:rFonts w:ascii="Sylfaen" w:hAnsi="Sylfaen" w:cs="Sylfaen"/>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046A90">
        <w:rPr>
          <w:rFonts w:ascii="Sylfaen" w:hAnsi="Sylfaen" w:cs="Sylfaen"/>
          <w:b/>
          <w:color w:val="FF0000"/>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441FE594" w:rsidR="00564625" w:rsidRPr="008F0953"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w:t>
      </w:r>
      <w:r w:rsidR="00564625" w:rsidRPr="00660258">
        <w:rPr>
          <w:rFonts w:ascii="Sylfaen" w:hAnsi="Sylfaen" w:cs="Sylfaen"/>
          <w:b/>
          <w:lang w:val="ka-GE"/>
        </w:rPr>
        <w:t xml:space="preserve">ა.წ. </w:t>
      </w:r>
      <w:r w:rsidR="009C214D">
        <w:rPr>
          <w:rFonts w:ascii="Sylfaen" w:hAnsi="Sylfaen" w:cs="Sylfaen"/>
          <w:b/>
          <w:lang w:val="ka-GE"/>
        </w:rPr>
        <w:t>31 ივლისისა,</w:t>
      </w:r>
      <w:r w:rsidR="00386E66">
        <w:rPr>
          <w:rFonts w:ascii="Sylfaen" w:hAnsi="Sylfaen" w:cs="Sylfaen"/>
          <w:lang w:val="ka-GE"/>
        </w:rPr>
        <w:t xml:space="preserve"> მისამართზე: ქ. თბილისი, </w:t>
      </w:r>
      <w:r w:rsidR="008F0953">
        <w:rPr>
          <w:rFonts w:ascii="Sylfaen" w:hAnsi="Sylfaen" w:cs="Sylfaen"/>
          <w:lang w:val="ka-GE"/>
        </w:rPr>
        <w:t xml:space="preserve">გარდაბანი, ყოფილი თბილსრესის მიმდებარე ტერიტორია. </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44F07D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w:t>
      </w:r>
      <w:r w:rsidR="009C214D">
        <w:rPr>
          <w:rFonts w:ascii="Sylfaen" w:hAnsi="Sylfaen"/>
          <w:lang w:val="ka-GE"/>
        </w:rPr>
        <w:t xml:space="preserve">25 </w:t>
      </w:r>
      <w:r>
        <w:rPr>
          <w:rFonts w:ascii="Sylfaen" w:hAnsi="Sylfaen"/>
          <w:lang w:val="ka-GE"/>
        </w:rPr>
        <w:t xml:space="preserve">%-სა.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125527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46A90">
        <w:rPr>
          <w:rFonts w:ascii="Sylfaen" w:hAnsi="Sylfaen"/>
          <w:lang w:val="ka-GE"/>
        </w:rPr>
        <w:t xml:space="preserve"> </w:t>
      </w:r>
      <w:r w:rsidR="00E824A6">
        <w:rPr>
          <w:rFonts w:ascii="Sylfaen" w:hAnsi="Sylfaen"/>
          <w:lang w:val="ka-GE"/>
        </w:rPr>
        <w:t xml:space="preserve">ფასების ცხრილი </w:t>
      </w:r>
      <w:r w:rsidR="009C214D">
        <w:rPr>
          <w:rFonts w:ascii="Sylfaen" w:hAnsi="Sylfaen" w:cs="Sylfaen"/>
          <w:lang w:val="ka-GE"/>
        </w:rPr>
        <w:t xml:space="preserve">- </w:t>
      </w:r>
      <w:r w:rsidR="009C214D">
        <w:rPr>
          <w:rFonts w:ascii="Sylfaen" w:hAnsi="Sylfaen" w:cs="Sylfaen"/>
          <w:lang w:val="ka-GE"/>
        </w:rPr>
        <w:t>დანართი N1-ქიმიური რეაქტივები; დანართი N2 -</w:t>
      </w:r>
      <w:r w:rsidR="009C214D">
        <w:rPr>
          <w:rFonts w:ascii="Sylfaen" w:hAnsi="Sylfaen" w:cs="Sylfaen"/>
        </w:rPr>
        <w:t xml:space="preserve"> </w:t>
      </w:r>
      <w:r w:rsidR="009C214D">
        <w:rPr>
          <w:rFonts w:ascii="Sylfaen" w:hAnsi="Sylfaen" w:cs="Sylfaen"/>
          <w:lang w:val="ka-GE"/>
        </w:rPr>
        <w:t xml:space="preserve">დამხმარე მოწყობბილობები, დანართი N3 - სახარჯი მასალა; დანართი N4 - ჭურჭელი </w:t>
      </w:r>
      <w:r w:rsidR="00E824A6">
        <w:rPr>
          <w:rFonts w:ascii="Sylfaen" w:hAnsi="Sylfaen" w:cs="Sylfaen"/>
          <w:lang w:val="ka-GE"/>
        </w:rPr>
        <w:t xml:space="preserve">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 xml:space="preserve">ფასები მოცემული უნდა იყოს </w:t>
      </w:r>
      <w:r w:rsidR="00302F96" w:rsidRPr="00046A90">
        <w:rPr>
          <w:rFonts w:ascii="Sylfaen" w:hAnsi="Sylfaen"/>
          <w:b/>
          <w:color w:val="FF0000"/>
          <w:lang w:val="ka-GE"/>
        </w:rPr>
        <w:t>ეროვნულ ვალუტაში - ლარში დღგ-ს ჩათვლით</w:t>
      </w:r>
      <w:r w:rsidR="00EB11E8" w:rsidRPr="00046A90">
        <w:rPr>
          <w:rFonts w:ascii="Sylfaen" w:hAnsi="Sylfaen"/>
          <w:b/>
          <w:color w:val="FF0000"/>
          <w:lang w:val="ka-GE"/>
        </w:rPr>
        <w:t>;</w:t>
      </w:r>
      <w:r w:rsidR="00EB11E8" w:rsidRPr="00046A90">
        <w:rPr>
          <w:rFonts w:ascii="Sylfaen" w:hAnsi="Sylfaen"/>
          <w:color w:val="FF0000"/>
          <w:lang w:val="ka-GE"/>
        </w:rPr>
        <w:t xml:space="preserve"> </w:t>
      </w:r>
      <w:r w:rsidR="00EB11E8">
        <w:rPr>
          <w:rFonts w:ascii="Sylfaen" w:hAnsi="Sylfaen"/>
          <w:lang w:val="ka-GE"/>
        </w:rPr>
        <w:t>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55C46E59" w14:textId="77777777" w:rsidR="004D7B95" w:rsidRPr="00953319" w:rsidRDefault="00154247" w:rsidP="004D7B95">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4F7781">
        <w:rPr>
          <w:rFonts w:ascii="Sylfaen" w:hAnsi="Sylfaen"/>
          <w:lang w:val="ka-GE"/>
        </w:rPr>
        <w:t xml:space="preserve"> მოწოდებიდან</w:t>
      </w:r>
      <w:r w:rsidR="00386E66" w:rsidRPr="00386E66">
        <w:rPr>
          <w:rFonts w:ascii="Sylfaen" w:hAnsi="Sylfaen"/>
          <w:lang w:val="ka-GE"/>
        </w:rPr>
        <w:t xml:space="preserve"> </w:t>
      </w:r>
      <w:r w:rsidR="004D7B95" w:rsidRPr="00953319">
        <w:rPr>
          <w:rFonts w:ascii="Sylfaen" w:hAnsi="Sylfaen"/>
          <w:b/>
          <w:lang w:val="ka-GE"/>
        </w:rPr>
        <w:t>მოწოდებიდან მინიმუმ 1 წლის ვადა, გამონაკლისად იმ პოზიციებისა, რომლის წ</w:t>
      </w:r>
      <w:r w:rsidR="004D7B95">
        <w:rPr>
          <w:rFonts w:ascii="Sylfaen" w:hAnsi="Sylfaen"/>
          <w:b/>
          <w:lang w:val="ka-GE"/>
        </w:rPr>
        <w:t xml:space="preserve">არმოება 1 წლიანი ვადით არ ხდება, მწარმოებლის მიერ მაქსიმალური ვადით. </w:t>
      </w:r>
      <w:r w:rsidR="004D7B95" w:rsidRPr="00953319">
        <w:rPr>
          <w:rFonts w:ascii="Sylfaen" w:hAnsi="Sylfaen"/>
          <w:b/>
          <w:lang w:val="ka-GE"/>
        </w:rPr>
        <w:t xml:space="preserve"> </w:t>
      </w:r>
    </w:p>
    <w:p w14:paraId="1763C96E" w14:textId="6EEAFB3F"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046A90">
        <w:rPr>
          <w:rFonts w:ascii="Sylfaen" w:hAnsi="Sylfaen"/>
          <w:lang w:val="ka-GE"/>
        </w:rPr>
        <w:t>ა</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6BB9C2C8"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 xml:space="preserve">წარმოადგინოს წინადადება როგორც ტენდერით განსაზღვრულ </w:t>
      </w:r>
      <w:r w:rsidR="00046A90">
        <w:rPr>
          <w:rFonts w:ascii="Sylfaen" w:hAnsi="Sylfaen" w:cs="Sylfaen"/>
          <w:b/>
          <w:szCs w:val="20"/>
          <w:lang w:val="ka-GE"/>
        </w:rPr>
        <w:t xml:space="preserve">სრულ </w:t>
      </w:r>
      <w:r w:rsidR="008267D8">
        <w:rPr>
          <w:rFonts w:ascii="Sylfaen" w:hAnsi="Sylfaen" w:cs="Sylfaen"/>
          <w:b/>
          <w:szCs w:val="20"/>
          <w:lang w:val="ka-GE"/>
        </w:rPr>
        <w:t>პოზიციაზე</w:t>
      </w:r>
      <w:r w:rsidR="00046A90">
        <w:rPr>
          <w:rFonts w:ascii="Sylfaen" w:hAnsi="Sylfaen" w:cs="Sylfaen"/>
          <w:b/>
          <w:szCs w:val="20"/>
          <w:lang w:val="ka-GE"/>
        </w:rPr>
        <w:t>,</w:t>
      </w:r>
      <w:r w:rsidR="008267D8">
        <w:rPr>
          <w:rFonts w:ascii="Sylfaen" w:hAnsi="Sylfaen" w:cs="Sylfaen"/>
          <w:b/>
          <w:szCs w:val="20"/>
          <w:lang w:val="ka-GE"/>
        </w:rPr>
        <w:t xml:space="preserve">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r>
      <w:r w:rsidRPr="00E37C5C">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2D8CEC6F" w:rsidR="00E45EB8" w:rsidRPr="00E37C5C" w:rsidRDefault="00E45EB8" w:rsidP="009C214D">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r w:rsidR="00892CF8">
        <w:rPr>
          <w:rFonts w:ascii="Sylfaen" w:hAnsi="Sylfaen"/>
          <w:lang w:val="ka-GE"/>
        </w:rPr>
        <w:t xml:space="preserve"> </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E2CD0B"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E563CE">
        <w:rPr>
          <w:rFonts w:ascii="Sylfaen" w:hAnsi="Sylfaen"/>
          <w:lang w:val="ka-GE"/>
        </w:rPr>
        <w:t xml:space="preserve">ს თარიღიდან </w:t>
      </w:r>
      <w:r w:rsidR="00E563CE" w:rsidRPr="00E563CE">
        <w:rPr>
          <w:rFonts w:ascii="Sylfaen" w:hAnsi="Sylfaen"/>
          <w:b/>
          <w:lang w:val="ka-GE"/>
        </w:rPr>
        <w:t>6</w:t>
      </w:r>
      <w:r w:rsidR="00CC4789" w:rsidRPr="00E563CE">
        <w:rPr>
          <w:rFonts w:ascii="Sylfaen" w:hAnsi="Sylfaen"/>
          <w:b/>
          <w:lang w:val="ka-GE"/>
        </w:rPr>
        <w:t xml:space="preserve">0 </w:t>
      </w:r>
      <w:r w:rsidR="00CC4789" w:rsidRPr="00E563CE">
        <w:rPr>
          <w:rFonts w:ascii="AcadNusx" w:hAnsi="AcadNusx"/>
          <w:b/>
          <w:lang w:val="ka-GE"/>
        </w:rPr>
        <w:t>(</w:t>
      </w:r>
      <w:r w:rsidR="00E563CE" w:rsidRPr="00E563CE">
        <w:rPr>
          <w:rFonts w:ascii="Sylfaen" w:hAnsi="Sylfaen"/>
          <w:b/>
          <w:lang w:val="ka-GE"/>
        </w:rPr>
        <w:t>სამოცი</w:t>
      </w:r>
      <w:r w:rsidR="00CC4789" w:rsidRPr="00E563CE">
        <w:rPr>
          <w:rFonts w:ascii="AcadNusx" w:hAnsi="AcadNusx"/>
          <w:b/>
          <w:lang w:val="ka-GE"/>
        </w:rPr>
        <w:t>)</w:t>
      </w:r>
      <w:r w:rsidR="00CC4789" w:rsidRPr="00E563CE">
        <w:rPr>
          <w:rFonts w:ascii="Sylfaen" w:hAnsi="Sylfaen"/>
          <w:b/>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lastRenderedPageBreak/>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70642A97"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DC2C6A9" w14:textId="3EE91661" w:rsidR="00E563CE" w:rsidRPr="00E563CE" w:rsidRDefault="00E563CE" w:rsidP="00386E66">
      <w:pPr>
        <w:spacing w:after="0" w:line="360" w:lineRule="auto"/>
        <w:ind w:left="360"/>
        <w:jc w:val="both"/>
        <w:rPr>
          <w:rFonts w:ascii="Sylfaen" w:hAnsi="Sylfaen"/>
          <w:b/>
          <w:lang w:val="ka-GE"/>
        </w:rPr>
      </w:pPr>
      <w:r>
        <w:rPr>
          <w:rFonts w:ascii="Sylfaen" w:hAnsi="Sylfaen"/>
          <w:lang w:val="ka-GE"/>
        </w:rPr>
        <w:t xml:space="preserve">1.9.4 </w:t>
      </w:r>
      <w:r w:rsidRPr="00E563CE">
        <w:rPr>
          <w:rFonts w:ascii="Sylfaen" w:hAnsi="Sylfaen"/>
          <w:b/>
          <w:lang w:val="ka-GE"/>
        </w:rPr>
        <w:t>ტენდერში მონაწილეობა უფასოა.</w:t>
      </w:r>
    </w:p>
    <w:p w14:paraId="34BAF3EA" w14:textId="43FD9A3A" w:rsidR="008267D8" w:rsidRDefault="008267D8" w:rsidP="00386E66">
      <w:pPr>
        <w:spacing w:after="0" w:line="360" w:lineRule="auto"/>
        <w:ind w:left="360"/>
        <w:jc w:val="both"/>
        <w:rPr>
          <w:rFonts w:ascii="Sylfaen" w:hAnsi="Sylfaen"/>
          <w:lang w:val="ka-GE"/>
        </w:rPr>
      </w:pPr>
    </w:p>
    <w:p w14:paraId="082328B7" w14:textId="77777777" w:rsidR="00046A90" w:rsidRDefault="00046A90" w:rsidP="00386E66">
      <w:pPr>
        <w:spacing w:after="0" w:line="360" w:lineRule="auto"/>
        <w:jc w:val="both"/>
        <w:rPr>
          <w:rFonts w:ascii="Sylfaen" w:hAnsi="Sylfaen" w:cs="Sylfaen"/>
          <w:b/>
          <w:u w:val="single"/>
          <w:lang w:val="ka-GE"/>
        </w:rPr>
      </w:pPr>
    </w:p>
    <w:p w14:paraId="4B45BE62" w14:textId="62022A71"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444B7" w14:textId="77777777" w:rsidR="009F2B31" w:rsidRDefault="009F2B31" w:rsidP="007902EA">
      <w:pPr>
        <w:spacing w:after="0" w:line="240" w:lineRule="auto"/>
      </w:pPr>
      <w:r>
        <w:separator/>
      </w:r>
    </w:p>
  </w:endnote>
  <w:endnote w:type="continuationSeparator" w:id="0">
    <w:p w14:paraId="6590489E" w14:textId="77777777" w:rsidR="009F2B31" w:rsidRDefault="009F2B3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6A104A6" w:rsidR="004A3BD8" w:rsidRDefault="004A3BD8">
        <w:pPr>
          <w:pStyle w:val="Footer"/>
          <w:jc w:val="right"/>
        </w:pPr>
        <w:r>
          <w:fldChar w:fldCharType="begin"/>
        </w:r>
        <w:r>
          <w:instrText xml:space="preserve"> PAGE   \* MERGEFORMAT </w:instrText>
        </w:r>
        <w:r>
          <w:fldChar w:fldCharType="separate"/>
        </w:r>
        <w:r w:rsidR="004753B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2814C" w14:textId="77777777" w:rsidR="009F2B31" w:rsidRDefault="009F2B31" w:rsidP="007902EA">
      <w:pPr>
        <w:spacing w:after="0" w:line="240" w:lineRule="auto"/>
      </w:pPr>
      <w:r>
        <w:separator/>
      </w:r>
    </w:p>
  </w:footnote>
  <w:footnote w:type="continuationSeparator" w:id="0">
    <w:p w14:paraId="6D2D35D2" w14:textId="77777777" w:rsidR="009F2B31" w:rsidRDefault="009F2B3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6A90"/>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021C2"/>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653BA"/>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08F5"/>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421B7"/>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753BC"/>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D7B95"/>
    <w:rsid w:val="004E0822"/>
    <w:rsid w:val="004F0ACD"/>
    <w:rsid w:val="004F6209"/>
    <w:rsid w:val="004F7781"/>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0258"/>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28DA"/>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07743"/>
    <w:rsid w:val="0081634F"/>
    <w:rsid w:val="00821802"/>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2CF8"/>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0953"/>
    <w:rsid w:val="008F419D"/>
    <w:rsid w:val="00900221"/>
    <w:rsid w:val="0090279D"/>
    <w:rsid w:val="009038DC"/>
    <w:rsid w:val="00904044"/>
    <w:rsid w:val="00913646"/>
    <w:rsid w:val="00922889"/>
    <w:rsid w:val="00925CFF"/>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861A9"/>
    <w:rsid w:val="00990CA7"/>
    <w:rsid w:val="0099130F"/>
    <w:rsid w:val="00993D47"/>
    <w:rsid w:val="0099429F"/>
    <w:rsid w:val="00997CB4"/>
    <w:rsid w:val="009A2E6F"/>
    <w:rsid w:val="009A2F37"/>
    <w:rsid w:val="009A7535"/>
    <w:rsid w:val="009B00F2"/>
    <w:rsid w:val="009C214D"/>
    <w:rsid w:val="009C5EE2"/>
    <w:rsid w:val="009C7B5B"/>
    <w:rsid w:val="009C7E4E"/>
    <w:rsid w:val="009D07D1"/>
    <w:rsid w:val="009D1896"/>
    <w:rsid w:val="009D5234"/>
    <w:rsid w:val="009D5E96"/>
    <w:rsid w:val="009D6EEF"/>
    <w:rsid w:val="009D733B"/>
    <w:rsid w:val="009E44E9"/>
    <w:rsid w:val="009F003A"/>
    <w:rsid w:val="009F0B8A"/>
    <w:rsid w:val="009F2B31"/>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4AE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C6930"/>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5F10"/>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63CE"/>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229A"/>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B2D6F-D28E-42C0-9B1F-FE444B4E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33</cp:revision>
  <cp:lastPrinted>2015-07-27T06:36:00Z</cp:lastPrinted>
  <dcterms:created xsi:type="dcterms:W3CDTF">2021-02-08T20:05:00Z</dcterms:created>
  <dcterms:modified xsi:type="dcterms:W3CDTF">2025-01-24T08:22:00Z</dcterms:modified>
</cp:coreProperties>
</file>