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E685F" w14:textId="7EB0F703" w:rsidR="001B055A" w:rsidRPr="00A9477F" w:rsidRDefault="00A9477F" w:rsidP="00A9477F">
      <w:pPr>
        <w:spacing w:after="0" w:line="360" w:lineRule="auto"/>
        <w:rPr>
          <w:rFonts w:ascii="Sylfaen" w:hAnsi="Sylfaen"/>
          <w:b/>
          <w:lang w:val="ka-GE"/>
        </w:rPr>
      </w:pPr>
      <w:r>
        <w:rPr>
          <w:rFonts w:ascii="Sylfaen" w:hAnsi="Sylfaen"/>
          <w:b/>
          <w:lang w:val="ka-GE"/>
        </w:rPr>
        <w:t>ტენდერის დასახელება:</w:t>
      </w:r>
    </w:p>
    <w:p w14:paraId="427E8ECB" w14:textId="6D47492C" w:rsidR="00732441" w:rsidRPr="00C00ABF" w:rsidRDefault="00A9477F" w:rsidP="00C00ABF">
      <w:pPr>
        <w:tabs>
          <w:tab w:val="left" w:pos="2544"/>
        </w:tabs>
        <w:spacing w:after="0" w:line="360" w:lineRule="auto"/>
        <w:jc w:val="center"/>
        <w:rPr>
          <w:rFonts w:asciiTheme="minorHAnsi" w:hAnsiTheme="minorHAnsi"/>
          <w:bCs/>
          <w:sz w:val="20"/>
          <w:szCs w:val="20"/>
          <w:lang w:val="ka-GE"/>
        </w:rPr>
      </w:pPr>
      <w:r w:rsidRPr="00C00ABF">
        <w:rPr>
          <w:rFonts w:ascii="Sylfaen" w:hAnsi="Sylfaen"/>
          <w:sz w:val="20"/>
          <w:szCs w:val="20"/>
          <w:lang w:val="ka-GE"/>
        </w:rPr>
        <w:t xml:space="preserve">შპს ბიოგრაფი ლივინგის პროექტი </w:t>
      </w:r>
      <w:r w:rsidR="006A2D08">
        <w:rPr>
          <w:rFonts w:ascii="Sylfaen" w:hAnsi="Sylfaen"/>
          <w:sz w:val="20"/>
          <w:szCs w:val="20"/>
          <w:lang w:val="ka-GE"/>
        </w:rPr>
        <w:t>ჰისნი ბიოგრაფისგან</w:t>
      </w:r>
      <w:r w:rsidRPr="00C00ABF">
        <w:rPr>
          <w:rFonts w:ascii="Sylfaen" w:hAnsi="Sylfaen"/>
          <w:sz w:val="20"/>
          <w:szCs w:val="20"/>
          <w:lang w:val="ka-GE"/>
        </w:rPr>
        <w:t xml:space="preserve"> აცხადებს ტენდერს </w:t>
      </w:r>
      <w:bookmarkStart w:id="0" w:name="_Hlk137487385"/>
      <w:r w:rsidR="006A2D08">
        <w:rPr>
          <w:rFonts w:ascii="Sylfaen" w:hAnsi="Sylfaen"/>
          <w:sz w:val="20"/>
          <w:szCs w:val="20"/>
          <w:lang w:val="ka-GE"/>
        </w:rPr>
        <w:t xml:space="preserve">ქეთევან წამებულის </w:t>
      </w:r>
      <w:r w:rsidR="006A2D08">
        <w:rPr>
          <w:rFonts w:ascii="Sylfaen" w:hAnsi="Sylfaen"/>
          <w:sz w:val="20"/>
          <w:szCs w:val="20"/>
        </w:rPr>
        <w:t>N 69</w:t>
      </w:r>
      <w:r w:rsidRPr="00C00ABF">
        <w:rPr>
          <w:rFonts w:ascii="Sylfaen" w:hAnsi="Sylfaen"/>
          <w:sz w:val="20"/>
          <w:szCs w:val="20"/>
          <w:lang w:val="ka-GE"/>
        </w:rPr>
        <w:t>-ში გრუნტის დამუშავებასა</w:t>
      </w:r>
      <w:r w:rsidR="00443D77">
        <w:rPr>
          <w:rFonts w:ascii="Sylfaen" w:hAnsi="Sylfaen"/>
          <w:sz w:val="20"/>
          <w:szCs w:val="20"/>
          <w:lang w:val="ka-GE"/>
        </w:rPr>
        <w:t xml:space="preserve"> და</w:t>
      </w:r>
      <w:r w:rsidRPr="00C00ABF">
        <w:rPr>
          <w:rFonts w:ascii="Sylfaen" w:hAnsi="Sylfaen"/>
          <w:sz w:val="20"/>
          <w:szCs w:val="20"/>
          <w:lang w:val="ka-GE"/>
        </w:rPr>
        <w:t xml:space="preserve"> </w:t>
      </w:r>
      <w:r w:rsidR="006A2D08">
        <w:rPr>
          <w:rFonts w:ascii="Sylfaen" w:hAnsi="Sylfaen"/>
          <w:sz w:val="20"/>
          <w:szCs w:val="20"/>
          <w:lang w:val="ka-GE"/>
        </w:rPr>
        <w:t>გატანის</w:t>
      </w:r>
      <w:r w:rsidRPr="00C00ABF">
        <w:rPr>
          <w:rFonts w:ascii="Sylfaen" w:hAnsi="Sylfaen"/>
          <w:sz w:val="20"/>
          <w:szCs w:val="20"/>
          <w:lang w:val="ka-GE"/>
        </w:rPr>
        <w:t xml:space="preserve"> სამუშაოებზე</w:t>
      </w:r>
      <w:bookmarkEnd w:id="0"/>
    </w:p>
    <w:p w14:paraId="7AC5ECC0" w14:textId="77777777" w:rsidR="00732441" w:rsidRPr="00732441" w:rsidRDefault="00732441" w:rsidP="009D07D1">
      <w:pPr>
        <w:spacing w:after="0" w:line="360" w:lineRule="auto"/>
        <w:jc w:val="center"/>
        <w:rPr>
          <w:rFonts w:asciiTheme="minorHAnsi" w:hAnsiTheme="minorHAnsi"/>
          <w:b/>
          <w:lang w:val="ka-GE"/>
        </w:rPr>
      </w:pPr>
    </w:p>
    <w:p w14:paraId="38DCEA41" w14:textId="675594F2" w:rsidR="00A50438" w:rsidRPr="00A058E4" w:rsidRDefault="00696A50" w:rsidP="00A9477F">
      <w:pPr>
        <w:pStyle w:val="ListParagraph"/>
        <w:numPr>
          <w:ilvl w:val="0"/>
          <w:numId w:val="5"/>
        </w:numPr>
        <w:spacing w:line="240" w:lineRule="auto"/>
        <w:rPr>
          <w:rFonts w:ascii="Sylfaen" w:hAnsi="Sylfaen"/>
          <w:b/>
          <w:lang w:val="ka-GE"/>
        </w:rPr>
      </w:pPr>
      <w:r w:rsidRPr="00A058E4">
        <w:rPr>
          <w:rFonts w:ascii="Sylfaen" w:hAnsi="Sylfaen"/>
          <w:b/>
          <w:lang w:val="ka-GE"/>
        </w:rPr>
        <w:t xml:space="preserve">  </w:t>
      </w:r>
      <w:r w:rsidR="001B055A" w:rsidRPr="00A058E4">
        <w:rPr>
          <w:rFonts w:ascii="Sylfaen" w:hAnsi="Sylfaen"/>
          <w:b/>
          <w:lang w:val="ka-GE"/>
        </w:rPr>
        <w:t>შეს</w:t>
      </w:r>
      <w:r w:rsidR="00211C9A" w:rsidRPr="00A058E4">
        <w:rPr>
          <w:rFonts w:ascii="Sylfaen" w:hAnsi="Sylfaen"/>
          <w:b/>
          <w:lang w:val="ka-GE"/>
        </w:rPr>
        <w:t>ასყიდი</w:t>
      </w:r>
      <w:r w:rsidR="001B055A" w:rsidRPr="00A058E4">
        <w:rPr>
          <w:rFonts w:ascii="Sylfaen" w:hAnsi="Sylfaen"/>
          <w:b/>
          <w:lang w:val="ka-GE"/>
        </w:rPr>
        <w:t xml:space="preserve"> </w:t>
      </w:r>
      <w:r w:rsidR="00A9477F" w:rsidRPr="00A058E4">
        <w:rPr>
          <w:rFonts w:ascii="Sylfaen" w:hAnsi="Sylfaen"/>
          <w:b/>
          <w:lang w:val="ka-GE"/>
        </w:rPr>
        <w:t>საქონლის/მომსახურების აღწერა</w:t>
      </w:r>
    </w:p>
    <w:p w14:paraId="4C3045A4" w14:textId="095D6057" w:rsidR="00472BBB" w:rsidRPr="00A058E4" w:rsidRDefault="00A9477F" w:rsidP="00C00ABF">
      <w:pPr>
        <w:spacing w:after="0" w:line="240" w:lineRule="auto"/>
        <w:jc w:val="both"/>
        <w:rPr>
          <w:rFonts w:ascii="Sylfaen" w:hAnsi="Sylfaen" w:cs="Sylfaen"/>
          <w:sz w:val="20"/>
          <w:szCs w:val="20"/>
          <w:lang w:val="ka-GE"/>
        </w:rPr>
      </w:pPr>
      <w:r w:rsidRPr="00A058E4">
        <w:rPr>
          <w:rFonts w:ascii="Sylfaen" w:hAnsi="Sylfaen" w:cs="Sylfaen"/>
          <w:sz w:val="20"/>
          <w:szCs w:val="20"/>
          <w:lang w:val="ka-GE"/>
        </w:rPr>
        <w:t xml:space="preserve">შპს </w:t>
      </w:r>
      <w:r w:rsidR="006A2D08">
        <w:rPr>
          <w:rFonts w:ascii="Sylfaen" w:hAnsi="Sylfaen" w:cs="Sylfaen"/>
          <w:sz w:val="20"/>
          <w:szCs w:val="20"/>
          <w:lang w:val="ka-GE"/>
        </w:rPr>
        <w:t>ჰისნი ბიოგრაფის</w:t>
      </w:r>
      <w:r w:rsidRPr="00A058E4">
        <w:rPr>
          <w:rFonts w:ascii="Sylfaen" w:hAnsi="Sylfaen" w:cs="Sylfaen"/>
          <w:sz w:val="20"/>
          <w:szCs w:val="20"/>
          <w:lang w:val="ka-GE"/>
        </w:rPr>
        <w:t xml:space="preserve"> ტერიტორიაზე </w:t>
      </w:r>
      <w:r w:rsidR="006A2D08">
        <w:rPr>
          <w:rFonts w:ascii="Sylfaen" w:hAnsi="Sylfaen"/>
          <w:sz w:val="20"/>
          <w:szCs w:val="20"/>
          <w:lang w:val="ka-GE"/>
        </w:rPr>
        <w:t xml:space="preserve">ქეთევან წამებულის </w:t>
      </w:r>
      <w:r w:rsidR="006A2D08">
        <w:rPr>
          <w:rFonts w:ascii="Sylfaen" w:hAnsi="Sylfaen"/>
          <w:sz w:val="20"/>
          <w:szCs w:val="20"/>
        </w:rPr>
        <w:t>N 69</w:t>
      </w:r>
      <w:r w:rsidRPr="00A058E4">
        <w:rPr>
          <w:rFonts w:ascii="Sylfaen" w:hAnsi="Sylfaen" w:cs="Sylfaen"/>
          <w:sz w:val="20"/>
          <w:szCs w:val="20"/>
          <w:lang w:val="ka-GE"/>
        </w:rPr>
        <w:t>)</w:t>
      </w:r>
      <w:r w:rsidR="00651EFD">
        <w:rPr>
          <w:rFonts w:ascii="Sylfaen" w:hAnsi="Sylfaen" w:cs="Sylfaen"/>
          <w:sz w:val="20"/>
          <w:szCs w:val="20"/>
          <w:lang w:val="ka-GE"/>
        </w:rPr>
        <w:t>მიწისა და სხვა სამუშაოების შესრულება, რომელიც მოცემულია სატენდერო დოკუმენტაციაში</w:t>
      </w:r>
      <w:r w:rsidR="006C3770">
        <w:rPr>
          <w:rFonts w:ascii="Sylfaen" w:hAnsi="Sylfaen" w:cs="Sylfaen"/>
          <w:sz w:val="20"/>
          <w:szCs w:val="20"/>
          <w:lang w:val="ka-GE"/>
        </w:rPr>
        <w:t>.</w:t>
      </w:r>
    </w:p>
    <w:p w14:paraId="5C61B8E3" w14:textId="2BFED267" w:rsidR="00C00ABF" w:rsidRDefault="00C00ABF" w:rsidP="00C00ABF">
      <w:pPr>
        <w:spacing w:after="0" w:line="240" w:lineRule="auto"/>
        <w:jc w:val="both"/>
        <w:rPr>
          <w:rFonts w:ascii="Sylfaen" w:hAnsi="Sylfaen" w:cs="Sylfaen"/>
          <w:sz w:val="20"/>
          <w:szCs w:val="20"/>
          <w:lang w:val="ka-GE"/>
        </w:rPr>
      </w:pPr>
    </w:p>
    <w:p w14:paraId="39BA4492" w14:textId="67572D8C" w:rsidR="00443D77" w:rsidRDefault="00443D77" w:rsidP="00C00ABF">
      <w:pPr>
        <w:spacing w:after="0" w:line="240" w:lineRule="auto"/>
        <w:jc w:val="both"/>
        <w:rPr>
          <w:rFonts w:ascii="Sylfaen" w:hAnsi="Sylfaen" w:cs="Sylfaen"/>
          <w:sz w:val="20"/>
          <w:szCs w:val="20"/>
          <w:lang w:val="ka-GE"/>
        </w:rPr>
      </w:pPr>
      <w:r>
        <w:rPr>
          <w:rFonts w:ascii="Sylfaen" w:hAnsi="Sylfaen" w:cs="Sylfaen"/>
          <w:sz w:val="20"/>
          <w:szCs w:val="20"/>
          <w:lang w:val="ka-GE"/>
        </w:rPr>
        <w:t>სამუშაოები დაყოფილია ეტაპებად,რის მიხედვითაც მოცემულია მოცულობები, ასევე  ეტაპების სამუშოთა წარმოების მეთოდოლოგია შეგიძლიათ იხილოთ საპროექტო ნახაზებში.ეტაპებს შორის შესაძლებელია იყოს მძიმე ტექნიკის გაჩერება ხიმინჯების სამუშაოების პარალელურად წარმოების გამო, რაც წინასწარ შეთანხმდება გეგმა გრაფიკის წარდგენისას შერჩეულ პრეტენდენტთან.</w:t>
      </w:r>
    </w:p>
    <w:p w14:paraId="3719CAE1" w14:textId="77777777" w:rsidR="00443D77" w:rsidRPr="00A058E4" w:rsidRDefault="00443D77" w:rsidP="00C00ABF">
      <w:pPr>
        <w:spacing w:after="0" w:line="240" w:lineRule="auto"/>
        <w:jc w:val="both"/>
        <w:rPr>
          <w:rFonts w:ascii="Sylfaen" w:hAnsi="Sylfaen" w:cs="Sylfaen"/>
          <w:sz w:val="20"/>
          <w:szCs w:val="20"/>
          <w:lang w:val="ka-GE"/>
        </w:rPr>
      </w:pPr>
    </w:p>
    <w:p w14:paraId="3537E83D" w14:textId="7893BD65" w:rsidR="00C00ABF" w:rsidRPr="000B1F26" w:rsidRDefault="00211C9A" w:rsidP="00C00ABF">
      <w:pPr>
        <w:spacing w:after="0" w:line="240" w:lineRule="auto"/>
        <w:jc w:val="both"/>
        <w:rPr>
          <w:rFonts w:ascii="Sylfaen" w:hAnsi="Sylfaen" w:cs="Sylfaen"/>
          <w:sz w:val="20"/>
          <w:szCs w:val="20"/>
          <w:lang w:val="ka-GE"/>
        </w:rPr>
      </w:pPr>
      <w:r w:rsidRPr="00A058E4">
        <w:rPr>
          <w:rFonts w:ascii="Sylfaen" w:hAnsi="Sylfaen" w:cs="Sylfaen"/>
          <w:sz w:val="20"/>
          <w:szCs w:val="20"/>
          <w:lang w:val="ka-GE"/>
        </w:rPr>
        <w:t>შემოთავაზების</w:t>
      </w:r>
      <w:r w:rsidR="00C00ABF" w:rsidRPr="00A058E4">
        <w:rPr>
          <w:rFonts w:ascii="Sylfaen" w:hAnsi="Sylfaen" w:cs="Sylfaen"/>
          <w:sz w:val="20"/>
          <w:szCs w:val="20"/>
          <w:lang w:val="ka-GE"/>
        </w:rPr>
        <w:t xml:space="preserve"> წარმოდგენამდე პრე</w:t>
      </w:r>
      <w:r w:rsidRPr="00A058E4">
        <w:rPr>
          <w:rFonts w:ascii="Sylfaen" w:hAnsi="Sylfaen" w:cs="Sylfaen"/>
          <w:sz w:val="20"/>
          <w:szCs w:val="20"/>
          <w:lang w:val="ka-GE"/>
        </w:rPr>
        <w:t>ტ</w:t>
      </w:r>
      <w:r w:rsidR="00C00ABF" w:rsidRPr="00A058E4">
        <w:rPr>
          <w:rFonts w:ascii="Sylfaen" w:hAnsi="Sylfaen" w:cs="Sylfaen"/>
          <w:sz w:val="20"/>
          <w:szCs w:val="20"/>
          <w:lang w:val="ka-GE"/>
        </w:rPr>
        <w:t>ენდენტმა უნდა მოახდინოს ობიექტზე ვიზიტი</w:t>
      </w:r>
      <w:r w:rsidR="000B1F26">
        <w:rPr>
          <w:rFonts w:ascii="Sylfaen" w:hAnsi="Sylfaen" w:cs="Sylfaen"/>
          <w:sz w:val="20"/>
          <w:szCs w:val="20"/>
        </w:rPr>
        <w:t xml:space="preserve"> </w:t>
      </w:r>
      <w:r w:rsidR="000B1F26">
        <w:rPr>
          <w:rFonts w:ascii="Sylfaen" w:hAnsi="Sylfaen" w:cs="Sylfaen"/>
          <w:sz w:val="20"/>
          <w:szCs w:val="20"/>
          <w:lang w:val="ka-GE"/>
        </w:rPr>
        <w:t>და დათვალიერება</w:t>
      </w:r>
    </w:p>
    <w:p w14:paraId="69DA8F82" w14:textId="4611D57D" w:rsidR="00C00ABF" w:rsidRPr="00A058E4" w:rsidRDefault="00C00ABF" w:rsidP="00C00ABF">
      <w:pPr>
        <w:spacing w:after="0" w:line="240" w:lineRule="auto"/>
        <w:jc w:val="both"/>
        <w:rPr>
          <w:rFonts w:ascii="Sylfaen" w:hAnsi="Sylfaen" w:cs="Sylfaen"/>
          <w:sz w:val="20"/>
          <w:szCs w:val="20"/>
          <w:lang w:val="ka-GE"/>
        </w:rPr>
      </w:pPr>
      <w:r w:rsidRPr="00A058E4">
        <w:rPr>
          <w:rFonts w:ascii="Sylfaen" w:hAnsi="Sylfaen" w:cs="Sylfaen"/>
          <w:sz w:val="20"/>
          <w:szCs w:val="20"/>
          <w:lang w:val="ka-GE"/>
        </w:rPr>
        <w:t xml:space="preserve"> </w:t>
      </w:r>
    </w:p>
    <w:p w14:paraId="4B1B11BB" w14:textId="3561311D" w:rsidR="00C00ABF" w:rsidRPr="00A058E4" w:rsidRDefault="00C00ABF" w:rsidP="00C00ABF">
      <w:pPr>
        <w:spacing w:after="0" w:line="240" w:lineRule="auto"/>
        <w:jc w:val="both"/>
        <w:rPr>
          <w:rFonts w:ascii="Sylfaen" w:hAnsi="Sylfaen" w:cs="Sylfaen"/>
          <w:sz w:val="20"/>
          <w:szCs w:val="20"/>
          <w:lang w:val="ka-GE"/>
        </w:rPr>
      </w:pPr>
      <w:r w:rsidRPr="00A058E4">
        <w:rPr>
          <w:rFonts w:ascii="Sylfaen" w:hAnsi="Sylfaen" w:cs="Sylfaen"/>
          <w:sz w:val="20"/>
          <w:szCs w:val="20"/>
          <w:lang w:val="ka-GE"/>
        </w:rPr>
        <w:t xml:space="preserve">ვიზიტის დასაგეგმად </w:t>
      </w:r>
      <w:r w:rsidR="00211C9A" w:rsidRPr="004C297A">
        <w:rPr>
          <w:rFonts w:ascii="Sylfaen" w:hAnsi="Sylfaen" w:cs="Sylfaen"/>
          <w:b/>
          <w:bCs/>
          <w:sz w:val="20"/>
          <w:szCs w:val="20"/>
          <w:lang w:val="ka-GE"/>
        </w:rPr>
        <w:t xml:space="preserve">წინასწარ </w:t>
      </w:r>
      <w:r w:rsidRPr="00A058E4">
        <w:rPr>
          <w:rFonts w:ascii="Sylfaen" w:hAnsi="Sylfaen" w:cs="Sylfaen"/>
          <w:sz w:val="20"/>
          <w:szCs w:val="20"/>
          <w:lang w:val="ka-GE"/>
        </w:rPr>
        <w:t xml:space="preserve">დაუკავშირდით: </w:t>
      </w:r>
    </w:p>
    <w:p w14:paraId="5BE2CB92" w14:textId="26A874EF" w:rsidR="00C00ABF" w:rsidRPr="00A058E4" w:rsidRDefault="00C00ABF" w:rsidP="00C00ABF">
      <w:pPr>
        <w:spacing w:after="0" w:line="240" w:lineRule="auto"/>
        <w:jc w:val="both"/>
        <w:rPr>
          <w:rFonts w:ascii="Sylfaen" w:hAnsi="Sylfaen" w:cs="Sylfaen"/>
          <w:sz w:val="20"/>
          <w:szCs w:val="20"/>
          <w:lang w:val="ka-GE"/>
        </w:rPr>
      </w:pPr>
    </w:p>
    <w:p w14:paraId="279AC6F3" w14:textId="370F4516" w:rsidR="00C00ABF" w:rsidRPr="00A058E4" w:rsidRDefault="006A2D08" w:rsidP="00C00ABF">
      <w:pPr>
        <w:spacing w:after="0" w:line="240" w:lineRule="auto"/>
        <w:jc w:val="both"/>
        <w:rPr>
          <w:rFonts w:ascii="Sylfaen" w:hAnsi="Sylfaen" w:cs="Sylfaen"/>
          <w:sz w:val="20"/>
          <w:szCs w:val="20"/>
          <w:lang w:val="ka-GE"/>
        </w:rPr>
      </w:pPr>
      <w:r>
        <w:rPr>
          <w:rFonts w:ascii="Sylfaen" w:hAnsi="Sylfaen" w:cs="Sylfaen"/>
          <w:sz w:val="20"/>
          <w:szCs w:val="20"/>
          <w:lang w:val="ka-GE"/>
        </w:rPr>
        <w:t>პროექტ</w:t>
      </w:r>
      <w:r w:rsidR="00C00ABF" w:rsidRPr="00A058E4">
        <w:rPr>
          <w:rFonts w:ascii="Sylfaen" w:hAnsi="Sylfaen" w:cs="Sylfaen"/>
          <w:sz w:val="20"/>
          <w:szCs w:val="20"/>
          <w:lang w:val="ka-GE"/>
        </w:rPr>
        <w:t xml:space="preserve"> მენეჯერი: გიორგი </w:t>
      </w:r>
      <w:r>
        <w:rPr>
          <w:rFonts w:ascii="Sylfaen" w:hAnsi="Sylfaen" w:cs="Sylfaen"/>
          <w:sz w:val="20"/>
          <w:szCs w:val="20"/>
          <w:lang w:val="ka-GE"/>
        </w:rPr>
        <w:t>დოლიძე</w:t>
      </w:r>
      <w:r w:rsidR="00C00ABF" w:rsidRPr="00A058E4">
        <w:rPr>
          <w:rFonts w:ascii="Sylfaen" w:hAnsi="Sylfaen" w:cs="Sylfaen"/>
          <w:sz w:val="20"/>
          <w:szCs w:val="20"/>
          <w:lang w:val="ka-GE"/>
        </w:rPr>
        <w:t xml:space="preserve"> </w:t>
      </w:r>
    </w:p>
    <w:p w14:paraId="598A3567" w14:textId="139FC16C" w:rsidR="00C00ABF" w:rsidRPr="00A058E4" w:rsidRDefault="00C00ABF" w:rsidP="00C00ABF">
      <w:pPr>
        <w:spacing w:after="0" w:line="240" w:lineRule="auto"/>
        <w:jc w:val="both"/>
        <w:rPr>
          <w:rFonts w:ascii="Sylfaen" w:hAnsi="Sylfaen" w:cs="Sylfaen"/>
          <w:sz w:val="20"/>
          <w:szCs w:val="20"/>
          <w:lang w:val="ka-GE"/>
        </w:rPr>
      </w:pPr>
      <w:r w:rsidRPr="00A058E4">
        <w:rPr>
          <w:rFonts w:ascii="Sylfaen" w:hAnsi="Sylfaen" w:cs="Sylfaen"/>
          <w:sz w:val="20"/>
          <w:szCs w:val="20"/>
          <w:lang w:val="ka-GE"/>
        </w:rPr>
        <w:t xml:space="preserve">ტელეფონი: </w:t>
      </w:r>
      <w:r w:rsidR="006A2D08" w:rsidRPr="006A2D08">
        <w:rPr>
          <w:rFonts w:ascii="Sylfaen" w:hAnsi="Sylfaen" w:cs="Sylfaen"/>
          <w:sz w:val="20"/>
          <w:szCs w:val="20"/>
          <w:lang w:val="ka-GE"/>
        </w:rPr>
        <w:t>+995 595 95 03 91</w:t>
      </w:r>
    </w:p>
    <w:p w14:paraId="08B57035" w14:textId="77777777" w:rsidR="00C00ABF" w:rsidRDefault="00C00ABF" w:rsidP="00C00ABF">
      <w:pPr>
        <w:spacing w:after="0" w:line="240" w:lineRule="auto"/>
        <w:jc w:val="both"/>
        <w:rPr>
          <w:rFonts w:ascii="Sylfaen" w:hAnsi="Sylfaen" w:cs="Sylfaen"/>
          <w:lang w:val="ka-GE"/>
        </w:rPr>
      </w:pPr>
    </w:p>
    <w:p w14:paraId="24311423" w14:textId="3188A106" w:rsidR="00387591" w:rsidRPr="00211C9A" w:rsidRDefault="002E0E5E" w:rsidP="00211C9A">
      <w:pPr>
        <w:pStyle w:val="ListParagraph"/>
        <w:numPr>
          <w:ilvl w:val="0"/>
          <w:numId w:val="5"/>
        </w:numPr>
        <w:rPr>
          <w:rFonts w:ascii="Sylfaen" w:hAnsi="Sylfaen" w:cs="Sylfaen"/>
          <w:b/>
          <w:lang w:val="ka-GE"/>
        </w:rPr>
      </w:pPr>
      <w:r w:rsidRPr="00211C9A">
        <w:rPr>
          <w:rFonts w:ascii="Sylfaen" w:hAnsi="Sylfaen" w:cs="Sylfaen"/>
          <w:b/>
          <w:lang w:val="ka-GE"/>
        </w:rPr>
        <w:t xml:space="preserve"> </w:t>
      </w:r>
      <w:r w:rsidR="00211C9A">
        <w:rPr>
          <w:rFonts w:ascii="Sylfaen" w:hAnsi="Sylfaen" w:cs="Sylfaen"/>
          <w:b/>
          <w:lang w:val="ka-GE"/>
        </w:rPr>
        <w:t>შემოთავაზება</w:t>
      </w:r>
    </w:p>
    <w:p w14:paraId="7AB89AFF" w14:textId="6C19B19A" w:rsidR="00392707" w:rsidRPr="00C84C50" w:rsidRDefault="00211C9A" w:rsidP="00F7155A">
      <w:pPr>
        <w:jc w:val="both"/>
        <w:rPr>
          <w:rFonts w:ascii="Sylfaen" w:hAnsi="Sylfaen" w:cs="Sylfaen"/>
          <w:color w:val="222222"/>
          <w:sz w:val="20"/>
          <w:szCs w:val="20"/>
          <w:shd w:val="clear" w:color="auto" w:fill="FFFFFF"/>
          <w:lang w:val="ka-GE"/>
        </w:rPr>
      </w:pPr>
      <w:r w:rsidRPr="00C84C50">
        <w:rPr>
          <w:rFonts w:ascii="Sylfaen" w:hAnsi="Sylfaen" w:cs="Sylfaen"/>
          <w:color w:val="222222"/>
          <w:sz w:val="20"/>
          <w:szCs w:val="20"/>
          <w:shd w:val="clear" w:color="auto" w:fill="FFFFFF"/>
          <w:lang w:val="ka-GE"/>
        </w:rPr>
        <w:t xml:space="preserve">პრეტენდენტი ვალდებულია შემოთავაზება წარმოადგინოს იმავე ფორმატში, რა ფორმატის </w:t>
      </w:r>
      <w:r w:rsidR="00651EFD">
        <w:rPr>
          <w:rFonts w:ascii="Sylfaen" w:hAnsi="Sylfaen" w:cs="Sylfaen"/>
          <w:color w:val="222222"/>
          <w:sz w:val="20"/>
          <w:szCs w:val="20"/>
          <w:shd w:val="clear" w:color="auto" w:fill="FFFFFF"/>
          <w:lang w:val="ka-GE"/>
        </w:rPr>
        <w:t>სამუშოთა უწყისი</w:t>
      </w:r>
      <w:r w:rsidRPr="00C84C50">
        <w:rPr>
          <w:rFonts w:ascii="Sylfaen" w:hAnsi="Sylfaen" w:cs="Sylfaen"/>
          <w:color w:val="222222"/>
          <w:sz w:val="20"/>
          <w:szCs w:val="20"/>
          <w:shd w:val="clear" w:color="auto" w:fill="FFFFFF"/>
          <w:lang w:val="ka-GE"/>
        </w:rPr>
        <w:t xml:space="preserve"> არის თანდართული წინამდებარე ტენდერზე. </w:t>
      </w:r>
      <w:r w:rsidR="00651EFD">
        <w:rPr>
          <w:rFonts w:ascii="Sylfaen" w:hAnsi="Sylfaen" w:cs="Sylfaen"/>
          <w:color w:val="222222"/>
          <w:sz w:val="20"/>
          <w:szCs w:val="20"/>
          <w:shd w:val="clear" w:color="auto" w:fill="FFFFFF"/>
          <w:lang w:val="ka-GE"/>
        </w:rPr>
        <w:t>უწყისი</w:t>
      </w:r>
      <w:r w:rsidRPr="00C84C50">
        <w:rPr>
          <w:rFonts w:ascii="Sylfaen" w:hAnsi="Sylfaen" w:cs="Sylfaen"/>
          <w:color w:val="222222"/>
          <w:sz w:val="20"/>
          <w:szCs w:val="20"/>
          <w:shd w:val="clear" w:color="auto" w:fill="FFFFFF"/>
          <w:lang w:val="ka-GE"/>
        </w:rPr>
        <w:t xml:space="preserve"> უნდა იყოს წარმოდგენილი როგორც ექსელის ფორმატში, ასევე პრეტენდენდის მიერ დამოწმებული. </w:t>
      </w:r>
    </w:p>
    <w:p w14:paraId="67DC89BC" w14:textId="33CB92B5" w:rsidR="00C47344" w:rsidRPr="00C84C50" w:rsidRDefault="00181A4A" w:rsidP="00F7155A">
      <w:pPr>
        <w:jc w:val="both"/>
        <w:rPr>
          <w:rFonts w:ascii="Sylfaen" w:hAnsi="Sylfaen" w:cs="Sylfaen"/>
          <w:color w:val="222222"/>
          <w:sz w:val="20"/>
          <w:szCs w:val="20"/>
          <w:shd w:val="clear" w:color="auto" w:fill="FFFFFF"/>
          <w:lang w:val="ka-GE"/>
        </w:rPr>
      </w:pPr>
      <w:r>
        <w:rPr>
          <w:rFonts w:ascii="Sylfaen" w:hAnsi="Sylfaen" w:cs="Sylfaen"/>
          <w:color w:val="222222"/>
          <w:sz w:val="20"/>
          <w:szCs w:val="20"/>
          <w:shd w:val="clear" w:color="auto" w:fill="FFFFFF"/>
          <w:lang w:val="ka-GE"/>
        </w:rPr>
        <w:t>უწყისს</w:t>
      </w:r>
      <w:r w:rsidR="00C47344" w:rsidRPr="00C84C50">
        <w:rPr>
          <w:rFonts w:ascii="Sylfaen" w:hAnsi="Sylfaen" w:cs="Sylfaen"/>
          <w:color w:val="222222"/>
          <w:sz w:val="20"/>
          <w:szCs w:val="20"/>
          <w:shd w:val="clear" w:color="auto" w:fill="FFFFFF"/>
          <w:lang w:val="ka-GE"/>
        </w:rPr>
        <w:t xml:space="preserve"> თან უნდა ერთვოდეს სამუშაოების წარმოების დეტალური გეგმა/გრაფიკი</w:t>
      </w:r>
      <w:r>
        <w:rPr>
          <w:rFonts w:ascii="Sylfaen" w:hAnsi="Sylfaen" w:cs="Sylfaen"/>
          <w:color w:val="222222"/>
          <w:sz w:val="20"/>
          <w:szCs w:val="20"/>
          <w:shd w:val="clear" w:color="auto" w:fill="FFFFFF"/>
          <w:lang w:val="ka-GE"/>
        </w:rPr>
        <w:t>.</w:t>
      </w:r>
    </w:p>
    <w:p w14:paraId="31A22EAB" w14:textId="3E2D8BAB" w:rsidR="00211C9A" w:rsidRDefault="00EF4B7D" w:rsidP="00F7155A">
      <w:pPr>
        <w:jc w:val="both"/>
        <w:rPr>
          <w:rFonts w:ascii="Sylfaen" w:hAnsi="Sylfaen" w:cs="Sylfaen"/>
          <w:i/>
          <w:iCs/>
          <w:color w:val="222222"/>
          <w:sz w:val="20"/>
          <w:szCs w:val="20"/>
          <w:shd w:val="clear" w:color="auto" w:fill="FFFFFF"/>
          <w:lang w:val="ka-GE"/>
        </w:rPr>
      </w:pPr>
      <w:r>
        <w:rPr>
          <w:rFonts w:ascii="Sylfaen" w:hAnsi="Sylfaen" w:cs="Sylfaen"/>
          <w:i/>
          <w:iCs/>
          <w:color w:val="222222"/>
          <w:sz w:val="20"/>
          <w:szCs w:val="20"/>
          <w:shd w:val="clear" w:color="auto" w:fill="FFFFFF"/>
          <w:lang w:val="ka-GE"/>
        </w:rPr>
        <w:t>*</w:t>
      </w:r>
      <w:r w:rsidR="00211C9A" w:rsidRPr="00C84C50">
        <w:rPr>
          <w:rFonts w:ascii="Sylfaen" w:hAnsi="Sylfaen" w:cs="Sylfaen"/>
          <w:i/>
          <w:iCs/>
          <w:color w:val="222222"/>
          <w:sz w:val="20"/>
          <w:szCs w:val="20"/>
          <w:shd w:val="clear" w:color="auto" w:fill="FFFFFF"/>
          <w:lang w:val="ka-GE"/>
        </w:rPr>
        <w:t>განფასება უნდა იყოს წარმოდგენილი ეროვნულ ვალუტაში.</w:t>
      </w:r>
    </w:p>
    <w:p w14:paraId="7AE3AD77" w14:textId="5D5BB564" w:rsidR="00EF4B7D" w:rsidRPr="00C84C50" w:rsidRDefault="00EF4B7D" w:rsidP="00F7155A">
      <w:pPr>
        <w:jc w:val="both"/>
        <w:rPr>
          <w:rFonts w:ascii="Sylfaen" w:hAnsi="Sylfaen" w:cs="Sylfaen"/>
          <w:i/>
          <w:iCs/>
          <w:color w:val="222222"/>
          <w:sz w:val="20"/>
          <w:szCs w:val="20"/>
          <w:shd w:val="clear" w:color="auto" w:fill="FFFFFF"/>
          <w:lang w:val="ka-GE"/>
        </w:rPr>
      </w:pPr>
      <w:r>
        <w:rPr>
          <w:rFonts w:ascii="Sylfaen" w:hAnsi="Sylfaen" w:cs="Sylfaen"/>
          <w:i/>
          <w:iCs/>
          <w:color w:val="222222"/>
          <w:sz w:val="20"/>
          <w:szCs w:val="20"/>
          <w:shd w:val="clear" w:color="auto" w:fill="FFFFFF"/>
          <w:lang w:val="ka-GE"/>
        </w:rPr>
        <w:t>**შემოთავაზება ვალიდური უნდა იყოს წარმოდგენიდან არანაკლებ 14 კალენდარული დღისა</w:t>
      </w:r>
    </w:p>
    <w:p w14:paraId="5AAAF0F3" w14:textId="578A5D50" w:rsidR="00FD0815" w:rsidRPr="00211C9A" w:rsidRDefault="00255EB0" w:rsidP="00211C9A">
      <w:pPr>
        <w:pStyle w:val="ListParagraph"/>
        <w:numPr>
          <w:ilvl w:val="0"/>
          <w:numId w:val="5"/>
        </w:numPr>
        <w:rPr>
          <w:rFonts w:ascii="Sylfaen" w:hAnsi="Sylfaen"/>
          <w:b/>
          <w:lang w:val="ka-GE"/>
        </w:rPr>
      </w:pPr>
      <w:r w:rsidRPr="00211C9A">
        <w:rPr>
          <w:rFonts w:ascii="Sylfaen" w:hAnsi="Sylfaen"/>
          <w:b/>
          <w:lang w:val="ka-GE"/>
        </w:rPr>
        <w:t>სამუშაო</w:t>
      </w:r>
      <w:r w:rsidR="00211C9A">
        <w:rPr>
          <w:rFonts w:ascii="Sylfaen" w:hAnsi="Sylfaen"/>
          <w:b/>
          <w:lang w:val="ka-GE"/>
        </w:rPr>
        <w:t>ბის დაწყებისა და დასრულების ვადები</w:t>
      </w:r>
    </w:p>
    <w:p w14:paraId="668E9CE7" w14:textId="5CCE1966" w:rsidR="00DA69D9" w:rsidRPr="00287696" w:rsidRDefault="00211C9A" w:rsidP="00C47344">
      <w:pPr>
        <w:jc w:val="both"/>
        <w:rPr>
          <w:rFonts w:ascii="Sylfaen" w:hAnsi="Sylfaen"/>
          <w:sz w:val="20"/>
          <w:szCs w:val="20"/>
          <w:lang w:val="ka-GE"/>
        </w:rPr>
      </w:pPr>
      <w:r w:rsidRPr="00C84C50">
        <w:rPr>
          <w:rFonts w:ascii="Sylfaen" w:hAnsi="Sylfaen"/>
          <w:sz w:val="20"/>
          <w:szCs w:val="20"/>
          <w:lang w:val="ka-GE"/>
        </w:rPr>
        <w:t xml:space="preserve">სამუშაოების დაწყების </w:t>
      </w:r>
      <w:r w:rsidR="000B1F26">
        <w:rPr>
          <w:rFonts w:ascii="Sylfaen" w:hAnsi="Sylfaen"/>
          <w:sz w:val="20"/>
          <w:szCs w:val="20"/>
          <w:lang w:val="ka-GE"/>
        </w:rPr>
        <w:t xml:space="preserve">სავარაუდო </w:t>
      </w:r>
      <w:r w:rsidRPr="00C84C50">
        <w:rPr>
          <w:rFonts w:ascii="Sylfaen" w:hAnsi="Sylfaen"/>
          <w:sz w:val="20"/>
          <w:szCs w:val="20"/>
          <w:lang w:val="ka-GE"/>
        </w:rPr>
        <w:t>თარიღია 202</w:t>
      </w:r>
      <w:r w:rsidR="006A2D08">
        <w:rPr>
          <w:rFonts w:ascii="Sylfaen" w:hAnsi="Sylfaen"/>
          <w:sz w:val="20"/>
          <w:szCs w:val="20"/>
          <w:lang w:val="ka-GE"/>
        </w:rPr>
        <w:t>5</w:t>
      </w:r>
      <w:r w:rsidRPr="00C84C50">
        <w:rPr>
          <w:rFonts w:ascii="Sylfaen" w:hAnsi="Sylfaen"/>
          <w:sz w:val="20"/>
          <w:szCs w:val="20"/>
          <w:lang w:val="ka-GE"/>
        </w:rPr>
        <w:t xml:space="preserve"> წლის </w:t>
      </w:r>
      <w:r w:rsidR="006A2D08">
        <w:rPr>
          <w:rFonts w:ascii="Sylfaen" w:hAnsi="Sylfaen"/>
          <w:sz w:val="20"/>
          <w:szCs w:val="20"/>
          <w:lang w:val="ka-GE"/>
        </w:rPr>
        <w:t xml:space="preserve">20 მარტი, </w:t>
      </w:r>
      <w:r w:rsidRPr="00287696">
        <w:rPr>
          <w:rFonts w:ascii="Sylfaen" w:hAnsi="Sylfaen"/>
          <w:sz w:val="20"/>
          <w:szCs w:val="20"/>
          <w:lang w:val="ka-GE"/>
        </w:rPr>
        <w:t xml:space="preserve">დასრულების თარიღი </w:t>
      </w:r>
      <w:r w:rsidR="00287696" w:rsidRPr="00287696">
        <w:rPr>
          <w:rFonts w:ascii="Sylfaen" w:hAnsi="Sylfaen"/>
          <w:sz w:val="20"/>
          <w:szCs w:val="20"/>
          <w:lang w:val="ka-GE"/>
        </w:rPr>
        <w:t>2025</w:t>
      </w:r>
      <w:r w:rsidRPr="00287696">
        <w:rPr>
          <w:rFonts w:ascii="Sylfaen" w:hAnsi="Sylfaen"/>
          <w:sz w:val="20"/>
          <w:szCs w:val="20"/>
          <w:lang w:val="ka-GE"/>
        </w:rPr>
        <w:t xml:space="preserve"> წლის 20 </w:t>
      </w:r>
      <w:r w:rsidR="00287696" w:rsidRPr="00287696">
        <w:rPr>
          <w:rFonts w:ascii="Sylfaen" w:hAnsi="Sylfaen"/>
          <w:sz w:val="20"/>
          <w:szCs w:val="20"/>
          <w:lang w:val="ka-GE"/>
        </w:rPr>
        <w:t>ივლისი</w:t>
      </w:r>
    </w:p>
    <w:p w14:paraId="26D4D2CD" w14:textId="75F2C493" w:rsidR="00FE426F" w:rsidRDefault="00000015" w:rsidP="001B055A">
      <w:pPr>
        <w:pStyle w:val="ListParagraph"/>
        <w:numPr>
          <w:ilvl w:val="0"/>
          <w:numId w:val="5"/>
        </w:numPr>
        <w:spacing w:after="0" w:line="240" w:lineRule="auto"/>
        <w:jc w:val="both"/>
        <w:rPr>
          <w:rFonts w:ascii="Sylfaen" w:hAnsi="Sylfaen"/>
          <w:b/>
          <w:lang w:val="ka-GE"/>
        </w:rPr>
      </w:pPr>
      <w:r w:rsidRPr="00C47344">
        <w:rPr>
          <w:rFonts w:ascii="Sylfaen" w:hAnsi="Sylfaen"/>
          <w:b/>
          <w:lang w:val="ka-GE"/>
        </w:rPr>
        <w:t>ანგარიშსწორების პირობები</w:t>
      </w:r>
    </w:p>
    <w:p w14:paraId="7D6C25F2" w14:textId="539FD480" w:rsidR="00C47344" w:rsidRDefault="00C47344" w:rsidP="00C47344">
      <w:pPr>
        <w:spacing w:after="0" w:line="240" w:lineRule="auto"/>
        <w:jc w:val="both"/>
        <w:rPr>
          <w:rFonts w:ascii="Sylfaen" w:hAnsi="Sylfaen"/>
          <w:bCs/>
          <w:lang w:val="ka-GE"/>
        </w:rPr>
      </w:pPr>
    </w:p>
    <w:p w14:paraId="2E6DD618" w14:textId="225C4AB6" w:rsidR="00C47344" w:rsidRPr="00C84C50" w:rsidRDefault="00C47344" w:rsidP="001B055A">
      <w:pPr>
        <w:spacing w:after="0" w:line="240" w:lineRule="auto"/>
        <w:jc w:val="both"/>
        <w:rPr>
          <w:rFonts w:ascii="Sylfaen" w:hAnsi="Sylfaen"/>
          <w:bCs/>
          <w:sz w:val="20"/>
          <w:szCs w:val="20"/>
          <w:lang w:val="ka-GE"/>
        </w:rPr>
      </w:pPr>
      <w:r w:rsidRPr="00C84C50">
        <w:rPr>
          <w:rFonts w:ascii="Sylfaen" w:hAnsi="Sylfaen"/>
          <w:bCs/>
          <w:sz w:val="20"/>
          <w:szCs w:val="20"/>
          <w:lang w:val="ka-GE"/>
        </w:rPr>
        <w:t xml:space="preserve">შესრულებული სამუშაოების ანაზღაურება მოხდება ყოველი </w:t>
      </w:r>
      <w:r w:rsidR="00443D77">
        <w:rPr>
          <w:rFonts w:ascii="Sylfaen" w:hAnsi="Sylfaen"/>
          <w:bCs/>
          <w:sz w:val="20"/>
          <w:szCs w:val="20"/>
          <w:lang w:val="ka-GE"/>
        </w:rPr>
        <w:t>კალენდარული თვის ბოლო პარასკევს</w:t>
      </w:r>
      <w:r w:rsidRPr="00C84C50">
        <w:rPr>
          <w:rFonts w:ascii="Sylfaen" w:hAnsi="Sylfaen"/>
          <w:bCs/>
          <w:sz w:val="20"/>
          <w:szCs w:val="20"/>
          <w:lang w:val="ka-GE"/>
        </w:rPr>
        <w:t>, დამკვეთის მხრიდან დადასტურებული მოცულობების მიხედვით.</w:t>
      </w:r>
    </w:p>
    <w:p w14:paraId="797FB3DD" w14:textId="23169C1B" w:rsidR="008D04C5" w:rsidRPr="007B0071" w:rsidRDefault="00C47344" w:rsidP="00AA511B">
      <w:pPr>
        <w:spacing w:before="240" w:after="160"/>
        <w:jc w:val="both"/>
        <w:rPr>
          <w:rFonts w:ascii="Sylfaen" w:hAnsi="Sylfaen"/>
          <w:b/>
          <w:lang w:val="ka-GE"/>
        </w:rPr>
      </w:pPr>
      <w:r>
        <w:rPr>
          <w:rFonts w:ascii="Sylfaen" w:hAnsi="Sylfaen"/>
          <w:b/>
          <w:lang w:val="ka-GE"/>
        </w:rPr>
        <w:t xml:space="preserve">5. </w:t>
      </w:r>
      <w:r w:rsidR="008D04C5" w:rsidRPr="007B0071">
        <w:rPr>
          <w:rFonts w:ascii="Sylfaen" w:hAnsi="Sylfaen"/>
          <w:b/>
          <w:lang w:val="ka-GE"/>
        </w:rPr>
        <w:t xml:space="preserve"> </w:t>
      </w:r>
      <w:r>
        <w:rPr>
          <w:rFonts w:ascii="Sylfaen" w:hAnsi="Sylfaen"/>
          <w:b/>
          <w:lang w:val="ka-GE"/>
        </w:rPr>
        <w:t>წარმოსადგენი დოკუმენტაციის ჩამონათვალი:</w:t>
      </w:r>
    </w:p>
    <w:p w14:paraId="0B414E8B" w14:textId="6BD6E3D8" w:rsidR="002C42C6" w:rsidRPr="00C84C50" w:rsidRDefault="00EB217E" w:rsidP="00C47344">
      <w:pPr>
        <w:numPr>
          <w:ilvl w:val="0"/>
          <w:numId w:val="6"/>
        </w:numPr>
        <w:shd w:val="clear" w:color="auto" w:fill="FFFFFF"/>
        <w:spacing w:after="0" w:line="240" w:lineRule="auto"/>
        <w:ind w:left="0"/>
        <w:jc w:val="both"/>
        <w:rPr>
          <w:rFonts w:ascii="Sylfaen" w:hAnsi="Sylfaen"/>
          <w:sz w:val="20"/>
          <w:szCs w:val="20"/>
          <w:lang w:val="ka-GE"/>
        </w:rPr>
      </w:pPr>
      <w:r w:rsidRPr="00C84C50">
        <w:rPr>
          <w:rFonts w:ascii="Sylfaen" w:hAnsi="Sylfaen"/>
          <w:sz w:val="20"/>
          <w:szCs w:val="20"/>
          <w:lang w:val="ka-GE"/>
        </w:rPr>
        <w:t xml:space="preserve">ხარჯთაღრიცხვა </w:t>
      </w:r>
      <w:r w:rsidR="001466B2" w:rsidRPr="00C84C50">
        <w:rPr>
          <w:rFonts w:ascii="Sylfaen" w:hAnsi="Sylfaen"/>
          <w:sz w:val="20"/>
          <w:szCs w:val="20"/>
          <w:lang w:val="ka-GE"/>
        </w:rPr>
        <w:t>ტენდერზე თანდართული ფორმით</w:t>
      </w:r>
      <w:r w:rsidR="00AE7884" w:rsidRPr="00C84C50">
        <w:rPr>
          <w:rFonts w:ascii="Sylfaen" w:hAnsi="Sylfaen"/>
          <w:sz w:val="20"/>
          <w:szCs w:val="20"/>
          <w:lang w:val="ka-GE"/>
        </w:rPr>
        <w:t>;</w:t>
      </w:r>
    </w:p>
    <w:p w14:paraId="5895A4B6" w14:textId="7928C03C" w:rsidR="00282F06" w:rsidRPr="00C84C50" w:rsidRDefault="00282F06" w:rsidP="00C47344">
      <w:pPr>
        <w:numPr>
          <w:ilvl w:val="0"/>
          <w:numId w:val="6"/>
        </w:numPr>
        <w:shd w:val="clear" w:color="auto" w:fill="FFFFFF"/>
        <w:spacing w:after="0" w:line="240" w:lineRule="auto"/>
        <w:ind w:left="0"/>
        <w:jc w:val="both"/>
        <w:rPr>
          <w:rFonts w:ascii="Sylfaen" w:hAnsi="Sylfaen"/>
          <w:sz w:val="20"/>
          <w:szCs w:val="20"/>
          <w:lang w:val="ka-GE"/>
        </w:rPr>
      </w:pPr>
      <w:r w:rsidRPr="00C84C50">
        <w:rPr>
          <w:rFonts w:ascii="Sylfaen" w:hAnsi="Sylfaen"/>
          <w:sz w:val="20"/>
          <w:szCs w:val="20"/>
          <w:lang w:val="ka-GE"/>
        </w:rPr>
        <w:t>სამუშაოების შესრულების დეტალური გეგმა-გრაფიკი;</w:t>
      </w:r>
      <w:r w:rsidR="00696A50" w:rsidRPr="00C84C50">
        <w:rPr>
          <w:rFonts w:ascii="Sylfaen" w:hAnsi="Sylfaen"/>
          <w:sz w:val="20"/>
          <w:szCs w:val="20"/>
          <w:lang w:val="ka-GE"/>
        </w:rPr>
        <w:t xml:space="preserve"> </w:t>
      </w:r>
    </w:p>
    <w:p w14:paraId="2B63AA72" w14:textId="63CFA67D" w:rsidR="00A058E4" w:rsidRPr="00C84C50" w:rsidRDefault="00A058E4" w:rsidP="00C47344">
      <w:pPr>
        <w:numPr>
          <w:ilvl w:val="0"/>
          <w:numId w:val="6"/>
        </w:numPr>
        <w:shd w:val="clear" w:color="auto" w:fill="FFFFFF"/>
        <w:spacing w:after="0" w:line="240" w:lineRule="auto"/>
        <w:ind w:left="0"/>
        <w:jc w:val="both"/>
        <w:rPr>
          <w:rFonts w:ascii="Sylfaen" w:hAnsi="Sylfaen"/>
          <w:sz w:val="20"/>
          <w:szCs w:val="20"/>
          <w:lang w:val="ka-GE"/>
        </w:rPr>
      </w:pPr>
      <w:r w:rsidRPr="00C84C50">
        <w:rPr>
          <w:rFonts w:ascii="Sylfaen" w:hAnsi="Sylfaen"/>
          <w:sz w:val="20"/>
          <w:szCs w:val="20"/>
          <w:lang w:val="ka-GE"/>
        </w:rPr>
        <w:t>კომპანიის პორტფოლიო, მათ შორის მსგავსი სამუშაოების შესრულების გამოცდილება</w:t>
      </w:r>
    </w:p>
    <w:p w14:paraId="1B2C8B7A" w14:textId="5E098302" w:rsidR="00C47344" w:rsidRPr="00C84C50" w:rsidRDefault="004717AB" w:rsidP="00C47344">
      <w:pPr>
        <w:numPr>
          <w:ilvl w:val="0"/>
          <w:numId w:val="6"/>
        </w:numPr>
        <w:shd w:val="clear" w:color="auto" w:fill="FFFFFF"/>
        <w:spacing w:after="0" w:line="240" w:lineRule="auto"/>
        <w:ind w:left="0"/>
        <w:jc w:val="both"/>
        <w:rPr>
          <w:rFonts w:ascii="Sylfaen" w:hAnsi="Sylfaen"/>
          <w:sz w:val="20"/>
          <w:szCs w:val="20"/>
          <w:lang w:val="ka-GE"/>
        </w:rPr>
      </w:pPr>
      <w:r w:rsidRPr="00C84C50">
        <w:rPr>
          <w:rFonts w:ascii="Sylfaen" w:hAnsi="Sylfaen"/>
          <w:sz w:val="20"/>
          <w:szCs w:val="20"/>
          <w:lang w:val="ka-GE"/>
        </w:rPr>
        <w:lastRenderedPageBreak/>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C84C50">
        <w:rPr>
          <w:rFonts w:ascii="Sylfaen" w:hAnsi="Sylfaen"/>
          <w:sz w:val="20"/>
          <w:szCs w:val="20"/>
          <w:lang w:val="ka-GE"/>
        </w:rPr>
        <w:t xml:space="preserve">თარიღის </w:t>
      </w:r>
      <w:r w:rsidR="003233D9" w:rsidRPr="00C84C50">
        <w:rPr>
          <w:rFonts w:ascii="Sylfaen" w:hAnsi="Sylfaen"/>
          <w:sz w:val="20"/>
          <w:szCs w:val="20"/>
          <w:lang w:val="ka-GE"/>
        </w:rPr>
        <w:t>შემდეგ;</w:t>
      </w:r>
    </w:p>
    <w:p w14:paraId="0670949A" w14:textId="7129136A" w:rsidR="00C47344" w:rsidRDefault="00C47344" w:rsidP="00C47344">
      <w:pPr>
        <w:shd w:val="clear" w:color="auto" w:fill="FFFFFF"/>
        <w:spacing w:after="0" w:line="240" w:lineRule="auto"/>
        <w:jc w:val="both"/>
        <w:rPr>
          <w:rFonts w:ascii="Sylfaen" w:hAnsi="Sylfaen"/>
          <w:lang w:val="ka-GE"/>
        </w:rPr>
      </w:pPr>
    </w:p>
    <w:p w14:paraId="4FDAC61D" w14:textId="77777777" w:rsidR="00C84C50" w:rsidRPr="00C47344" w:rsidRDefault="00C84C50" w:rsidP="00C47344">
      <w:pPr>
        <w:shd w:val="clear" w:color="auto" w:fill="FFFFFF"/>
        <w:spacing w:after="0" w:line="240" w:lineRule="auto"/>
        <w:jc w:val="both"/>
        <w:rPr>
          <w:rFonts w:ascii="Sylfaen" w:hAnsi="Sylfaen"/>
          <w:lang w:val="ka-GE"/>
        </w:rPr>
      </w:pPr>
    </w:p>
    <w:p w14:paraId="19D0DFFA" w14:textId="47D88148" w:rsidR="00404607" w:rsidRDefault="00C47344" w:rsidP="00712DC2">
      <w:pPr>
        <w:jc w:val="both"/>
        <w:rPr>
          <w:rFonts w:ascii="Sylfaen" w:hAnsi="Sylfaen"/>
          <w:b/>
          <w:lang w:val="ka-GE"/>
        </w:rPr>
      </w:pPr>
      <w:r>
        <w:rPr>
          <w:rFonts w:ascii="Sylfaen" w:hAnsi="Sylfaen"/>
          <w:b/>
          <w:lang w:val="ka-GE"/>
        </w:rPr>
        <w:t xml:space="preserve">6. დამატებითი მოთხოვნები: </w:t>
      </w:r>
    </w:p>
    <w:p w14:paraId="77873A38" w14:textId="2DF3D34C" w:rsidR="00C47344" w:rsidRPr="00C84C50" w:rsidRDefault="00C47344" w:rsidP="00C47344">
      <w:pPr>
        <w:numPr>
          <w:ilvl w:val="0"/>
          <w:numId w:val="6"/>
        </w:numPr>
        <w:shd w:val="clear" w:color="auto" w:fill="FFFFFF"/>
        <w:spacing w:after="0" w:line="240" w:lineRule="auto"/>
        <w:ind w:left="0"/>
        <w:jc w:val="both"/>
        <w:rPr>
          <w:rFonts w:ascii="Sylfaen" w:hAnsi="Sylfaen"/>
          <w:sz w:val="20"/>
          <w:szCs w:val="20"/>
          <w:lang w:val="ka-GE"/>
        </w:rPr>
      </w:pPr>
      <w:r w:rsidRPr="00C84C50">
        <w:rPr>
          <w:rFonts w:ascii="Sylfaen" w:hAnsi="Sylfaen"/>
          <w:sz w:val="20"/>
          <w:szCs w:val="20"/>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w:t>
      </w:r>
    </w:p>
    <w:p w14:paraId="19D168FD" w14:textId="70F844D1" w:rsidR="00C47344" w:rsidRPr="00C84C50" w:rsidRDefault="00C47344" w:rsidP="00C47344">
      <w:pPr>
        <w:numPr>
          <w:ilvl w:val="0"/>
          <w:numId w:val="6"/>
        </w:numPr>
        <w:shd w:val="clear" w:color="auto" w:fill="FFFFFF"/>
        <w:spacing w:after="0" w:line="240" w:lineRule="auto"/>
        <w:ind w:left="0"/>
        <w:jc w:val="both"/>
        <w:rPr>
          <w:rFonts w:ascii="Sylfaen" w:hAnsi="Sylfaen"/>
          <w:sz w:val="20"/>
          <w:szCs w:val="20"/>
          <w:lang w:val="ka-GE"/>
        </w:rPr>
      </w:pPr>
      <w:r w:rsidRPr="00C84C50">
        <w:rPr>
          <w:rFonts w:ascii="Sylfaen" w:hAnsi="Sylfaen"/>
          <w:sz w:val="20"/>
          <w:szCs w:val="20"/>
          <w:lang w:val="ka-GE"/>
        </w:rPr>
        <w:t>შემოთავაზებული მომსახურება სრულად უნდა აკმაყოფილებდეს დოკუმენტაციაში მოცემულ მოთხოვნებს.</w:t>
      </w:r>
    </w:p>
    <w:p w14:paraId="46849CCD" w14:textId="77777777" w:rsidR="00A058E4" w:rsidRPr="00C84C50" w:rsidRDefault="00A058E4" w:rsidP="00A058E4">
      <w:pPr>
        <w:numPr>
          <w:ilvl w:val="0"/>
          <w:numId w:val="6"/>
        </w:numPr>
        <w:shd w:val="clear" w:color="auto" w:fill="FFFFFF"/>
        <w:spacing w:after="0" w:line="240" w:lineRule="auto"/>
        <w:ind w:left="0"/>
        <w:jc w:val="both"/>
        <w:rPr>
          <w:rFonts w:ascii="Sylfaen" w:hAnsi="Sylfaen"/>
          <w:sz w:val="20"/>
          <w:szCs w:val="20"/>
          <w:lang w:val="ka-GE"/>
        </w:rPr>
      </w:pPr>
      <w:r w:rsidRPr="00C84C50">
        <w:rPr>
          <w:rFonts w:ascii="Sylfaen" w:hAnsi="Sylfaen"/>
          <w:sz w:val="20"/>
          <w:szCs w:val="20"/>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F74FFC1" w14:textId="4C943349" w:rsidR="00A058E4" w:rsidRPr="00C84C50" w:rsidRDefault="00A058E4" w:rsidP="00A058E4">
      <w:pPr>
        <w:numPr>
          <w:ilvl w:val="0"/>
          <w:numId w:val="6"/>
        </w:numPr>
        <w:shd w:val="clear" w:color="auto" w:fill="FFFFFF"/>
        <w:spacing w:after="0" w:line="240" w:lineRule="auto"/>
        <w:ind w:left="0"/>
        <w:jc w:val="both"/>
        <w:rPr>
          <w:rFonts w:ascii="Sylfaen" w:hAnsi="Sylfaen"/>
          <w:sz w:val="20"/>
          <w:szCs w:val="20"/>
          <w:lang w:val="ka-GE"/>
        </w:rPr>
      </w:pPr>
      <w:r w:rsidRPr="00C84C50">
        <w:rPr>
          <w:rFonts w:ascii="Sylfaen" w:hAnsi="Sylfaen"/>
          <w:sz w:val="20"/>
          <w:szCs w:val="20"/>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6C805E52" w14:textId="13AF51B9" w:rsidR="00C84C50" w:rsidRDefault="00C84C50" w:rsidP="00C84C50">
      <w:pPr>
        <w:shd w:val="clear" w:color="auto" w:fill="FFFFFF"/>
        <w:spacing w:after="0" w:line="240" w:lineRule="auto"/>
        <w:jc w:val="both"/>
        <w:rPr>
          <w:rFonts w:ascii="Sylfaen" w:hAnsi="Sylfaen"/>
          <w:lang w:val="ka-GE"/>
        </w:rPr>
      </w:pPr>
    </w:p>
    <w:p w14:paraId="47DEE945" w14:textId="4DA7C559" w:rsidR="00C84C50" w:rsidRPr="00C84C50" w:rsidRDefault="00C84C50" w:rsidP="00C84C50">
      <w:pPr>
        <w:shd w:val="clear" w:color="auto" w:fill="FFFFFF"/>
        <w:spacing w:after="0" w:line="240" w:lineRule="auto"/>
        <w:jc w:val="both"/>
        <w:rPr>
          <w:rFonts w:ascii="Sylfaen" w:hAnsi="Sylfaen"/>
          <w:b/>
          <w:bCs/>
          <w:lang w:val="ka-GE"/>
        </w:rPr>
      </w:pPr>
    </w:p>
    <w:p w14:paraId="384AB389" w14:textId="7544C5D8" w:rsidR="00C84C50" w:rsidRDefault="00C84C50" w:rsidP="00C84C50">
      <w:pPr>
        <w:shd w:val="clear" w:color="auto" w:fill="FFFFFF"/>
        <w:spacing w:after="0" w:line="240" w:lineRule="auto"/>
        <w:jc w:val="both"/>
        <w:rPr>
          <w:rFonts w:ascii="Sylfaen" w:hAnsi="Sylfaen"/>
          <w:b/>
          <w:bCs/>
          <w:lang w:val="ka-GE"/>
        </w:rPr>
      </w:pPr>
      <w:r w:rsidRPr="00C84C50">
        <w:rPr>
          <w:rFonts w:ascii="Sylfaen" w:hAnsi="Sylfaen"/>
          <w:b/>
          <w:bCs/>
          <w:lang w:val="ka-GE"/>
        </w:rPr>
        <w:t>7. წინადადების წარმოდგენის პირობები</w:t>
      </w:r>
    </w:p>
    <w:p w14:paraId="7A321820" w14:textId="5D25EF5D" w:rsidR="00C84C50" w:rsidRPr="00C84C50" w:rsidRDefault="00C84C50" w:rsidP="00C84C50">
      <w:pPr>
        <w:pStyle w:val="ListParagraph"/>
        <w:numPr>
          <w:ilvl w:val="0"/>
          <w:numId w:val="11"/>
        </w:numPr>
        <w:shd w:val="clear" w:color="auto" w:fill="FFFFFF"/>
        <w:spacing w:after="0" w:line="240" w:lineRule="auto"/>
        <w:jc w:val="both"/>
        <w:rPr>
          <w:rFonts w:ascii="Sylfaen" w:hAnsi="Sylfaen"/>
          <w:sz w:val="20"/>
          <w:szCs w:val="20"/>
          <w:lang w:val="ka-GE"/>
        </w:rPr>
      </w:pPr>
      <w:r w:rsidRPr="00C84C50">
        <w:rPr>
          <w:rFonts w:ascii="Sylfaen" w:hAnsi="Sylfaen"/>
          <w:sz w:val="20"/>
          <w:szCs w:val="20"/>
          <w:lang w:val="ka-GE"/>
        </w:rPr>
        <w:t xml:space="preserve">წინადადებების მიღება ხდება ელექტრონული პლატფორმის </w:t>
      </w:r>
      <w:r w:rsidRPr="00C84C50">
        <w:rPr>
          <w:rFonts w:ascii="Sylfaen" w:hAnsi="Sylfaen"/>
          <w:sz w:val="20"/>
          <w:szCs w:val="20"/>
        </w:rPr>
        <w:t>Tenders.ge</w:t>
      </w:r>
      <w:r w:rsidRPr="00C84C50">
        <w:rPr>
          <w:rFonts w:ascii="Sylfaen" w:hAnsi="Sylfaen"/>
          <w:sz w:val="20"/>
          <w:szCs w:val="20"/>
          <w:lang w:val="ka-GE"/>
        </w:rPr>
        <w:t xml:space="preserve">-ს მეშვეობით. </w:t>
      </w:r>
    </w:p>
    <w:p w14:paraId="135CA9F7" w14:textId="65EB1B63" w:rsidR="00C84C50" w:rsidRPr="00C84C50" w:rsidRDefault="00C84C50" w:rsidP="00C84C50">
      <w:pPr>
        <w:pStyle w:val="ListParagraph"/>
        <w:numPr>
          <w:ilvl w:val="0"/>
          <w:numId w:val="11"/>
        </w:numPr>
        <w:shd w:val="clear" w:color="auto" w:fill="FFFFFF"/>
        <w:spacing w:after="0" w:line="240" w:lineRule="auto"/>
        <w:jc w:val="both"/>
        <w:rPr>
          <w:rFonts w:ascii="Sylfaen" w:hAnsi="Sylfaen"/>
          <w:b/>
          <w:bCs/>
          <w:sz w:val="20"/>
          <w:szCs w:val="20"/>
          <w:lang w:val="ka-GE"/>
        </w:rPr>
      </w:pPr>
      <w:r w:rsidRPr="00C84C50">
        <w:rPr>
          <w:rFonts w:ascii="Sylfaen" w:hAnsi="Sylfaen"/>
          <w:b/>
          <w:bCs/>
          <w:sz w:val="20"/>
          <w:szCs w:val="20"/>
          <w:lang w:val="ka-GE"/>
        </w:rPr>
        <w:t>წინადადებების წარმოდგენის ბოლო ვადაა 202</w:t>
      </w:r>
      <w:r w:rsidR="006A2D08">
        <w:rPr>
          <w:rFonts w:ascii="Sylfaen" w:hAnsi="Sylfaen"/>
          <w:b/>
          <w:bCs/>
          <w:sz w:val="20"/>
          <w:szCs w:val="20"/>
          <w:lang w:val="ka-GE"/>
        </w:rPr>
        <w:t>5</w:t>
      </w:r>
      <w:r w:rsidRPr="00C84C50">
        <w:rPr>
          <w:rFonts w:ascii="Sylfaen" w:hAnsi="Sylfaen"/>
          <w:b/>
          <w:bCs/>
          <w:sz w:val="20"/>
          <w:szCs w:val="20"/>
          <w:lang w:val="ka-GE"/>
        </w:rPr>
        <w:t xml:space="preserve"> წლის </w:t>
      </w:r>
      <w:r w:rsidR="006A2D08">
        <w:rPr>
          <w:rFonts w:ascii="Sylfaen" w:hAnsi="Sylfaen"/>
          <w:b/>
          <w:bCs/>
          <w:sz w:val="20"/>
          <w:szCs w:val="20"/>
          <w:lang w:val="ka-GE"/>
        </w:rPr>
        <w:t>1</w:t>
      </w:r>
      <w:r w:rsidR="00C427C5">
        <w:rPr>
          <w:rFonts w:ascii="Sylfaen" w:hAnsi="Sylfaen"/>
          <w:b/>
          <w:bCs/>
          <w:sz w:val="20"/>
          <w:szCs w:val="20"/>
          <w:lang w:val="ka-GE"/>
        </w:rPr>
        <w:t>9</w:t>
      </w:r>
      <w:r w:rsidR="006C3770">
        <w:rPr>
          <w:rFonts w:ascii="Sylfaen" w:hAnsi="Sylfaen"/>
          <w:b/>
          <w:bCs/>
          <w:sz w:val="20"/>
          <w:szCs w:val="20"/>
          <w:lang w:val="ka-GE"/>
        </w:rPr>
        <w:t xml:space="preserve"> მარტი</w:t>
      </w:r>
    </w:p>
    <w:p w14:paraId="4B2F4DB3" w14:textId="77777777" w:rsidR="001F519E" w:rsidRDefault="001F519E" w:rsidP="00A058E4">
      <w:pPr>
        <w:spacing w:after="0" w:line="360" w:lineRule="auto"/>
        <w:jc w:val="both"/>
        <w:rPr>
          <w:rFonts w:ascii="Sylfaen" w:hAnsi="Sylfaen"/>
          <w:lang w:val="ka-GE"/>
        </w:rPr>
      </w:pPr>
    </w:p>
    <w:p w14:paraId="0445D1BD" w14:textId="4600E4D4" w:rsidR="004526FA" w:rsidRPr="00443D77" w:rsidRDefault="00C84C50" w:rsidP="00C84C50">
      <w:pPr>
        <w:jc w:val="both"/>
        <w:rPr>
          <w:rFonts w:ascii="Sylfaen" w:hAnsi="Sylfaen"/>
          <w:b/>
        </w:rPr>
      </w:pPr>
      <w:r>
        <w:rPr>
          <w:rFonts w:ascii="Sylfaen" w:hAnsi="Sylfaen"/>
          <w:b/>
          <w:lang w:val="ka-GE"/>
        </w:rPr>
        <w:t>დამატებითი ინფორმაციისათვის მიმართეთ:</w:t>
      </w:r>
      <w:r w:rsidR="00443D77">
        <w:rPr>
          <w:rFonts w:ascii="Sylfaen" w:hAnsi="Sylfaen"/>
          <w:b/>
        </w:rPr>
        <w:t>c</w:t>
      </w:r>
    </w:p>
    <w:p w14:paraId="48C76A8C" w14:textId="6568BF49" w:rsidR="0076464B" w:rsidRPr="004E4F37" w:rsidRDefault="004526FA" w:rsidP="004526FA">
      <w:pPr>
        <w:spacing w:after="0" w:line="360" w:lineRule="auto"/>
        <w:jc w:val="both"/>
        <w:rPr>
          <w:rFonts w:ascii="Sylfaen" w:hAnsi="Sylfaen"/>
          <w:b/>
          <w:sz w:val="20"/>
          <w:szCs w:val="20"/>
          <w:u w:val="single"/>
          <w:lang w:val="ka-GE"/>
        </w:rPr>
      </w:pPr>
      <w:r w:rsidRPr="004E4F37">
        <w:rPr>
          <w:rFonts w:ascii="Sylfaen" w:hAnsi="Sylfaen"/>
          <w:b/>
          <w:sz w:val="20"/>
          <w:szCs w:val="20"/>
          <w:u w:val="single"/>
          <w:lang w:val="ka-GE"/>
        </w:rPr>
        <w:t xml:space="preserve">შესყიდვების </w:t>
      </w:r>
      <w:r w:rsidR="00C84C50" w:rsidRPr="004E4F37">
        <w:rPr>
          <w:rFonts w:ascii="Sylfaen" w:hAnsi="Sylfaen"/>
          <w:b/>
          <w:sz w:val="20"/>
          <w:szCs w:val="20"/>
          <w:u w:val="single"/>
          <w:lang w:val="ka-GE"/>
        </w:rPr>
        <w:t>სამსახური</w:t>
      </w:r>
    </w:p>
    <w:p w14:paraId="6DAA1A9F" w14:textId="5F709271" w:rsidR="0076464B" w:rsidRPr="004E4F37" w:rsidRDefault="00404607" w:rsidP="004526FA">
      <w:pPr>
        <w:spacing w:after="0" w:line="360" w:lineRule="auto"/>
        <w:jc w:val="both"/>
        <w:rPr>
          <w:rFonts w:ascii="Sylfaen" w:hAnsi="Sylfaen"/>
          <w:bCs/>
          <w:sz w:val="20"/>
          <w:szCs w:val="20"/>
          <w:lang w:val="ka-GE"/>
        </w:rPr>
      </w:pPr>
      <w:r w:rsidRPr="004E4F37">
        <w:rPr>
          <w:rFonts w:ascii="Sylfaen" w:hAnsi="Sylfaen"/>
          <w:bCs/>
          <w:sz w:val="20"/>
          <w:szCs w:val="20"/>
          <w:lang w:val="ka-GE"/>
        </w:rPr>
        <w:t xml:space="preserve">სალომე </w:t>
      </w:r>
      <w:r w:rsidR="00C84C50" w:rsidRPr="004E4F37">
        <w:rPr>
          <w:rFonts w:ascii="Sylfaen" w:hAnsi="Sylfaen"/>
          <w:bCs/>
          <w:sz w:val="20"/>
          <w:szCs w:val="20"/>
          <w:lang w:val="ka-GE"/>
        </w:rPr>
        <w:t>სადუნიშვილი</w:t>
      </w:r>
    </w:p>
    <w:p w14:paraId="5C858BA0" w14:textId="32F18162" w:rsidR="00B615DC" w:rsidRPr="004E4F37" w:rsidRDefault="00C84C50" w:rsidP="004526FA">
      <w:pPr>
        <w:spacing w:after="0" w:line="360" w:lineRule="auto"/>
        <w:jc w:val="both"/>
        <w:rPr>
          <w:rFonts w:ascii="Sylfaen" w:hAnsi="Sylfaen"/>
          <w:bCs/>
          <w:sz w:val="20"/>
          <w:szCs w:val="20"/>
          <w:lang w:val="ka-GE"/>
        </w:rPr>
      </w:pPr>
      <w:r w:rsidRPr="004E4F37">
        <w:rPr>
          <w:rFonts w:ascii="Sylfaen" w:hAnsi="Sylfaen"/>
          <w:bCs/>
          <w:sz w:val="20"/>
          <w:szCs w:val="20"/>
          <w:lang w:val="ka-GE"/>
        </w:rPr>
        <w:t>s.sadunishvili@biograpi.ge</w:t>
      </w:r>
    </w:p>
    <w:p w14:paraId="06736E5A" w14:textId="4751F7BA" w:rsidR="00F32196" w:rsidRDefault="00C84C50" w:rsidP="004526FA">
      <w:pPr>
        <w:spacing w:after="0" w:line="360" w:lineRule="auto"/>
        <w:jc w:val="both"/>
        <w:rPr>
          <w:rFonts w:ascii="Sylfaen" w:hAnsi="Sylfaen"/>
          <w:bCs/>
          <w:sz w:val="20"/>
          <w:szCs w:val="20"/>
        </w:rPr>
      </w:pPr>
      <w:r w:rsidRPr="004E4F37">
        <w:rPr>
          <w:rFonts w:ascii="Sylfaen" w:hAnsi="Sylfaen"/>
          <w:bCs/>
          <w:sz w:val="20"/>
          <w:szCs w:val="20"/>
        </w:rPr>
        <w:t>599 68 67 82</w:t>
      </w:r>
    </w:p>
    <w:p w14:paraId="556861E6" w14:textId="77777777" w:rsidR="006C3770" w:rsidRDefault="006C3770" w:rsidP="004526FA">
      <w:pPr>
        <w:spacing w:after="0" w:line="360" w:lineRule="auto"/>
        <w:jc w:val="both"/>
        <w:rPr>
          <w:rFonts w:ascii="Sylfaen" w:hAnsi="Sylfaen"/>
          <w:bCs/>
          <w:sz w:val="20"/>
          <w:szCs w:val="20"/>
        </w:rPr>
      </w:pPr>
    </w:p>
    <w:p w14:paraId="01B509E8" w14:textId="6249AEFB" w:rsidR="006C3770" w:rsidRDefault="006C3770" w:rsidP="004526FA">
      <w:pPr>
        <w:spacing w:after="0" w:line="360" w:lineRule="auto"/>
        <w:jc w:val="both"/>
        <w:rPr>
          <w:rFonts w:ascii="Sylfaen" w:hAnsi="Sylfaen"/>
          <w:bCs/>
          <w:sz w:val="20"/>
          <w:szCs w:val="20"/>
        </w:rPr>
      </w:pPr>
      <w:proofErr w:type="spellStart"/>
      <w:r>
        <w:rPr>
          <w:rFonts w:ascii="Sylfaen" w:hAnsi="Sylfaen"/>
          <w:bCs/>
          <w:sz w:val="20"/>
          <w:szCs w:val="20"/>
        </w:rPr>
        <w:t>გიორგი</w:t>
      </w:r>
      <w:proofErr w:type="spellEnd"/>
      <w:r>
        <w:rPr>
          <w:rFonts w:ascii="Sylfaen" w:hAnsi="Sylfaen"/>
          <w:bCs/>
          <w:sz w:val="20"/>
          <w:szCs w:val="20"/>
        </w:rPr>
        <w:t xml:space="preserve"> </w:t>
      </w:r>
      <w:proofErr w:type="spellStart"/>
      <w:r>
        <w:rPr>
          <w:rFonts w:ascii="Sylfaen" w:hAnsi="Sylfaen"/>
          <w:bCs/>
          <w:sz w:val="20"/>
          <w:szCs w:val="20"/>
        </w:rPr>
        <w:t>ჯავახიშვილი</w:t>
      </w:r>
      <w:proofErr w:type="spellEnd"/>
    </w:p>
    <w:p w14:paraId="60E8E7FC" w14:textId="6E52EF86" w:rsidR="006C3770" w:rsidRDefault="006C3770" w:rsidP="004526FA">
      <w:pPr>
        <w:spacing w:after="0" w:line="360" w:lineRule="auto"/>
        <w:jc w:val="both"/>
        <w:rPr>
          <w:rFonts w:ascii="Sylfaen" w:hAnsi="Sylfaen"/>
          <w:bCs/>
          <w:sz w:val="20"/>
          <w:szCs w:val="20"/>
        </w:rPr>
      </w:pPr>
      <w:proofErr w:type="spellStart"/>
      <w:proofErr w:type="gramStart"/>
      <w:r>
        <w:rPr>
          <w:rFonts w:ascii="Sylfaen" w:hAnsi="Sylfaen"/>
          <w:bCs/>
          <w:sz w:val="20"/>
          <w:szCs w:val="20"/>
        </w:rPr>
        <w:t>G,javakhishvili@biograpi.ge</w:t>
      </w:r>
      <w:proofErr w:type="spellEnd"/>
      <w:proofErr w:type="gramEnd"/>
    </w:p>
    <w:p w14:paraId="0900C355" w14:textId="54A67590" w:rsidR="006C3770" w:rsidRPr="006C3770" w:rsidRDefault="006C3770" w:rsidP="004526FA">
      <w:pPr>
        <w:spacing w:after="0" w:line="360" w:lineRule="auto"/>
        <w:jc w:val="both"/>
        <w:rPr>
          <w:rFonts w:ascii="Sylfaen" w:hAnsi="Sylfaen"/>
          <w:bCs/>
          <w:sz w:val="20"/>
          <w:szCs w:val="20"/>
          <w:lang w:val="ka-GE"/>
        </w:rPr>
      </w:pPr>
      <w:r>
        <w:rPr>
          <w:rFonts w:ascii="Sylfaen" w:hAnsi="Sylfaen"/>
          <w:bCs/>
          <w:sz w:val="20"/>
          <w:szCs w:val="20"/>
        </w:rPr>
        <w:t xml:space="preserve">568 63 92 42 </w:t>
      </w:r>
    </w:p>
    <w:p w14:paraId="2E997695" w14:textId="50670E11" w:rsidR="00C84C50" w:rsidRPr="004E4F37" w:rsidRDefault="00C84C50" w:rsidP="004526FA">
      <w:pPr>
        <w:spacing w:after="0" w:line="360" w:lineRule="auto"/>
        <w:jc w:val="both"/>
        <w:rPr>
          <w:rFonts w:ascii="Sylfaen" w:hAnsi="Sylfaen"/>
          <w:bCs/>
          <w:sz w:val="20"/>
          <w:szCs w:val="20"/>
        </w:rPr>
      </w:pPr>
    </w:p>
    <w:p w14:paraId="1C937726" w14:textId="58EBC9DE" w:rsidR="00C84C50" w:rsidRPr="004E4F37" w:rsidRDefault="00C84C50" w:rsidP="004526FA">
      <w:pPr>
        <w:spacing w:after="0" w:line="360" w:lineRule="auto"/>
        <w:jc w:val="both"/>
        <w:rPr>
          <w:rFonts w:ascii="Sylfaen" w:hAnsi="Sylfaen"/>
          <w:b/>
          <w:sz w:val="20"/>
          <w:szCs w:val="20"/>
          <w:u w:val="single"/>
          <w:lang w:val="ka-GE"/>
        </w:rPr>
      </w:pPr>
      <w:r w:rsidRPr="004E4F37">
        <w:rPr>
          <w:rFonts w:ascii="Sylfaen" w:hAnsi="Sylfaen"/>
          <w:b/>
          <w:sz w:val="20"/>
          <w:szCs w:val="20"/>
          <w:u w:val="single"/>
          <w:lang w:val="ka-GE"/>
        </w:rPr>
        <w:t>ტექნიკური სამსახური</w:t>
      </w:r>
    </w:p>
    <w:p w14:paraId="68AC2A4E" w14:textId="45348495" w:rsidR="00C84C50" w:rsidRPr="004E4F37" w:rsidRDefault="00C84C50" w:rsidP="004526FA">
      <w:pPr>
        <w:spacing w:after="0" w:line="360" w:lineRule="auto"/>
        <w:jc w:val="both"/>
        <w:rPr>
          <w:rFonts w:ascii="Sylfaen" w:hAnsi="Sylfaen"/>
          <w:bCs/>
          <w:sz w:val="20"/>
          <w:szCs w:val="20"/>
          <w:lang w:val="ka-GE"/>
        </w:rPr>
      </w:pPr>
      <w:r w:rsidRPr="004E4F37">
        <w:rPr>
          <w:rFonts w:ascii="Sylfaen" w:hAnsi="Sylfaen"/>
          <w:bCs/>
          <w:sz w:val="20"/>
          <w:szCs w:val="20"/>
          <w:lang w:val="ka-GE"/>
        </w:rPr>
        <w:t>ლევან კალმახელიძე</w:t>
      </w:r>
    </w:p>
    <w:p w14:paraId="0ACF20B3" w14:textId="30CDBF18" w:rsidR="00C84C50" w:rsidRPr="004E4F37" w:rsidRDefault="00CB55B1" w:rsidP="004526FA">
      <w:pPr>
        <w:spacing w:after="0" w:line="360" w:lineRule="auto"/>
        <w:jc w:val="both"/>
        <w:rPr>
          <w:rFonts w:ascii="Sylfaen" w:hAnsi="Sylfaen"/>
          <w:bCs/>
          <w:sz w:val="20"/>
          <w:szCs w:val="20"/>
        </w:rPr>
      </w:pPr>
      <w:hyperlink r:id="rId8" w:history="1">
        <w:r w:rsidRPr="004E4F37">
          <w:rPr>
            <w:rStyle w:val="Hyperlink"/>
            <w:rFonts w:ascii="Sylfaen" w:hAnsi="Sylfaen"/>
            <w:bCs/>
            <w:sz w:val="20"/>
            <w:szCs w:val="20"/>
          </w:rPr>
          <w:t>l.kalmakhelidze@biograpi.ge</w:t>
        </w:r>
      </w:hyperlink>
    </w:p>
    <w:p w14:paraId="558768BA" w14:textId="4F03EEA0" w:rsidR="00CB55B1" w:rsidRDefault="00CB55B1" w:rsidP="004526FA">
      <w:pPr>
        <w:spacing w:after="0" w:line="360" w:lineRule="auto"/>
        <w:jc w:val="both"/>
        <w:rPr>
          <w:rFonts w:ascii="Sylfaen" w:hAnsi="Sylfaen"/>
          <w:bCs/>
          <w:sz w:val="20"/>
          <w:szCs w:val="20"/>
        </w:rPr>
      </w:pPr>
      <w:r w:rsidRPr="004E4F37">
        <w:rPr>
          <w:rFonts w:ascii="Sylfaen" w:hAnsi="Sylfaen"/>
          <w:bCs/>
          <w:sz w:val="20"/>
          <w:szCs w:val="20"/>
        </w:rPr>
        <w:t>577 121 033</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4A2BF" w14:textId="77777777" w:rsidR="001311D7" w:rsidRDefault="001311D7" w:rsidP="007902EA">
      <w:pPr>
        <w:spacing w:after="0" w:line="240" w:lineRule="auto"/>
      </w:pPr>
      <w:r>
        <w:separator/>
      </w:r>
    </w:p>
  </w:endnote>
  <w:endnote w:type="continuationSeparator" w:id="0">
    <w:p w14:paraId="065275D1" w14:textId="77777777" w:rsidR="001311D7" w:rsidRDefault="001311D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09423" w14:textId="77777777" w:rsidR="001311D7" w:rsidRDefault="001311D7" w:rsidP="007902EA">
      <w:pPr>
        <w:spacing w:after="0" w:line="240" w:lineRule="auto"/>
      </w:pPr>
      <w:r>
        <w:separator/>
      </w:r>
    </w:p>
  </w:footnote>
  <w:footnote w:type="continuationSeparator" w:id="0">
    <w:p w14:paraId="00AD1190" w14:textId="77777777" w:rsidR="001311D7" w:rsidRDefault="001311D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C39AD" w14:textId="75AB4FCE" w:rsidR="00A9477F" w:rsidRDefault="00A9477F">
    <w:pPr>
      <w:pStyle w:val="Heade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D2AB8"/>
    <w:multiLevelType w:val="hybridMultilevel"/>
    <w:tmpl w:val="17C2D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868B3"/>
    <w:multiLevelType w:val="multilevel"/>
    <w:tmpl w:val="C1FC9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632450"/>
    <w:multiLevelType w:val="hybridMultilevel"/>
    <w:tmpl w:val="236E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952C2"/>
    <w:multiLevelType w:val="multilevel"/>
    <w:tmpl w:val="5270E904"/>
    <w:lvl w:ilvl="0">
      <w:start w:val="1"/>
      <w:numFmt w:val="decimal"/>
      <w:lvlText w:val="%1"/>
      <w:lvlJc w:val="left"/>
      <w:pPr>
        <w:ind w:left="435" w:hanging="435"/>
      </w:pPr>
      <w:rPr>
        <w:rFonts w:ascii="Sylfaen" w:eastAsia="Times New Roman" w:hAnsi="Sylfaen" w:hint="default"/>
        <w:b/>
        <w:sz w:val="22"/>
      </w:rPr>
    </w:lvl>
    <w:lvl w:ilvl="1">
      <w:start w:val="11"/>
      <w:numFmt w:val="decimal"/>
      <w:lvlText w:val="%1.%2"/>
      <w:lvlJc w:val="left"/>
      <w:pPr>
        <w:ind w:left="720" w:hanging="720"/>
      </w:pPr>
      <w:rPr>
        <w:rFonts w:ascii="Sylfaen" w:eastAsia="Times New Roman" w:hAnsi="Sylfaen" w:hint="default"/>
        <w:b/>
        <w:sz w:val="22"/>
      </w:rPr>
    </w:lvl>
    <w:lvl w:ilvl="2">
      <w:start w:val="1"/>
      <w:numFmt w:val="decimal"/>
      <w:lvlText w:val="%1.%2.%3"/>
      <w:lvlJc w:val="left"/>
      <w:pPr>
        <w:ind w:left="720" w:hanging="720"/>
      </w:pPr>
      <w:rPr>
        <w:rFonts w:ascii="Sylfaen" w:eastAsia="Times New Roman" w:hAnsi="Sylfaen" w:hint="default"/>
        <w:b/>
        <w:sz w:val="22"/>
      </w:rPr>
    </w:lvl>
    <w:lvl w:ilvl="3">
      <w:start w:val="1"/>
      <w:numFmt w:val="decimal"/>
      <w:lvlText w:val="%1.%2.%3.%4"/>
      <w:lvlJc w:val="left"/>
      <w:pPr>
        <w:ind w:left="1080" w:hanging="1080"/>
      </w:pPr>
      <w:rPr>
        <w:rFonts w:ascii="Sylfaen" w:eastAsia="Times New Roman" w:hAnsi="Sylfaen" w:hint="default"/>
        <w:b/>
        <w:sz w:val="22"/>
      </w:rPr>
    </w:lvl>
    <w:lvl w:ilvl="4">
      <w:start w:val="1"/>
      <w:numFmt w:val="decimal"/>
      <w:lvlText w:val="%1.%2.%3.%4.%5"/>
      <w:lvlJc w:val="left"/>
      <w:pPr>
        <w:ind w:left="1080" w:hanging="1080"/>
      </w:pPr>
      <w:rPr>
        <w:rFonts w:ascii="Sylfaen" w:eastAsia="Times New Roman" w:hAnsi="Sylfaen" w:hint="default"/>
        <w:b/>
        <w:sz w:val="22"/>
      </w:rPr>
    </w:lvl>
    <w:lvl w:ilvl="5">
      <w:start w:val="1"/>
      <w:numFmt w:val="decimal"/>
      <w:lvlText w:val="%1.%2.%3.%4.%5.%6"/>
      <w:lvlJc w:val="left"/>
      <w:pPr>
        <w:ind w:left="1440" w:hanging="1440"/>
      </w:pPr>
      <w:rPr>
        <w:rFonts w:ascii="Sylfaen" w:eastAsia="Times New Roman" w:hAnsi="Sylfaen" w:hint="default"/>
        <w:b/>
        <w:sz w:val="22"/>
      </w:rPr>
    </w:lvl>
    <w:lvl w:ilvl="6">
      <w:start w:val="1"/>
      <w:numFmt w:val="decimal"/>
      <w:lvlText w:val="%1.%2.%3.%4.%5.%6.%7"/>
      <w:lvlJc w:val="left"/>
      <w:pPr>
        <w:ind w:left="1800" w:hanging="1800"/>
      </w:pPr>
      <w:rPr>
        <w:rFonts w:ascii="Sylfaen" w:eastAsia="Times New Roman" w:hAnsi="Sylfaen" w:hint="default"/>
        <w:b/>
        <w:sz w:val="22"/>
      </w:rPr>
    </w:lvl>
    <w:lvl w:ilvl="7">
      <w:start w:val="1"/>
      <w:numFmt w:val="decimal"/>
      <w:lvlText w:val="%1.%2.%3.%4.%5.%6.%7.%8"/>
      <w:lvlJc w:val="left"/>
      <w:pPr>
        <w:ind w:left="1800" w:hanging="1800"/>
      </w:pPr>
      <w:rPr>
        <w:rFonts w:ascii="Sylfaen" w:eastAsia="Times New Roman" w:hAnsi="Sylfaen" w:hint="default"/>
        <w:b/>
        <w:sz w:val="22"/>
      </w:rPr>
    </w:lvl>
    <w:lvl w:ilvl="8">
      <w:start w:val="1"/>
      <w:numFmt w:val="decimal"/>
      <w:lvlText w:val="%1.%2.%3.%4.%5.%6.%7.%8.%9"/>
      <w:lvlJc w:val="left"/>
      <w:pPr>
        <w:ind w:left="2160" w:hanging="2160"/>
      </w:pPr>
      <w:rPr>
        <w:rFonts w:ascii="Sylfaen" w:eastAsia="Times New Roman" w:hAnsi="Sylfaen" w:hint="default"/>
        <w:b/>
        <w:sz w:val="22"/>
      </w:rPr>
    </w:lvl>
  </w:abstractNum>
  <w:abstractNum w:abstractNumId="4" w15:restartNumberingAfterBreak="0">
    <w:nsid w:val="35FE01F1"/>
    <w:multiLevelType w:val="hybridMultilevel"/>
    <w:tmpl w:val="76E23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052DF"/>
    <w:multiLevelType w:val="hybridMultilevel"/>
    <w:tmpl w:val="D878F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58993C18"/>
    <w:multiLevelType w:val="multilevel"/>
    <w:tmpl w:val="39A271A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8" w15:restartNumberingAfterBreak="0">
    <w:nsid w:val="60020246"/>
    <w:multiLevelType w:val="multilevel"/>
    <w:tmpl w:val="EFF2A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4D68D2"/>
    <w:multiLevelType w:val="hybridMultilevel"/>
    <w:tmpl w:val="841ED39E"/>
    <w:lvl w:ilvl="0" w:tplc="2D00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1" w15:restartNumberingAfterBreak="0">
    <w:nsid w:val="7EF67DC5"/>
    <w:multiLevelType w:val="hybridMultilevel"/>
    <w:tmpl w:val="891ED96C"/>
    <w:lvl w:ilvl="0" w:tplc="45D2F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2564361">
    <w:abstractNumId w:val="10"/>
  </w:num>
  <w:num w:numId="2" w16cid:durableId="1466702725">
    <w:abstractNumId w:val="6"/>
  </w:num>
  <w:num w:numId="3" w16cid:durableId="1535921528">
    <w:abstractNumId w:val="3"/>
  </w:num>
  <w:num w:numId="4" w16cid:durableId="1747611789">
    <w:abstractNumId w:val="7"/>
  </w:num>
  <w:num w:numId="5" w16cid:durableId="498010462">
    <w:abstractNumId w:val="9"/>
  </w:num>
  <w:num w:numId="6" w16cid:durableId="1752577475">
    <w:abstractNumId w:val="1"/>
  </w:num>
  <w:num w:numId="7" w16cid:durableId="1741057666">
    <w:abstractNumId w:val="4"/>
  </w:num>
  <w:num w:numId="8" w16cid:durableId="1319572354">
    <w:abstractNumId w:val="11"/>
  </w:num>
  <w:num w:numId="9" w16cid:durableId="1885485283">
    <w:abstractNumId w:val="8"/>
  </w:num>
  <w:num w:numId="10" w16cid:durableId="1426000165">
    <w:abstractNumId w:val="2"/>
  </w:num>
  <w:num w:numId="11" w16cid:durableId="1486505342">
    <w:abstractNumId w:val="5"/>
  </w:num>
  <w:num w:numId="12" w16cid:durableId="1122907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716A0"/>
    <w:rsid w:val="000811D6"/>
    <w:rsid w:val="00081325"/>
    <w:rsid w:val="00081D42"/>
    <w:rsid w:val="00086999"/>
    <w:rsid w:val="00092A77"/>
    <w:rsid w:val="00092E77"/>
    <w:rsid w:val="00095224"/>
    <w:rsid w:val="000954B2"/>
    <w:rsid w:val="000974B9"/>
    <w:rsid w:val="000A0D72"/>
    <w:rsid w:val="000A6D48"/>
    <w:rsid w:val="000B1C85"/>
    <w:rsid w:val="000B1F26"/>
    <w:rsid w:val="000B4C5E"/>
    <w:rsid w:val="000B4DEE"/>
    <w:rsid w:val="000B5D0F"/>
    <w:rsid w:val="000B7187"/>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1D7"/>
    <w:rsid w:val="001316E0"/>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1A4A"/>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E2E6B"/>
    <w:rsid w:val="001E67D6"/>
    <w:rsid w:val="001F519E"/>
    <w:rsid w:val="001F6753"/>
    <w:rsid w:val="00200D47"/>
    <w:rsid w:val="00202451"/>
    <w:rsid w:val="002056E8"/>
    <w:rsid w:val="00207B93"/>
    <w:rsid w:val="00207CEA"/>
    <w:rsid w:val="0021119E"/>
    <w:rsid w:val="00211C9A"/>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4485"/>
    <w:rsid w:val="00286127"/>
    <w:rsid w:val="00287696"/>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28AE"/>
    <w:rsid w:val="002E3951"/>
    <w:rsid w:val="002E791E"/>
    <w:rsid w:val="002F3C6F"/>
    <w:rsid w:val="00300E22"/>
    <w:rsid w:val="003011B3"/>
    <w:rsid w:val="00302948"/>
    <w:rsid w:val="00303697"/>
    <w:rsid w:val="00316C88"/>
    <w:rsid w:val="00320435"/>
    <w:rsid w:val="00320878"/>
    <w:rsid w:val="003233D9"/>
    <w:rsid w:val="00330823"/>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04607"/>
    <w:rsid w:val="00410EC6"/>
    <w:rsid w:val="0041258C"/>
    <w:rsid w:val="0042043E"/>
    <w:rsid w:val="00430AF7"/>
    <w:rsid w:val="00431665"/>
    <w:rsid w:val="00431B3C"/>
    <w:rsid w:val="004375BF"/>
    <w:rsid w:val="00442F86"/>
    <w:rsid w:val="0044376C"/>
    <w:rsid w:val="00443D77"/>
    <w:rsid w:val="004446E6"/>
    <w:rsid w:val="00446516"/>
    <w:rsid w:val="00452128"/>
    <w:rsid w:val="004526FA"/>
    <w:rsid w:val="004533A4"/>
    <w:rsid w:val="00456D37"/>
    <w:rsid w:val="00457067"/>
    <w:rsid w:val="00462CA0"/>
    <w:rsid w:val="0046501B"/>
    <w:rsid w:val="00465764"/>
    <w:rsid w:val="004708F2"/>
    <w:rsid w:val="004717AB"/>
    <w:rsid w:val="00472BBB"/>
    <w:rsid w:val="00483B17"/>
    <w:rsid w:val="0048659C"/>
    <w:rsid w:val="00497393"/>
    <w:rsid w:val="004A34BA"/>
    <w:rsid w:val="004A3BD8"/>
    <w:rsid w:val="004A66FB"/>
    <w:rsid w:val="004A7C56"/>
    <w:rsid w:val="004B09C9"/>
    <w:rsid w:val="004B2C73"/>
    <w:rsid w:val="004C1E0D"/>
    <w:rsid w:val="004C297A"/>
    <w:rsid w:val="004C3ECC"/>
    <w:rsid w:val="004D3679"/>
    <w:rsid w:val="004D3D1C"/>
    <w:rsid w:val="004D4099"/>
    <w:rsid w:val="004D747F"/>
    <w:rsid w:val="004E36F2"/>
    <w:rsid w:val="004E4F37"/>
    <w:rsid w:val="004E7665"/>
    <w:rsid w:val="005111AB"/>
    <w:rsid w:val="005248B1"/>
    <w:rsid w:val="0052656B"/>
    <w:rsid w:val="00533234"/>
    <w:rsid w:val="00540038"/>
    <w:rsid w:val="00544856"/>
    <w:rsid w:val="00546EF9"/>
    <w:rsid w:val="00551ACF"/>
    <w:rsid w:val="005553C3"/>
    <w:rsid w:val="005679EB"/>
    <w:rsid w:val="00567ACA"/>
    <w:rsid w:val="00570483"/>
    <w:rsid w:val="0057474B"/>
    <w:rsid w:val="00575D3E"/>
    <w:rsid w:val="00576AF8"/>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07BBD"/>
    <w:rsid w:val="00610FC8"/>
    <w:rsid w:val="00615BD2"/>
    <w:rsid w:val="006165E5"/>
    <w:rsid w:val="006276AE"/>
    <w:rsid w:val="00632910"/>
    <w:rsid w:val="00633210"/>
    <w:rsid w:val="00633F4A"/>
    <w:rsid w:val="00634B58"/>
    <w:rsid w:val="006352D2"/>
    <w:rsid w:val="0064425B"/>
    <w:rsid w:val="006447A4"/>
    <w:rsid w:val="00650990"/>
    <w:rsid w:val="00651EFD"/>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2D08"/>
    <w:rsid w:val="006A3D31"/>
    <w:rsid w:val="006A7B28"/>
    <w:rsid w:val="006B2263"/>
    <w:rsid w:val="006B5773"/>
    <w:rsid w:val="006C1436"/>
    <w:rsid w:val="006C20A0"/>
    <w:rsid w:val="006C3770"/>
    <w:rsid w:val="006C7D3F"/>
    <w:rsid w:val="006C7E00"/>
    <w:rsid w:val="006D054A"/>
    <w:rsid w:val="006E10C9"/>
    <w:rsid w:val="006E119F"/>
    <w:rsid w:val="006E1729"/>
    <w:rsid w:val="006F056F"/>
    <w:rsid w:val="006F25BD"/>
    <w:rsid w:val="006F2EC3"/>
    <w:rsid w:val="006F3C44"/>
    <w:rsid w:val="006F7D8B"/>
    <w:rsid w:val="00705560"/>
    <w:rsid w:val="0071070E"/>
    <w:rsid w:val="00711C86"/>
    <w:rsid w:val="00712DC2"/>
    <w:rsid w:val="00712E16"/>
    <w:rsid w:val="00713EFC"/>
    <w:rsid w:val="007146D2"/>
    <w:rsid w:val="00714AEA"/>
    <w:rsid w:val="007151B6"/>
    <w:rsid w:val="00715A5D"/>
    <w:rsid w:val="00717D5F"/>
    <w:rsid w:val="0072165E"/>
    <w:rsid w:val="00724BAF"/>
    <w:rsid w:val="007309AA"/>
    <w:rsid w:val="00732441"/>
    <w:rsid w:val="00734570"/>
    <w:rsid w:val="00735828"/>
    <w:rsid w:val="0076464B"/>
    <w:rsid w:val="00764A65"/>
    <w:rsid w:val="007715BA"/>
    <w:rsid w:val="00772078"/>
    <w:rsid w:val="007775C2"/>
    <w:rsid w:val="007778CE"/>
    <w:rsid w:val="00777F86"/>
    <w:rsid w:val="00785187"/>
    <w:rsid w:val="007902EA"/>
    <w:rsid w:val="0079252D"/>
    <w:rsid w:val="00794191"/>
    <w:rsid w:val="0079661E"/>
    <w:rsid w:val="00796BF5"/>
    <w:rsid w:val="007A28C4"/>
    <w:rsid w:val="007A4EBD"/>
    <w:rsid w:val="007A6E1A"/>
    <w:rsid w:val="007A7424"/>
    <w:rsid w:val="007A7902"/>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10C4"/>
    <w:rsid w:val="0088287D"/>
    <w:rsid w:val="008834AE"/>
    <w:rsid w:val="00883C89"/>
    <w:rsid w:val="00890026"/>
    <w:rsid w:val="00891245"/>
    <w:rsid w:val="008918CD"/>
    <w:rsid w:val="008918E2"/>
    <w:rsid w:val="00894C67"/>
    <w:rsid w:val="00896274"/>
    <w:rsid w:val="008978B9"/>
    <w:rsid w:val="008A3477"/>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264"/>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06DD"/>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04F14"/>
    <w:rsid w:val="00A058E4"/>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663A5"/>
    <w:rsid w:val="00A74B75"/>
    <w:rsid w:val="00A804C4"/>
    <w:rsid w:val="00A809EB"/>
    <w:rsid w:val="00A847D4"/>
    <w:rsid w:val="00A935AC"/>
    <w:rsid w:val="00A9477F"/>
    <w:rsid w:val="00A96330"/>
    <w:rsid w:val="00AA4617"/>
    <w:rsid w:val="00AA511B"/>
    <w:rsid w:val="00AA6A7B"/>
    <w:rsid w:val="00AC12D2"/>
    <w:rsid w:val="00AC32F5"/>
    <w:rsid w:val="00AC494C"/>
    <w:rsid w:val="00AE4033"/>
    <w:rsid w:val="00AE6EE6"/>
    <w:rsid w:val="00AE77E5"/>
    <w:rsid w:val="00AE7884"/>
    <w:rsid w:val="00AF536E"/>
    <w:rsid w:val="00AF56A2"/>
    <w:rsid w:val="00AF5990"/>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5CDC"/>
    <w:rsid w:val="00B47636"/>
    <w:rsid w:val="00B47896"/>
    <w:rsid w:val="00B47D4C"/>
    <w:rsid w:val="00B511D7"/>
    <w:rsid w:val="00B5249E"/>
    <w:rsid w:val="00B5452A"/>
    <w:rsid w:val="00B60B49"/>
    <w:rsid w:val="00B615DC"/>
    <w:rsid w:val="00B616CF"/>
    <w:rsid w:val="00B61E2B"/>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2653"/>
    <w:rsid w:val="00BF5EFE"/>
    <w:rsid w:val="00C00ABF"/>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427C5"/>
    <w:rsid w:val="00C47344"/>
    <w:rsid w:val="00C5187D"/>
    <w:rsid w:val="00C522A1"/>
    <w:rsid w:val="00C55BCF"/>
    <w:rsid w:val="00C669B3"/>
    <w:rsid w:val="00C67999"/>
    <w:rsid w:val="00C73981"/>
    <w:rsid w:val="00C761CC"/>
    <w:rsid w:val="00C76391"/>
    <w:rsid w:val="00C83494"/>
    <w:rsid w:val="00C84C50"/>
    <w:rsid w:val="00C86CD0"/>
    <w:rsid w:val="00C91AFC"/>
    <w:rsid w:val="00C9205D"/>
    <w:rsid w:val="00CA1443"/>
    <w:rsid w:val="00CA25F1"/>
    <w:rsid w:val="00CA4A83"/>
    <w:rsid w:val="00CA54EE"/>
    <w:rsid w:val="00CB2B75"/>
    <w:rsid w:val="00CB55B1"/>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A69D9"/>
    <w:rsid w:val="00DB3412"/>
    <w:rsid w:val="00DB4255"/>
    <w:rsid w:val="00DB4B6C"/>
    <w:rsid w:val="00DB4D6B"/>
    <w:rsid w:val="00DB5C8D"/>
    <w:rsid w:val="00DB77E8"/>
    <w:rsid w:val="00DC2AA1"/>
    <w:rsid w:val="00DC4440"/>
    <w:rsid w:val="00DC6664"/>
    <w:rsid w:val="00DD1F94"/>
    <w:rsid w:val="00DE5016"/>
    <w:rsid w:val="00DF0E2A"/>
    <w:rsid w:val="00DF3484"/>
    <w:rsid w:val="00DF5223"/>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484E"/>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4B7D"/>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52D05"/>
    <w:rsid w:val="00F6115E"/>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00A"/>
    <w:rsid w:val="00FA41A9"/>
    <w:rsid w:val="00FA55F2"/>
    <w:rsid w:val="00FA580B"/>
    <w:rsid w:val="00FB16F9"/>
    <w:rsid w:val="00FB230D"/>
    <w:rsid w:val="00FB3E4F"/>
    <w:rsid w:val="00FC0E26"/>
    <w:rsid w:val="00FC3141"/>
    <w:rsid w:val="00FC6D74"/>
    <w:rsid w:val="00FC73FD"/>
    <w:rsid w:val="00FD0815"/>
    <w:rsid w:val="00FD0DCD"/>
    <w:rsid w:val="00FD0E8D"/>
    <w:rsid w:val="00FD1276"/>
    <w:rsid w:val="00FD12E9"/>
    <w:rsid w:val="00FD1F8E"/>
    <w:rsid w:val="00FD35B5"/>
    <w:rsid w:val="00FD3C95"/>
    <w:rsid w:val="00FD4288"/>
    <w:rsid w:val="00FD5978"/>
    <w:rsid w:val="00FD7466"/>
    <w:rsid w:val="00FE3548"/>
    <w:rsid w:val="00FE426F"/>
    <w:rsid w:val="00FE6CD8"/>
    <w:rsid w:val="00FF3C87"/>
    <w:rsid w:val="00FF7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28CA7E"/>
  <w15:docId w15:val="{47E82F90-DEE8-46C8-8402-5D037ACCE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B61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0204">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53604821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83092491">
      <w:bodyDiv w:val="1"/>
      <w:marLeft w:val="0"/>
      <w:marRight w:val="0"/>
      <w:marTop w:val="0"/>
      <w:marBottom w:val="0"/>
      <w:divBdr>
        <w:top w:val="none" w:sz="0" w:space="0" w:color="auto"/>
        <w:left w:val="none" w:sz="0" w:space="0" w:color="auto"/>
        <w:bottom w:val="none" w:sz="0" w:space="0" w:color="auto"/>
        <w:right w:val="none" w:sz="0" w:space="0" w:color="auto"/>
      </w:divBdr>
    </w:div>
    <w:div w:id="963577851">
      <w:bodyDiv w:val="1"/>
      <w:marLeft w:val="0"/>
      <w:marRight w:val="0"/>
      <w:marTop w:val="0"/>
      <w:marBottom w:val="0"/>
      <w:divBdr>
        <w:top w:val="none" w:sz="0" w:space="0" w:color="auto"/>
        <w:left w:val="none" w:sz="0" w:space="0" w:color="auto"/>
        <w:bottom w:val="none" w:sz="0" w:space="0" w:color="auto"/>
        <w:right w:val="none" w:sz="0" w:space="0" w:color="auto"/>
      </w:divBdr>
    </w:div>
    <w:div w:id="1026953005">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8944228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kalmakhelidze@biograpi.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Giorgi javakhishvili</cp:lastModifiedBy>
  <cp:revision>9</cp:revision>
  <cp:lastPrinted>2015-07-27T06:36:00Z</cp:lastPrinted>
  <dcterms:created xsi:type="dcterms:W3CDTF">2022-07-15T11:02:00Z</dcterms:created>
  <dcterms:modified xsi:type="dcterms:W3CDTF">2025-03-12T05:37:00Z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2022-03-15T12:38:19Z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54a6e79d-b0c1-405f-ac19-42820af383ae</vt:lpwstr>
  </property>
  <property fmtid="{D5CDD505-2E9C-101B-9397-08002B2CF9AE}" pid="8" name="MSIP_Label_80734c74-3ec3-4e8f-91d9-a915579f742b_ContentBits">
    <vt:lpwstr>0</vt:lpwstr>
  </property>
</Properties>
</file>