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F320FCE" w:rsidR="009815C7" w:rsidRPr="007B0071" w:rsidRDefault="00A52D6A" w:rsidP="00373A41">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r>
        <w:rPr>
          <w:rFonts w:ascii="Sylfaen" w:hAnsi="Sylfaen" w:cs="Sylfaen"/>
          <w:b/>
          <w:lang w:val="ka-GE"/>
        </w:rPr>
        <w:t>მთაწმინდა-კრწანისის</w:t>
      </w:r>
      <w:r w:rsidR="003F2B24">
        <w:rPr>
          <w:rFonts w:ascii="Sylfaen" w:hAnsi="Sylfaen" w:cs="Sylfaen"/>
          <w:b/>
          <w:lang w:val="ka-GE"/>
        </w:rPr>
        <w:t xml:space="preserve"> რაიონ</w:t>
      </w:r>
      <w:r w:rsidR="00373A41">
        <w:rPr>
          <w:rFonts w:ascii="Sylfaen" w:hAnsi="Sylfaen" w:cs="Sylfaen"/>
          <w:b/>
          <w:lang w:val="ka-GE"/>
        </w:rPr>
        <w:t>ში</w:t>
      </w:r>
      <w:r w:rsidR="003F2B24">
        <w:rPr>
          <w:rFonts w:ascii="Sylfaen" w:hAnsi="Sylfaen" w:cs="Sylfaen"/>
          <w:b/>
          <w:lang w:val="ka-GE"/>
        </w:rPr>
        <w:t xml:space="preserve">, </w:t>
      </w:r>
      <w:r>
        <w:rPr>
          <w:rFonts w:ascii="Sylfaen" w:hAnsi="Sylfaen" w:cs="Sylfaen"/>
          <w:b/>
          <w:lang w:val="ka-GE"/>
        </w:rPr>
        <w:t xml:space="preserve">რჩეულიშვილისა და ჯაფარიძის </w:t>
      </w:r>
      <w:r w:rsidR="00E34EA3">
        <w:rPr>
          <w:rFonts w:ascii="Sylfaen" w:hAnsi="Sylfaen" w:cs="Sylfaen"/>
          <w:b/>
          <w:lang w:val="ka-GE"/>
        </w:rPr>
        <w:t xml:space="preserve"> ქუჩები</w:t>
      </w:r>
      <w:r w:rsidR="00AB09BA">
        <w:rPr>
          <w:rFonts w:ascii="Sylfaen" w:hAnsi="Sylfaen" w:cs="Sylfaen"/>
          <w:b/>
          <w:lang w:val="ka-GE"/>
        </w:rPr>
        <w:t>ს</w:t>
      </w:r>
      <w:r w:rsidR="003F2B24">
        <w:rPr>
          <w:rFonts w:ascii="Sylfaen" w:hAnsi="Sylfaen" w:cs="Sylfaen"/>
          <w:b/>
          <w:lang w:val="ka-GE"/>
        </w:rPr>
        <w:t xml:space="preserve"> წყალსადენისა და წყალარინების ქსელების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A22CCF9"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52D6A">
        <w:rPr>
          <w:rFonts w:ascii="Sylfaen" w:hAnsi="Sylfaen" w:cs="Sylfaen"/>
          <w:b/>
          <w:lang w:val="ka-GE"/>
        </w:rPr>
        <w:t xml:space="preserve">მთაწმინდა-კრწანისის რაიონში, რჩეულიშვილისა და ჯაფარიძის  ქუჩების წყალსადენისა და წყალარინების ქსელების </w:t>
      </w:r>
      <w:r w:rsidR="003F2B24">
        <w:rPr>
          <w:rFonts w:ascii="Sylfaen" w:hAnsi="Sylfaen" w:cs="Sylfaen"/>
          <w:lang w:val="ka-GE"/>
        </w:rPr>
        <w:t>სარეაბილიტაციო 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10A20067" w14:textId="07FC1BE6" w:rsidR="00373A41" w:rsidRPr="00AB09BA" w:rsidRDefault="00373A41" w:rsidP="00AB09BA">
      <w:pPr>
        <w:pStyle w:val="ListParagraph"/>
        <w:numPr>
          <w:ilvl w:val="0"/>
          <w:numId w:val="10"/>
        </w:numPr>
        <w:spacing w:after="0" w:line="240" w:lineRule="auto"/>
        <w:ind w:right="90"/>
        <w:jc w:val="both"/>
        <w:rPr>
          <w:rFonts w:ascii="Sylfaen" w:hAnsi="Sylfaen"/>
          <w:b/>
          <w:i/>
          <w:iCs/>
          <w:u w:val="single"/>
          <w:lang w:val="ka-GE"/>
        </w:rPr>
      </w:pPr>
      <w:r w:rsidRPr="0026144D">
        <w:rPr>
          <w:rFonts w:ascii="Sylfaen" w:hAnsi="Sylfaen"/>
          <w:b/>
          <w:i/>
          <w:iCs/>
          <w:color w:val="FF0000"/>
          <w:u w:val="single"/>
          <w:lang w:val="ka-GE"/>
        </w:rPr>
        <w:t>შესყიდვა ცხადდება ერთ ლოტად.</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53A126E" w:rsidR="00DB5C8D" w:rsidRDefault="00AB09BA" w:rsidP="00DE5EA9">
      <w:pPr>
        <w:spacing w:after="0" w:line="240" w:lineRule="auto"/>
        <w:jc w:val="both"/>
        <w:rPr>
          <w:rFonts w:ascii="Sylfaen" w:hAnsi="Sylfaen" w:cs="Sylfaen"/>
          <w:lang w:val="ka-GE"/>
        </w:rPr>
      </w:pPr>
      <w:r>
        <w:rPr>
          <w:rFonts w:ascii="Sylfaen" w:hAnsi="Sylfaen" w:cs="Sylfaen"/>
          <w:b/>
          <w:lang w:val="ka-GE"/>
        </w:rPr>
        <w:t>ისანი-სამგორისა</w:t>
      </w:r>
      <w:r w:rsidR="00373A41">
        <w:rPr>
          <w:rFonts w:ascii="Sylfaen" w:hAnsi="Sylfaen" w:cs="Sylfaen"/>
          <w:b/>
          <w:lang w:val="ka-GE"/>
        </w:rPr>
        <w:t xml:space="preserve"> და მთაწმინდა-კრწანისის რაიონებში, </w:t>
      </w:r>
      <w:r>
        <w:rPr>
          <w:rFonts w:ascii="Sylfaen" w:hAnsi="Sylfaen" w:cs="Sylfaen"/>
          <w:b/>
          <w:lang w:val="ka-GE"/>
        </w:rPr>
        <w:t xml:space="preserve">ზემო ფონიჭალაში და ბააზოვის და საიათნოვას </w:t>
      </w:r>
      <w:r w:rsidR="00373A41">
        <w:rPr>
          <w:rFonts w:ascii="Sylfaen" w:hAnsi="Sylfaen" w:cs="Sylfaen"/>
          <w:b/>
          <w:lang w:val="ka-GE"/>
        </w:rPr>
        <w:t xml:space="preserve"> ქუჩებზე წყალსადენისა და წყალარინების ქსელების სარეაბილიტაციო</w:t>
      </w:r>
      <w:r w:rsidR="003F2B24">
        <w:rPr>
          <w:rFonts w:ascii="Sylfaen" w:hAnsi="Sylfaen" w:cs="Sylfaen"/>
          <w:lang w:val="ka-GE"/>
        </w:rPr>
        <w:t xml:space="preserve">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Default="00F57244" w:rsidP="00143200">
      <w:pPr>
        <w:spacing w:after="0" w:line="240" w:lineRule="auto"/>
        <w:jc w:val="both"/>
        <w:rPr>
          <w:rFonts w:ascii="Sylfaen" w:hAnsi="Sylfaen" w:cs="Sylfaen"/>
          <w:lang w:val="ka-GE"/>
        </w:rPr>
      </w:pPr>
    </w:p>
    <w:p w14:paraId="184C1119" w14:textId="77777777" w:rsidR="00E608C5" w:rsidRDefault="00E608C5" w:rsidP="00E608C5">
      <w:pPr>
        <w:spacing w:after="0" w:line="240" w:lineRule="auto"/>
        <w:jc w:val="both"/>
        <w:rPr>
          <w:rFonts w:ascii="Sylfaen" w:hAnsi="Sylfaen" w:cs="Sylfaen"/>
          <w:lang w:val="ka-GE"/>
        </w:rPr>
      </w:pPr>
    </w:p>
    <w:p w14:paraId="3938A1E2" w14:textId="03DC7B8E" w:rsidR="00E608C5" w:rsidRPr="00F63F06" w:rsidRDefault="00E608C5" w:rsidP="00E608C5">
      <w:pPr>
        <w:spacing w:after="0" w:line="240" w:lineRule="auto"/>
        <w:jc w:val="both"/>
        <w:rPr>
          <w:rFonts w:ascii="Sylfaen" w:hAnsi="Sylfaen" w:cs="Sylfaen"/>
          <w:lang w:val="ka-GE"/>
        </w:rPr>
      </w:pPr>
      <w:r w:rsidRPr="00F63F06">
        <w:rPr>
          <w:rFonts w:ascii="Sylfaen" w:hAnsi="Sylfaen" w:cs="Sylfaen"/>
          <w:lang w:val="ka-GE"/>
        </w:rPr>
        <w:t xml:space="preserve">ტენდერში მონაწილე კომპანია ვალდებულია </w:t>
      </w:r>
      <w:r w:rsidRPr="000824DB">
        <w:rPr>
          <w:rFonts w:ascii="Sylfaen" w:hAnsi="Sylfaen" w:cs="Sylfaen"/>
          <w:b/>
          <w:bCs/>
          <w:i/>
          <w:iCs/>
          <w:lang w:val="ka-GE"/>
        </w:rPr>
        <w:t xml:space="preserve"> </w:t>
      </w:r>
      <w:r w:rsidRPr="00F63F06">
        <w:rPr>
          <w:rFonts w:ascii="Sylfaen" w:hAnsi="Sylfaen" w:cs="Sylfaen"/>
          <w:lang w:val="ka-GE"/>
        </w:rPr>
        <w:t>ხელშეკრულების გაფორმებამდე წარმოადგინოს:</w:t>
      </w:r>
    </w:p>
    <w:p w14:paraId="4CA71E9D" w14:textId="77777777" w:rsidR="00E608C5" w:rsidRPr="00F63F06" w:rsidRDefault="00E608C5" w:rsidP="00E608C5">
      <w:pPr>
        <w:spacing w:after="0" w:line="240" w:lineRule="auto"/>
        <w:jc w:val="both"/>
        <w:rPr>
          <w:rFonts w:ascii="Sylfaen" w:hAnsi="Sylfaen" w:cs="Sylfaen"/>
          <w:lang w:val="ka-GE"/>
        </w:rPr>
      </w:pPr>
    </w:p>
    <w:p w14:paraId="424E39C3" w14:textId="62993050" w:rsidR="00E608C5" w:rsidRPr="00D026EF" w:rsidRDefault="00E608C5" w:rsidP="00E608C5">
      <w:pPr>
        <w:numPr>
          <w:ilvl w:val="0"/>
          <w:numId w:val="7"/>
        </w:numPr>
        <w:spacing w:after="0" w:line="240" w:lineRule="auto"/>
        <w:jc w:val="both"/>
        <w:rPr>
          <w:rFonts w:ascii="Sylfaen" w:hAnsi="Sylfaen" w:cs="Sylfaen"/>
          <w:b/>
          <w:bCs/>
          <w:lang w:val="ka-GE"/>
        </w:rPr>
      </w:pPr>
      <w:r w:rsidRPr="00F63F06">
        <w:rPr>
          <w:rFonts w:ascii="Sylfaen" w:hAnsi="Sylfaen" w:cs="Sylfaen"/>
          <w:lang w:val="ka-GE"/>
        </w:rPr>
        <w:lastRenderedPageBreak/>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F63F06">
        <w:rPr>
          <w:rFonts w:ascii="Sylfaen" w:hAnsi="Sylfaen" w:cs="Sylfaen"/>
        </w:rPr>
        <w:t>GWP-</w:t>
      </w:r>
      <w:r w:rsidRPr="00F63F06">
        <w:rPr>
          <w:rFonts w:ascii="Sylfaen" w:hAnsi="Sylfaen" w:cs="Sylfaen"/>
          <w:lang w:val="ka-GE"/>
        </w:rPr>
        <w:t>ის მასალის გათვალისწინებით</w:t>
      </w:r>
      <w:r>
        <w:rPr>
          <w:rFonts w:ascii="Sylfaen" w:hAnsi="Sylfaen" w:cs="Sylfaen"/>
          <w:lang w:val="ka-GE"/>
        </w:rPr>
        <w:t>-</w:t>
      </w:r>
      <w:r w:rsidRPr="00143200">
        <w:rPr>
          <w:rFonts w:ascii="Sylfaen" w:hAnsi="Sylfaen" w:cs="Sylfaen"/>
          <w:lang w:val="ka-GE"/>
        </w:rPr>
        <w:t xml:space="preserve"> </w:t>
      </w:r>
      <w:r w:rsidRPr="000824DB">
        <w:rPr>
          <w:rFonts w:ascii="Sylfaen" w:hAnsi="Sylfaen" w:cs="Sylfaen"/>
          <w:lang w:val="ka-GE"/>
        </w:rPr>
        <w:t xml:space="preserve"> </w:t>
      </w:r>
      <w:r w:rsidRPr="00E608C5">
        <w:rPr>
          <w:rFonts w:ascii="Sylfaen" w:hAnsi="Sylfaen" w:cs="Sylfaen"/>
          <w:lang w:val="ka-GE"/>
        </w:rPr>
        <w:t xml:space="preserve"> </w:t>
      </w:r>
      <w:r w:rsidRPr="00D026EF">
        <w:rPr>
          <w:rFonts w:ascii="Sylfaen" w:hAnsi="Sylfaen" w:cs="Sylfaen"/>
          <w:b/>
          <w:bCs/>
          <w:lang w:val="ka-GE"/>
        </w:rPr>
        <w:t>778,802.41 ლარი (ჯაფარიძე) + 2,708,525.82 ლარი (რჩეულიშვილი)</w:t>
      </w:r>
    </w:p>
    <w:p w14:paraId="4E0AC7AE" w14:textId="77777777" w:rsidR="00E608C5" w:rsidRPr="00F63F06" w:rsidRDefault="00E608C5" w:rsidP="00E608C5">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Pr="000824DB">
        <w:rPr>
          <w:rFonts w:ascii="Sylfaen" w:hAnsi="Sylfaen" w:cs="Sylfaen"/>
          <w:b/>
          <w:bCs/>
        </w:rPr>
        <w:t>5</w:t>
      </w:r>
      <w:r w:rsidRPr="000824DB">
        <w:rPr>
          <w:rFonts w:ascii="Sylfaen" w:hAnsi="Sylfaen" w:cs="Sylfaen"/>
          <w:b/>
          <w:bCs/>
          <w:lang w:val="ka-GE"/>
        </w:rPr>
        <w:t>00,000.00</w:t>
      </w:r>
      <w:r w:rsidRPr="00F63F06">
        <w:rPr>
          <w:rFonts w:ascii="Sylfaen" w:hAnsi="Sylfaen" w:cs="Sylfaen"/>
          <w:lang w:val="ka-GE"/>
        </w:rPr>
        <w:t xml:space="preserve"> ლარზე ნაკლები.</w:t>
      </w:r>
    </w:p>
    <w:p w14:paraId="0E9B2FE3" w14:textId="77777777" w:rsidR="00E608C5" w:rsidRPr="00F63F06" w:rsidRDefault="00E608C5" w:rsidP="00E608C5">
      <w:pPr>
        <w:numPr>
          <w:ilvl w:val="0"/>
          <w:numId w:val="7"/>
        </w:num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7288CA7D" w14:textId="392F1295" w:rsidR="00E608C5" w:rsidRPr="00F63F06" w:rsidRDefault="00E608C5" w:rsidP="00E608C5">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sidR="00D026EF">
        <w:rPr>
          <w:rFonts w:ascii="Sylfaen" w:hAnsi="Sylfaen" w:cs="Sylfaen"/>
        </w:rPr>
        <w:t>3</w:t>
      </w:r>
      <w:r w:rsidRPr="00F63F06">
        <w:rPr>
          <w:rFonts w:ascii="Sylfaen" w:hAnsi="Sylfaen" w:cs="Sylfaen"/>
          <w:lang w:val="ka-GE"/>
        </w:rPr>
        <w:t xml:space="preserve"> თვე.</w:t>
      </w:r>
    </w:p>
    <w:p w14:paraId="4E43C0E6" w14:textId="77777777" w:rsidR="00E608C5" w:rsidRPr="00143200" w:rsidRDefault="00E608C5"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4C8C816A"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AB09BA">
        <w:rPr>
          <w:rFonts w:ascii="Sylfaen" w:hAnsi="Sylfaen"/>
          <w:lang w:val="ka-GE"/>
        </w:rPr>
        <w:t>ისან სამგორისა და მთაწმინდა კრწანისის</w:t>
      </w:r>
      <w:r w:rsidR="000208E9">
        <w:rPr>
          <w:rFonts w:ascii="Sylfaen" w:hAnsi="Sylfaen"/>
          <w:lang w:val="ka-GE"/>
        </w:rPr>
        <w:t xml:space="preserve"> რაიონ</w:t>
      </w:r>
      <w:r w:rsidR="00AB09BA">
        <w:rPr>
          <w:rFonts w:ascii="Sylfaen" w:hAnsi="Sylfaen"/>
          <w:lang w:val="ka-GE"/>
        </w:rPr>
        <w:t>ებ</w:t>
      </w:r>
      <w:r w:rsidR="000208E9">
        <w:rPr>
          <w:rFonts w:ascii="Sylfaen" w:hAnsi="Sylfaen"/>
          <w:lang w:val="ka-GE"/>
        </w:rPr>
        <w:t>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555C873C"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 </w:t>
      </w:r>
      <w:r w:rsidR="00A52D6A">
        <w:rPr>
          <w:rFonts w:ascii="Sylfaen" w:hAnsi="Sylfaen"/>
          <w:color w:val="FF0000"/>
          <w:lang w:val="ka-GE"/>
        </w:rPr>
        <w:t>4</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 xml:space="preserve">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w:t>
      </w:r>
      <w:r w:rsidRPr="007B0071">
        <w:rPr>
          <w:rFonts w:ascii="Sylfaen" w:hAnsi="Sylfaen"/>
          <w:sz w:val="22"/>
          <w:szCs w:val="22"/>
          <w:lang w:val="ka-GE"/>
        </w:rPr>
        <w:lastRenderedPageBreak/>
        <w:t>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E496CCB"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C03B8">
        <w:rPr>
          <w:rFonts w:ascii="Sylfaen" w:hAnsi="Sylfaen" w:cs="Sylfaen"/>
          <w:b/>
          <w:sz w:val="20"/>
          <w:szCs w:val="20"/>
          <w:lang w:val="ka-GE"/>
        </w:rPr>
        <w:t>31</w:t>
      </w:r>
      <w:r w:rsidR="00503AE3">
        <w:rPr>
          <w:rFonts w:ascii="Sylfaen" w:hAnsi="Sylfaen" w:cs="Sylfaen"/>
          <w:b/>
          <w:sz w:val="20"/>
          <w:szCs w:val="20"/>
        </w:rPr>
        <w:t xml:space="preserve"> </w:t>
      </w:r>
      <w:proofErr w:type="spellStart"/>
      <w:r w:rsidR="00503AE3">
        <w:rPr>
          <w:rFonts w:ascii="Sylfaen" w:hAnsi="Sylfaen" w:cs="Sylfaen"/>
          <w:b/>
          <w:sz w:val="20"/>
          <w:szCs w:val="20"/>
        </w:rPr>
        <w:t>მარტი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6C03B8">
        <w:rPr>
          <w:rFonts w:ascii="Sylfaen" w:hAnsi="Sylfaen" w:cs="Sylfaen"/>
          <w:b/>
          <w:sz w:val="20"/>
          <w:szCs w:val="20"/>
          <w:lang w:val="ka-GE"/>
        </w:rPr>
        <w:t>4</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w:t>
      </w:r>
      <w:r w:rsidR="00C55160">
        <w:rPr>
          <w:rFonts w:ascii="Sylfaen" w:hAnsi="Sylfaen"/>
          <w:color w:val="000000"/>
          <w:lang w:val="ka-GE"/>
        </w:rPr>
        <w:lastRenderedPageBreak/>
        <w:t>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7FEF8E6C" w:rsidR="00C61BE6" w:rsidRPr="00A52D6A"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09259C4E" w14:textId="77777777" w:rsidR="00A52D6A" w:rsidRDefault="00A52D6A" w:rsidP="00F94B27">
      <w:pPr>
        <w:spacing w:after="0" w:line="360" w:lineRule="auto"/>
        <w:jc w:val="both"/>
        <w:rPr>
          <w:rFonts w:ascii="Sylfaen" w:hAnsi="Sylfaen" w:cs="Sylfaen"/>
          <w:b/>
          <w:u w:val="single"/>
          <w:lang w:val="ka-GE"/>
        </w:rPr>
      </w:pP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D441C" w14:textId="77777777" w:rsidR="00222104" w:rsidRDefault="00222104" w:rsidP="007902EA">
      <w:pPr>
        <w:spacing w:after="0" w:line="240" w:lineRule="auto"/>
      </w:pPr>
      <w:r>
        <w:separator/>
      </w:r>
    </w:p>
  </w:endnote>
  <w:endnote w:type="continuationSeparator" w:id="0">
    <w:p w14:paraId="6C76D75D" w14:textId="77777777" w:rsidR="00222104" w:rsidRDefault="0022210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lfaen">
    <w:panose1 w:val="020B0604020202020204"/>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00267" w14:textId="77777777" w:rsidR="00222104" w:rsidRDefault="00222104" w:rsidP="007902EA">
      <w:pPr>
        <w:spacing w:after="0" w:line="240" w:lineRule="auto"/>
      </w:pPr>
      <w:r>
        <w:separator/>
      </w:r>
    </w:p>
  </w:footnote>
  <w:footnote w:type="continuationSeparator" w:id="0">
    <w:p w14:paraId="46C15BA6" w14:textId="77777777" w:rsidR="00222104" w:rsidRDefault="0022210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7"/>
  </w:num>
  <w:num w:numId="4">
    <w:abstractNumId w:val="8"/>
  </w:num>
  <w:num w:numId="5">
    <w:abstractNumId w:val="5"/>
  </w:num>
  <w:num w:numId="6">
    <w:abstractNumId w:val="0"/>
  </w:num>
  <w:num w:numId="7">
    <w:abstractNumId w:val="6"/>
  </w:num>
  <w:num w:numId="8">
    <w:abstractNumId w:val="1"/>
  </w:num>
  <w:num w:numId="9">
    <w:abstractNumId w:val="2"/>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86C9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104"/>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7B6"/>
    <w:rsid w:val="004B09C9"/>
    <w:rsid w:val="004B102B"/>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03B8"/>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2D6A"/>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6EF"/>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16CD8"/>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08C5"/>
    <w:rsid w:val="00E6248F"/>
    <w:rsid w:val="00E62F27"/>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7D2E"/>
    <w:rsid w:val="00EF7F05"/>
    <w:rsid w:val="00F0297E"/>
    <w:rsid w:val="00F0659D"/>
    <w:rsid w:val="00F069C7"/>
    <w:rsid w:val="00F115A1"/>
    <w:rsid w:val="00F14024"/>
    <w:rsid w:val="00F16DCE"/>
    <w:rsid w:val="00F1780C"/>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95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cp:revision>
  <cp:lastPrinted>2015-07-27T06:36:00Z</cp:lastPrinted>
  <dcterms:created xsi:type="dcterms:W3CDTF">2024-09-26T13:08:00Z</dcterms:created>
  <dcterms:modified xsi:type="dcterms:W3CDTF">2025-03-28T11:23:00Z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