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73D3F" w14:textId="77777777"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4F969AE8" wp14:editId="5FC19BF5">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14:paraId="513566C3" w14:textId="77777777" w:rsidR="00207D7D" w:rsidRPr="00EC701A" w:rsidRDefault="00207D7D" w:rsidP="00BA3128">
      <w:pPr>
        <w:spacing w:after="0"/>
        <w:jc w:val="center"/>
        <w:rPr>
          <w:rFonts w:ascii="Sylfaen" w:hAnsi="Sylfaen" w:cs="Sylfaen"/>
          <w:b/>
          <w:sz w:val="24"/>
          <w:szCs w:val="20"/>
          <w:lang w:val="ka-GE"/>
        </w:rPr>
      </w:pPr>
    </w:p>
    <w:p w14:paraId="08B42E9F" w14:textId="77777777" w:rsidR="00207D7D" w:rsidRPr="00EC701A" w:rsidRDefault="00207D7D" w:rsidP="00BA3128">
      <w:pPr>
        <w:spacing w:after="0"/>
        <w:jc w:val="center"/>
        <w:rPr>
          <w:rFonts w:ascii="Sylfaen" w:hAnsi="Sylfaen" w:cs="Sylfaen"/>
          <w:b/>
          <w:sz w:val="28"/>
          <w:szCs w:val="24"/>
          <w:lang w:val="ka-GE"/>
        </w:rPr>
      </w:pPr>
    </w:p>
    <w:p w14:paraId="036D2CD5" w14:textId="77777777" w:rsidR="004B7868" w:rsidRDefault="00E82A05" w:rsidP="00EC701A">
      <w:pPr>
        <w:spacing w:after="0"/>
        <w:jc w:val="center"/>
        <w:rPr>
          <w:rFonts w:ascii="Sylfaen" w:hAnsi="Sylfaen" w:cs="Sylfaen"/>
          <w:b/>
          <w:sz w:val="28"/>
          <w:szCs w:val="28"/>
          <w:lang w:val="ka-GE"/>
        </w:rPr>
      </w:pPr>
      <w:proofErr w:type="spellStart"/>
      <w:r w:rsidRPr="00E82A05">
        <w:rPr>
          <w:rFonts w:ascii="Sylfaen" w:hAnsi="Sylfaen" w:cs="Sylfaen"/>
          <w:b/>
          <w:sz w:val="28"/>
          <w:szCs w:val="28"/>
        </w:rPr>
        <w:t>შესყიდვის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საგანს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წარმოადგენს</w:t>
      </w:r>
      <w:proofErr w:type="spellEnd"/>
      <w:r w:rsidRPr="00E82A05">
        <w:rPr>
          <w:rFonts w:ascii="Sylfaen" w:hAnsi="Sylfaen" w:cs="Sylfaen"/>
          <w:b/>
          <w:sz w:val="28"/>
          <w:szCs w:val="28"/>
        </w:rPr>
        <w:t xml:space="preserve"> </w:t>
      </w:r>
      <w:proofErr w:type="spellStart"/>
      <w:r w:rsidR="004E4D79" w:rsidRPr="004E4D79">
        <w:rPr>
          <w:rFonts w:ascii="Sylfaen" w:hAnsi="Sylfaen" w:cs="Sylfaen"/>
          <w:b/>
          <w:sz w:val="28"/>
          <w:szCs w:val="28"/>
        </w:rPr>
        <w:t>ვარკეთილის</w:t>
      </w:r>
      <w:proofErr w:type="spellEnd"/>
      <w:r w:rsidR="004E4D79" w:rsidRPr="004E4D79">
        <w:rPr>
          <w:rFonts w:ascii="Sylfaen" w:hAnsi="Sylfaen" w:cs="Sylfaen"/>
          <w:b/>
          <w:sz w:val="28"/>
          <w:szCs w:val="28"/>
        </w:rPr>
        <w:t xml:space="preserve"> 4 </w:t>
      </w:r>
      <w:proofErr w:type="spellStart"/>
      <w:r w:rsidR="004E4D79" w:rsidRPr="004E4D79">
        <w:rPr>
          <w:rFonts w:ascii="Sylfaen" w:hAnsi="Sylfaen" w:cs="Sylfaen"/>
          <w:b/>
          <w:sz w:val="28"/>
          <w:szCs w:val="28"/>
        </w:rPr>
        <w:t>მკრ</w:t>
      </w:r>
      <w:proofErr w:type="spellEnd"/>
      <w:r w:rsidR="004E4D79" w:rsidRPr="004E4D79">
        <w:rPr>
          <w:rFonts w:ascii="Sylfaen" w:hAnsi="Sylfaen" w:cs="Sylfaen"/>
          <w:b/>
          <w:sz w:val="28"/>
          <w:szCs w:val="28"/>
        </w:rPr>
        <w:t xml:space="preserve"> მე-2 </w:t>
      </w:r>
      <w:proofErr w:type="spellStart"/>
      <w:r w:rsidR="004E4D79" w:rsidRPr="004E4D79">
        <w:rPr>
          <w:rFonts w:ascii="Sylfaen" w:hAnsi="Sylfaen" w:cs="Sylfaen"/>
          <w:b/>
          <w:sz w:val="28"/>
          <w:szCs w:val="28"/>
        </w:rPr>
        <w:t>რიგი</w:t>
      </w:r>
      <w:proofErr w:type="spellEnd"/>
      <w:r w:rsidR="004E4D79" w:rsidRPr="004E4D79">
        <w:rPr>
          <w:rFonts w:ascii="Sylfaen" w:hAnsi="Sylfaen" w:cs="Sylfaen"/>
          <w:b/>
          <w:sz w:val="28"/>
          <w:szCs w:val="28"/>
        </w:rPr>
        <w:t xml:space="preserve"> 5 </w:t>
      </w:r>
      <w:proofErr w:type="spellStart"/>
      <w:r w:rsidR="004E4D79" w:rsidRPr="004E4D79">
        <w:rPr>
          <w:rFonts w:ascii="Sylfaen" w:hAnsi="Sylfaen" w:cs="Sylfaen"/>
          <w:b/>
          <w:sz w:val="28"/>
          <w:szCs w:val="28"/>
        </w:rPr>
        <w:t>კორპუსთან</w:t>
      </w:r>
      <w:proofErr w:type="spellEnd"/>
      <w:r w:rsidR="004E4D79" w:rsidRPr="004E4D79">
        <w:rPr>
          <w:rFonts w:ascii="Sylfaen" w:hAnsi="Sylfaen" w:cs="Sylfaen"/>
          <w:b/>
          <w:sz w:val="28"/>
          <w:szCs w:val="28"/>
        </w:rPr>
        <w:t xml:space="preserve"> </w:t>
      </w:r>
      <w:proofErr w:type="spellStart"/>
      <w:r w:rsidR="004E4D79" w:rsidRPr="004E4D79">
        <w:rPr>
          <w:rFonts w:ascii="Sylfaen" w:hAnsi="Sylfaen" w:cs="Sylfaen"/>
          <w:b/>
          <w:sz w:val="28"/>
          <w:szCs w:val="28"/>
        </w:rPr>
        <w:t>არსებული</w:t>
      </w:r>
      <w:proofErr w:type="spellEnd"/>
      <w:r w:rsidR="004E4D79" w:rsidRPr="004E4D79">
        <w:rPr>
          <w:rFonts w:ascii="Sylfaen" w:hAnsi="Sylfaen" w:cs="Sylfaen"/>
          <w:b/>
          <w:sz w:val="28"/>
          <w:szCs w:val="28"/>
        </w:rPr>
        <w:t xml:space="preserve"> </w:t>
      </w:r>
      <w:proofErr w:type="spellStart"/>
      <w:r w:rsidR="004E4D79" w:rsidRPr="004E4D79">
        <w:rPr>
          <w:rFonts w:ascii="Sylfaen" w:hAnsi="Sylfaen" w:cs="Sylfaen"/>
          <w:b/>
          <w:sz w:val="28"/>
          <w:szCs w:val="28"/>
        </w:rPr>
        <w:t>სატუმბო</w:t>
      </w:r>
      <w:proofErr w:type="spellEnd"/>
      <w:r w:rsidR="004E4D79" w:rsidRPr="004E4D79">
        <w:rPr>
          <w:rFonts w:ascii="Sylfaen" w:hAnsi="Sylfaen" w:cs="Sylfaen"/>
          <w:b/>
          <w:sz w:val="28"/>
          <w:szCs w:val="28"/>
        </w:rPr>
        <w:t xml:space="preserve"> </w:t>
      </w:r>
      <w:proofErr w:type="spellStart"/>
      <w:r w:rsidR="004E4D79" w:rsidRPr="004E4D79">
        <w:rPr>
          <w:rFonts w:ascii="Sylfaen" w:hAnsi="Sylfaen" w:cs="Sylfaen"/>
          <w:b/>
          <w:sz w:val="28"/>
          <w:szCs w:val="28"/>
        </w:rPr>
        <w:t>ს</w:t>
      </w:r>
      <w:r w:rsidR="004E4D79">
        <w:rPr>
          <w:rFonts w:ascii="Sylfaen" w:hAnsi="Sylfaen" w:cs="Sylfaen"/>
          <w:b/>
          <w:sz w:val="28"/>
          <w:szCs w:val="28"/>
        </w:rPr>
        <w:t>ადგურის</w:t>
      </w:r>
      <w:proofErr w:type="spellEnd"/>
      <w:r w:rsidR="004E4D79">
        <w:rPr>
          <w:rFonts w:ascii="Sylfaen" w:hAnsi="Sylfaen" w:cs="Sylfaen"/>
          <w:b/>
          <w:sz w:val="28"/>
          <w:szCs w:val="28"/>
        </w:rPr>
        <w:t xml:space="preserve"> </w:t>
      </w:r>
      <w:proofErr w:type="spellStart"/>
      <w:r w:rsidR="004E4D79">
        <w:rPr>
          <w:rFonts w:ascii="Sylfaen" w:hAnsi="Sylfaen" w:cs="Sylfaen"/>
          <w:b/>
          <w:sz w:val="28"/>
          <w:szCs w:val="28"/>
        </w:rPr>
        <w:t>მკვებავი</w:t>
      </w:r>
      <w:proofErr w:type="spellEnd"/>
      <w:r w:rsidR="004E4D79">
        <w:rPr>
          <w:rFonts w:ascii="Sylfaen" w:hAnsi="Sylfaen" w:cs="Sylfaen"/>
          <w:b/>
          <w:sz w:val="28"/>
          <w:szCs w:val="28"/>
        </w:rPr>
        <w:t xml:space="preserve"> </w:t>
      </w:r>
      <w:proofErr w:type="spellStart"/>
      <w:r w:rsidR="004E4D79">
        <w:rPr>
          <w:rFonts w:ascii="Sylfaen" w:hAnsi="Sylfaen" w:cs="Sylfaen"/>
          <w:b/>
          <w:sz w:val="28"/>
          <w:szCs w:val="28"/>
        </w:rPr>
        <w:t>კაბელის</w:t>
      </w:r>
      <w:proofErr w:type="spellEnd"/>
      <w:r w:rsidR="004E4D79">
        <w:rPr>
          <w:rFonts w:ascii="Sylfaen" w:hAnsi="Sylfaen" w:cs="Sylfaen"/>
          <w:b/>
          <w:sz w:val="28"/>
          <w:szCs w:val="28"/>
        </w:rPr>
        <w:t xml:space="preserve"> </w:t>
      </w:r>
      <w:proofErr w:type="spellStart"/>
      <w:r w:rsidR="004E4D79">
        <w:rPr>
          <w:rFonts w:ascii="Sylfaen" w:hAnsi="Sylfaen" w:cs="Sylfaen"/>
          <w:b/>
          <w:sz w:val="28"/>
          <w:szCs w:val="28"/>
        </w:rPr>
        <w:t>შეძენა</w:t>
      </w:r>
      <w:proofErr w:type="spellEnd"/>
      <w:r w:rsidR="004E4D79">
        <w:rPr>
          <w:rFonts w:ascii="Sylfaen" w:hAnsi="Sylfaen" w:cs="Sylfaen"/>
          <w:b/>
          <w:sz w:val="28"/>
          <w:szCs w:val="28"/>
          <w:lang w:val="ka-GE"/>
        </w:rPr>
        <w:t xml:space="preserve"> თანმდევი </w:t>
      </w:r>
      <w:proofErr w:type="spellStart"/>
      <w:r w:rsidR="004E4D79" w:rsidRPr="004E4D79">
        <w:rPr>
          <w:rFonts w:ascii="Sylfaen" w:hAnsi="Sylfaen" w:cs="Sylfaen"/>
          <w:b/>
          <w:sz w:val="28"/>
          <w:szCs w:val="28"/>
        </w:rPr>
        <w:t>მონტაჟი</w:t>
      </w:r>
      <w:proofErr w:type="spellEnd"/>
      <w:r w:rsidR="004E4D79">
        <w:rPr>
          <w:rFonts w:ascii="Sylfaen" w:hAnsi="Sylfaen" w:cs="Sylfaen"/>
          <w:b/>
          <w:sz w:val="28"/>
          <w:szCs w:val="28"/>
          <w:lang w:val="ka-GE"/>
        </w:rPr>
        <w:t xml:space="preserve">თ </w:t>
      </w:r>
      <w:r w:rsidR="004B7868">
        <w:rPr>
          <w:rFonts w:ascii="Sylfaen" w:hAnsi="Sylfaen" w:cs="Sylfaen"/>
          <w:b/>
          <w:sz w:val="28"/>
          <w:szCs w:val="28"/>
          <w:lang w:val="ka-GE"/>
        </w:rPr>
        <w:t>ელექტრონული ტენდერის დოკუმენტაცია</w:t>
      </w:r>
    </w:p>
    <w:p w14:paraId="0E5D9B28" w14:textId="77777777" w:rsidR="004B7868" w:rsidRDefault="004B7868" w:rsidP="00EC701A">
      <w:pPr>
        <w:spacing w:after="0"/>
        <w:jc w:val="center"/>
        <w:rPr>
          <w:rFonts w:ascii="Sylfaen" w:hAnsi="Sylfaen" w:cs="Sylfaen"/>
          <w:b/>
          <w:sz w:val="28"/>
          <w:szCs w:val="28"/>
          <w:lang w:val="ka-GE"/>
        </w:rPr>
      </w:pPr>
    </w:p>
    <w:p w14:paraId="381614B7" w14:textId="77777777" w:rsidR="004B7868" w:rsidRPr="00EC701A" w:rsidRDefault="004B7868" w:rsidP="00EC701A">
      <w:pPr>
        <w:spacing w:after="0"/>
        <w:jc w:val="center"/>
        <w:rPr>
          <w:rFonts w:ascii="Sylfaen" w:hAnsi="Sylfaen" w:cs="Sylfaen"/>
          <w:b/>
          <w:sz w:val="28"/>
          <w:szCs w:val="28"/>
          <w:lang w:val="ka-GE"/>
        </w:rPr>
      </w:pPr>
    </w:p>
    <w:p w14:paraId="42257963" w14:textId="77777777" w:rsidR="007D73CE" w:rsidRPr="00EC701A" w:rsidRDefault="007D73CE" w:rsidP="007379CE">
      <w:pPr>
        <w:jc w:val="center"/>
        <w:rPr>
          <w:rFonts w:ascii="Sylfaen" w:hAnsi="Sylfaen"/>
          <w:sz w:val="20"/>
          <w:szCs w:val="20"/>
          <w:lang w:val="ka-GE"/>
        </w:rPr>
      </w:pPr>
    </w:p>
    <w:p w14:paraId="32AE9AB1" w14:textId="77777777" w:rsidR="001F6753" w:rsidRPr="00EC701A" w:rsidRDefault="001F6753" w:rsidP="00BA3128">
      <w:pPr>
        <w:spacing w:after="0"/>
        <w:jc w:val="center"/>
        <w:rPr>
          <w:rFonts w:ascii="Sylfaen" w:hAnsi="Sylfaen"/>
          <w:b/>
          <w:sz w:val="20"/>
          <w:szCs w:val="20"/>
          <w:lang w:val="ka-GE"/>
        </w:rPr>
      </w:pPr>
    </w:p>
    <w:p w14:paraId="6F7135F7" w14:textId="77777777" w:rsidR="00207D7D" w:rsidRPr="00EC701A" w:rsidRDefault="00207D7D" w:rsidP="00BA3128">
      <w:pPr>
        <w:spacing w:after="0"/>
        <w:jc w:val="center"/>
        <w:rPr>
          <w:rFonts w:ascii="Sylfaen" w:hAnsi="Sylfaen"/>
          <w:b/>
          <w:sz w:val="20"/>
          <w:szCs w:val="20"/>
          <w:lang w:val="ka-GE"/>
        </w:rPr>
      </w:pPr>
    </w:p>
    <w:p w14:paraId="65303160" w14:textId="77777777" w:rsidR="00207D7D" w:rsidRPr="00EC701A" w:rsidRDefault="00207D7D" w:rsidP="00BA3128">
      <w:pPr>
        <w:spacing w:after="0"/>
        <w:jc w:val="center"/>
        <w:rPr>
          <w:rFonts w:ascii="Sylfaen" w:hAnsi="Sylfaen"/>
          <w:b/>
          <w:sz w:val="20"/>
          <w:szCs w:val="20"/>
          <w:lang w:val="ka-GE"/>
        </w:rPr>
      </w:pPr>
    </w:p>
    <w:p w14:paraId="04E31867" w14:textId="77777777" w:rsidR="00207D7D" w:rsidRPr="00EC701A" w:rsidRDefault="00207D7D" w:rsidP="00BA3128">
      <w:pPr>
        <w:spacing w:after="0"/>
        <w:jc w:val="center"/>
        <w:rPr>
          <w:rFonts w:ascii="Sylfaen" w:hAnsi="Sylfaen"/>
          <w:b/>
          <w:sz w:val="20"/>
          <w:szCs w:val="20"/>
          <w:lang w:val="ka-GE"/>
        </w:rPr>
      </w:pPr>
    </w:p>
    <w:p w14:paraId="172BE9CF" w14:textId="77777777" w:rsidR="00207D7D" w:rsidRPr="00EC701A" w:rsidRDefault="00207D7D" w:rsidP="00BA3128">
      <w:pPr>
        <w:spacing w:after="0"/>
        <w:jc w:val="center"/>
        <w:rPr>
          <w:rFonts w:ascii="Sylfaen" w:hAnsi="Sylfaen"/>
          <w:b/>
          <w:sz w:val="20"/>
          <w:szCs w:val="20"/>
          <w:lang w:val="ka-GE"/>
        </w:rPr>
      </w:pPr>
    </w:p>
    <w:p w14:paraId="0AB55B22" w14:textId="77777777" w:rsidR="00207D7D" w:rsidRPr="00EC701A" w:rsidRDefault="00207D7D" w:rsidP="00BA3128">
      <w:pPr>
        <w:spacing w:after="0"/>
        <w:jc w:val="center"/>
        <w:rPr>
          <w:rFonts w:ascii="Sylfaen" w:hAnsi="Sylfaen"/>
          <w:b/>
          <w:sz w:val="20"/>
          <w:szCs w:val="20"/>
          <w:lang w:val="ka-GE"/>
        </w:rPr>
      </w:pPr>
    </w:p>
    <w:p w14:paraId="6A75CBEA" w14:textId="77777777" w:rsidR="00207D7D" w:rsidRPr="00EC701A" w:rsidRDefault="00207D7D" w:rsidP="00BA3128">
      <w:pPr>
        <w:spacing w:after="0"/>
        <w:jc w:val="center"/>
        <w:rPr>
          <w:rFonts w:ascii="Sylfaen" w:hAnsi="Sylfaen"/>
          <w:b/>
          <w:sz w:val="20"/>
          <w:szCs w:val="20"/>
          <w:lang w:val="ka-GE"/>
        </w:rPr>
      </w:pPr>
    </w:p>
    <w:p w14:paraId="441CC26C" w14:textId="77777777" w:rsidR="00207D7D" w:rsidRPr="00EC701A" w:rsidRDefault="00207D7D" w:rsidP="00BA3128">
      <w:pPr>
        <w:spacing w:after="0"/>
        <w:jc w:val="center"/>
        <w:rPr>
          <w:rFonts w:ascii="Sylfaen" w:hAnsi="Sylfaen"/>
          <w:b/>
          <w:sz w:val="20"/>
          <w:szCs w:val="20"/>
          <w:lang w:val="ka-GE"/>
        </w:rPr>
      </w:pPr>
    </w:p>
    <w:p w14:paraId="1E5B9116" w14:textId="77777777" w:rsidR="00207D7D" w:rsidRPr="00EC701A" w:rsidRDefault="00207D7D" w:rsidP="00BA3128">
      <w:pPr>
        <w:spacing w:after="0"/>
        <w:jc w:val="center"/>
        <w:rPr>
          <w:rFonts w:ascii="Sylfaen" w:hAnsi="Sylfaen"/>
          <w:b/>
          <w:sz w:val="20"/>
          <w:szCs w:val="20"/>
          <w:lang w:val="ka-GE"/>
        </w:rPr>
      </w:pPr>
    </w:p>
    <w:p w14:paraId="39D9C964" w14:textId="77777777" w:rsidR="00207D7D" w:rsidRPr="00EC701A" w:rsidRDefault="00207D7D" w:rsidP="00BA3128">
      <w:pPr>
        <w:spacing w:after="0"/>
        <w:jc w:val="center"/>
        <w:rPr>
          <w:rFonts w:ascii="Sylfaen" w:hAnsi="Sylfaen"/>
          <w:b/>
          <w:sz w:val="20"/>
          <w:szCs w:val="20"/>
          <w:lang w:val="ka-GE"/>
        </w:rPr>
      </w:pPr>
    </w:p>
    <w:p w14:paraId="730FD758" w14:textId="77777777" w:rsidR="00207D7D" w:rsidRPr="00EC701A" w:rsidRDefault="00207D7D" w:rsidP="00BA3128">
      <w:pPr>
        <w:spacing w:after="0"/>
        <w:jc w:val="center"/>
        <w:rPr>
          <w:rFonts w:ascii="Sylfaen" w:hAnsi="Sylfaen"/>
          <w:b/>
          <w:sz w:val="20"/>
          <w:szCs w:val="20"/>
          <w:lang w:val="ka-GE"/>
        </w:rPr>
      </w:pPr>
    </w:p>
    <w:p w14:paraId="41C538E4" w14:textId="77777777" w:rsidR="00207D7D" w:rsidRPr="00EC701A" w:rsidRDefault="00207D7D" w:rsidP="00BA3128">
      <w:pPr>
        <w:spacing w:after="0"/>
        <w:jc w:val="center"/>
        <w:rPr>
          <w:rFonts w:ascii="Sylfaen" w:hAnsi="Sylfaen"/>
          <w:b/>
          <w:sz w:val="20"/>
          <w:szCs w:val="20"/>
          <w:lang w:val="ka-GE"/>
        </w:rPr>
      </w:pPr>
    </w:p>
    <w:p w14:paraId="46244849" w14:textId="77777777" w:rsidR="00207D7D" w:rsidRPr="00EC701A" w:rsidRDefault="00207D7D" w:rsidP="00BA3128">
      <w:pPr>
        <w:spacing w:after="0"/>
        <w:jc w:val="center"/>
        <w:rPr>
          <w:rFonts w:ascii="Sylfaen" w:hAnsi="Sylfaen"/>
          <w:b/>
          <w:sz w:val="20"/>
          <w:szCs w:val="20"/>
          <w:lang w:val="ka-GE"/>
        </w:rPr>
      </w:pPr>
    </w:p>
    <w:p w14:paraId="78F600F7" w14:textId="77777777" w:rsidR="00207D7D" w:rsidRPr="00EC701A" w:rsidRDefault="00207D7D" w:rsidP="00BA3128">
      <w:pPr>
        <w:spacing w:after="0"/>
        <w:jc w:val="center"/>
        <w:rPr>
          <w:rFonts w:ascii="Sylfaen" w:hAnsi="Sylfaen"/>
          <w:b/>
          <w:sz w:val="20"/>
          <w:szCs w:val="20"/>
          <w:lang w:val="ka-GE"/>
        </w:rPr>
      </w:pPr>
    </w:p>
    <w:p w14:paraId="10900BE1" w14:textId="77777777" w:rsidR="00207D7D" w:rsidRPr="00EC701A" w:rsidRDefault="00207D7D" w:rsidP="00BA3128">
      <w:pPr>
        <w:spacing w:after="0"/>
        <w:jc w:val="center"/>
        <w:rPr>
          <w:rFonts w:ascii="Sylfaen" w:hAnsi="Sylfaen"/>
          <w:b/>
          <w:sz w:val="20"/>
          <w:szCs w:val="20"/>
          <w:lang w:val="ka-GE"/>
        </w:rPr>
      </w:pPr>
    </w:p>
    <w:p w14:paraId="01246BDE" w14:textId="77777777" w:rsidR="00207D7D" w:rsidRPr="00EC701A" w:rsidRDefault="00207D7D" w:rsidP="00BA3128">
      <w:pPr>
        <w:spacing w:after="0"/>
        <w:jc w:val="center"/>
        <w:rPr>
          <w:rFonts w:ascii="Sylfaen" w:hAnsi="Sylfaen"/>
          <w:b/>
          <w:sz w:val="20"/>
          <w:szCs w:val="20"/>
          <w:lang w:val="ka-GE"/>
        </w:rPr>
      </w:pPr>
    </w:p>
    <w:p w14:paraId="6D4ACECE" w14:textId="77777777" w:rsidR="00207D7D" w:rsidRPr="00EC701A" w:rsidRDefault="00207D7D" w:rsidP="00BA3128">
      <w:pPr>
        <w:spacing w:after="0"/>
        <w:jc w:val="center"/>
        <w:rPr>
          <w:rFonts w:ascii="Sylfaen" w:hAnsi="Sylfaen"/>
          <w:b/>
          <w:sz w:val="20"/>
          <w:szCs w:val="20"/>
          <w:lang w:val="ka-GE"/>
        </w:rPr>
      </w:pPr>
    </w:p>
    <w:p w14:paraId="69ECA6A7" w14:textId="77777777" w:rsidR="00207D7D" w:rsidRPr="00EC701A" w:rsidRDefault="00207D7D" w:rsidP="00BA3128">
      <w:pPr>
        <w:spacing w:after="0"/>
        <w:jc w:val="center"/>
        <w:rPr>
          <w:rFonts w:ascii="Sylfaen" w:hAnsi="Sylfaen"/>
          <w:b/>
          <w:sz w:val="20"/>
          <w:szCs w:val="20"/>
          <w:lang w:val="ka-GE"/>
        </w:rPr>
      </w:pPr>
    </w:p>
    <w:p w14:paraId="36C236C0" w14:textId="77777777" w:rsidR="00207D7D" w:rsidRPr="00EC701A" w:rsidRDefault="00207D7D" w:rsidP="00BA3128">
      <w:pPr>
        <w:spacing w:after="0"/>
        <w:jc w:val="center"/>
        <w:rPr>
          <w:rFonts w:ascii="Sylfaen" w:hAnsi="Sylfaen"/>
          <w:b/>
          <w:sz w:val="20"/>
          <w:szCs w:val="20"/>
          <w:lang w:val="ka-GE"/>
        </w:rPr>
      </w:pPr>
    </w:p>
    <w:p w14:paraId="53BB34AC" w14:textId="77777777" w:rsidR="00207D7D" w:rsidRPr="00EC701A" w:rsidRDefault="00207D7D" w:rsidP="00BA3128">
      <w:pPr>
        <w:spacing w:after="0"/>
        <w:jc w:val="center"/>
        <w:rPr>
          <w:rFonts w:ascii="Sylfaen" w:hAnsi="Sylfaen"/>
          <w:b/>
          <w:sz w:val="20"/>
          <w:szCs w:val="20"/>
          <w:lang w:val="ka-GE"/>
        </w:rPr>
      </w:pPr>
    </w:p>
    <w:p w14:paraId="4FE08AEB" w14:textId="77777777" w:rsidR="00207D7D" w:rsidRPr="00EC701A" w:rsidRDefault="00207D7D" w:rsidP="00BA3128">
      <w:pPr>
        <w:spacing w:after="0"/>
        <w:jc w:val="center"/>
        <w:rPr>
          <w:rFonts w:ascii="Sylfaen" w:hAnsi="Sylfaen"/>
          <w:b/>
          <w:sz w:val="20"/>
          <w:szCs w:val="20"/>
          <w:lang w:val="ka-GE"/>
        </w:rPr>
      </w:pPr>
    </w:p>
    <w:p w14:paraId="743E2A71" w14:textId="77777777" w:rsidR="00207D7D" w:rsidRPr="00EC701A" w:rsidRDefault="00207D7D" w:rsidP="00BA3128">
      <w:pPr>
        <w:spacing w:after="0"/>
        <w:jc w:val="center"/>
        <w:rPr>
          <w:rFonts w:ascii="Sylfaen" w:hAnsi="Sylfaen"/>
          <w:b/>
          <w:sz w:val="20"/>
          <w:szCs w:val="20"/>
          <w:lang w:val="ka-GE"/>
        </w:rPr>
      </w:pPr>
    </w:p>
    <w:p w14:paraId="0FEF1F6C" w14:textId="77777777" w:rsidR="00EC701A" w:rsidRPr="00EC701A" w:rsidRDefault="00EC701A" w:rsidP="00BA3128">
      <w:pPr>
        <w:spacing w:after="0"/>
        <w:jc w:val="center"/>
        <w:rPr>
          <w:rFonts w:ascii="Sylfaen" w:hAnsi="Sylfaen"/>
          <w:b/>
          <w:sz w:val="20"/>
          <w:szCs w:val="20"/>
          <w:lang w:val="ka-GE"/>
        </w:rPr>
      </w:pPr>
    </w:p>
    <w:p w14:paraId="63953B23" w14:textId="77777777" w:rsidR="00207D7D" w:rsidRPr="00EC701A" w:rsidRDefault="00207D7D" w:rsidP="00BA3128">
      <w:pPr>
        <w:spacing w:after="0"/>
        <w:jc w:val="center"/>
        <w:rPr>
          <w:rFonts w:ascii="Sylfaen" w:hAnsi="Sylfaen"/>
          <w:b/>
          <w:sz w:val="20"/>
          <w:szCs w:val="20"/>
          <w:lang w:val="ka-GE"/>
        </w:rPr>
      </w:pPr>
    </w:p>
    <w:p w14:paraId="6F0AA3CD" w14:textId="77777777"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14:paraId="063AD381" w14:textId="77777777" w:rsidR="00D57395" w:rsidRDefault="009364A1" w:rsidP="00BA3128">
      <w:pPr>
        <w:spacing w:after="0"/>
        <w:jc w:val="both"/>
        <w:rPr>
          <w:rFonts w:ascii="Sylfaen" w:hAnsi="Sylfaen" w:cs="Sylfaen"/>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4E4D79" w:rsidRPr="004E4D79">
        <w:rPr>
          <w:rFonts w:ascii="Sylfaen" w:hAnsi="Sylfaen" w:cs="Sylfaen"/>
          <w:b/>
          <w:sz w:val="20"/>
          <w:szCs w:val="20"/>
          <w:lang w:val="ka-GE"/>
        </w:rPr>
        <w:t>ვარკეთილის 4 მკრ მე-2 რიგი 5 კორპუსთან არსებული სატუმბო სადგურის მკვებავი კაბელის შეძენა თანმდევი მონტაჟით</w:t>
      </w:r>
      <w:r w:rsidR="00E82A05">
        <w:rPr>
          <w:rFonts w:ascii="Sylfaen" w:hAnsi="Sylfaen" w:cs="Sylfaen"/>
          <w:b/>
          <w:sz w:val="20"/>
          <w:szCs w:val="20"/>
          <w:lang w:val="ka-GE"/>
        </w:rPr>
        <w:t>.</w:t>
      </w:r>
    </w:p>
    <w:p w14:paraId="19D0C239" w14:textId="77777777" w:rsidR="00796735" w:rsidRPr="00EC701A" w:rsidRDefault="00796735" w:rsidP="00BA3128">
      <w:pPr>
        <w:spacing w:after="0"/>
        <w:jc w:val="both"/>
        <w:rPr>
          <w:rFonts w:ascii="Sylfaen" w:hAnsi="Sylfaen" w:cs="Calibri"/>
          <w:sz w:val="20"/>
          <w:szCs w:val="20"/>
          <w:lang w:val="ka-GE"/>
        </w:rPr>
      </w:pPr>
    </w:p>
    <w:p w14:paraId="78B7CDAF" w14:textId="77777777"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14:paraId="3E5AAFA1" w14:textId="77777777"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14:paraId="38109379" w14:textId="77777777" w:rsidR="00B37271" w:rsidRDefault="00B37271" w:rsidP="00BA3128">
      <w:pPr>
        <w:spacing w:after="0"/>
        <w:jc w:val="both"/>
        <w:rPr>
          <w:rFonts w:ascii="Sylfaen" w:hAnsi="Sylfaen" w:cs="Sylfaen"/>
          <w:sz w:val="20"/>
          <w:szCs w:val="20"/>
          <w:lang w:val="ka-GE"/>
        </w:rPr>
      </w:pPr>
    </w:p>
    <w:p w14:paraId="6EF65695" w14:textId="77777777"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14:paraId="7B6472DC" w14:textId="77777777" w:rsidR="00B37271" w:rsidRPr="00B37271" w:rsidRDefault="00B37271" w:rsidP="00B37271">
      <w:pPr>
        <w:spacing w:after="0"/>
        <w:jc w:val="both"/>
        <w:rPr>
          <w:rFonts w:ascii="Sylfaen" w:hAnsi="Sylfaen" w:cs="Sylfaen"/>
          <w:sz w:val="20"/>
          <w:szCs w:val="20"/>
          <w:lang w:val="ka-GE"/>
        </w:rPr>
      </w:pPr>
    </w:p>
    <w:p w14:paraId="57974EF1"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მონაწილე კომპან</w:t>
      </w:r>
      <w:r w:rsidR="00D3321C">
        <w:rPr>
          <w:rFonts w:ascii="Sylfaen" w:hAnsi="Sylfaen" w:cs="Sylfaen"/>
          <w:sz w:val="20"/>
          <w:szCs w:val="20"/>
          <w:lang w:val="ka-GE"/>
        </w:rPr>
        <w:t>ია ვალდებულია მოამზადოს პროექტი</w:t>
      </w:r>
      <w:r w:rsidRPr="002A48F7">
        <w:rPr>
          <w:rFonts w:ascii="Sylfaen" w:hAnsi="Sylfaen" w:cs="Sylfaen"/>
          <w:sz w:val="20"/>
          <w:szCs w:val="20"/>
          <w:lang w:val="ka-GE"/>
        </w:rPr>
        <w:t xml:space="preserve"> და მისი შესაბამისი განფასება.  მომზადებული პროექტი შეთანხმებული უნდა იყოს </w:t>
      </w:r>
      <w:r w:rsidR="00D3321C">
        <w:rPr>
          <w:rFonts w:ascii="Sylfaen" w:hAnsi="Sylfaen" w:cs="Sylfaen"/>
          <w:sz w:val="20"/>
          <w:szCs w:val="20"/>
          <w:lang w:val="ka-GE"/>
        </w:rPr>
        <w:t>ყველა შეს</w:t>
      </w:r>
      <w:r w:rsidRPr="002A48F7">
        <w:rPr>
          <w:rFonts w:ascii="Sylfaen" w:hAnsi="Sylfaen" w:cs="Sylfaen"/>
          <w:sz w:val="20"/>
          <w:szCs w:val="20"/>
          <w:lang w:val="ka-GE"/>
        </w:rPr>
        <w:t>აბამის უწყებასთან.</w:t>
      </w:r>
    </w:p>
    <w:p w14:paraId="62BC587A"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 xml:space="preserve">ტენდერში გამარჯვებული კომპანია </w:t>
      </w:r>
      <w:r w:rsidRPr="00D3321C">
        <w:rPr>
          <w:rFonts w:ascii="Sylfaen" w:hAnsi="Sylfaen" w:cs="Sylfaen"/>
          <w:sz w:val="20"/>
          <w:szCs w:val="20"/>
          <w:lang w:val="ka-GE"/>
        </w:rPr>
        <w:t xml:space="preserve">ვალდებულია ხელშეკრულების გაფორმების შემდეგ </w:t>
      </w:r>
      <w:r w:rsidR="009E20D7">
        <w:rPr>
          <w:rFonts w:ascii="Sylfaen" w:hAnsi="Sylfaen" w:cs="Sylfaen"/>
          <w:sz w:val="20"/>
          <w:szCs w:val="20"/>
          <w:lang w:val="ka-GE"/>
        </w:rPr>
        <w:t xml:space="preserve">წარმოადგინოს </w:t>
      </w:r>
      <w:r w:rsidRPr="00D3321C">
        <w:rPr>
          <w:rFonts w:ascii="Sylfaen" w:hAnsi="Sylfaen" w:cs="Sylfaen"/>
          <w:sz w:val="20"/>
          <w:szCs w:val="20"/>
          <w:lang w:val="ka-GE"/>
        </w:rPr>
        <w:t>საშემსრულებლო დოკუმენტაცია -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14:paraId="6E9B33DB"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14:paraId="53215C35"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1DB3CA3" w14:textId="77777777" w:rsidR="00CE56EA" w:rsidRPr="00EC701A" w:rsidRDefault="00CE56EA" w:rsidP="00BA3128">
      <w:pPr>
        <w:spacing w:after="0"/>
        <w:rPr>
          <w:rFonts w:ascii="Sylfaen" w:hAnsi="Sylfaen" w:cs="Sylfaen"/>
          <w:sz w:val="20"/>
          <w:szCs w:val="20"/>
          <w:lang w:val="ka-GE"/>
        </w:rPr>
      </w:pPr>
    </w:p>
    <w:p w14:paraId="12B21BD3" w14:textId="77777777"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14:paraId="55E222A0" w14:textId="77777777"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14:paraId="5F573E12" w14:textId="77777777"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14:paraId="30F53299" w14:textId="77777777"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14:paraId="49A2ED4D" w14:textId="77777777"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14:paraId="0A767506" w14:textId="77777777"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r w:rsidR="004E4D79">
        <w:rPr>
          <w:rFonts w:ascii="Sylfaen" w:hAnsi="Sylfaen"/>
          <w:b/>
          <w:sz w:val="20"/>
          <w:szCs w:val="20"/>
          <w:lang w:val="ka-GE"/>
        </w:rPr>
        <w:t>ვარკეთილი, თბილისი</w:t>
      </w:r>
    </w:p>
    <w:p w14:paraId="7D7416AE" w14:textId="77777777"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14:paraId="6997178E" w14:textId="77777777"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14:paraId="646F96A6" w14:textId="77777777"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7F34602" w14:textId="77777777"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14:paraId="3AD17D30" w14:textId="77777777"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14:paraId="11BC78B3" w14:textId="77777777" w:rsidR="002A48F7" w:rsidRDefault="002A48F7" w:rsidP="00B37271">
      <w:pPr>
        <w:spacing w:after="0"/>
        <w:jc w:val="both"/>
        <w:rPr>
          <w:rFonts w:ascii="Sylfaen" w:hAnsi="Sylfaen"/>
          <w:b/>
          <w:sz w:val="20"/>
          <w:szCs w:val="20"/>
          <w:lang w:val="ka-GE"/>
        </w:rPr>
      </w:pPr>
    </w:p>
    <w:p w14:paraId="066F31D7" w14:textId="77777777" w:rsidR="00C2665E" w:rsidRDefault="00C2665E" w:rsidP="00B37271">
      <w:pPr>
        <w:spacing w:after="0"/>
        <w:jc w:val="both"/>
        <w:rPr>
          <w:rFonts w:ascii="Sylfaen" w:hAnsi="Sylfaen"/>
          <w:b/>
          <w:sz w:val="20"/>
          <w:szCs w:val="20"/>
          <w:lang w:val="ka-GE"/>
        </w:rPr>
      </w:pPr>
    </w:p>
    <w:p w14:paraId="72D7AB2B" w14:textId="77777777"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lastRenderedPageBreak/>
        <w:t>1.7  ხელშეკრულების შესრულების უზრუნველყოფის გარანტია</w:t>
      </w:r>
    </w:p>
    <w:p w14:paraId="56CE74F3" w14:textId="77777777"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49697082" w14:textId="77777777" w:rsidR="00B37271" w:rsidRPr="00EC701A" w:rsidRDefault="00B37271" w:rsidP="00A66371">
      <w:pPr>
        <w:spacing w:after="0"/>
        <w:jc w:val="both"/>
        <w:rPr>
          <w:rFonts w:ascii="Sylfaen" w:hAnsi="Sylfaen"/>
          <w:sz w:val="20"/>
          <w:szCs w:val="20"/>
          <w:lang w:val="ka-GE"/>
        </w:rPr>
      </w:pPr>
    </w:p>
    <w:p w14:paraId="6D0E0A15" w14:textId="77777777"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14:paraId="4EA5C62F" w14:textId="77777777"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14:paraId="48B0CAF8" w14:textId="77777777"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14:paraId="41677A63" w14:textId="77777777"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39CF1031" w14:textId="77777777"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14:paraId="57ACF4AD" w14:textId="77777777" w:rsidR="0024589B" w:rsidRPr="0024589B" w:rsidRDefault="0024589B" w:rsidP="0024589B">
      <w:pPr>
        <w:spacing w:after="0"/>
        <w:ind w:left="360"/>
        <w:jc w:val="both"/>
        <w:rPr>
          <w:rFonts w:ascii="Sylfaen" w:hAnsi="Sylfaen"/>
          <w:b/>
          <w:sz w:val="20"/>
          <w:szCs w:val="20"/>
          <w:lang w:val="ka-GE"/>
        </w:rPr>
      </w:pPr>
    </w:p>
    <w:p w14:paraId="213378A0" w14:textId="77777777"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EA75B8E" w14:textId="199D234A"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w:t>
      </w:r>
      <w:r w:rsidR="005754BA">
        <w:rPr>
          <w:rFonts w:ascii="Sylfaen" w:hAnsi="Sylfaen" w:cs="Sylfaen"/>
          <w:b/>
          <w:sz w:val="20"/>
          <w:szCs w:val="20"/>
          <w:lang w:val="ka-GE"/>
        </w:rPr>
        <w:t>5</w:t>
      </w:r>
      <w:r w:rsidR="00030E04">
        <w:rPr>
          <w:rFonts w:ascii="Sylfaen" w:hAnsi="Sylfaen" w:cs="Sylfaen"/>
          <w:b/>
          <w:sz w:val="20"/>
          <w:szCs w:val="20"/>
          <w:lang w:val="ka-GE"/>
        </w:rPr>
        <w:t xml:space="preserve"> წლის </w:t>
      </w:r>
      <w:r w:rsidR="00E22C4D">
        <w:rPr>
          <w:rFonts w:ascii="Sylfaen" w:hAnsi="Sylfaen" w:cs="Sylfaen"/>
          <w:b/>
          <w:sz w:val="20"/>
          <w:szCs w:val="20"/>
          <w:lang w:val="ka-GE"/>
        </w:rPr>
        <w:t>30</w:t>
      </w:r>
      <w:r w:rsidRPr="0024589B">
        <w:rPr>
          <w:rFonts w:ascii="Sylfaen" w:hAnsi="Sylfaen" w:cs="Sylfaen"/>
          <w:b/>
          <w:sz w:val="20"/>
          <w:szCs w:val="20"/>
          <w:lang w:val="ka-GE"/>
        </w:rPr>
        <w:t xml:space="preserve"> </w:t>
      </w:r>
      <w:r w:rsidR="005754BA">
        <w:rPr>
          <w:rFonts w:ascii="Sylfaen" w:hAnsi="Sylfaen" w:cs="Sylfaen"/>
          <w:b/>
          <w:sz w:val="20"/>
          <w:szCs w:val="20"/>
          <w:lang w:val="ka-GE"/>
        </w:rPr>
        <w:t>აპრილი</w:t>
      </w:r>
      <w:r w:rsidRPr="0024589B">
        <w:rPr>
          <w:rFonts w:ascii="Sylfaen" w:hAnsi="Sylfaen" w:cs="Sylfaen"/>
          <w:b/>
          <w:sz w:val="20"/>
          <w:szCs w:val="20"/>
          <w:lang w:val="ka-GE"/>
        </w:rPr>
        <w:t>, 15:00 საათი</w:t>
      </w:r>
    </w:p>
    <w:p w14:paraId="057030BB" w14:textId="77777777"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14:paraId="3C0A16C1" w14:textId="77777777"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14:paraId="6A17B304" w14:textId="77777777" w:rsidR="00BA3128" w:rsidRPr="00EC701A" w:rsidRDefault="00BA3128" w:rsidP="00BA3128">
      <w:pPr>
        <w:spacing w:after="0"/>
        <w:jc w:val="both"/>
        <w:rPr>
          <w:rFonts w:ascii="Sylfaen" w:hAnsi="Sylfaen" w:cs="Sylfaen"/>
          <w:b/>
          <w:sz w:val="20"/>
          <w:szCs w:val="20"/>
          <w:lang w:val="ka-GE"/>
        </w:rPr>
      </w:pPr>
    </w:p>
    <w:p w14:paraId="2A3B968B" w14:textId="77777777"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14:paraId="4B0B1029" w14:textId="77777777"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14:paraId="0277E18B" w14:textId="77777777" w:rsidR="00BA3128" w:rsidRPr="00EC701A" w:rsidRDefault="00BA3128" w:rsidP="00BA3128">
      <w:pPr>
        <w:spacing w:after="0"/>
        <w:jc w:val="both"/>
        <w:rPr>
          <w:rFonts w:ascii="Sylfaen" w:hAnsi="Sylfaen"/>
          <w:b/>
          <w:sz w:val="20"/>
          <w:szCs w:val="20"/>
          <w:lang w:val="ka-GE"/>
        </w:rPr>
      </w:pPr>
    </w:p>
    <w:p w14:paraId="4C145382" w14:textId="77777777"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14:paraId="42D47D0B" w14:textId="77777777"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6CCDDF2B" w14:textId="77777777"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14:paraId="30F75C19"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14:paraId="1C94FF14"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14:paraId="1B0A6D7F" w14:textId="77777777"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7A1762B2" w14:textId="77777777"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14:paraId="6E324464" w14:textId="77777777"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14:paraId="1976A8BE"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7834309A"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lastRenderedPageBreak/>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05396AE7" w14:textId="77777777"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14:paraId="06C6C337" w14:textId="77777777" w:rsidR="0071455F" w:rsidRPr="00EC701A" w:rsidRDefault="0071455F" w:rsidP="00BA3128">
      <w:pPr>
        <w:spacing w:after="0"/>
        <w:ind w:firstLine="426"/>
        <w:jc w:val="both"/>
        <w:rPr>
          <w:rFonts w:ascii="Sylfaen" w:hAnsi="Sylfaen"/>
          <w:b/>
          <w:i/>
          <w:sz w:val="20"/>
          <w:szCs w:val="20"/>
          <w:lang w:val="ka-GE"/>
        </w:rPr>
      </w:pPr>
    </w:p>
    <w:p w14:paraId="123BB74D" w14:textId="77777777"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14:paraId="17F3BFCB" w14:textId="77777777" w:rsidR="0024589B" w:rsidRDefault="0024589B" w:rsidP="00BA3128">
      <w:pPr>
        <w:spacing w:after="0"/>
        <w:jc w:val="both"/>
        <w:rPr>
          <w:rFonts w:ascii="Sylfaen" w:hAnsi="Sylfaen"/>
          <w:sz w:val="20"/>
          <w:szCs w:val="20"/>
          <w:lang w:val="ka-GE"/>
        </w:rPr>
      </w:pPr>
    </w:p>
    <w:p w14:paraId="7D1198C6"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271ECF74" w14:textId="77777777"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w:t>
      </w:r>
      <w:r w:rsidRPr="0024589B">
        <w:rPr>
          <w:rFonts w:ascii="Sylfaen" w:hAnsi="Sylfaen"/>
          <w:sz w:val="20"/>
          <w:szCs w:val="20"/>
          <w:lang w:val="ka-GE"/>
        </w:rPr>
        <w:lastRenderedPageBreak/>
        <w:t>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640961CA" w14:textId="77777777" w:rsidR="0024589B" w:rsidRPr="00EC701A" w:rsidRDefault="0024589B" w:rsidP="00BA3128">
      <w:pPr>
        <w:spacing w:after="0"/>
        <w:jc w:val="both"/>
        <w:rPr>
          <w:rFonts w:ascii="Sylfaen" w:hAnsi="Sylfaen"/>
          <w:sz w:val="20"/>
          <w:szCs w:val="20"/>
          <w:lang w:val="ka-GE"/>
        </w:rPr>
      </w:pPr>
    </w:p>
    <w:p w14:paraId="56F97B9E" w14:textId="77777777"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14:paraId="3C083231"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14:paraId="217A5AD1" w14:textId="77777777"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14:paraId="6DFAD5AC"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14:paraId="4AE407D8" w14:textId="77777777"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14:paraId="290DB3B9" w14:textId="77777777" w:rsidR="00BD4104" w:rsidRPr="00EC701A" w:rsidRDefault="00BD4104" w:rsidP="00BA3128">
      <w:pPr>
        <w:spacing w:after="0"/>
        <w:jc w:val="both"/>
        <w:rPr>
          <w:rFonts w:ascii="Sylfaen" w:hAnsi="Sylfaen"/>
          <w:sz w:val="20"/>
          <w:szCs w:val="20"/>
        </w:rPr>
      </w:pPr>
    </w:p>
    <w:p w14:paraId="0DB49A46" w14:textId="77777777"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14:paraId="648F2FA4" w14:textId="77777777"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14:paraId="642399F7"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14:paraId="44D68E71"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14:paraId="76236C99"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1"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14:paraId="480A2AD5" w14:textId="77777777"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14:paraId="491A13F5" w14:textId="77777777" w:rsidR="0024589B" w:rsidRPr="00EC701A" w:rsidRDefault="0024589B" w:rsidP="0024589B">
      <w:pPr>
        <w:spacing w:after="0"/>
        <w:jc w:val="both"/>
        <w:rPr>
          <w:rFonts w:ascii="Sylfaen" w:hAnsi="Sylfaen" w:cs="Arial"/>
          <w:sz w:val="20"/>
          <w:szCs w:val="20"/>
        </w:rPr>
      </w:pPr>
    </w:p>
    <w:p w14:paraId="087C6B09" w14:textId="77777777" w:rsidR="002D6C66" w:rsidRPr="00011C2B"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საკონტაქტო პირი: </w:t>
      </w:r>
      <w:r w:rsidR="00011C2B">
        <w:rPr>
          <w:rFonts w:ascii="Sylfaen" w:hAnsi="Sylfaen"/>
          <w:sz w:val="20"/>
          <w:szCs w:val="20"/>
          <w:lang w:val="ka-GE"/>
        </w:rPr>
        <w:t>მაგდა ლომთათიძე</w:t>
      </w:r>
    </w:p>
    <w:p w14:paraId="2822E142"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14:paraId="5D28622A"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2" w:history="1">
        <w:r w:rsidR="00011C2B" w:rsidRPr="00A44E4C">
          <w:rPr>
            <w:rStyle w:val="Hyperlink"/>
            <w:rFonts w:ascii="Sylfaen" w:hAnsi="Sylfaen"/>
            <w:sz w:val="20"/>
            <w:szCs w:val="20"/>
          </w:rPr>
          <w:t>mlomtatidze@gwp.ge</w:t>
        </w:r>
      </w:hyperlink>
      <w:r w:rsidR="0024589B">
        <w:rPr>
          <w:rFonts w:ascii="Sylfaen" w:hAnsi="Sylfaen"/>
          <w:sz w:val="20"/>
          <w:szCs w:val="20"/>
          <w:lang w:val="ka-GE"/>
        </w:rPr>
        <w:t xml:space="preserve"> </w:t>
      </w:r>
    </w:p>
    <w:p w14:paraId="714AC025"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w:t>
      </w:r>
      <w:r w:rsidR="00011C2B">
        <w:rPr>
          <w:rFonts w:ascii="Sylfaen" w:hAnsi="Sylfaen"/>
          <w:sz w:val="20"/>
          <w:szCs w:val="20"/>
        </w:rPr>
        <w:t>303</w:t>
      </w:r>
      <w:r w:rsidRPr="00EC701A">
        <w:rPr>
          <w:rFonts w:ascii="Sylfaen" w:hAnsi="Sylfaen"/>
          <w:sz w:val="20"/>
          <w:szCs w:val="20"/>
          <w:lang w:val="ka-GE"/>
        </w:rPr>
        <w:t>);</w:t>
      </w:r>
    </w:p>
    <w:p w14:paraId="5BBA31F1" w14:textId="77777777" w:rsidR="0024589B" w:rsidRDefault="0024589B" w:rsidP="00BA3128">
      <w:pPr>
        <w:spacing w:after="0"/>
        <w:jc w:val="both"/>
        <w:rPr>
          <w:rFonts w:ascii="Sylfaen" w:hAnsi="Sylfaen"/>
          <w:b/>
          <w:sz w:val="20"/>
          <w:szCs w:val="20"/>
          <w:lang w:val="ka-GE"/>
        </w:rPr>
      </w:pPr>
    </w:p>
    <w:p w14:paraId="111AD6FA" w14:textId="77777777" w:rsidR="0024589B" w:rsidRDefault="0024589B" w:rsidP="00BA3128">
      <w:pPr>
        <w:spacing w:after="0"/>
        <w:jc w:val="both"/>
        <w:rPr>
          <w:rFonts w:ascii="Sylfaen" w:hAnsi="Sylfaen"/>
          <w:b/>
          <w:sz w:val="20"/>
          <w:szCs w:val="20"/>
          <w:lang w:val="ka-GE"/>
        </w:rPr>
      </w:pPr>
    </w:p>
    <w:p w14:paraId="4DB5E1ED" w14:textId="77777777" w:rsidR="0024589B" w:rsidRDefault="0024589B" w:rsidP="00BA3128">
      <w:pPr>
        <w:spacing w:after="0"/>
        <w:jc w:val="both"/>
        <w:rPr>
          <w:rFonts w:ascii="Sylfaen" w:hAnsi="Sylfaen"/>
          <w:b/>
          <w:sz w:val="20"/>
          <w:szCs w:val="20"/>
          <w:lang w:val="ka-GE"/>
        </w:rPr>
      </w:pPr>
    </w:p>
    <w:p w14:paraId="55A92846" w14:textId="77777777"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14:paraId="557AE3D7" w14:textId="77777777" w:rsidR="0024589B" w:rsidRPr="00EC701A" w:rsidRDefault="0024589B" w:rsidP="00BA3128">
      <w:pPr>
        <w:spacing w:after="0"/>
        <w:jc w:val="both"/>
        <w:rPr>
          <w:rFonts w:ascii="Sylfaen" w:hAnsi="Sylfaen"/>
          <w:b/>
          <w:sz w:val="20"/>
          <w:szCs w:val="20"/>
          <w:lang w:val="ka-GE"/>
        </w:rPr>
      </w:pPr>
    </w:p>
    <w:p w14:paraId="668383D9" w14:textId="77777777" w:rsidR="00BA3128" w:rsidRPr="00EC701A" w:rsidRDefault="00BA3128" w:rsidP="00BA3128">
      <w:pPr>
        <w:spacing w:after="0"/>
        <w:jc w:val="both"/>
        <w:rPr>
          <w:rFonts w:ascii="Sylfaen" w:hAnsi="Sylfaen"/>
          <w:b/>
          <w:sz w:val="20"/>
          <w:szCs w:val="20"/>
          <w:lang w:val="ka-GE"/>
        </w:rPr>
      </w:pPr>
    </w:p>
    <w:p w14:paraId="5E660661"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14:paraId="0B0F9C52" w14:textId="77777777"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14:paraId="70ECAA89" w14:textId="77777777" w:rsidR="004A2B93" w:rsidRPr="00EC701A" w:rsidRDefault="004A2B93" w:rsidP="00BA3128">
      <w:pPr>
        <w:spacing w:after="0"/>
        <w:jc w:val="both"/>
        <w:rPr>
          <w:rFonts w:ascii="Sylfaen" w:hAnsi="Sylfaen"/>
          <w:sz w:val="20"/>
          <w:szCs w:val="20"/>
          <w:lang w:val="ka-GE"/>
        </w:rPr>
      </w:pPr>
    </w:p>
    <w:p w14:paraId="4257452D" w14:textId="77777777" w:rsidR="004A2B93" w:rsidRPr="00EC701A" w:rsidRDefault="004A2B93" w:rsidP="00BA3128">
      <w:pPr>
        <w:spacing w:after="0"/>
        <w:jc w:val="both"/>
        <w:rPr>
          <w:rFonts w:ascii="Sylfaen" w:hAnsi="Sylfaen"/>
          <w:sz w:val="20"/>
          <w:szCs w:val="20"/>
          <w:lang w:val="ka-GE"/>
        </w:rPr>
      </w:pPr>
    </w:p>
    <w:p w14:paraId="2905AF7B" w14:textId="77777777" w:rsidR="004A2B93" w:rsidRPr="00EC701A" w:rsidRDefault="004A2B93" w:rsidP="00BA3128">
      <w:pPr>
        <w:spacing w:after="0"/>
        <w:jc w:val="both"/>
        <w:rPr>
          <w:rFonts w:ascii="Sylfaen" w:hAnsi="Sylfaen"/>
          <w:sz w:val="20"/>
          <w:szCs w:val="20"/>
          <w:lang w:val="ka-GE"/>
        </w:rPr>
      </w:pPr>
    </w:p>
    <w:p w14:paraId="5A29DD3F" w14:textId="77777777" w:rsidR="004A2B93" w:rsidRPr="00EC701A" w:rsidRDefault="004A2B93" w:rsidP="00BA3128">
      <w:pPr>
        <w:spacing w:after="0"/>
        <w:jc w:val="both"/>
        <w:rPr>
          <w:rFonts w:ascii="Sylfaen" w:hAnsi="Sylfaen"/>
          <w:sz w:val="20"/>
          <w:szCs w:val="20"/>
          <w:lang w:val="ka-GE"/>
        </w:rPr>
      </w:pPr>
    </w:p>
    <w:p w14:paraId="13199261" w14:textId="77777777" w:rsidR="004A2B93" w:rsidRPr="00EC701A" w:rsidRDefault="004A2B93" w:rsidP="00BA3128">
      <w:pPr>
        <w:spacing w:after="0"/>
        <w:jc w:val="both"/>
        <w:rPr>
          <w:rFonts w:ascii="Sylfaen" w:hAnsi="Sylfaen"/>
          <w:sz w:val="20"/>
          <w:szCs w:val="20"/>
          <w:lang w:val="ka-GE"/>
        </w:rPr>
      </w:pPr>
    </w:p>
    <w:p w14:paraId="57115A92" w14:textId="77777777" w:rsidR="004A2B93" w:rsidRPr="00EC701A" w:rsidRDefault="004A2B93" w:rsidP="00BA3128">
      <w:pPr>
        <w:spacing w:after="0"/>
        <w:jc w:val="both"/>
        <w:rPr>
          <w:rFonts w:ascii="Sylfaen" w:hAnsi="Sylfaen"/>
          <w:sz w:val="20"/>
          <w:szCs w:val="20"/>
          <w:lang w:val="ka-GE"/>
        </w:rPr>
      </w:pPr>
    </w:p>
    <w:p w14:paraId="4FCC69E1" w14:textId="77777777" w:rsidR="004A2B93" w:rsidRPr="00EC701A" w:rsidRDefault="004A2B93" w:rsidP="00BA3128">
      <w:pPr>
        <w:spacing w:after="0"/>
        <w:jc w:val="both"/>
        <w:rPr>
          <w:rFonts w:ascii="Sylfaen" w:hAnsi="Sylfaen"/>
          <w:sz w:val="20"/>
          <w:szCs w:val="20"/>
          <w:lang w:val="ka-GE"/>
        </w:rPr>
      </w:pPr>
    </w:p>
    <w:p w14:paraId="7006CA95" w14:textId="77777777"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3"/>
      <w:footerReference w:type="default" r:id="rId14"/>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D89BC" w14:textId="77777777" w:rsidR="005375FB" w:rsidRDefault="005375FB" w:rsidP="007902EA">
      <w:pPr>
        <w:spacing w:after="0" w:line="240" w:lineRule="auto"/>
      </w:pPr>
      <w:r>
        <w:separator/>
      </w:r>
    </w:p>
  </w:endnote>
  <w:endnote w:type="continuationSeparator" w:id="0">
    <w:p w14:paraId="3DB5E0EB" w14:textId="77777777" w:rsidR="005375FB" w:rsidRDefault="005375F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0D91" w14:textId="77777777" w:rsidR="004A3BD8" w:rsidRDefault="004A3BD8">
    <w:pPr>
      <w:pStyle w:val="Footer"/>
      <w:jc w:val="right"/>
    </w:pPr>
  </w:p>
  <w:p w14:paraId="4336698A"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EEC63" w14:textId="77777777" w:rsidR="005375FB" w:rsidRDefault="005375FB" w:rsidP="007902EA">
      <w:pPr>
        <w:spacing w:after="0" w:line="240" w:lineRule="auto"/>
      </w:pPr>
      <w:r>
        <w:separator/>
      </w:r>
    </w:p>
  </w:footnote>
  <w:footnote w:type="continuationSeparator" w:id="0">
    <w:p w14:paraId="3C1856AE" w14:textId="77777777" w:rsidR="005375FB" w:rsidRDefault="005375F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4EEE" w14:textId="77777777" w:rsidR="00FF3C87" w:rsidRDefault="00FF3C87" w:rsidP="00A74B75">
    <w:pPr>
      <w:spacing w:after="0" w:line="360" w:lineRule="auto"/>
      <w:jc w:val="right"/>
      <w:rPr>
        <w:rFonts w:ascii="Sylfaen" w:hAnsi="Sylfaen"/>
        <w:b/>
        <w:sz w:val="18"/>
        <w:szCs w:val="18"/>
        <w:lang w:val="ka-GE"/>
      </w:rPr>
    </w:pPr>
  </w:p>
  <w:p w14:paraId="4BEDC385"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7624"/>
    <w:rsid w:val="00011611"/>
    <w:rsid w:val="00011C2B"/>
    <w:rsid w:val="00014051"/>
    <w:rsid w:val="00015E1B"/>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75D34"/>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12"/>
    <w:rsid w:val="004D747F"/>
    <w:rsid w:val="004E36F2"/>
    <w:rsid w:val="004E4D79"/>
    <w:rsid w:val="004E7665"/>
    <w:rsid w:val="005111AB"/>
    <w:rsid w:val="00517D20"/>
    <w:rsid w:val="005248B1"/>
    <w:rsid w:val="0052656B"/>
    <w:rsid w:val="00533234"/>
    <w:rsid w:val="005375FB"/>
    <w:rsid w:val="00540038"/>
    <w:rsid w:val="0054449C"/>
    <w:rsid w:val="00544856"/>
    <w:rsid w:val="0054538A"/>
    <w:rsid w:val="005553C3"/>
    <w:rsid w:val="005679EB"/>
    <w:rsid w:val="00567ACA"/>
    <w:rsid w:val="00570483"/>
    <w:rsid w:val="0057474B"/>
    <w:rsid w:val="00575105"/>
    <w:rsid w:val="005754BA"/>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2D37"/>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735"/>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5218E"/>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1254"/>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20D7"/>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2665E"/>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2C4D"/>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A05"/>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A0A7AB"/>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lomtati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21377-96A8-4F4B-B464-0BF45A3E6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1542</Words>
  <Characters>8792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14</cp:revision>
  <cp:lastPrinted>2015-07-27T06:36:00Z</cp:lastPrinted>
  <dcterms:created xsi:type="dcterms:W3CDTF">2024-11-07T11:23:00Z</dcterms:created>
  <dcterms:modified xsi:type="dcterms:W3CDTF">2025-04-23T10:14:00Z</dcterms:modified>
</cp:coreProperties>
</file>