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Pr="00EC701A" w:rsidRDefault="00207D7D" w:rsidP="00BA3128">
      <w:pPr>
        <w:spacing w:after="0"/>
        <w:jc w:val="center"/>
        <w:rPr>
          <w:rFonts w:ascii="Sylfaen" w:hAnsi="Sylfaen" w:cs="Sylfaen"/>
          <w:b/>
          <w:sz w:val="24"/>
          <w:szCs w:val="20"/>
          <w:lang w:val="ka-GE"/>
        </w:rPr>
      </w:pPr>
    </w:p>
    <w:p w:rsidR="00207D7D" w:rsidRPr="00EC701A" w:rsidRDefault="00207D7D" w:rsidP="00BA3128">
      <w:pPr>
        <w:spacing w:after="0"/>
        <w:jc w:val="center"/>
        <w:rPr>
          <w:rFonts w:ascii="Sylfaen" w:hAnsi="Sylfaen" w:cs="Sylfaen"/>
          <w:b/>
          <w:sz w:val="28"/>
          <w:szCs w:val="24"/>
          <w:lang w:val="ka-GE"/>
        </w:rPr>
      </w:pPr>
    </w:p>
    <w:p w:rsidR="004B7868" w:rsidRDefault="00E82A05" w:rsidP="00EC701A">
      <w:pPr>
        <w:spacing w:after="0"/>
        <w:jc w:val="center"/>
        <w:rPr>
          <w:rFonts w:ascii="Sylfaen" w:hAnsi="Sylfaen" w:cs="Sylfaen"/>
          <w:b/>
          <w:sz w:val="28"/>
          <w:szCs w:val="28"/>
          <w:lang w:val="ka-GE"/>
        </w:rPr>
      </w:pPr>
      <w:proofErr w:type="spellStart"/>
      <w:proofErr w:type="gramStart"/>
      <w:r w:rsidRPr="00E82A05">
        <w:rPr>
          <w:rFonts w:ascii="Sylfaen" w:hAnsi="Sylfaen" w:cs="Sylfaen"/>
          <w:b/>
          <w:sz w:val="28"/>
          <w:szCs w:val="28"/>
        </w:rPr>
        <w:t>შესყიდვის</w:t>
      </w:r>
      <w:proofErr w:type="spellEnd"/>
      <w:proofErr w:type="gramEnd"/>
      <w:r w:rsidRPr="00E82A05">
        <w:rPr>
          <w:rFonts w:ascii="Sylfaen" w:hAnsi="Sylfaen" w:cs="Sylfaen"/>
          <w:b/>
          <w:sz w:val="28"/>
          <w:szCs w:val="28"/>
        </w:rPr>
        <w:t xml:space="preserve"> </w:t>
      </w:r>
      <w:proofErr w:type="spellStart"/>
      <w:r w:rsidRPr="00E82A05">
        <w:rPr>
          <w:rFonts w:ascii="Sylfaen" w:hAnsi="Sylfaen" w:cs="Sylfaen"/>
          <w:b/>
          <w:sz w:val="28"/>
          <w:szCs w:val="28"/>
        </w:rPr>
        <w:t>საგანს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წარმოადგენს</w:t>
      </w:r>
      <w:proofErr w:type="spellEnd"/>
      <w:r w:rsidRPr="00E82A05">
        <w:rPr>
          <w:rFonts w:ascii="Sylfaen" w:hAnsi="Sylfaen" w:cs="Sylfaen"/>
          <w:b/>
          <w:sz w:val="28"/>
          <w:szCs w:val="28"/>
        </w:rPr>
        <w:t xml:space="preserve"> </w:t>
      </w:r>
      <w:proofErr w:type="spellStart"/>
      <w:r w:rsidR="00C03D14" w:rsidRPr="00C03D14">
        <w:rPr>
          <w:rFonts w:ascii="Sylfaen" w:hAnsi="Sylfaen" w:cs="Sylfaen"/>
          <w:b/>
          <w:sz w:val="28"/>
          <w:szCs w:val="28"/>
        </w:rPr>
        <w:t>თემქა</w:t>
      </w:r>
      <w:proofErr w:type="spellEnd"/>
      <w:r w:rsidR="00C03D14" w:rsidRPr="00C03D14">
        <w:rPr>
          <w:rFonts w:ascii="Sylfaen" w:hAnsi="Sylfaen" w:cs="Sylfaen"/>
          <w:b/>
          <w:sz w:val="28"/>
          <w:szCs w:val="28"/>
        </w:rPr>
        <w:t xml:space="preserve">  III </w:t>
      </w:r>
      <w:proofErr w:type="spellStart"/>
      <w:r w:rsidR="00C03D14" w:rsidRPr="00C03D14">
        <w:rPr>
          <w:rFonts w:ascii="Sylfaen" w:hAnsi="Sylfaen" w:cs="Sylfaen"/>
          <w:b/>
          <w:sz w:val="28"/>
          <w:szCs w:val="28"/>
        </w:rPr>
        <w:t>მკრ</w:t>
      </w:r>
      <w:proofErr w:type="spellEnd"/>
      <w:r w:rsidR="00C03D14" w:rsidRPr="00C03D14">
        <w:rPr>
          <w:rFonts w:ascii="Sylfaen" w:hAnsi="Sylfaen" w:cs="Sylfaen"/>
          <w:b/>
          <w:sz w:val="28"/>
          <w:szCs w:val="28"/>
        </w:rPr>
        <w:t xml:space="preserve"> 1 </w:t>
      </w:r>
      <w:proofErr w:type="spellStart"/>
      <w:r w:rsidR="00C03D14" w:rsidRPr="00C03D14">
        <w:rPr>
          <w:rFonts w:ascii="Sylfaen" w:hAnsi="Sylfaen" w:cs="Sylfaen"/>
          <w:b/>
          <w:sz w:val="28"/>
          <w:szCs w:val="28"/>
        </w:rPr>
        <w:t>კვ</w:t>
      </w:r>
      <w:proofErr w:type="spellEnd"/>
      <w:r w:rsidR="00C03D14" w:rsidRPr="00C03D14">
        <w:rPr>
          <w:rFonts w:ascii="Sylfaen" w:hAnsi="Sylfaen" w:cs="Sylfaen"/>
          <w:b/>
          <w:sz w:val="28"/>
          <w:szCs w:val="28"/>
        </w:rPr>
        <w:t xml:space="preserve">- 18 </w:t>
      </w:r>
      <w:proofErr w:type="spellStart"/>
      <w:r w:rsidR="00C03D14" w:rsidRPr="00C03D14">
        <w:rPr>
          <w:rFonts w:ascii="Sylfaen" w:hAnsi="Sylfaen" w:cs="Sylfaen"/>
          <w:b/>
          <w:sz w:val="28"/>
          <w:szCs w:val="28"/>
        </w:rPr>
        <w:t>კორპუსთან</w:t>
      </w:r>
      <w:proofErr w:type="spellEnd"/>
      <w:r w:rsidR="00C03D14" w:rsidRPr="00C03D14">
        <w:rPr>
          <w:rFonts w:ascii="Sylfaen" w:hAnsi="Sylfaen" w:cs="Sylfaen"/>
          <w:b/>
          <w:sz w:val="28"/>
          <w:szCs w:val="28"/>
        </w:rPr>
        <w:t xml:space="preserve"> </w:t>
      </w:r>
      <w:proofErr w:type="spellStart"/>
      <w:r w:rsidR="00C03D14" w:rsidRPr="00C03D14">
        <w:rPr>
          <w:rFonts w:ascii="Sylfaen" w:hAnsi="Sylfaen" w:cs="Sylfaen"/>
          <w:b/>
          <w:sz w:val="28"/>
          <w:szCs w:val="28"/>
        </w:rPr>
        <w:t>არსებული</w:t>
      </w:r>
      <w:proofErr w:type="spellEnd"/>
      <w:r w:rsidR="00C03D14" w:rsidRPr="00C03D14">
        <w:rPr>
          <w:rFonts w:ascii="Sylfaen" w:hAnsi="Sylfaen" w:cs="Sylfaen"/>
          <w:b/>
          <w:sz w:val="28"/>
          <w:szCs w:val="28"/>
        </w:rPr>
        <w:t xml:space="preserve"> </w:t>
      </w:r>
      <w:proofErr w:type="spellStart"/>
      <w:r w:rsidR="00C03D14" w:rsidRPr="00C03D14">
        <w:rPr>
          <w:rFonts w:ascii="Sylfaen" w:hAnsi="Sylfaen" w:cs="Sylfaen"/>
          <w:b/>
          <w:sz w:val="28"/>
          <w:szCs w:val="28"/>
        </w:rPr>
        <w:t>სატუმბო</w:t>
      </w:r>
      <w:proofErr w:type="spellEnd"/>
      <w:r w:rsidR="00C03D14" w:rsidRPr="00C03D14">
        <w:rPr>
          <w:rFonts w:ascii="Sylfaen" w:hAnsi="Sylfaen" w:cs="Sylfaen"/>
          <w:b/>
          <w:sz w:val="28"/>
          <w:szCs w:val="28"/>
        </w:rPr>
        <w:t xml:space="preserve"> </w:t>
      </w:r>
      <w:proofErr w:type="spellStart"/>
      <w:r w:rsidR="00C03D14" w:rsidRPr="00C03D14">
        <w:rPr>
          <w:rFonts w:ascii="Sylfaen" w:hAnsi="Sylfaen" w:cs="Sylfaen"/>
          <w:b/>
          <w:sz w:val="28"/>
          <w:szCs w:val="28"/>
        </w:rPr>
        <w:t>სადგურის</w:t>
      </w:r>
      <w:proofErr w:type="spellEnd"/>
      <w:r w:rsidR="00C03D14" w:rsidRPr="00C03D14">
        <w:rPr>
          <w:rFonts w:ascii="Sylfaen" w:hAnsi="Sylfaen" w:cs="Sylfaen"/>
          <w:b/>
          <w:sz w:val="28"/>
          <w:szCs w:val="28"/>
        </w:rPr>
        <w:t xml:space="preserve"> </w:t>
      </w:r>
      <w:proofErr w:type="spellStart"/>
      <w:r w:rsidR="00C03D14" w:rsidRPr="00C03D14">
        <w:rPr>
          <w:rFonts w:ascii="Sylfaen" w:hAnsi="Sylfaen" w:cs="Sylfaen"/>
          <w:b/>
          <w:sz w:val="28"/>
          <w:szCs w:val="28"/>
        </w:rPr>
        <w:t>მკვებავი</w:t>
      </w:r>
      <w:proofErr w:type="spellEnd"/>
      <w:r w:rsidR="00C03D14" w:rsidRPr="00C03D14">
        <w:rPr>
          <w:rFonts w:ascii="Sylfaen" w:hAnsi="Sylfaen" w:cs="Sylfaen"/>
          <w:b/>
          <w:sz w:val="28"/>
          <w:szCs w:val="28"/>
        </w:rPr>
        <w:t xml:space="preserve"> </w:t>
      </w:r>
      <w:proofErr w:type="spellStart"/>
      <w:r w:rsidR="00C03D14" w:rsidRPr="00C03D14">
        <w:rPr>
          <w:rFonts w:ascii="Sylfaen" w:hAnsi="Sylfaen" w:cs="Sylfaen"/>
          <w:b/>
          <w:sz w:val="28"/>
          <w:szCs w:val="28"/>
        </w:rPr>
        <w:t>კაბელის</w:t>
      </w:r>
      <w:proofErr w:type="spellEnd"/>
      <w:r w:rsidR="00C03D14" w:rsidRPr="00C03D14">
        <w:rPr>
          <w:rFonts w:ascii="Sylfaen" w:hAnsi="Sylfaen" w:cs="Sylfaen"/>
          <w:b/>
          <w:sz w:val="28"/>
          <w:szCs w:val="28"/>
        </w:rPr>
        <w:t xml:space="preserve"> </w:t>
      </w:r>
      <w:proofErr w:type="spellStart"/>
      <w:r w:rsidR="00C03D14" w:rsidRPr="00C03D14">
        <w:rPr>
          <w:rFonts w:ascii="Sylfaen" w:hAnsi="Sylfaen" w:cs="Sylfaen"/>
          <w:b/>
          <w:sz w:val="28"/>
          <w:szCs w:val="28"/>
        </w:rPr>
        <w:t>შესყიდვა</w:t>
      </w:r>
      <w:proofErr w:type="spellEnd"/>
      <w:r w:rsidR="00C03D14" w:rsidRPr="00C03D14">
        <w:rPr>
          <w:rFonts w:ascii="Sylfaen" w:hAnsi="Sylfaen" w:cs="Sylfaen"/>
          <w:b/>
          <w:sz w:val="28"/>
          <w:szCs w:val="28"/>
        </w:rPr>
        <w:t xml:space="preserve"> </w:t>
      </w:r>
      <w:proofErr w:type="spellStart"/>
      <w:r w:rsidR="00C03D14" w:rsidRPr="00C03D14">
        <w:rPr>
          <w:rFonts w:ascii="Sylfaen" w:hAnsi="Sylfaen" w:cs="Sylfaen"/>
          <w:b/>
          <w:sz w:val="28"/>
          <w:szCs w:val="28"/>
        </w:rPr>
        <w:t>შემდგომი</w:t>
      </w:r>
      <w:proofErr w:type="spellEnd"/>
      <w:r w:rsidR="00C03D14" w:rsidRPr="00C03D14">
        <w:rPr>
          <w:rFonts w:ascii="Sylfaen" w:hAnsi="Sylfaen" w:cs="Sylfaen"/>
          <w:b/>
          <w:sz w:val="28"/>
          <w:szCs w:val="28"/>
        </w:rPr>
        <w:t xml:space="preserve"> </w:t>
      </w:r>
      <w:proofErr w:type="spellStart"/>
      <w:r w:rsidR="00C03D14" w:rsidRPr="00C03D14">
        <w:rPr>
          <w:rFonts w:ascii="Sylfaen" w:hAnsi="Sylfaen" w:cs="Sylfaen"/>
          <w:b/>
          <w:sz w:val="28"/>
          <w:szCs w:val="28"/>
        </w:rPr>
        <w:t>მონტაჟით</w:t>
      </w:r>
      <w:proofErr w:type="spellEnd"/>
      <w:r w:rsidR="00C03D14" w:rsidRPr="00C03D14">
        <w:rPr>
          <w:rFonts w:ascii="Sylfaen" w:hAnsi="Sylfaen" w:cs="Sylfaen"/>
          <w:b/>
          <w:sz w:val="28"/>
          <w:szCs w:val="28"/>
        </w:rPr>
        <w:t xml:space="preserve">. </w:t>
      </w:r>
      <w:r w:rsidR="004B7868">
        <w:rPr>
          <w:rFonts w:ascii="Sylfaen" w:hAnsi="Sylfaen" w:cs="Sylfaen"/>
          <w:b/>
          <w:sz w:val="28"/>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D57395" w:rsidRDefault="009364A1" w:rsidP="00BA3128">
      <w:pPr>
        <w:spacing w:after="0"/>
        <w:jc w:val="both"/>
        <w:rPr>
          <w:rFonts w:ascii="Sylfaen" w:hAnsi="Sylfaen" w:cs="Sylfaen"/>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C03D14" w:rsidRPr="00C03D14">
        <w:rPr>
          <w:rFonts w:ascii="Sylfaen" w:hAnsi="Sylfaen" w:cs="Sylfaen"/>
          <w:b/>
          <w:sz w:val="20"/>
          <w:szCs w:val="20"/>
          <w:lang w:val="ka-GE"/>
        </w:rPr>
        <w:t>თემქა  III მკრ 1 კვ- 18 კორპუსთან არსებული სატუმბო სადგურის მკვებავი კაბელის შესყიდვა შემდგომი მონტაჟით.</w:t>
      </w:r>
    </w:p>
    <w:p w:rsidR="00796735" w:rsidRPr="00EC701A" w:rsidRDefault="00796735" w:rsidP="00BA3128">
      <w:pPr>
        <w:spacing w:after="0"/>
        <w:jc w:val="both"/>
        <w:rPr>
          <w:rFonts w:ascii="Sylfaen" w:hAnsi="Sylfaen" w:cs="Calibri"/>
          <w:sz w:val="20"/>
          <w:szCs w:val="20"/>
          <w:lang w:val="ka-GE"/>
        </w:rPr>
      </w:pP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w:t>
      </w:r>
      <w:r w:rsidR="009E20D7">
        <w:rPr>
          <w:rFonts w:ascii="Sylfaen" w:hAnsi="Sylfaen" w:cs="Sylfaen"/>
          <w:sz w:val="20"/>
          <w:szCs w:val="20"/>
          <w:lang w:val="ka-GE"/>
        </w:rPr>
        <w:t xml:space="preserve">წარმოადგინოს </w:t>
      </w:r>
      <w:r w:rsidRPr="00D3321C">
        <w:rPr>
          <w:rFonts w:ascii="Sylfaen" w:hAnsi="Sylfaen" w:cs="Sylfaen"/>
          <w:sz w:val="20"/>
          <w:szCs w:val="20"/>
          <w:lang w:val="ka-GE"/>
        </w:rPr>
        <w:t>საშემსრულებლო დოკუმენტაცია -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C03D14">
        <w:rPr>
          <w:rFonts w:ascii="Sylfaen" w:hAnsi="Sylfaen"/>
          <w:b/>
          <w:sz w:val="20"/>
          <w:szCs w:val="20"/>
          <w:lang w:val="ka-GE"/>
        </w:rPr>
        <w:t>თემქა</w:t>
      </w:r>
      <w:bookmarkStart w:id="0" w:name="_GoBack"/>
      <w:bookmarkEnd w:id="0"/>
      <w:r w:rsidR="004E4D79">
        <w:rPr>
          <w:rFonts w:ascii="Sylfaen" w:hAnsi="Sylfaen"/>
          <w:b/>
          <w:sz w:val="20"/>
          <w:szCs w:val="20"/>
          <w:lang w:val="ka-GE"/>
        </w:rPr>
        <w:t>, თბილისი</w:t>
      </w: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C2665E" w:rsidRDefault="00C2665E" w:rsidP="00B37271">
      <w:pPr>
        <w:spacing w:after="0"/>
        <w:jc w:val="both"/>
        <w:rPr>
          <w:rFonts w:ascii="Sylfaen" w:hAnsi="Sylfaen"/>
          <w:b/>
          <w:sz w:val="20"/>
          <w:szCs w:val="20"/>
          <w:lang w:val="ka-GE"/>
        </w:rPr>
      </w:pPr>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lastRenderedPageBreak/>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5754BA">
        <w:rPr>
          <w:rFonts w:ascii="Sylfaen" w:hAnsi="Sylfaen" w:cs="Sylfaen"/>
          <w:b/>
          <w:sz w:val="20"/>
          <w:szCs w:val="20"/>
          <w:lang w:val="ka-GE"/>
        </w:rPr>
        <w:t>5</w:t>
      </w:r>
      <w:r w:rsidR="00030E04">
        <w:rPr>
          <w:rFonts w:ascii="Sylfaen" w:hAnsi="Sylfaen" w:cs="Sylfaen"/>
          <w:b/>
          <w:sz w:val="20"/>
          <w:szCs w:val="20"/>
          <w:lang w:val="ka-GE"/>
        </w:rPr>
        <w:t xml:space="preserve"> წლის </w:t>
      </w:r>
      <w:r w:rsidR="005754BA">
        <w:rPr>
          <w:rFonts w:ascii="Sylfaen" w:hAnsi="Sylfaen" w:cs="Sylfaen"/>
          <w:b/>
          <w:sz w:val="20"/>
          <w:szCs w:val="20"/>
          <w:lang w:val="ka-GE"/>
        </w:rPr>
        <w:t>24</w:t>
      </w:r>
      <w:r w:rsidRPr="0024589B">
        <w:rPr>
          <w:rFonts w:ascii="Sylfaen" w:hAnsi="Sylfaen" w:cs="Sylfaen"/>
          <w:b/>
          <w:sz w:val="20"/>
          <w:szCs w:val="20"/>
          <w:lang w:val="ka-GE"/>
        </w:rPr>
        <w:t xml:space="preserve"> </w:t>
      </w:r>
      <w:r w:rsidR="005754BA">
        <w:rPr>
          <w:rFonts w:ascii="Sylfaen" w:hAnsi="Sylfaen" w:cs="Sylfaen"/>
          <w:b/>
          <w:sz w:val="20"/>
          <w:szCs w:val="20"/>
          <w:lang w:val="ka-GE"/>
        </w:rPr>
        <w:t>აპრილი</w:t>
      </w:r>
      <w:r w:rsidRPr="0024589B">
        <w:rPr>
          <w:rFonts w:ascii="Sylfaen" w:hAnsi="Sylfaen" w:cs="Sylfaen"/>
          <w:b/>
          <w:sz w:val="20"/>
          <w:szCs w:val="20"/>
          <w:lang w:val="ka-GE"/>
        </w:rPr>
        <w:t>,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011C2B"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საკონტაქტო პირი: </w:t>
      </w:r>
      <w:r w:rsidR="00011C2B">
        <w:rPr>
          <w:rFonts w:ascii="Sylfaen" w:hAnsi="Sylfaen"/>
          <w:sz w:val="20"/>
          <w:szCs w:val="20"/>
          <w:lang w:val="ka-GE"/>
        </w:rPr>
        <w:t>მაგდა ლომთათიძე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011C2B" w:rsidRPr="00A44E4C">
          <w:rPr>
            <w:rStyle w:val="Hyperlink"/>
            <w:rFonts w:ascii="Sylfaen" w:hAnsi="Sylfaen"/>
            <w:sz w:val="20"/>
            <w:szCs w:val="20"/>
          </w:rPr>
          <w:t>mlomtatidze@gwp.ge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w:t>
      </w:r>
      <w:r w:rsidR="00011C2B">
        <w:rPr>
          <w:rFonts w:ascii="Sylfaen" w:hAnsi="Sylfaen"/>
          <w:sz w:val="20"/>
          <w:szCs w:val="20"/>
        </w:rPr>
        <w:t>303</w:t>
      </w:r>
      <w:r w:rsidRPr="00EC701A">
        <w:rPr>
          <w:rFonts w:ascii="Sylfaen" w:hAnsi="Sylfaen"/>
          <w:sz w:val="20"/>
          <w:szCs w:val="20"/>
          <w:lang w:val="ka-GE"/>
        </w:rPr>
        <w:t>);</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A72" w:rsidRDefault="00033A72" w:rsidP="007902EA">
      <w:pPr>
        <w:spacing w:after="0" w:line="240" w:lineRule="auto"/>
      </w:pPr>
      <w:r>
        <w:separator/>
      </w:r>
    </w:p>
  </w:endnote>
  <w:endnote w:type="continuationSeparator" w:id="0">
    <w:p w:rsidR="00033A72" w:rsidRDefault="00033A7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A72" w:rsidRDefault="00033A72" w:rsidP="007902EA">
      <w:pPr>
        <w:spacing w:after="0" w:line="240" w:lineRule="auto"/>
      </w:pPr>
      <w:r>
        <w:separator/>
      </w:r>
    </w:p>
  </w:footnote>
  <w:footnote w:type="continuationSeparator" w:id="0">
    <w:p w:rsidR="00033A72" w:rsidRDefault="00033A7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1C2B"/>
    <w:rsid w:val="00014051"/>
    <w:rsid w:val="00015E1B"/>
    <w:rsid w:val="000202A5"/>
    <w:rsid w:val="00024394"/>
    <w:rsid w:val="00026B30"/>
    <w:rsid w:val="00027D70"/>
    <w:rsid w:val="00030E04"/>
    <w:rsid w:val="00031452"/>
    <w:rsid w:val="00031E8F"/>
    <w:rsid w:val="00033A72"/>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5D34"/>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12"/>
    <w:rsid w:val="004D747F"/>
    <w:rsid w:val="004E36F2"/>
    <w:rsid w:val="004E4D79"/>
    <w:rsid w:val="004E7665"/>
    <w:rsid w:val="005111AB"/>
    <w:rsid w:val="00517D20"/>
    <w:rsid w:val="005248B1"/>
    <w:rsid w:val="0052656B"/>
    <w:rsid w:val="00533234"/>
    <w:rsid w:val="00540038"/>
    <w:rsid w:val="0054449C"/>
    <w:rsid w:val="00544856"/>
    <w:rsid w:val="0054538A"/>
    <w:rsid w:val="005553C3"/>
    <w:rsid w:val="005679EB"/>
    <w:rsid w:val="00567ACA"/>
    <w:rsid w:val="00570483"/>
    <w:rsid w:val="0057474B"/>
    <w:rsid w:val="00575105"/>
    <w:rsid w:val="005754BA"/>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2D37"/>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1254"/>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20D7"/>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3D14"/>
    <w:rsid w:val="00C04F30"/>
    <w:rsid w:val="00C06F22"/>
    <w:rsid w:val="00C12270"/>
    <w:rsid w:val="00C14986"/>
    <w:rsid w:val="00C14D7A"/>
    <w:rsid w:val="00C21B8B"/>
    <w:rsid w:val="00C2665E"/>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A1248D"/>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lomtat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E13D5-CC43-43F5-83EC-BA0D3108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1541</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14</cp:revision>
  <cp:lastPrinted>2015-07-27T06:36:00Z</cp:lastPrinted>
  <dcterms:created xsi:type="dcterms:W3CDTF">2024-11-07T11:23:00Z</dcterms:created>
  <dcterms:modified xsi:type="dcterms:W3CDTF">2025-04-12T14:02:00Z</dcterms:modified>
</cp:coreProperties>
</file>