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85A0DE" w:rsidR="009815C7" w:rsidRPr="007B0071" w:rsidRDefault="007F1C96" w:rsidP="00373A41">
      <w:pPr>
        <w:autoSpaceDE w:val="0"/>
        <w:autoSpaceDN w:val="0"/>
        <w:adjustRightInd w:val="0"/>
        <w:spacing w:after="0" w:line="240" w:lineRule="auto"/>
        <w:jc w:val="center"/>
        <w:rPr>
          <w:rFonts w:ascii="Sylfaen" w:hAnsi="Sylfaen" w:cs="Sylfaen"/>
          <w:b/>
          <w:lang w:val="ka-GE"/>
        </w:rPr>
      </w:pPr>
      <w:r w:rsidRPr="007F1C96">
        <w:rPr>
          <w:rFonts w:ascii="Sylfaen" w:hAnsi="Sylfaen" w:cs="Sylfaen"/>
          <w:b/>
          <w:lang w:val="ka-GE"/>
        </w:rPr>
        <w:t xml:space="preserve">ლილოს დასახლების ივანე </w:t>
      </w:r>
      <w:proofErr w:type="spellStart"/>
      <w:r w:rsidRPr="007F1C96">
        <w:rPr>
          <w:rFonts w:ascii="Sylfaen" w:hAnsi="Sylfaen" w:cs="Sylfaen"/>
          <w:b/>
          <w:lang w:val="ka-GE"/>
        </w:rPr>
        <w:t>იუმაშვილის</w:t>
      </w:r>
      <w:proofErr w:type="spellEnd"/>
      <w:r w:rsidRPr="007F1C96">
        <w:rPr>
          <w:rFonts w:ascii="Sylfaen" w:hAnsi="Sylfaen" w:cs="Sylfaen"/>
          <w:b/>
          <w:lang w:val="ka-GE"/>
        </w:rPr>
        <w:t xml:space="preserve"> ქუჩაზე მდებარე საწყობის შენობასთან (</w:t>
      </w:r>
      <w:proofErr w:type="spellStart"/>
      <w:r w:rsidRPr="007F1C96">
        <w:rPr>
          <w:rFonts w:ascii="Sylfaen" w:hAnsi="Sylfaen" w:cs="Sylfaen"/>
          <w:b/>
          <w:lang w:val="ka-GE"/>
        </w:rPr>
        <w:t>ს.კ</w:t>
      </w:r>
      <w:proofErr w:type="spellEnd"/>
      <w:r w:rsidRPr="007F1C96">
        <w:rPr>
          <w:rFonts w:ascii="Sylfaen" w:hAnsi="Sylfaen" w:cs="Sylfaen"/>
          <w:b/>
          <w:lang w:val="ka-GE"/>
        </w:rPr>
        <w:t>. 01.19.26.004.123 1(1)) საწყობის ფარდულის კონსტრუქციის მოწყობ</w:t>
      </w:r>
      <w:r>
        <w:rPr>
          <w:rFonts w:ascii="Sylfaen" w:hAnsi="Sylfaen" w:cs="Sylfaen"/>
          <w:b/>
          <w:lang w:val="ka-GE"/>
        </w:rPr>
        <w:t xml:space="preserve">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779CB499" w14:textId="77777777" w:rsidR="00733E9B" w:rsidRDefault="00733E9B"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61A9F3D7"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F1C96" w:rsidRPr="007F1C96">
        <w:rPr>
          <w:rFonts w:ascii="Sylfaen" w:hAnsi="Sylfaen" w:cs="Sylfaen"/>
          <w:b/>
          <w:lang w:val="ka-GE"/>
        </w:rPr>
        <w:t xml:space="preserve">ლილოს დასახლების ივანე </w:t>
      </w:r>
      <w:proofErr w:type="spellStart"/>
      <w:r w:rsidR="007F1C96" w:rsidRPr="007F1C96">
        <w:rPr>
          <w:rFonts w:ascii="Sylfaen" w:hAnsi="Sylfaen" w:cs="Sylfaen"/>
          <w:b/>
          <w:lang w:val="ka-GE"/>
        </w:rPr>
        <w:t>იუმაშვილის</w:t>
      </w:r>
      <w:proofErr w:type="spellEnd"/>
      <w:r w:rsidR="007F1C96" w:rsidRPr="007F1C96">
        <w:rPr>
          <w:rFonts w:ascii="Sylfaen" w:hAnsi="Sylfaen" w:cs="Sylfaen"/>
          <w:b/>
          <w:lang w:val="ka-GE"/>
        </w:rPr>
        <w:t xml:space="preserve"> ქუჩაზე მდებარე საწყობის შენობასთან (</w:t>
      </w:r>
      <w:proofErr w:type="spellStart"/>
      <w:r w:rsidR="007F1C96" w:rsidRPr="007F1C96">
        <w:rPr>
          <w:rFonts w:ascii="Sylfaen" w:hAnsi="Sylfaen" w:cs="Sylfaen"/>
          <w:b/>
          <w:lang w:val="ka-GE"/>
        </w:rPr>
        <w:t>ს.კ</w:t>
      </w:r>
      <w:proofErr w:type="spellEnd"/>
      <w:r w:rsidR="007F1C96" w:rsidRPr="007F1C96">
        <w:rPr>
          <w:rFonts w:ascii="Sylfaen" w:hAnsi="Sylfaen" w:cs="Sylfaen"/>
          <w:b/>
          <w:lang w:val="ka-GE"/>
        </w:rPr>
        <w:t>. 01.19.26.004.123 1(1)) საწყობის ფარდულის კონსტრუქციის მოწყობის</w:t>
      </w:r>
      <w:r w:rsidR="007F1C96">
        <w:rPr>
          <w:rFonts w:ascii="Sylfaen" w:hAnsi="Sylfaen" w:cs="Sylfaen"/>
          <w:b/>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10A20067" w14:textId="07FC1BE6" w:rsidR="00373A41" w:rsidRPr="00AB09BA" w:rsidRDefault="00373A41" w:rsidP="00AB09BA">
      <w:pPr>
        <w:pStyle w:val="ListParagraph"/>
        <w:numPr>
          <w:ilvl w:val="0"/>
          <w:numId w:val="10"/>
        </w:numPr>
        <w:spacing w:after="0" w:line="240" w:lineRule="auto"/>
        <w:ind w:right="90"/>
        <w:jc w:val="both"/>
        <w:rPr>
          <w:rFonts w:ascii="Sylfaen" w:hAnsi="Sylfaen"/>
          <w:b/>
          <w:i/>
          <w:iCs/>
          <w:u w:val="single"/>
          <w:lang w:val="ka-GE"/>
        </w:rPr>
      </w:pPr>
      <w:r w:rsidRPr="0026144D">
        <w:rPr>
          <w:rFonts w:ascii="Sylfaen" w:hAnsi="Sylfaen"/>
          <w:b/>
          <w:i/>
          <w:iCs/>
          <w:color w:val="FF0000"/>
          <w:u w:val="single"/>
          <w:lang w:val="ka-GE"/>
        </w:rPr>
        <w:t>შესყიდვა ცხადდება ერთ ლოტად.</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F073E22" w:rsidR="00DB5C8D" w:rsidRDefault="007F1C96" w:rsidP="00DE5EA9">
      <w:pPr>
        <w:spacing w:after="0" w:line="240" w:lineRule="auto"/>
        <w:jc w:val="both"/>
        <w:rPr>
          <w:rFonts w:ascii="Sylfaen" w:hAnsi="Sylfaen" w:cs="Sylfaen"/>
          <w:lang w:val="ka-GE"/>
        </w:rPr>
      </w:pPr>
      <w:r w:rsidRPr="007F1C96">
        <w:rPr>
          <w:rFonts w:ascii="Sylfaen" w:hAnsi="Sylfaen" w:cs="Sylfaen"/>
          <w:b/>
          <w:lang w:val="ka-GE"/>
        </w:rPr>
        <w:t xml:space="preserve">ლილოს დასახლების ივანე </w:t>
      </w:r>
      <w:proofErr w:type="spellStart"/>
      <w:r w:rsidRPr="007F1C96">
        <w:rPr>
          <w:rFonts w:ascii="Sylfaen" w:hAnsi="Sylfaen" w:cs="Sylfaen"/>
          <w:b/>
          <w:lang w:val="ka-GE"/>
        </w:rPr>
        <w:t>იუმაშვილის</w:t>
      </w:r>
      <w:proofErr w:type="spellEnd"/>
      <w:r w:rsidRPr="007F1C96">
        <w:rPr>
          <w:rFonts w:ascii="Sylfaen" w:hAnsi="Sylfaen" w:cs="Sylfaen"/>
          <w:b/>
          <w:lang w:val="ka-GE"/>
        </w:rPr>
        <w:t xml:space="preserve"> ქუჩაზე მდებარე საწყობის შენობასთან (</w:t>
      </w:r>
      <w:proofErr w:type="spellStart"/>
      <w:r w:rsidRPr="007F1C96">
        <w:rPr>
          <w:rFonts w:ascii="Sylfaen" w:hAnsi="Sylfaen" w:cs="Sylfaen"/>
          <w:b/>
          <w:lang w:val="ka-GE"/>
        </w:rPr>
        <w:t>ს.კ</w:t>
      </w:r>
      <w:proofErr w:type="spellEnd"/>
      <w:r w:rsidRPr="007F1C96">
        <w:rPr>
          <w:rFonts w:ascii="Sylfaen" w:hAnsi="Sylfaen" w:cs="Sylfaen"/>
          <w:b/>
          <w:lang w:val="ka-GE"/>
        </w:rPr>
        <w:t>. 01.19.26.004.123 1(1)) საწყობის ფარდულის კონსტრუქციის მოწყობის</w:t>
      </w:r>
      <w:r>
        <w:rPr>
          <w:rFonts w:ascii="Sylfaen" w:hAnsi="Sylfaen" w:cs="Sylfaen"/>
          <w:b/>
          <w:lang w:val="ka-GE"/>
        </w:rPr>
        <w:t xml:space="preserve">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041D2082" w14:textId="77777777" w:rsidR="000824DB" w:rsidRDefault="000824DB" w:rsidP="00591447">
      <w:pPr>
        <w:spacing w:after="0" w:line="240" w:lineRule="auto"/>
        <w:jc w:val="both"/>
        <w:rPr>
          <w:rFonts w:ascii="Sylfaen" w:hAnsi="Sylfaen" w:cs="Sylfaen"/>
          <w:lang w:val="ka-GE"/>
        </w:rPr>
      </w:pPr>
    </w:p>
    <w:p w14:paraId="2726D70A" w14:textId="77777777" w:rsidR="000824DB" w:rsidRDefault="000824DB" w:rsidP="000824DB">
      <w:pPr>
        <w:spacing w:after="0" w:line="240" w:lineRule="auto"/>
        <w:jc w:val="both"/>
        <w:rPr>
          <w:rFonts w:ascii="Sylfaen" w:hAnsi="Sylfaen" w:cs="Sylfaen"/>
          <w:lang w:val="ka-GE"/>
        </w:rPr>
      </w:pP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lastRenderedPageBreak/>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5D18DABB"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733E9B">
        <w:rPr>
          <w:rFonts w:ascii="Sylfaen" w:hAnsi="Sylfaen"/>
          <w:lang w:val="ka-GE"/>
        </w:rPr>
        <w:t>ისანი-სამგორის</w:t>
      </w:r>
      <w:r w:rsidR="000208E9">
        <w:rPr>
          <w:rFonts w:ascii="Sylfaen" w:hAnsi="Sylfaen"/>
          <w:lang w:val="ka-GE"/>
        </w:rPr>
        <w:t xml:space="preserve"> რაიონ</w:t>
      </w:r>
      <w:r w:rsidR="00AB09BA">
        <w:rPr>
          <w:rFonts w:ascii="Sylfaen" w:hAnsi="Sylfaen"/>
          <w:lang w:val="ka-GE"/>
        </w:rPr>
        <w:t>ებ</w:t>
      </w:r>
      <w:r w:rsidR="000208E9">
        <w:rPr>
          <w:rFonts w:ascii="Sylfaen" w:hAnsi="Sylfaen"/>
          <w:lang w:val="ka-GE"/>
        </w:rPr>
        <w:t>ში</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33AABA88"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E34EA3">
        <w:rPr>
          <w:rFonts w:ascii="Sylfaen" w:hAnsi="Sylfaen"/>
          <w:color w:val="FF0000"/>
          <w:lang w:val="ka-GE"/>
        </w:rPr>
        <w:t>ერთდროულად</w:t>
      </w:r>
      <w:r w:rsidRPr="00E34EA3">
        <w:rPr>
          <w:rFonts w:ascii="Sylfaen" w:hAnsi="Sylfaen"/>
          <w:color w:val="FF0000"/>
          <w:lang w:val="ka-GE"/>
        </w:rPr>
        <w:t xml:space="preserve"> </w:t>
      </w:r>
      <w:r w:rsidR="0026144D" w:rsidRPr="00E34EA3">
        <w:rPr>
          <w:rFonts w:ascii="Sylfaen" w:hAnsi="Sylfaen"/>
          <w:color w:val="FF0000"/>
          <w:lang w:val="ka-GE"/>
        </w:rPr>
        <w:t>გასახორციელებელია</w:t>
      </w:r>
      <w:r w:rsidRPr="00E34EA3">
        <w:rPr>
          <w:rFonts w:ascii="Sylfaen" w:hAnsi="Sylfaen"/>
          <w:color w:val="FF0000"/>
          <w:lang w:val="ka-GE"/>
        </w:rPr>
        <w:t xml:space="preserve"> პროექტების რაოდენობა- </w:t>
      </w:r>
      <w:r w:rsidR="00EF4BA9">
        <w:rPr>
          <w:rFonts w:ascii="Sylfaen" w:hAnsi="Sylfaen"/>
          <w:color w:val="FF0000"/>
          <w:lang w:val="ka-GE"/>
        </w:rPr>
        <w:t>1</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p w14:paraId="79D569D7" w14:textId="77777777" w:rsidR="00A735D2" w:rsidRDefault="00A735D2" w:rsidP="00A735D2">
      <w:pPr>
        <w:spacing w:after="0" w:line="240" w:lineRule="auto"/>
        <w:jc w:val="both"/>
        <w:rPr>
          <w:rFonts w:ascii="Sylfaen" w:hAnsi="Sylfaen" w:cs="Sylfaen"/>
          <w:lang w:val="ka-GE"/>
        </w:rPr>
      </w:pP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5E42C08"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w:t>
      </w:r>
      <w:r>
        <w:rPr>
          <w:rFonts w:ascii="Sylfaen" w:hAnsi="Sylfaen"/>
          <w:b/>
          <w:bCs/>
          <w:color w:val="FF0000"/>
          <w:lang w:val="ka-GE"/>
        </w:rPr>
        <w:lastRenderedPageBreak/>
        <w:t xml:space="preserve">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Pr="006A7856">
        <w:rPr>
          <w:rFonts w:ascii="Sylfaen" w:hAnsi="Sylfaen"/>
          <w:b/>
          <w:bCs/>
          <w:color w:val="FF0000"/>
          <w:lang w:val="ka-GE"/>
        </w:rPr>
        <w:t xml:space="preserve">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A1F16DA"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E1E93">
        <w:rPr>
          <w:rFonts w:ascii="Sylfaen" w:hAnsi="Sylfaen" w:cs="Sylfaen"/>
          <w:b/>
          <w:sz w:val="20"/>
          <w:szCs w:val="20"/>
        </w:rPr>
        <w:t>2</w:t>
      </w:r>
      <w:r w:rsidR="00EF4BA9">
        <w:rPr>
          <w:rFonts w:ascii="Sylfaen" w:hAnsi="Sylfaen" w:cs="Sylfaen"/>
          <w:b/>
          <w:sz w:val="20"/>
          <w:szCs w:val="20"/>
        </w:rPr>
        <w:t>8</w:t>
      </w:r>
      <w:r w:rsidR="00503AE3">
        <w:rPr>
          <w:rFonts w:ascii="Sylfaen" w:hAnsi="Sylfaen" w:cs="Sylfaen"/>
          <w:b/>
          <w:sz w:val="20"/>
          <w:szCs w:val="20"/>
        </w:rPr>
        <w:t xml:space="preserve"> </w:t>
      </w:r>
      <w:proofErr w:type="spellStart"/>
      <w:r w:rsidR="00EF4BA9">
        <w:rPr>
          <w:rFonts w:ascii="Sylfaen" w:hAnsi="Sylfaen" w:cs="Sylfaen"/>
          <w:b/>
          <w:sz w:val="20"/>
          <w:szCs w:val="20"/>
        </w:rPr>
        <w:t>მაისი</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EF4BA9">
        <w:rPr>
          <w:rFonts w:ascii="Sylfaen" w:hAnsi="Sylfaen" w:cs="Sylfaen"/>
          <w:b/>
          <w:sz w:val="20"/>
          <w:szCs w:val="20"/>
        </w:rPr>
        <w:t>5</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lastRenderedPageBreak/>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w:t>
      </w:r>
      <w:r w:rsidR="00C55160">
        <w:rPr>
          <w:rFonts w:ascii="Sylfaen" w:hAnsi="Sylfaen"/>
          <w:color w:val="000000"/>
          <w:lang w:val="ka-GE"/>
        </w:rPr>
        <w:lastRenderedPageBreak/>
        <w:t xml:space="preserve">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w:t>
      </w:r>
      <w:proofErr w:type="spellStart"/>
      <w:r w:rsidRPr="005614FC">
        <w:rPr>
          <w:rFonts w:ascii="Sylfaen" w:hAnsi="Sylfaen"/>
          <w:color w:val="000000"/>
          <w:lang w:val="ka-GE"/>
        </w:rPr>
        <w:t>ფაუერთან</w:t>
      </w:r>
      <w:proofErr w:type="spellEnd"/>
      <w:r w:rsidRPr="005614FC">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lastRenderedPageBreak/>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w:t>
      </w:r>
      <w:proofErr w:type="spellStart"/>
      <w:r w:rsidRPr="00696A50">
        <w:rPr>
          <w:rFonts w:ascii="Sylfaen" w:hAnsi="Sylfaen"/>
          <w:lang w:val="ka-GE"/>
        </w:rPr>
        <w:t>ვეშაპიძე</w:t>
      </w:r>
      <w:proofErr w:type="spellEnd"/>
      <w:r w:rsidRPr="00696A50">
        <w:rPr>
          <w:rFonts w:ascii="Sylfaen" w:hAnsi="Sylfaen"/>
          <w:lang w:val="ka-GE"/>
        </w:rPr>
        <w:t>,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95BF" w14:textId="77777777" w:rsidR="00137745" w:rsidRDefault="00137745" w:rsidP="007902EA">
      <w:pPr>
        <w:spacing w:after="0" w:line="240" w:lineRule="auto"/>
      </w:pPr>
      <w:r>
        <w:separator/>
      </w:r>
    </w:p>
  </w:endnote>
  <w:endnote w:type="continuationSeparator" w:id="0">
    <w:p w14:paraId="1BAC21C0" w14:textId="77777777" w:rsidR="00137745" w:rsidRDefault="0013774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7D6F2" w14:textId="77777777" w:rsidR="00137745" w:rsidRDefault="00137745" w:rsidP="007902EA">
      <w:pPr>
        <w:spacing w:after="0" w:line="240" w:lineRule="auto"/>
      </w:pPr>
      <w:r>
        <w:separator/>
      </w:r>
    </w:p>
  </w:footnote>
  <w:footnote w:type="continuationSeparator" w:id="0">
    <w:p w14:paraId="5AF81F43" w14:textId="77777777" w:rsidR="00137745" w:rsidRDefault="0013774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9"/>
  </w:num>
  <w:num w:numId="2" w16cid:durableId="1391923553">
    <w:abstractNumId w:val="4"/>
  </w:num>
  <w:num w:numId="3" w16cid:durableId="1498613122">
    <w:abstractNumId w:val="7"/>
  </w:num>
  <w:num w:numId="4" w16cid:durableId="779226708">
    <w:abstractNumId w:val="8"/>
  </w:num>
  <w:num w:numId="5" w16cid:durableId="821123863">
    <w:abstractNumId w:val="5"/>
  </w:num>
  <w:num w:numId="6" w16cid:durableId="2146004045">
    <w:abstractNumId w:val="0"/>
  </w:num>
  <w:num w:numId="7" w16cid:durableId="144011457">
    <w:abstractNumId w:val="6"/>
  </w:num>
  <w:num w:numId="8" w16cid:durableId="523447284">
    <w:abstractNumId w:val="1"/>
  </w:num>
  <w:num w:numId="9" w16cid:durableId="545407550">
    <w:abstractNumId w:val="2"/>
  </w:num>
  <w:num w:numId="10" w16cid:durableId="18364153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5B48"/>
    <w:rsid w:val="00046082"/>
    <w:rsid w:val="0004786C"/>
    <w:rsid w:val="00051E54"/>
    <w:rsid w:val="00053EAB"/>
    <w:rsid w:val="0005435C"/>
    <w:rsid w:val="00055E1E"/>
    <w:rsid w:val="00056A31"/>
    <w:rsid w:val="00064AB9"/>
    <w:rsid w:val="00076E10"/>
    <w:rsid w:val="000811D6"/>
    <w:rsid w:val="00081D42"/>
    <w:rsid w:val="000824D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1CFE"/>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37745"/>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B78D5"/>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E1E9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3AE3"/>
    <w:rsid w:val="005111AB"/>
    <w:rsid w:val="005142CD"/>
    <w:rsid w:val="00516A21"/>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3E9B"/>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23E"/>
    <w:rsid w:val="007F1866"/>
    <w:rsid w:val="007F1C9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33A97"/>
    <w:rsid w:val="009356F9"/>
    <w:rsid w:val="009406AF"/>
    <w:rsid w:val="00940D2A"/>
    <w:rsid w:val="00943D59"/>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7311E"/>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46F6D"/>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63"/>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1E11"/>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4BA9"/>
    <w:rsid w:val="00EF7D2E"/>
    <w:rsid w:val="00EF7F05"/>
    <w:rsid w:val="00F0297E"/>
    <w:rsid w:val="00F0659D"/>
    <w:rsid w:val="00F069C7"/>
    <w:rsid w:val="00F115A1"/>
    <w:rsid w:val="00F14024"/>
    <w:rsid w:val="00F16DCE"/>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038A"/>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1394</Words>
  <Characters>11223</Characters>
  <Application>Microsoft Office Word</Application>
  <DocSecurity>0</DocSecurity>
  <Lines>255</Lines>
  <Paragraphs>95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28</cp:revision>
  <cp:lastPrinted>2015-07-27T06:36:00Z</cp:lastPrinted>
  <dcterms:created xsi:type="dcterms:W3CDTF">2024-09-26T13:08:00Z</dcterms:created>
  <dcterms:modified xsi:type="dcterms:W3CDTF">2025-05-19T10:49:00Z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