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DCE686B" w:rsidR="009815C7" w:rsidRPr="007B0071" w:rsidRDefault="00F03B74" w:rsidP="00B361B1">
      <w:pPr>
        <w:autoSpaceDE w:val="0"/>
        <w:autoSpaceDN w:val="0"/>
        <w:adjustRightInd w:val="0"/>
        <w:spacing w:after="0" w:line="240" w:lineRule="auto"/>
        <w:jc w:val="center"/>
        <w:rPr>
          <w:rFonts w:ascii="Sylfaen" w:hAnsi="Sylfaen" w:cs="Sylfaen"/>
          <w:b/>
          <w:lang w:val="ka-GE"/>
        </w:rPr>
      </w:pPr>
      <w:r>
        <w:rPr>
          <w:rFonts w:ascii="Sylfaen" w:hAnsi="Sylfaen" w:cs="Sylfaen"/>
          <w:b/>
          <w:lang w:val="ka-GE"/>
        </w:rPr>
        <w:t>დიდუბე ჩუღურეთის</w:t>
      </w:r>
      <w:r w:rsidR="003F2B24">
        <w:rPr>
          <w:rFonts w:ascii="Sylfaen" w:hAnsi="Sylfaen" w:cs="Sylfaen"/>
          <w:b/>
          <w:lang w:val="ka-GE"/>
        </w:rPr>
        <w:t xml:space="preserve"> რაიონ</w:t>
      </w:r>
      <w:r w:rsidR="001B63CE">
        <w:rPr>
          <w:rFonts w:ascii="Sylfaen" w:hAnsi="Sylfaen" w:cs="Sylfaen"/>
          <w:b/>
          <w:lang w:val="ka-GE"/>
        </w:rPr>
        <w:t xml:space="preserve">ში, </w:t>
      </w:r>
      <w:r>
        <w:rPr>
          <w:rFonts w:ascii="Sylfaen" w:hAnsi="Sylfaen" w:cs="Sylfaen"/>
          <w:b/>
          <w:lang w:val="ka-GE"/>
        </w:rPr>
        <w:t xml:space="preserve">მიჩურინისა და ასპინძის ქუჩების </w:t>
      </w:r>
      <w:r w:rsidR="00AB4603">
        <w:rPr>
          <w:rFonts w:ascii="Sylfaen" w:hAnsi="Sylfaen" w:cs="Sylfaen"/>
          <w:b/>
          <w:lang w:val="ka-GE"/>
        </w:rPr>
        <w:t>წყალსადენის</w:t>
      </w:r>
      <w:r>
        <w:rPr>
          <w:rFonts w:ascii="Sylfaen" w:hAnsi="Sylfaen" w:cs="Sylfaen"/>
          <w:b/>
          <w:lang w:val="ka-GE"/>
        </w:rPr>
        <w:t xml:space="preserve"> </w:t>
      </w:r>
      <w:r w:rsidR="00AB4603">
        <w:rPr>
          <w:rFonts w:ascii="Sylfaen" w:hAnsi="Sylfaen" w:cs="Sylfaen"/>
          <w:b/>
          <w:lang w:val="ka-GE"/>
        </w:rPr>
        <w:t xml:space="preserve">ქსელის </w:t>
      </w:r>
      <w:r w:rsidR="00EF5D2D">
        <w:rPr>
          <w:rFonts w:ascii="Sylfaen" w:hAnsi="Sylfaen" w:cs="Sylfaen"/>
          <w:b/>
          <w:lang w:val="ka-GE"/>
        </w:rPr>
        <w:t xml:space="preserve">სარეაბილიტაციო </w:t>
      </w:r>
      <w:r w:rsidR="000D1477">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248DF051" w14:textId="0C835A86" w:rsidR="00277B37" w:rsidRPr="007B0071" w:rsidRDefault="00277B37" w:rsidP="009406AF">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6534D4E2"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03B74" w:rsidRPr="00F03B74">
        <w:rPr>
          <w:rFonts w:ascii="Sylfaen" w:hAnsi="Sylfaen" w:cs="Sylfaen"/>
          <w:lang w:val="ka-GE"/>
        </w:rPr>
        <w:t xml:space="preserve">დიდუბე ჩუღურეთის რაიონში, მიჩურინისა და ასპინძის ქუჩების წყალსადენის ქსელის </w:t>
      </w:r>
      <w:r w:rsidR="00AB4603">
        <w:rPr>
          <w:rFonts w:ascii="Sylfaen" w:hAnsi="Sylfaen" w:cs="Sylfaen"/>
          <w:lang w:val="ka-GE"/>
        </w:rPr>
        <w:t>სარეაბილიტაციო</w:t>
      </w:r>
      <w:r w:rsidR="000D1477" w:rsidRPr="000D1477">
        <w:rPr>
          <w:rFonts w:ascii="Sylfaen" w:hAnsi="Sylfaen" w:cs="Sylfaen"/>
          <w:lang w:val="ka-GE"/>
        </w:rPr>
        <w:t xml:space="preserve"> სამუშაოების </w:t>
      </w:r>
      <w:r w:rsidR="008D3CB4" w:rsidRPr="008D3CB4">
        <w:rPr>
          <w:rFonts w:ascii="Sylfaen" w:hAnsi="Sylfaen" w:cs="Sylfaen"/>
          <w:lang w:val="ka-GE"/>
        </w:rPr>
        <w:t>შესყიდვ</w:t>
      </w:r>
      <w:r w:rsidR="00BF46B5">
        <w:rPr>
          <w:rFonts w:ascii="Sylfaen" w:hAnsi="Sylfaen" w:cs="Sylfaen"/>
          <w:lang w:val="ka-GE"/>
        </w:rPr>
        <w:t>აზე</w:t>
      </w:r>
      <w:r w:rsidR="006B7980">
        <w:rPr>
          <w:rFonts w:ascii="Sylfaen" w:hAnsi="Sylfaen" w:cs="Sylfaen"/>
          <w:lang w:val="ka-GE"/>
        </w:rPr>
        <w:t>:</w:t>
      </w:r>
    </w:p>
    <w:p w14:paraId="54B1705F" w14:textId="5CE744C2" w:rsidR="00BF46B5" w:rsidRDefault="00BF46B5" w:rsidP="00DE5EA9">
      <w:pPr>
        <w:spacing w:after="0" w:line="240" w:lineRule="auto"/>
        <w:jc w:val="both"/>
        <w:rPr>
          <w:rFonts w:ascii="Sylfaen" w:hAnsi="Sylfaen" w:cs="Sylfaen"/>
          <w:lang w:val="ka-GE"/>
        </w:rPr>
      </w:pP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4D4186C2" w:rsidR="00DB5C8D" w:rsidRPr="00F03B74" w:rsidRDefault="00F03B74" w:rsidP="00DE5EA9">
      <w:pPr>
        <w:spacing w:after="0" w:line="240" w:lineRule="auto"/>
        <w:jc w:val="both"/>
        <w:rPr>
          <w:rFonts w:ascii="Sylfaen" w:hAnsi="Sylfaen" w:cs="Sylfaen"/>
          <w:bCs/>
          <w:lang w:val="ka-GE"/>
        </w:rPr>
      </w:pPr>
      <w:r w:rsidRPr="00F03B74">
        <w:rPr>
          <w:rFonts w:ascii="Sylfaen" w:hAnsi="Sylfaen" w:cs="Sylfaen"/>
          <w:bCs/>
          <w:lang w:val="ka-GE"/>
        </w:rPr>
        <w:t xml:space="preserve">დიდუბე ჩუღურეთის რაიონში, მიჩურინისა და ასპინძის ქუჩების წყალსადენის ქსელის </w:t>
      </w:r>
      <w:r w:rsidR="00AB4603" w:rsidRPr="00F03B74">
        <w:rPr>
          <w:rFonts w:ascii="Sylfaen" w:hAnsi="Sylfaen" w:cs="Sylfaen"/>
          <w:bCs/>
          <w:lang w:val="ka-GE"/>
        </w:rPr>
        <w:t>სარეაბილიტაციო</w:t>
      </w:r>
      <w:r w:rsidR="000D1477" w:rsidRPr="00F03B74">
        <w:rPr>
          <w:rFonts w:ascii="Sylfaen" w:hAnsi="Sylfaen" w:cs="Sylfaen"/>
          <w:bCs/>
          <w:lang w:val="ka-GE"/>
        </w:rPr>
        <w:t xml:space="preserve"> სამუშაოები </w:t>
      </w:r>
      <w:r w:rsidR="00185431" w:rsidRPr="00F03B74">
        <w:rPr>
          <w:rFonts w:ascii="Sylfaen" w:hAnsi="Sylfaen" w:cs="Sylfaen"/>
          <w:bCs/>
          <w:lang w:val="ka-GE"/>
        </w:rPr>
        <w:t>მოცემული პროექტ</w:t>
      </w:r>
      <w:r w:rsidR="004A02D2" w:rsidRPr="00F03B74">
        <w:rPr>
          <w:rFonts w:ascii="Sylfaen" w:hAnsi="Sylfaen" w:cs="Sylfaen"/>
          <w:bCs/>
          <w:lang w:val="ka-GE"/>
        </w:rPr>
        <w:t>ებ</w:t>
      </w:r>
      <w:r w:rsidR="00185431" w:rsidRPr="00F03B74">
        <w:rPr>
          <w:rFonts w:ascii="Sylfaen" w:hAnsi="Sylfaen" w:cs="Sylfaen"/>
          <w:bCs/>
          <w:lang w:val="ka-GE"/>
        </w:rPr>
        <w:t>ის შესაბამისად</w:t>
      </w:r>
      <w:r w:rsidR="00546E82" w:rsidRPr="00F03B74">
        <w:rPr>
          <w:rFonts w:ascii="Sylfaen" w:hAnsi="Sylfaen" w:cs="Sylfaen"/>
          <w:bCs/>
          <w:lang w:val="ka-GE"/>
        </w:rPr>
        <w:t>.</w:t>
      </w:r>
    </w:p>
    <w:p w14:paraId="2460862E" w14:textId="77777777" w:rsidR="006B7980" w:rsidRDefault="006B7980" w:rsidP="00DE5EA9">
      <w:pPr>
        <w:spacing w:after="0" w:line="240" w:lineRule="auto"/>
        <w:jc w:val="both"/>
        <w:rPr>
          <w:rFonts w:ascii="Sylfaen" w:hAnsi="Sylfaen" w:cs="Sylfaen"/>
          <w:lang w:val="ka-GE"/>
        </w:rPr>
      </w:pP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3DF08142"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w:t>
      </w:r>
      <w:r w:rsidR="006A35CF">
        <w:rPr>
          <w:rFonts w:ascii="Sylfaen" w:hAnsi="Sylfaen" w:cs="Sylfaen"/>
          <w:lang w:val="ka-GE"/>
        </w:rPr>
        <w:t>ა</w:t>
      </w:r>
      <w:r>
        <w:rPr>
          <w:rFonts w:ascii="Sylfaen" w:hAnsi="Sylfaen" w:cs="Sylfaen"/>
          <w:lang w:val="ka-GE"/>
        </w:rPr>
        <w:t>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62508C48" w14:textId="77777777" w:rsidR="00F63F06" w:rsidRDefault="00F63F06" w:rsidP="00591447">
      <w:pPr>
        <w:spacing w:after="0" w:line="240" w:lineRule="auto"/>
        <w:jc w:val="both"/>
        <w:rPr>
          <w:rFonts w:ascii="Sylfaen" w:hAnsi="Sylfaen" w:cs="Sylfaen"/>
          <w:lang w:val="ka-GE"/>
        </w:rPr>
      </w:pPr>
    </w:p>
    <w:p w14:paraId="40472014" w14:textId="77777777" w:rsidR="00F57244" w:rsidRPr="00143200" w:rsidRDefault="00F57244" w:rsidP="00143200">
      <w:pPr>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1F30FBD" w:rsidR="00392707" w:rsidRDefault="00185431" w:rsidP="00A735D2">
      <w:pPr>
        <w:spacing w:line="240" w:lineRule="auto"/>
        <w:jc w:val="both"/>
        <w:rPr>
          <w:rFonts w:ascii="Sylfaen" w:hAnsi="Sylfaen"/>
          <w:lang w:val="ka-GE"/>
        </w:rPr>
      </w:pPr>
      <w:r>
        <w:rPr>
          <w:rFonts w:ascii="Sylfaen" w:hAnsi="Sylfaen"/>
          <w:lang w:val="ka-GE"/>
        </w:rPr>
        <w:lastRenderedPageBreak/>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F03B74">
        <w:rPr>
          <w:rFonts w:ascii="Sylfaen" w:hAnsi="Sylfaen"/>
          <w:lang w:val="ka-GE"/>
        </w:rPr>
        <w:t xml:space="preserve">დიდუბე ჩუღურეთის </w:t>
      </w:r>
      <w:r w:rsidR="001B63CE">
        <w:rPr>
          <w:rFonts w:ascii="Sylfaen" w:hAnsi="Sylfaen"/>
          <w:lang w:val="ka-GE"/>
        </w:rPr>
        <w:t xml:space="preserve"> რაიონებში</w:t>
      </w:r>
    </w:p>
    <w:p w14:paraId="1E3773B6" w14:textId="77ECB7D0" w:rsidR="009203F4"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A735D2">
        <w:rPr>
          <w:rFonts w:ascii="Sylfaen" w:hAnsi="Sylfaen"/>
          <w:lang w:val="ka-GE"/>
        </w:rPr>
        <w:t>.</w:t>
      </w:r>
      <w:r w:rsidR="00B265C8">
        <w:rPr>
          <w:rFonts w:ascii="Sylfaen" w:hAnsi="Sylfaen"/>
          <w:lang w:val="ka-GE"/>
        </w:rPr>
        <w:t xml:space="preserve"> </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6071D9" w:rsidRDefault="001466B2" w:rsidP="00A735D2">
      <w:pPr>
        <w:spacing w:after="0" w:line="240" w:lineRule="auto"/>
        <w:jc w:val="both"/>
        <w:rPr>
          <w:rFonts w:ascii="Sylfaen" w:hAnsi="Sylfaen" w:cs="Sylfaen"/>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p w14:paraId="79D569D7" w14:textId="77777777" w:rsidR="00A735D2" w:rsidRDefault="00A735D2" w:rsidP="00A735D2">
      <w:pPr>
        <w:spacing w:after="0" w:line="240" w:lineRule="auto"/>
        <w:jc w:val="both"/>
        <w:rPr>
          <w:rFonts w:ascii="Sylfaen" w:hAnsi="Sylfaen" w:cs="Sylfaen"/>
          <w:lang w:val="ka-GE"/>
        </w:rPr>
      </w:pPr>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15B3B2E8" w14:textId="0623688C" w:rsidR="00727AB8" w:rsidRDefault="00727AB8" w:rsidP="00727AB8">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2024 წლის მეთოდური მითითებები და 202</w:t>
      </w:r>
      <w:r w:rsidR="005C1417">
        <w:rPr>
          <w:rFonts w:ascii="Sylfaen" w:hAnsi="Sylfaen"/>
          <w:b/>
          <w:bCs/>
          <w:color w:val="FF0000"/>
          <w:lang w:val="ka-GE"/>
        </w:rPr>
        <w:t>5</w:t>
      </w:r>
      <w:r w:rsidRPr="006A7856">
        <w:rPr>
          <w:rFonts w:ascii="Sylfaen" w:hAnsi="Sylfaen"/>
          <w:b/>
          <w:bCs/>
          <w:color w:val="FF0000"/>
          <w:lang w:val="ka-GE"/>
        </w:rPr>
        <w:t xml:space="preserve"> წლის I კვარტლის სამშენებლო რესურსული ფასების კრებული „</w:t>
      </w:r>
      <w:proofErr w:type="spellStart"/>
      <w:r w:rsidRPr="006A7856">
        <w:rPr>
          <w:rFonts w:ascii="Sylfaen" w:hAnsi="Sylfaen"/>
          <w:b/>
          <w:bCs/>
          <w:color w:val="FF0000"/>
          <w:lang w:val="ka-GE"/>
        </w:rPr>
        <w:t>სნიპი</w:t>
      </w:r>
      <w:proofErr w:type="spellEnd"/>
      <w:r w:rsidRPr="006A7856">
        <w:rPr>
          <w:rFonts w:ascii="Sylfaen" w:hAnsi="Sylfaen"/>
          <w:b/>
          <w:bCs/>
          <w:color w:val="FF0000"/>
          <w:lang w:val="ka-GE"/>
        </w:rPr>
        <w:t xml:space="preserve">“-ს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proofErr w:type="spellStart"/>
      <w:r w:rsidRPr="006A7856">
        <w:rPr>
          <w:rFonts w:ascii="Sylfaen" w:hAnsi="Sylfaen"/>
          <w:b/>
          <w:bCs/>
          <w:color w:val="FF0000"/>
          <w:lang w:val="ka-GE"/>
        </w:rPr>
        <w:t>გადარხა</w:t>
      </w:r>
      <w:proofErr w:type="spellEnd"/>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7777777" w:rsidR="00727AB8" w:rsidRDefault="00727AB8" w:rsidP="00727AB8">
      <w:pPr>
        <w:rPr>
          <w:rFonts w:ascii="Sylfaen" w:hAnsi="Sylfaen"/>
          <w:b/>
          <w:bCs/>
          <w:color w:val="FF0000"/>
          <w:lang w:val="ka-GE"/>
        </w:rPr>
      </w:pPr>
      <w:r>
        <w:rPr>
          <w:rFonts w:ascii="Sylfaen" w:hAnsi="Sylfaen"/>
          <w:b/>
          <w:bCs/>
          <w:color w:val="FF0000"/>
          <w:lang w:val="ka-GE"/>
        </w:rPr>
        <w:lastRenderedPageBreak/>
        <w:t>ფასწარმოქმნის ადეკვატურობის დადასტურება უნდა განხორციელდეს სერთიფიცირებული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proofErr w:type="spellStart"/>
      <w:r>
        <w:rPr>
          <w:rFonts w:ascii="Sylfaen" w:hAnsi="Sylfaen"/>
          <w:b/>
          <w:bCs/>
          <w:color w:val="FF0000"/>
          <w:lang w:val="ka-GE"/>
        </w:rPr>
        <w:t>სერთიფიცირების</w:t>
      </w:r>
      <w:proofErr w:type="spellEnd"/>
      <w:r>
        <w:rPr>
          <w:rFonts w:ascii="Sylfaen" w:hAnsi="Sylfaen"/>
          <w:b/>
          <w:bCs/>
          <w:color w:val="FF0000"/>
          <w:lang w:val="ka-GE"/>
        </w:rPr>
        <w:t xml:space="preserve"> დამადასტურებელი დოკუმენტი).</w:t>
      </w:r>
    </w:p>
    <w:p w14:paraId="3E33A6EB" w14:textId="0F4E85F2" w:rsidR="00C7542B" w:rsidRPr="00DE5EA9" w:rsidRDefault="00C7542B" w:rsidP="00727AB8">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F03B74" w:rsidRDefault="00C7542B" w:rsidP="009634B1">
      <w:pPr>
        <w:spacing w:after="0" w:line="360" w:lineRule="auto"/>
        <w:jc w:val="both"/>
        <w:rPr>
          <w:rFonts w:ascii="Sylfaen" w:hAnsi="Sylfaen" w:cstheme="minorHAnsi"/>
          <w:b/>
          <w:bCs/>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 xml:space="preserve">სრულად შევსებული </w:t>
      </w:r>
      <w:r w:rsidR="009634B1" w:rsidRPr="00F03B74">
        <w:rPr>
          <w:rFonts w:ascii="Sylfaen" w:hAnsi="Sylfaen"/>
          <w:b/>
          <w:bCs/>
          <w:lang w:val="ka-GE"/>
        </w:rPr>
        <w:t>სამუშაო გეგმა-გრაფიკ</w:t>
      </w:r>
      <w:r w:rsidR="002C2326" w:rsidRPr="00F03B74">
        <w:rPr>
          <w:rFonts w:ascii="Sylfaen" w:hAnsi="Sylfaen"/>
          <w:b/>
          <w:bCs/>
          <w:lang w:val="ka-GE"/>
        </w:rPr>
        <w:t>ებ</w:t>
      </w:r>
      <w:r w:rsidR="009634B1" w:rsidRPr="00F03B74">
        <w:rPr>
          <w:rFonts w:ascii="Sylfaen" w:hAnsi="Sylfaen"/>
          <w:b/>
          <w:bCs/>
          <w:lang w:val="ka-GE"/>
        </w:rPr>
        <w:t xml:space="preserve">ი </w:t>
      </w:r>
      <w:r w:rsidR="00777DC3" w:rsidRPr="00F03B74">
        <w:rPr>
          <w:rFonts w:ascii="Sylfaen" w:hAnsi="Sylfaen"/>
          <w:b/>
          <w:bCs/>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proofErr w:type="gramStart"/>
      <w:r w:rsidR="003233D9">
        <w:rPr>
          <w:rFonts w:ascii="Sylfaen" w:hAnsi="Sylfaen"/>
          <w:lang w:val="ka-GE"/>
        </w:rPr>
        <w:t>შემდეგ;</w:t>
      </w:r>
      <w:proofErr w:type="gramEnd"/>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727AB8">
      <w:pPr>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768C9546"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5C1417">
        <w:rPr>
          <w:rFonts w:ascii="Sylfaen" w:hAnsi="Sylfaen" w:cs="Sylfaen"/>
          <w:b/>
          <w:sz w:val="20"/>
          <w:szCs w:val="20"/>
          <w:lang w:val="ka-GE"/>
        </w:rPr>
        <w:t>ვადაა -</w:t>
      </w:r>
      <w:r w:rsidRPr="005C1417">
        <w:rPr>
          <w:rFonts w:asciiTheme="minorHAnsi" w:hAnsiTheme="minorHAnsi" w:cstheme="minorHAnsi"/>
          <w:b/>
          <w:sz w:val="20"/>
          <w:szCs w:val="20"/>
          <w:lang w:val="ka-GE"/>
        </w:rPr>
        <w:t xml:space="preserve"> </w:t>
      </w:r>
      <w:r w:rsidR="00E04D35" w:rsidRPr="005C1417">
        <w:rPr>
          <w:rFonts w:ascii="Sylfaen" w:hAnsi="Sylfaen" w:cs="Sylfaen"/>
          <w:b/>
          <w:sz w:val="20"/>
          <w:szCs w:val="20"/>
          <w:lang w:val="ka-GE"/>
        </w:rPr>
        <w:t>202</w:t>
      </w:r>
      <w:r w:rsidR="00727AB8" w:rsidRPr="005C1417">
        <w:rPr>
          <w:rFonts w:ascii="Sylfaen" w:hAnsi="Sylfaen" w:cs="Sylfaen"/>
          <w:b/>
          <w:sz w:val="20"/>
          <w:szCs w:val="20"/>
          <w:lang w:val="ka-GE"/>
        </w:rPr>
        <w:t>5</w:t>
      </w:r>
      <w:r w:rsidRPr="005C1417">
        <w:rPr>
          <w:rFonts w:ascii="Sylfaen" w:hAnsi="Sylfaen" w:cs="Sylfaen"/>
          <w:b/>
          <w:sz w:val="20"/>
          <w:szCs w:val="20"/>
          <w:lang w:val="ka-GE"/>
        </w:rPr>
        <w:t xml:space="preserve"> წლის</w:t>
      </w:r>
      <w:r w:rsidR="00F03B74">
        <w:rPr>
          <w:rFonts w:ascii="Sylfaen" w:hAnsi="Sylfaen" w:cs="Sylfaen"/>
          <w:b/>
          <w:sz w:val="20"/>
          <w:szCs w:val="20"/>
          <w:lang w:val="ka-GE"/>
        </w:rPr>
        <w:t>10 ივნისი</w:t>
      </w:r>
      <w:r w:rsidR="00727AB8" w:rsidRPr="005C1417">
        <w:rPr>
          <w:rFonts w:ascii="Sylfaen" w:hAnsi="Sylfaen" w:cs="Sylfaen"/>
          <w:b/>
          <w:sz w:val="20"/>
          <w:szCs w:val="20"/>
        </w:rPr>
        <w:t xml:space="preserve">, </w:t>
      </w:r>
      <w:r w:rsidR="00B42770" w:rsidRPr="005C1417">
        <w:rPr>
          <w:rFonts w:ascii="Sylfaen" w:hAnsi="Sylfaen" w:cs="Sylfaen"/>
          <w:b/>
          <w:sz w:val="20"/>
          <w:szCs w:val="20"/>
          <w:lang w:val="ka-GE"/>
        </w:rPr>
        <w:t xml:space="preserve"> 1</w:t>
      </w:r>
      <w:r w:rsidR="001B63CE">
        <w:rPr>
          <w:rFonts w:ascii="Sylfaen" w:hAnsi="Sylfaen" w:cs="Sylfaen"/>
          <w:b/>
          <w:sz w:val="20"/>
          <w:szCs w:val="20"/>
        </w:rPr>
        <w:t>8</w:t>
      </w:r>
      <w:r w:rsidR="00B42770" w:rsidRPr="005C1417">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w:t>
      </w:r>
      <w:proofErr w:type="spellStart"/>
      <w:r w:rsidRPr="00B43DFF">
        <w:rPr>
          <w:rFonts w:ascii="Sylfaen" w:hAnsi="Sylfaen" w:cs="Sylfaen"/>
          <w:b/>
          <w:sz w:val="20"/>
          <w:szCs w:val="20"/>
          <w:u w:val="single"/>
          <w:lang w:val="ka-GE"/>
        </w:rPr>
        <w:t>აიტვირთოს</w:t>
      </w:r>
      <w:proofErr w:type="spellEnd"/>
      <w:r w:rsidRPr="00B43DFF">
        <w:rPr>
          <w:rFonts w:ascii="Sylfaen" w:hAnsi="Sylfaen" w:cs="Sylfaen"/>
          <w:b/>
          <w:sz w:val="20"/>
          <w:szCs w:val="20"/>
          <w:u w:val="single"/>
          <w:lang w:val="ka-GE"/>
        </w:rPr>
        <w:t xml:space="preserve">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A70A9">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A70A9">
      <w:pPr>
        <w:spacing w:line="240" w:lineRule="auto"/>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DA70A9">
      <w:pPr>
        <w:pStyle w:val="ListParagraph"/>
        <w:numPr>
          <w:ilvl w:val="1"/>
          <w:numId w:val="3"/>
        </w:numPr>
        <w:spacing w:after="0" w:line="24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DA70A9">
      <w:pPr>
        <w:spacing w:after="0" w:line="24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DA70A9">
      <w:pPr>
        <w:pStyle w:val="ListParagraph"/>
        <w:numPr>
          <w:ilvl w:val="2"/>
          <w:numId w:val="4"/>
        </w:numPr>
        <w:spacing w:after="0" w:line="240" w:lineRule="auto"/>
        <w:rPr>
          <w:rFonts w:ascii="AcadNusx" w:eastAsiaTheme="minorHAnsi" w:hAnsi="AcadNusx"/>
          <w:sz w:val="20"/>
          <w:szCs w:val="20"/>
        </w:rPr>
      </w:pPr>
      <w:r w:rsidRPr="00F60BDF">
        <w:rPr>
          <w:rFonts w:ascii="Sylfaen" w:hAnsi="Sylfaen" w:cs="Sylfaen"/>
          <w:lang w:val="ka-GE"/>
        </w:rPr>
        <w:t xml:space="preserve">შემსყიდველი იტოვებს უფლებას გააფორმოს ხელშეკრულება ერთ ან </w:t>
      </w:r>
      <w:proofErr w:type="spellStart"/>
      <w:r w:rsidRPr="00F60BDF">
        <w:rPr>
          <w:rFonts w:ascii="Sylfaen" w:hAnsi="Sylfaen" w:cs="Sylfaen"/>
          <w:lang w:val="ka-GE"/>
        </w:rPr>
        <w:t>რამოდენიმე</w:t>
      </w:r>
      <w:proofErr w:type="spellEnd"/>
      <w:r w:rsidRPr="00F60BDF">
        <w:rPr>
          <w:rFonts w:ascii="Sylfaen" w:hAnsi="Sylfaen" w:cs="Sylfaen"/>
          <w:lang w:val="ka-GE"/>
        </w:rPr>
        <w:t xml:space="preserve"> კომპანიასთან.</w:t>
      </w:r>
    </w:p>
    <w:p w14:paraId="7089A739" w14:textId="5B8CE11E" w:rsidR="00CC4789" w:rsidRPr="00F60BDF" w:rsidRDefault="00F60BDF" w:rsidP="00DA70A9">
      <w:pPr>
        <w:spacing w:after="0" w:line="24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DA70A9">
      <w:pPr>
        <w:pStyle w:val="ListParagraph"/>
        <w:spacing w:after="0" w:line="24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lastRenderedPageBreak/>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DA70A9">
      <w:pPr>
        <w:pStyle w:val="ListParagraph"/>
        <w:numPr>
          <w:ilvl w:val="2"/>
          <w:numId w:val="5"/>
        </w:numPr>
        <w:tabs>
          <w:tab w:val="left" w:pos="426"/>
        </w:tabs>
        <w:spacing w:before="120" w:after="0" w:line="24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proofErr w:type="spellStart"/>
      <w:r w:rsidR="00CC4789" w:rsidRPr="00D50B27">
        <w:rPr>
          <w:rFonts w:ascii="Sylfaen" w:hAnsi="Sylfaen"/>
          <w:lang w:val="ka-GE"/>
        </w:rPr>
        <w:t>ნებმისმიერ</w:t>
      </w:r>
      <w:proofErr w:type="spellEnd"/>
      <w:r w:rsidR="00CC4789" w:rsidRPr="00D50B27">
        <w:rPr>
          <w:rFonts w:ascii="Sylfaen" w:hAnsi="Sylfaen"/>
          <w:lang w:val="ka-GE"/>
        </w:rPr>
        <w:t xml:space="preserve"> ეტაპზე.</w:t>
      </w:r>
    </w:p>
    <w:p w14:paraId="522DE442" w14:textId="3203C725" w:rsidR="00CC4789" w:rsidRPr="007B0071" w:rsidRDefault="00633F4A" w:rsidP="00DA70A9">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w:t>
      </w:r>
      <w:proofErr w:type="spellStart"/>
      <w:r>
        <w:rPr>
          <w:rFonts w:ascii="Sylfaen" w:hAnsi="Sylfaen"/>
          <w:lang w:val="ka-GE"/>
        </w:rPr>
        <w:t>შემსყიდველი“</w:t>
      </w:r>
      <w:r w:rsidR="00CC4789" w:rsidRPr="007B0071">
        <w:rPr>
          <w:rFonts w:ascii="Sylfaen" w:hAnsi="Sylfaen"/>
          <w:lang w:val="ka-GE"/>
        </w:rPr>
        <w:t>არ</w:t>
      </w:r>
      <w:proofErr w:type="spellEnd"/>
      <w:r w:rsidR="00CC4789" w:rsidRPr="007B0071">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DA70A9">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DA70A9">
      <w:pPr>
        <w:spacing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Pr>
          <w:rFonts w:ascii="Sylfaen" w:hAnsi="Sylfaen"/>
          <w:color w:val="000000"/>
          <w:lang w:val="ka-GE"/>
        </w:rPr>
        <w:lastRenderedPageBreak/>
        <w:t xml:space="preserve">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proofErr w:type="spellStart"/>
      <w:r w:rsidR="00C55160">
        <w:rPr>
          <w:rFonts w:ascii="Sylfaen" w:hAnsi="Sylfaen"/>
          <w:color w:val="000000"/>
          <w:lang w:val="ka-GE"/>
        </w:rPr>
        <w:t>პრეტეზნიის</w:t>
      </w:r>
      <w:proofErr w:type="spellEnd"/>
      <w:r w:rsidR="00C55160">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w:t>
      </w:r>
      <w:proofErr w:type="spellStart"/>
      <w:r w:rsidRPr="005614FC">
        <w:rPr>
          <w:rFonts w:ascii="Sylfaen" w:hAnsi="Sylfaen"/>
          <w:color w:val="000000"/>
          <w:lang w:val="ka-GE"/>
        </w:rPr>
        <w:t>ფაუერთან</w:t>
      </w:r>
      <w:proofErr w:type="spellEnd"/>
      <w:r w:rsidRPr="005614FC">
        <w:rPr>
          <w:rFonts w:ascii="Sylfaen" w:hAnsi="Sylfaen"/>
          <w:color w:val="000000"/>
          <w:lang w:val="ka-GE"/>
        </w:rPr>
        <w:t>“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734FC1FD" w14:textId="77777777" w:rsidR="00C61BE6" w:rsidRDefault="00C61BE6" w:rsidP="00F94B27">
      <w:pPr>
        <w:spacing w:after="0" w:line="360" w:lineRule="auto"/>
        <w:jc w:val="both"/>
        <w:rPr>
          <w:rFonts w:ascii="Sylfaen" w:hAnsi="Sylfaen" w:cs="Sylfaen"/>
          <w:b/>
          <w:u w:val="single"/>
          <w:lang w:val="ka-GE"/>
        </w:rPr>
      </w:pPr>
    </w:p>
    <w:p w14:paraId="3C95107A" w14:textId="05BCDB51" w:rsidR="00C61BE6" w:rsidRDefault="00C61BE6" w:rsidP="00F94B27">
      <w:pPr>
        <w:spacing w:after="0" w:line="360" w:lineRule="auto"/>
        <w:jc w:val="both"/>
        <w:rPr>
          <w:rFonts w:ascii="Sylfaen" w:hAnsi="Sylfaen" w:cs="Sylfaen"/>
          <w:b/>
          <w:u w:val="single"/>
          <w:lang w:val="ka-GE"/>
        </w:rPr>
      </w:pPr>
      <w:r>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39366B72" w14:textId="77777777" w:rsidR="00C61BE6" w:rsidRDefault="00C61BE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Pr="009406AF" w:rsidRDefault="002237DF" w:rsidP="009406AF">
      <w:pPr>
        <w:spacing w:after="0"/>
        <w:jc w:val="both"/>
        <w:rPr>
          <w:rFonts w:ascii="Sylfaen" w:hAnsi="Sylfaen"/>
          <w:lang w:val="ka-GE"/>
        </w:rPr>
      </w:pPr>
      <w:r w:rsidRPr="00696A50">
        <w:rPr>
          <w:rFonts w:ascii="Sylfaen" w:hAnsi="Sylfaen"/>
          <w:lang w:val="ka-GE"/>
        </w:rPr>
        <w:t xml:space="preserve">გიორგი </w:t>
      </w:r>
      <w:proofErr w:type="spellStart"/>
      <w:r w:rsidRPr="00696A50">
        <w:rPr>
          <w:rFonts w:ascii="Sylfaen" w:hAnsi="Sylfaen"/>
          <w:lang w:val="ka-GE"/>
        </w:rPr>
        <w:t>ვეშაპიძე</w:t>
      </w:r>
      <w:proofErr w:type="spellEnd"/>
      <w:r w:rsidRPr="00696A50">
        <w:rPr>
          <w:rFonts w:ascii="Sylfaen" w:hAnsi="Sylfaen"/>
          <w:lang w:val="ka-GE"/>
        </w:rPr>
        <w:t>, მობ: +995 595 33 93 30, E-</w:t>
      </w:r>
      <w:proofErr w:type="spellStart"/>
      <w:r w:rsidRPr="00696A50">
        <w:rPr>
          <w:rFonts w:ascii="Sylfaen" w:hAnsi="Sylfaen"/>
          <w:lang w:val="ka-GE"/>
        </w:rPr>
        <w:t>mail</w:t>
      </w:r>
      <w:proofErr w:type="spellEnd"/>
      <w:r w:rsidRPr="00696A50">
        <w:rPr>
          <w:rFonts w:ascii="Sylfaen" w:hAnsi="Sylfaen"/>
          <w:lang w:val="ka-GE"/>
        </w:rPr>
        <w:t xml:space="preserve">: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lastRenderedPageBreak/>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EF00B" w14:textId="77777777" w:rsidR="00CF5868" w:rsidRDefault="00CF5868" w:rsidP="007902EA">
      <w:pPr>
        <w:spacing w:after="0" w:line="240" w:lineRule="auto"/>
      </w:pPr>
      <w:r>
        <w:separator/>
      </w:r>
    </w:p>
  </w:endnote>
  <w:endnote w:type="continuationSeparator" w:id="0">
    <w:p w14:paraId="4F96F7DA" w14:textId="77777777" w:rsidR="00CF5868" w:rsidRDefault="00CF586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B2570" w14:textId="77777777" w:rsidR="00CF5868" w:rsidRDefault="00CF5868" w:rsidP="007902EA">
      <w:pPr>
        <w:spacing w:after="0" w:line="240" w:lineRule="auto"/>
      </w:pPr>
      <w:r>
        <w:separator/>
      </w:r>
    </w:p>
  </w:footnote>
  <w:footnote w:type="continuationSeparator" w:id="0">
    <w:p w14:paraId="46F38E36" w14:textId="77777777" w:rsidR="00CF5868" w:rsidRDefault="00CF586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5"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837113158">
    <w:abstractNumId w:val="8"/>
  </w:num>
  <w:num w:numId="2" w16cid:durableId="1391923553">
    <w:abstractNumId w:val="3"/>
  </w:num>
  <w:num w:numId="3" w16cid:durableId="1498613122">
    <w:abstractNumId w:val="6"/>
  </w:num>
  <w:num w:numId="4" w16cid:durableId="779226708">
    <w:abstractNumId w:val="7"/>
  </w:num>
  <w:num w:numId="5" w16cid:durableId="821123863">
    <w:abstractNumId w:val="4"/>
  </w:num>
  <w:num w:numId="6" w16cid:durableId="2146004045">
    <w:abstractNumId w:val="0"/>
  </w:num>
  <w:num w:numId="7" w16cid:durableId="144011457">
    <w:abstractNumId w:val="5"/>
  </w:num>
  <w:num w:numId="8" w16cid:durableId="523447284">
    <w:abstractNumId w:val="1"/>
  </w:num>
  <w:num w:numId="9" w16cid:durableId="54540755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01FB2"/>
    <w:rsid w:val="000113C0"/>
    <w:rsid w:val="000135EA"/>
    <w:rsid w:val="00014051"/>
    <w:rsid w:val="00015E1B"/>
    <w:rsid w:val="000202A5"/>
    <w:rsid w:val="000208E9"/>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76E10"/>
    <w:rsid w:val="000811D6"/>
    <w:rsid w:val="00081D42"/>
    <w:rsid w:val="000907AD"/>
    <w:rsid w:val="00092A77"/>
    <w:rsid w:val="00092E77"/>
    <w:rsid w:val="000974B9"/>
    <w:rsid w:val="000A0D72"/>
    <w:rsid w:val="000B1C85"/>
    <w:rsid w:val="000B3B51"/>
    <w:rsid w:val="000B4C5E"/>
    <w:rsid w:val="000B5D0F"/>
    <w:rsid w:val="000C3223"/>
    <w:rsid w:val="000C49F9"/>
    <w:rsid w:val="000D05C4"/>
    <w:rsid w:val="000D1477"/>
    <w:rsid w:val="000D1D2C"/>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200"/>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3CE"/>
    <w:rsid w:val="001B6BD5"/>
    <w:rsid w:val="001B740A"/>
    <w:rsid w:val="001B75E0"/>
    <w:rsid w:val="001B7903"/>
    <w:rsid w:val="001C112D"/>
    <w:rsid w:val="001C2BF2"/>
    <w:rsid w:val="001C52A5"/>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0A4A"/>
    <w:rsid w:val="002319CA"/>
    <w:rsid w:val="00237416"/>
    <w:rsid w:val="00241768"/>
    <w:rsid w:val="002422D6"/>
    <w:rsid w:val="002468A9"/>
    <w:rsid w:val="00252062"/>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379A7"/>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2B24"/>
    <w:rsid w:val="003F370C"/>
    <w:rsid w:val="003F5521"/>
    <w:rsid w:val="003F699A"/>
    <w:rsid w:val="00410EC6"/>
    <w:rsid w:val="0041258C"/>
    <w:rsid w:val="00415E77"/>
    <w:rsid w:val="00430AF7"/>
    <w:rsid w:val="00431665"/>
    <w:rsid w:val="00431B3C"/>
    <w:rsid w:val="004375BF"/>
    <w:rsid w:val="00442F86"/>
    <w:rsid w:val="0044376C"/>
    <w:rsid w:val="00444205"/>
    <w:rsid w:val="00444367"/>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3679"/>
    <w:rsid w:val="004D3D1C"/>
    <w:rsid w:val="004D747F"/>
    <w:rsid w:val="004E0754"/>
    <w:rsid w:val="004E36F2"/>
    <w:rsid w:val="004F3840"/>
    <w:rsid w:val="004F752F"/>
    <w:rsid w:val="004F7965"/>
    <w:rsid w:val="005111AB"/>
    <w:rsid w:val="005142CD"/>
    <w:rsid w:val="00521801"/>
    <w:rsid w:val="00524CEE"/>
    <w:rsid w:val="0052656B"/>
    <w:rsid w:val="00540038"/>
    <w:rsid w:val="00542A4A"/>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17"/>
    <w:rsid w:val="005C14A4"/>
    <w:rsid w:val="005C4498"/>
    <w:rsid w:val="005D06D3"/>
    <w:rsid w:val="005D3B83"/>
    <w:rsid w:val="005D4AE2"/>
    <w:rsid w:val="005E05B1"/>
    <w:rsid w:val="005E130F"/>
    <w:rsid w:val="005E4230"/>
    <w:rsid w:val="005E65E9"/>
    <w:rsid w:val="005F3054"/>
    <w:rsid w:val="005F3357"/>
    <w:rsid w:val="0060182A"/>
    <w:rsid w:val="006071D9"/>
    <w:rsid w:val="0061056A"/>
    <w:rsid w:val="00610FC8"/>
    <w:rsid w:val="006130A3"/>
    <w:rsid w:val="00613351"/>
    <w:rsid w:val="0061507C"/>
    <w:rsid w:val="00615744"/>
    <w:rsid w:val="00615BD2"/>
    <w:rsid w:val="006301DE"/>
    <w:rsid w:val="00632910"/>
    <w:rsid w:val="00633210"/>
    <w:rsid w:val="00633F4A"/>
    <w:rsid w:val="00634B58"/>
    <w:rsid w:val="006352D2"/>
    <w:rsid w:val="006447A4"/>
    <w:rsid w:val="00661B3E"/>
    <w:rsid w:val="00665219"/>
    <w:rsid w:val="00665C42"/>
    <w:rsid w:val="00667B1F"/>
    <w:rsid w:val="00670B37"/>
    <w:rsid w:val="00672F8A"/>
    <w:rsid w:val="00674470"/>
    <w:rsid w:val="0067481E"/>
    <w:rsid w:val="00674F71"/>
    <w:rsid w:val="00680844"/>
    <w:rsid w:val="00681B23"/>
    <w:rsid w:val="00683946"/>
    <w:rsid w:val="00692B13"/>
    <w:rsid w:val="0069500B"/>
    <w:rsid w:val="006A256D"/>
    <w:rsid w:val="006A35CF"/>
    <w:rsid w:val="006A3D31"/>
    <w:rsid w:val="006A7B28"/>
    <w:rsid w:val="006B2B7F"/>
    <w:rsid w:val="006B7980"/>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BAF"/>
    <w:rsid w:val="00711C86"/>
    <w:rsid w:val="00712E16"/>
    <w:rsid w:val="00713EFC"/>
    <w:rsid w:val="007146D2"/>
    <w:rsid w:val="007151B6"/>
    <w:rsid w:val="00715A5D"/>
    <w:rsid w:val="00717D5F"/>
    <w:rsid w:val="007228EA"/>
    <w:rsid w:val="00724BAF"/>
    <w:rsid w:val="00727AB8"/>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896"/>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2AF8"/>
    <w:rsid w:val="008B5700"/>
    <w:rsid w:val="008B67F1"/>
    <w:rsid w:val="008C04FA"/>
    <w:rsid w:val="008C0A74"/>
    <w:rsid w:val="008C35CC"/>
    <w:rsid w:val="008D04C5"/>
    <w:rsid w:val="008D2DA7"/>
    <w:rsid w:val="008D3CB4"/>
    <w:rsid w:val="008E16DA"/>
    <w:rsid w:val="008E3D20"/>
    <w:rsid w:val="008E55E0"/>
    <w:rsid w:val="008F419D"/>
    <w:rsid w:val="008F44A9"/>
    <w:rsid w:val="00901BE9"/>
    <w:rsid w:val="0090279D"/>
    <w:rsid w:val="00904044"/>
    <w:rsid w:val="009113A9"/>
    <w:rsid w:val="00913646"/>
    <w:rsid w:val="009203F4"/>
    <w:rsid w:val="009214A6"/>
    <w:rsid w:val="00922889"/>
    <w:rsid w:val="00925DC2"/>
    <w:rsid w:val="009261B9"/>
    <w:rsid w:val="00931A9A"/>
    <w:rsid w:val="009406AF"/>
    <w:rsid w:val="00940D2A"/>
    <w:rsid w:val="00950D10"/>
    <w:rsid w:val="00952B22"/>
    <w:rsid w:val="00954423"/>
    <w:rsid w:val="00954527"/>
    <w:rsid w:val="009567A7"/>
    <w:rsid w:val="00957E8C"/>
    <w:rsid w:val="009621F5"/>
    <w:rsid w:val="009634B1"/>
    <w:rsid w:val="00965698"/>
    <w:rsid w:val="009667B4"/>
    <w:rsid w:val="00967702"/>
    <w:rsid w:val="00974E6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225"/>
    <w:rsid w:val="009D733B"/>
    <w:rsid w:val="009E3DB8"/>
    <w:rsid w:val="009E41DA"/>
    <w:rsid w:val="009F003A"/>
    <w:rsid w:val="009F05A7"/>
    <w:rsid w:val="009F0B8A"/>
    <w:rsid w:val="009F3DE6"/>
    <w:rsid w:val="009F41E3"/>
    <w:rsid w:val="009F4DC4"/>
    <w:rsid w:val="009F51D1"/>
    <w:rsid w:val="00A0023E"/>
    <w:rsid w:val="00A01FC3"/>
    <w:rsid w:val="00A035A1"/>
    <w:rsid w:val="00A0388F"/>
    <w:rsid w:val="00A03B48"/>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8F9"/>
    <w:rsid w:val="00A52D43"/>
    <w:rsid w:val="00A53CF0"/>
    <w:rsid w:val="00A55463"/>
    <w:rsid w:val="00A5597B"/>
    <w:rsid w:val="00A5620B"/>
    <w:rsid w:val="00A56306"/>
    <w:rsid w:val="00A56EFE"/>
    <w:rsid w:val="00A61028"/>
    <w:rsid w:val="00A62AC7"/>
    <w:rsid w:val="00A63C87"/>
    <w:rsid w:val="00A64E45"/>
    <w:rsid w:val="00A735D2"/>
    <w:rsid w:val="00A74B75"/>
    <w:rsid w:val="00A804C4"/>
    <w:rsid w:val="00A81E52"/>
    <w:rsid w:val="00A847D4"/>
    <w:rsid w:val="00A935AC"/>
    <w:rsid w:val="00A96330"/>
    <w:rsid w:val="00AA3544"/>
    <w:rsid w:val="00AA4617"/>
    <w:rsid w:val="00AA511B"/>
    <w:rsid w:val="00AB4603"/>
    <w:rsid w:val="00AC32F5"/>
    <w:rsid w:val="00AC494C"/>
    <w:rsid w:val="00AC67B3"/>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65C8"/>
    <w:rsid w:val="00B27B0B"/>
    <w:rsid w:val="00B30838"/>
    <w:rsid w:val="00B35065"/>
    <w:rsid w:val="00B358AA"/>
    <w:rsid w:val="00B361B1"/>
    <w:rsid w:val="00B409CA"/>
    <w:rsid w:val="00B42689"/>
    <w:rsid w:val="00B42770"/>
    <w:rsid w:val="00B47896"/>
    <w:rsid w:val="00B47D4C"/>
    <w:rsid w:val="00B5249E"/>
    <w:rsid w:val="00B53B33"/>
    <w:rsid w:val="00B5452A"/>
    <w:rsid w:val="00B55AF3"/>
    <w:rsid w:val="00B616CF"/>
    <w:rsid w:val="00B617D9"/>
    <w:rsid w:val="00B72860"/>
    <w:rsid w:val="00B801AB"/>
    <w:rsid w:val="00B806AE"/>
    <w:rsid w:val="00B81448"/>
    <w:rsid w:val="00B830F8"/>
    <w:rsid w:val="00B84106"/>
    <w:rsid w:val="00B92B05"/>
    <w:rsid w:val="00B942E0"/>
    <w:rsid w:val="00B95A6F"/>
    <w:rsid w:val="00B97F4F"/>
    <w:rsid w:val="00BB0F01"/>
    <w:rsid w:val="00BB10E9"/>
    <w:rsid w:val="00BC2FA5"/>
    <w:rsid w:val="00BC364F"/>
    <w:rsid w:val="00BC4FD3"/>
    <w:rsid w:val="00BC7274"/>
    <w:rsid w:val="00BE0965"/>
    <w:rsid w:val="00BE187B"/>
    <w:rsid w:val="00BE1A34"/>
    <w:rsid w:val="00BE3060"/>
    <w:rsid w:val="00BE4678"/>
    <w:rsid w:val="00BE636F"/>
    <w:rsid w:val="00BF03F6"/>
    <w:rsid w:val="00BF17DA"/>
    <w:rsid w:val="00BF46B5"/>
    <w:rsid w:val="00BF5EFE"/>
    <w:rsid w:val="00C01CD2"/>
    <w:rsid w:val="00C021B6"/>
    <w:rsid w:val="00C04F30"/>
    <w:rsid w:val="00C06F22"/>
    <w:rsid w:val="00C070AD"/>
    <w:rsid w:val="00C113AE"/>
    <w:rsid w:val="00C12270"/>
    <w:rsid w:val="00C14986"/>
    <w:rsid w:val="00C14D7A"/>
    <w:rsid w:val="00C33D82"/>
    <w:rsid w:val="00C40C8C"/>
    <w:rsid w:val="00C41C03"/>
    <w:rsid w:val="00C55160"/>
    <w:rsid w:val="00C55BCF"/>
    <w:rsid w:val="00C61BE6"/>
    <w:rsid w:val="00C652F8"/>
    <w:rsid w:val="00C67999"/>
    <w:rsid w:val="00C73981"/>
    <w:rsid w:val="00C7542B"/>
    <w:rsid w:val="00C761CC"/>
    <w:rsid w:val="00C76391"/>
    <w:rsid w:val="00C83494"/>
    <w:rsid w:val="00C86CD0"/>
    <w:rsid w:val="00C87108"/>
    <w:rsid w:val="00C91AFC"/>
    <w:rsid w:val="00C9205D"/>
    <w:rsid w:val="00CA0ADA"/>
    <w:rsid w:val="00CA1443"/>
    <w:rsid w:val="00CA4A83"/>
    <w:rsid w:val="00CA54EE"/>
    <w:rsid w:val="00CA6D89"/>
    <w:rsid w:val="00CB2B75"/>
    <w:rsid w:val="00CB730B"/>
    <w:rsid w:val="00CB736E"/>
    <w:rsid w:val="00CC3C0A"/>
    <w:rsid w:val="00CC4789"/>
    <w:rsid w:val="00CC47D6"/>
    <w:rsid w:val="00CC6E5B"/>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5868"/>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0A9"/>
    <w:rsid w:val="00DA78D3"/>
    <w:rsid w:val="00DB3F41"/>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2154"/>
    <w:rsid w:val="00E03192"/>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674D0"/>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D7289"/>
    <w:rsid w:val="00EE0A2D"/>
    <w:rsid w:val="00EE58D4"/>
    <w:rsid w:val="00EE612A"/>
    <w:rsid w:val="00EF34FE"/>
    <w:rsid w:val="00EF5D2D"/>
    <w:rsid w:val="00EF7D2E"/>
    <w:rsid w:val="00EF7F05"/>
    <w:rsid w:val="00F0297E"/>
    <w:rsid w:val="00F03827"/>
    <w:rsid w:val="00F03B74"/>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63F06"/>
    <w:rsid w:val="00F718B0"/>
    <w:rsid w:val="00F732E4"/>
    <w:rsid w:val="00F75728"/>
    <w:rsid w:val="00F761D0"/>
    <w:rsid w:val="00F8037E"/>
    <w:rsid w:val="00F827AD"/>
    <w:rsid w:val="00F829B7"/>
    <w:rsid w:val="00F844E2"/>
    <w:rsid w:val="00F8495A"/>
    <w:rsid w:val="00F84B51"/>
    <w:rsid w:val="00F90B03"/>
    <w:rsid w:val="00F913D0"/>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7489"/>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01121309">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 w:id="190684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Metadata/LabelInfo.xml><?xml version="1.0" encoding="utf-8"?>
<clbl:labelList xmlns:clbl="http://schemas.microsoft.com/office/2020/mipLabelMetadata">
  <clbl:label id="{48211ec3-709b-4ace-b0c2-3e27e184b426}" enabled="0" method="" siteId="{48211ec3-709b-4ace-b0c2-3e27e184b426}" removed="1"/>
</clbl:labelList>
</file>

<file path=docProps/app.xml><?xml version="1.0" encoding="utf-8"?>
<Properties xmlns="http://schemas.openxmlformats.org/officeDocument/2006/extended-properties" xmlns:vt="http://schemas.openxmlformats.org/officeDocument/2006/docPropsVTypes">
  <Template>Normal</Template>
  <TotalTime>9</TotalTime>
  <Pages>7</Pages>
  <Words>1370</Words>
  <Characters>11058</Characters>
  <Application>Microsoft Office Word</Application>
  <DocSecurity>0</DocSecurity>
  <Lines>251</Lines>
  <Paragraphs>92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8</cp:revision>
  <cp:lastPrinted>2015-07-27T06:36:00Z</cp:lastPrinted>
  <dcterms:created xsi:type="dcterms:W3CDTF">2025-04-29T07:37:00Z</dcterms:created>
  <dcterms:modified xsi:type="dcterms:W3CDTF">2025-06-02T14:16:00Z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5dcf88fa27dd8b1372eeae174f4fea59dec5100ecb6dbb88b4868f561f33639c</vt:lpwstr>
  </property>
</Properties>
</file>