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1AF85404" w:rsidR="007D73CE" w:rsidRPr="00E65B74" w:rsidRDefault="0048573F" w:rsidP="00053F3F">
      <w:pPr>
        <w:spacing w:after="0" w:line="360" w:lineRule="auto"/>
        <w:jc w:val="both"/>
        <w:rPr>
          <w:rFonts w:ascii="Sylfaen" w:hAnsi="Sylfaen"/>
          <w:b/>
        </w:rPr>
      </w:pPr>
      <w:r>
        <w:rPr>
          <w:rFonts w:ascii="Sylfaen" w:hAnsi="Sylfaen"/>
          <w:b/>
          <w:lang w:val="ka-GE"/>
        </w:rPr>
        <w:t xml:space="preserve">                                        </w:t>
      </w:r>
    </w:p>
    <w:p w14:paraId="4BEF4603" w14:textId="77777777" w:rsidR="00422A2F" w:rsidRDefault="006C74DB" w:rsidP="006C74DB">
      <w:pPr>
        <w:spacing w:after="0" w:line="240" w:lineRule="auto"/>
        <w:jc w:val="both"/>
        <w:rPr>
          <w:rFonts w:ascii="Sylfaen" w:hAnsi="Sylfaen"/>
          <w:noProof/>
          <w:lang w:val="ka-GE"/>
        </w:rPr>
      </w:pPr>
      <w:r>
        <w:rPr>
          <w:rFonts w:ascii="Sylfaen" w:hAnsi="Sylfaen"/>
          <w:noProof/>
          <w:lang w:val="ka-GE"/>
        </w:rPr>
        <w:t xml:space="preserve">                                     </w:t>
      </w:r>
    </w:p>
    <w:p w14:paraId="24FA4B90" w14:textId="77777777" w:rsidR="00422A2F" w:rsidRDefault="00422A2F" w:rsidP="006C74DB">
      <w:pPr>
        <w:spacing w:after="0" w:line="240" w:lineRule="auto"/>
        <w:jc w:val="both"/>
        <w:rPr>
          <w:rFonts w:ascii="Sylfaen" w:hAnsi="Sylfaen"/>
          <w:noProof/>
          <w:lang w:val="ka-GE"/>
        </w:rPr>
      </w:pPr>
    </w:p>
    <w:p w14:paraId="20A4C17D" w14:textId="77777777" w:rsidR="00422A2F" w:rsidRDefault="00422A2F" w:rsidP="006C74DB">
      <w:pPr>
        <w:spacing w:after="0" w:line="240" w:lineRule="auto"/>
        <w:jc w:val="both"/>
        <w:rPr>
          <w:rFonts w:ascii="Sylfaen" w:hAnsi="Sylfaen"/>
          <w:noProof/>
          <w:lang w:val="ka-GE"/>
        </w:rPr>
      </w:pPr>
    </w:p>
    <w:p w14:paraId="2192C57C" w14:textId="2458089C" w:rsidR="009815C7" w:rsidRPr="00E65B74" w:rsidRDefault="00422A2F" w:rsidP="00422A2F">
      <w:pPr>
        <w:spacing w:after="0" w:line="240" w:lineRule="auto"/>
        <w:jc w:val="center"/>
        <w:rPr>
          <w:rFonts w:ascii="Sylfaen" w:hAnsi="Sylfaen" w:cs="Sylfaen"/>
          <w:b/>
        </w:rPr>
      </w:pPr>
      <w:r>
        <w:rPr>
          <w:rFonts w:ascii="Sylfaen" w:hAnsi="Sylfaen" w:cs="Sylfaen"/>
          <w:b/>
          <w:noProof/>
        </w:rPr>
        <w:drawing>
          <wp:inline distT="0" distB="0" distL="0" distR="0" wp14:anchorId="168A572C" wp14:editId="1633E8CE">
            <wp:extent cx="3691151" cy="2358390"/>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0056" cy="2364080"/>
                    </a:xfrm>
                    <a:prstGeom prst="rect">
                      <a:avLst/>
                    </a:prstGeom>
                  </pic:spPr>
                </pic:pic>
              </a:graphicData>
            </a:graphic>
          </wp:inline>
        </w:drawing>
      </w:r>
    </w:p>
    <w:p w14:paraId="701FB870" w14:textId="14DAF779" w:rsidR="009815C7" w:rsidRPr="00E65B74" w:rsidRDefault="007B332D" w:rsidP="00053F3F">
      <w:pPr>
        <w:spacing w:after="0" w:line="240" w:lineRule="auto"/>
        <w:jc w:val="both"/>
        <w:rPr>
          <w:rFonts w:ascii="Sylfaen" w:hAnsi="Sylfaen" w:cs="Sylfaen"/>
          <w:b/>
        </w:rPr>
      </w:pPr>
      <w:r w:rsidRPr="00E65B74">
        <w:rPr>
          <w:noProof/>
        </w:rPr>
        <w:t xml:space="preserve">        </w:t>
      </w:r>
    </w:p>
    <w:p w14:paraId="7F37A681" w14:textId="44D150FD" w:rsidR="009815C7" w:rsidRDefault="009815C7" w:rsidP="00053F3F">
      <w:pPr>
        <w:spacing w:after="0" w:line="240" w:lineRule="auto"/>
        <w:jc w:val="both"/>
        <w:rPr>
          <w:rFonts w:ascii="Sylfaen" w:hAnsi="Sylfaen" w:cs="Sylfaen"/>
          <w:b/>
        </w:rPr>
      </w:pPr>
    </w:p>
    <w:p w14:paraId="1AB55EE4" w14:textId="77777777" w:rsidR="006C74DB" w:rsidRPr="00E65B74" w:rsidRDefault="006C74DB" w:rsidP="00053F3F">
      <w:pPr>
        <w:spacing w:after="0" w:line="240" w:lineRule="auto"/>
        <w:jc w:val="both"/>
        <w:rPr>
          <w:rFonts w:ascii="Sylfaen" w:hAnsi="Sylfaen" w:cs="Sylfaen"/>
          <w:b/>
        </w:rPr>
      </w:pPr>
    </w:p>
    <w:p w14:paraId="5C5114A8" w14:textId="5778AEF3" w:rsidR="009815C7" w:rsidRPr="00E65B74" w:rsidRDefault="009815C7" w:rsidP="00053F3F">
      <w:pPr>
        <w:spacing w:after="0" w:line="240" w:lineRule="auto"/>
        <w:jc w:val="both"/>
        <w:rPr>
          <w:rFonts w:ascii="Sylfaen" w:hAnsi="Sylfaen" w:cs="Sylfaen"/>
          <w:b/>
          <w:lang w:val="ka-GE"/>
        </w:rPr>
      </w:pPr>
    </w:p>
    <w:p w14:paraId="6989D59A" w14:textId="035130B0" w:rsidR="00A71E0B" w:rsidRPr="00E65B74" w:rsidRDefault="009815C7" w:rsidP="00E65B74">
      <w:pPr>
        <w:spacing w:after="0" w:line="240" w:lineRule="auto"/>
        <w:jc w:val="center"/>
        <w:rPr>
          <w:rFonts w:ascii="Sylfaen" w:hAnsi="Sylfaen" w:cs="Sylfaen"/>
          <w:b/>
          <w:lang w:val="ka-GE"/>
        </w:rPr>
      </w:pPr>
      <w:r w:rsidRPr="00E65B74">
        <w:rPr>
          <w:rFonts w:ascii="Sylfaen" w:hAnsi="Sylfaen" w:cs="Sylfaen"/>
          <w:b/>
          <w:lang w:val="ka-GE"/>
        </w:rPr>
        <w:t>ელექტრონული ტენდერის დოკუმენტაცია</w:t>
      </w:r>
    </w:p>
    <w:p w14:paraId="5CC57B65" w14:textId="77777777" w:rsidR="0028539D" w:rsidRPr="00E65B74" w:rsidRDefault="0028539D" w:rsidP="00E65B74">
      <w:pPr>
        <w:spacing w:after="0" w:line="240" w:lineRule="auto"/>
        <w:jc w:val="center"/>
        <w:rPr>
          <w:rFonts w:ascii="Sylfaen" w:hAnsi="Sylfaen" w:cs="Sylfaen"/>
          <w:b/>
          <w:lang w:val="ka-GE"/>
        </w:rPr>
      </w:pPr>
    </w:p>
    <w:p w14:paraId="36B07DDE" w14:textId="568FE499" w:rsidR="00E90038" w:rsidRPr="00E90038" w:rsidRDefault="00E90038" w:rsidP="00E90038">
      <w:pPr>
        <w:spacing w:after="0" w:line="240" w:lineRule="auto"/>
        <w:jc w:val="center"/>
        <w:rPr>
          <w:rFonts w:ascii="Sylfaen" w:hAnsi="Sylfaen" w:cs="Sylfaen"/>
          <w:b/>
          <w:lang w:val="ka-GE"/>
        </w:rPr>
      </w:pPr>
      <w:r w:rsidRPr="00E90038">
        <w:rPr>
          <w:rFonts w:ascii="Sylfaen" w:hAnsi="Sylfaen" w:cs="Sylfaen"/>
          <w:b/>
          <w:lang w:val="ka-GE"/>
        </w:rPr>
        <w:t>შპს ,,ჯორჯიან უოთერ ენდ ფაუერის’’ საკუთრებაში არსებული</w:t>
      </w:r>
      <w:r w:rsidR="00962A39">
        <w:rPr>
          <w:rFonts w:ascii="Sylfaen" w:hAnsi="Sylfaen" w:cs="Sylfaen"/>
          <w:b/>
          <w:lang w:val="ka-GE"/>
        </w:rPr>
        <w:t>,</w:t>
      </w:r>
      <w:r w:rsidRPr="00E90038">
        <w:rPr>
          <w:rFonts w:ascii="Sylfaen" w:hAnsi="Sylfaen" w:cs="Sylfaen"/>
          <w:b/>
          <w:lang w:val="ka-GE"/>
        </w:rPr>
        <w:t xml:space="preserve"> არაგვის ხეობაში განლაგებული</w:t>
      </w:r>
      <w:r w:rsidR="00962A39">
        <w:rPr>
          <w:rFonts w:ascii="Sylfaen" w:hAnsi="Sylfaen" w:cs="Sylfaen"/>
          <w:b/>
          <w:lang w:val="ka-GE"/>
        </w:rPr>
        <w:t>,</w:t>
      </w:r>
      <w:r w:rsidRPr="00E90038">
        <w:rPr>
          <w:rFonts w:ascii="Sylfaen" w:hAnsi="Sylfaen" w:cs="Sylfaen"/>
          <w:b/>
          <w:lang w:val="ka-GE"/>
        </w:rPr>
        <w:t xml:space="preserve"> წყალაღების ინფრასტრუქტურის და წყალმომარაგების სათავე ნაგებობების დატბორვის რისკების განსაზღვრის და პრევენციის მიზნით</w:t>
      </w:r>
      <w:r w:rsidR="00962A39">
        <w:rPr>
          <w:rFonts w:ascii="Sylfaen" w:hAnsi="Sylfaen" w:cs="Sylfaen"/>
          <w:b/>
          <w:lang w:val="ka-GE"/>
        </w:rPr>
        <w:t>,</w:t>
      </w:r>
      <w:r w:rsidRPr="00E90038">
        <w:rPr>
          <w:rFonts w:ascii="Sylfaen" w:hAnsi="Sylfaen" w:cs="Sylfaen"/>
          <w:b/>
          <w:lang w:val="ka-GE"/>
        </w:rPr>
        <w:t xml:space="preserve"> მდინარე არაგვის შენაკადებში აკუმულირებული ნატანის შეფასება</w:t>
      </w:r>
    </w:p>
    <w:p w14:paraId="48A0C09F" w14:textId="77777777" w:rsidR="00FD0DCD" w:rsidRPr="00E65B74" w:rsidRDefault="00FD0DCD" w:rsidP="00053F3F">
      <w:pPr>
        <w:spacing w:after="0" w:line="360" w:lineRule="auto"/>
        <w:jc w:val="both"/>
        <w:rPr>
          <w:rFonts w:ascii="AcadNusx" w:hAnsi="AcadNusx"/>
          <w:b/>
        </w:rPr>
      </w:pPr>
    </w:p>
    <w:p w14:paraId="5A0A6715" w14:textId="77777777" w:rsidR="00FD0DCD" w:rsidRPr="00E65B74" w:rsidRDefault="00FD0DCD" w:rsidP="00053F3F">
      <w:pPr>
        <w:spacing w:after="0" w:line="360" w:lineRule="auto"/>
        <w:jc w:val="both"/>
        <w:rPr>
          <w:rFonts w:ascii="AcadNusx" w:hAnsi="AcadNusx"/>
          <w:b/>
        </w:rPr>
      </w:pPr>
    </w:p>
    <w:p w14:paraId="5C217841" w14:textId="77777777" w:rsidR="00FD0DCD" w:rsidRPr="00E65B74" w:rsidRDefault="00FD0DCD" w:rsidP="00053F3F">
      <w:pPr>
        <w:spacing w:after="0" w:line="360" w:lineRule="auto"/>
        <w:jc w:val="both"/>
        <w:rPr>
          <w:rFonts w:ascii="AcadNusx" w:hAnsi="AcadNusx"/>
          <w:b/>
        </w:rPr>
      </w:pPr>
    </w:p>
    <w:p w14:paraId="0B0F3779" w14:textId="63D529DE" w:rsidR="00FD0DCD" w:rsidRPr="00E65B74" w:rsidRDefault="00FD0DCD" w:rsidP="00053F3F">
      <w:pPr>
        <w:spacing w:after="0" w:line="360" w:lineRule="auto"/>
        <w:jc w:val="both"/>
        <w:rPr>
          <w:rFonts w:ascii="AcadNusx" w:hAnsi="AcadNusx"/>
          <w:b/>
        </w:rPr>
      </w:pPr>
    </w:p>
    <w:p w14:paraId="03B40F2E" w14:textId="2C9AE51A" w:rsidR="007B332D" w:rsidRPr="00E65B74" w:rsidRDefault="007B332D" w:rsidP="00053F3F">
      <w:pPr>
        <w:spacing w:after="0" w:line="360" w:lineRule="auto"/>
        <w:jc w:val="both"/>
        <w:rPr>
          <w:rFonts w:ascii="AcadNusx" w:hAnsi="AcadNusx"/>
          <w:b/>
        </w:rPr>
      </w:pPr>
    </w:p>
    <w:p w14:paraId="4D53D3F6" w14:textId="77777777" w:rsidR="007B332D" w:rsidRPr="00E65B74" w:rsidRDefault="007B332D" w:rsidP="00053F3F">
      <w:pPr>
        <w:spacing w:after="0" w:line="360" w:lineRule="auto"/>
        <w:jc w:val="both"/>
        <w:rPr>
          <w:rFonts w:ascii="AcadNusx" w:hAnsi="AcadNusx"/>
          <w:b/>
        </w:rPr>
      </w:pPr>
    </w:p>
    <w:p w14:paraId="61CFD8F9" w14:textId="06D21C5F" w:rsidR="00FD0DCD" w:rsidRPr="00E65B74" w:rsidRDefault="00FD0DCD" w:rsidP="00053F3F">
      <w:pPr>
        <w:spacing w:after="0" w:line="360" w:lineRule="auto"/>
        <w:jc w:val="both"/>
        <w:rPr>
          <w:rFonts w:ascii="AcadNusx" w:hAnsi="AcadNusx"/>
          <w:b/>
        </w:rPr>
      </w:pPr>
    </w:p>
    <w:p w14:paraId="459717CB" w14:textId="78A9E0B8" w:rsidR="00F43321" w:rsidRPr="00E65B74" w:rsidRDefault="00F43321" w:rsidP="00053F3F">
      <w:pPr>
        <w:spacing w:after="0" w:line="360" w:lineRule="auto"/>
        <w:jc w:val="both"/>
        <w:rPr>
          <w:rFonts w:ascii="AcadNusx" w:hAnsi="AcadNusx"/>
          <w:b/>
        </w:rPr>
      </w:pPr>
    </w:p>
    <w:p w14:paraId="281EF84B" w14:textId="4E76EE11" w:rsidR="00F43321" w:rsidRPr="00E65B74" w:rsidRDefault="00F43321" w:rsidP="00053F3F">
      <w:pPr>
        <w:spacing w:after="0" w:line="360" w:lineRule="auto"/>
        <w:jc w:val="both"/>
        <w:rPr>
          <w:rFonts w:ascii="AcadNusx" w:hAnsi="AcadNusx"/>
          <w:b/>
        </w:rPr>
      </w:pPr>
    </w:p>
    <w:p w14:paraId="4397D81E" w14:textId="5077FD92" w:rsidR="00F43321" w:rsidRPr="00E65B74" w:rsidRDefault="00F43321" w:rsidP="00053F3F">
      <w:pPr>
        <w:spacing w:after="0" w:line="360" w:lineRule="auto"/>
        <w:jc w:val="both"/>
        <w:rPr>
          <w:rFonts w:ascii="AcadNusx" w:hAnsi="AcadNusx"/>
          <w:b/>
        </w:rPr>
      </w:pPr>
    </w:p>
    <w:p w14:paraId="2647BCC2" w14:textId="3E867ADF" w:rsidR="00F43321" w:rsidRPr="00E65B74" w:rsidRDefault="00F43321" w:rsidP="00053F3F">
      <w:pPr>
        <w:spacing w:after="0" w:line="360" w:lineRule="auto"/>
        <w:jc w:val="both"/>
        <w:rPr>
          <w:rFonts w:ascii="AcadNusx" w:hAnsi="AcadNusx"/>
          <w:b/>
        </w:rPr>
      </w:pPr>
    </w:p>
    <w:p w14:paraId="48248338" w14:textId="4F8CFB15" w:rsidR="00F43321" w:rsidRPr="00E65B74" w:rsidRDefault="00F43321" w:rsidP="00053F3F">
      <w:pPr>
        <w:spacing w:after="0" w:line="360" w:lineRule="auto"/>
        <w:jc w:val="both"/>
        <w:rPr>
          <w:rFonts w:ascii="AcadNusx" w:hAnsi="AcadNusx"/>
          <w:b/>
        </w:rPr>
      </w:pPr>
    </w:p>
    <w:p w14:paraId="6E8925D9" w14:textId="19B81DC9" w:rsidR="00F43321" w:rsidRDefault="00F43321" w:rsidP="00053F3F">
      <w:pPr>
        <w:spacing w:after="0" w:line="360" w:lineRule="auto"/>
        <w:jc w:val="both"/>
        <w:rPr>
          <w:rFonts w:ascii="AcadNusx" w:hAnsi="AcadNusx"/>
          <w:b/>
        </w:rPr>
      </w:pPr>
    </w:p>
    <w:p w14:paraId="475B7306" w14:textId="398951B5" w:rsidR="006D7A5C" w:rsidRDefault="006D7A5C" w:rsidP="00053F3F">
      <w:pPr>
        <w:spacing w:after="0" w:line="360" w:lineRule="auto"/>
        <w:jc w:val="both"/>
        <w:rPr>
          <w:rFonts w:ascii="AcadNusx" w:hAnsi="AcadNusx"/>
          <w:b/>
        </w:rPr>
      </w:pPr>
    </w:p>
    <w:p w14:paraId="0C5A5BAC" w14:textId="52C02D8A" w:rsidR="00C27890" w:rsidRPr="00E65B74" w:rsidRDefault="001B055A" w:rsidP="00053F3F">
      <w:pPr>
        <w:pStyle w:val="ListParagraph"/>
        <w:numPr>
          <w:ilvl w:val="1"/>
          <w:numId w:val="33"/>
        </w:numPr>
        <w:spacing w:line="240" w:lineRule="auto"/>
        <w:jc w:val="both"/>
        <w:rPr>
          <w:rFonts w:ascii="Sylfaen" w:hAnsi="Sylfaen"/>
          <w:b/>
          <w:lang w:val="ka-GE"/>
        </w:rPr>
      </w:pPr>
      <w:r w:rsidRPr="00E65B74">
        <w:rPr>
          <w:rFonts w:ascii="Sylfaen" w:hAnsi="Sylfaen"/>
          <w:b/>
          <w:lang w:val="ka-GE"/>
        </w:rPr>
        <w:lastRenderedPageBreak/>
        <w:t>შესყიდვის ობიექტის დასახელება</w:t>
      </w:r>
    </w:p>
    <w:p w14:paraId="758C5D63" w14:textId="6F429F2A" w:rsidR="00E90038" w:rsidRPr="00E90038" w:rsidRDefault="006C74DB" w:rsidP="00E90038">
      <w:pPr>
        <w:jc w:val="both"/>
        <w:rPr>
          <w:rFonts w:ascii="Sylfaen" w:hAnsi="Sylfaen" w:cs="Sylfaen"/>
          <w:b/>
          <w:lang w:val="ka-GE"/>
        </w:rPr>
      </w:pPr>
      <w:r w:rsidRPr="00E90038">
        <w:rPr>
          <w:rFonts w:ascii="Sylfaen" w:hAnsi="Sylfaen" w:cs="Sylfaen"/>
          <w:lang w:val="ka-GE"/>
        </w:rPr>
        <w:t>შ</w:t>
      </w:r>
      <w:r w:rsidR="00422A2F" w:rsidRPr="00E90038">
        <w:rPr>
          <w:rFonts w:ascii="Sylfaen" w:hAnsi="Sylfaen" w:cs="Sylfaen"/>
          <w:lang w:val="ka-GE"/>
        </w:rPr>
        <w:t>პს „ჯორჯიან უოთერ ენდ ფაუერი“ (GWP</w:t>
      </w:r>
      <w:r w:rsidRPr="00E90038">
        <w:rPr>
          <w:rFonts w:ascii="Sylfaen" w:hAnsi="Sylfaen" w:cs="Sylfaen"/>
          <w:lang w:val="ka-GE"/>
        </w:rPr>
        <w:t>, ს/კ 203</w:t>
      </w:r>
      <w:r w:rsidR="00422A2F" w:rsidRPr="00E90038">
        <w:rPr>
          <w:rFonts w:ascii="Sylfaen" w:hAnsi="Sylfaen" w:cs="Sylfaen"/>
          <w:lang w:val="ka-GE"/>
        </w:rPr>
        <w:t>826002</w:t>
      </w:r>
      <w:r w:rsidRPr="00E90038">
        <w:rPr>
          <w:rFonts w:ascii="Sylfaen" w:hAnsi="Sylfaen" w:cs="Sylfaen"/>
          <w:lang w:val="ka-GE"/>
        </w:rPr>
        <w:t xml:space="preserve">) </w:t>
      </w:r>
      <w:r w:rsidR="00F43321" w:rsidRPr="00E90038">
        <w:rPr>
          <w:rFonts w:ascii="Sylfaen" w:hAnsi="Sylfaen" w:cs="Sylfaen"/>
          <w:lang w:val="ka-GE"/>
        </w:rPr>
        <w:t xml:space="preserve"> </w:t>
      </w:r>
      <w:r w:rsidR="00457067" w:rsidRPr="00E65B74">
        <w:rPr>
          <w:rFonts w:ascii="Sylfaen" w:hAnsi="Sylfaen" w:cs="Sylfaen"/>
          <w:lang w:val="ka-GE"/>
        </w:rPr>
        <w:t>აცხადებს</w:t>
      </w:r>
      <w:r w:rsidR="0040587B" w:rsidRPr="00E65B74">
        <w:rPr>
          <w:rFonts w:ascii="Sylfaen" w:hAnsi="Sylfaen" w:cs="Sylfaen"/>
          <w:lang w:val="ka-GE"/>
        </w:rPr>
        <w:t xml:space="preserve"> </w:t>
      </w:r>
      <w:r w:rsidR="00457067" w:rsidRPr="00E65B74">
        <w:rPr>
          <w:rFonts w:ascii="Sylfaen" w:hAnsi="Sylfaen" w:cs="Sylfaen"/>
          <w:lang w:val="ka-GE"/>
        </w:rPr>
        <w:t xml:space="preserve">ელექტრონულ </w:t>
      </w:r>
      <w:r w:rsidR="008647CD" w:rsidRPr="00E65B74">
        <w:rPr>
          <w:rFonts w:ascii="Sylfaen" w:hAnsi="Sylfaen" w:cs="Sylfaen"/>
          <w:lang w:val="ka-GE"/>
        </w:rPr>
        <w:t>ტენდერს</w:t>
      </w:r>
      <w:r w:rsidR="000661B5" w:rsidRPr="00E65B74">
        <w:rPr>
          <w:rFonts w:ascii="Sylfaen" w:hAnsi="Sylfaen" w:cs="Sylfaen"/>
          <w:lang w:val="ka-GE"/>
        </w:rPr>
        <w:t>:</w:t>
      </w:r>
      <w:r w:rsidR="006D7A5C">
        <w:rPr>
          <w:rFonts w:ascii="Sylfaen" w:hAnsi="Sylfaen" w:cs="Sylfaen"/>
          <w:lang w:val="ka-GE"/>
        </w:rPr>
        <w:t xml:space="preserve"> </w:t>
      </w:r>
      <w:r w:rsidR="00E90038" w:rsidRPr="00E90038">
        <w:rPr>
          <w:rFonts w:ascii="Sylfaen" w:hAnsi="Sylfaen" w:cs="Sylfaen"/>
          <w:b/>
          <w:lang w:val="ka-GE"/>
        </w:rPr>
        <w:t>შპს ,,ჯორჯიან უოთერ ენდ ფაუერის’’ საკუთრებაში არსებული</w:t>
      </w:r>
      <w:r w:rsidR="00962A39">
        <w:rPr>
          <w:rFonts w:ascii="Sylfaen" w:hAnsi="Sylfaen" w:cs="Sylfaen"/>
          <w:b/>
          <w:lang w:val="ka-GE"/>
        </w:rPr>
        <w:t>,</w:t>
      </w:r>
      <w:r w:rsidR="00E90038" w:rsidRPr="00E90038">
        <w:rPr>
          <w:rFonts w:ascii="Sylfaen" w:hAnsi="Sylfaen" w:cs="Sylfaen"/>
          <w:b/>
          <w:lang w:val="ka-GE"/>
        </w:rPr>
        <w:t xml:space="preserve"> არაგვის ხეობაში განლაგებული</w:t>
      </w:r>
      <w:r w:rsidR="00962A39">
        <w:rPr>
          <w:rFonts w:ascii="Sylfaen" w:hAnsi="Sylfaen" w:cs="Sylfaen"/>
          <w:b/>
          <w:lang w:val="ka-GE"/>
        </w:rPr>
        <w:t>,</w:t>
      </w:r>
      <w:r w:rsidR="00E90038" w:rsidRPr="00E90038">
        <w:rPr>
          <w:rFonts w:ascii="Sylfaen" w:hAnsi="Sylfaen" w:cs="Sylfaen"/>
          <w:b/>
          <w:lang w:val="ka-GE"/>
        </w:rPr>
        <w:t xml:space="preserve"> წყალაღების ინფრასტრუქტურის და წყალმომარაგების სათავე ნაგებობების დატბორვის რისკების განსაზღვრის და პრევენციის მიზნით</w:t>
      </w:r>
      <w:r w:rsidR="00962A39">
        <w:rPr>
          <w:rFonts w:ascii="Sylfaen" w:hAnsi="Sylfaen" w:cs="Sylfaen"/>
          <w:b/>
          <w:lang w:val="ka-GE"/>
        </w:rPr>
        <w:t>,</w:t>
      </w:r>
      <w:r w:rsidR="00E90038" w:rsidRPr="00E90038">
        <w:rPr>
          <w:rFonts w:ascii="Sylfaen" w:hAnsi="Sylfaen" w:cs="Sylfaen"/>
          <w:b/>
          <w:lang w:val="ka-GE"/>
        </w:rPr>
        <w:t xml:space="preserve"> მდინარე არაგვის შენაკადებში აკუმულირებული ნატანის შეფასებასთან დაკავშირებით. </w:t>
      </w:r>
    </w:p>
    <w:p w14:paraId="37728495" w14:textId="286CEB51" w:rsidR="00053F3F" w:rsidRPr="00422A2F" w:rsidRDefault="00053F3F" w:rsidP="00422A2F">
      <w:pPr>
        <w:spacing w:after="0" w:line="240" w:lineRule="auto"/>
        <w:jc w:val="both"/>
        <w:rPr>
          <w:rFonts w:ascii="Sylfaen" w:hAnsi="Sylfaen" w:cs="Sylfaen"/>
          <w:b/>
          <w:lang w:val="ka-GE"/>
        </w:rPr>
      </w:pPr>
    </w:p>
    <w:p w14:paraId="7744A880" w14:textId="77777777" w:rsidR="006D7A5C" w:rsidRPr="00E65B74" w:rsidRDefault="006D7A5C" w:rsidP="000E08FC">
      <w:pPr>
        <w:pStyle w:val="ListParagraph"/>
        <w:spacing w:after="160" w:line="259" w:lineRule="auto"/>
        <w:jc w:val="center"/>
        <w:rPr>
          <w:lang w:val="ka-GE"/>
        </w:rPr>
      </w:pPr>
    </w:p>
    <w:p w14:paraId="4181A064" w14:textId="583A8023" w:rsidR="004272D2" w:rsidRPr="00E65B74" w:rsidRDefault="00053F3F" w:rsidP="00053F3F">
      <w:pPr>
        <w:spacing w:line="240" w:lineRule="auto"/>
        <w:ind w:left="360"/>
        <w:jc w:val="both"/>
        <w:rPr>
          <w:rFonts w:ascii="Sylfaen" w:hAnsi="Sylfaen" w:cs="Sylfaen"/>
          <w:lang w:val="ka-GE"/>
        </w:rPr>
      </w:pPr>
      <w:r w:rsidRPr="00E65B74">
        <w:rPr>
          <w:rFonts w:ascii="Sylfaen" w:hAnsi="Sylfaen" w:cs="Sylfaen"/>
          <w:b/>
          <w:lang w:val="ka-GE"/>
        </w:rPr>
        <w:t>განს</w:t>
      </w:r>
      <w:r w:rsidR="0050019D">
        <w:rPr>
          <w:rFonts w:ascii="Sylfaen" w:hAnsi="Sylfaen" w:cs="Sylfaen"/>
          <w:b/>
          <w:lang w:val="ka-GE"/>
        </w:rPr>
        <w:t>ა</w:t>
      </w:r>
      <w:r w:rsidRPr="00E65B74">
        <w:rPr>
          <w:rFonts w:ascii="Sylfaen" w:hAnsi="Sylfaen" w:cs="Sylfaen"/>
          <w:b/>
          <w:lang w:val="ka-GE"/>
        </w:rPr>
        <w:t>კუ</w:t>
      </w:r>
      <w:r w:rsidR="004272D2" w:rsidRPr="00E65B74">
        <w:rPr>
          <w:rFonts w:ascii="Sylfaen" w:hAnsi="Sylfaen" w:cs="Sylfaen"/>
          <w:b/>
          <w:lang w:val="ka-GE"/>
        </w:rPr>
        <w:t>თრებული მოთხოვნები:</w:t>
      </w:r>
    </w:p>
    <w:p w14:paraId="28F23FD5" w14:textId="75840B21" w:rsidR="006D7A5C" w:rsidRDefault="005B1472" w:rsidP="00053F3F">
      <w:pPr>
        <w:jc w:val="both"/>
        <w:rPr>
          <w:rFonts w:ascii="Sylfaen" w:hAnsi="Sylfaen" w:cs="Sylfaen"/>
          <w:lang w:val="ka-GE"/>
        </w:rPr>
      </w:pPr>
      <w:r w:rsidRPr="00E65B74">
        <w:rPr>
          <w:rFonts w:ascii="Sylfaen" w:hAnsi="Sylfaen" w:cs="Sylfaen"/>
          <w:lang w:val="ka-GE"/>
        </w:rPr>
        <w:t>წინამდებარე ტენდერში გამარჯვებული კომპანი</w:t>
      </w:r>
      <w:r w:rsidR="00851FD1" w:rsidRPr="00E65B74">
        <w:rPr>
          <w:rFonts w:ascii="Sylfaen" w:hAnsi="Sylfaen" w:cs="Sylfaen"/>
          <w:lang w:val="ka-GE"/>
        </w:rPr>
        <w:t>ა ვალდებულია უზრუნველყოს</w:t>
      </w:r>
      <w:r w:rsidR="007C7BD2">
        <w:rPr>
          <w:rFonts w:ascii="Sylfaen" w:hAnsi="Sylfaen" w:cs="Sylfaen"/>
          <w:lang w:val="ka-GE"/>
        </w:rPr>
        <w:t xml:space="preserve"> მომსახურების გაწევა </w:t>
      </w:r>
      <w:r w:rsidR="006D7A5C">
        <w:rPr>
          <w:rFonts w:ascii="Sylfaen" w:hAnsi="Sylfaen" w:cs="Sylfaen"/>
          <w:lang w:val="ka-GE"/>
        </w:rPr>
        <w:t xml:space="preserve"> </w:t>
      </w:r>
      <w:r w:rsidR="00422A2F">
        <w:rPr>
          <w:rFonts w:ascii="Sylfaen" w:hAnsi="Sylfaen" w:cs="Sylfaen"/>
          <w:lang w:val="ka-GE"/>
        </w:rPr>
        <w:t>თანდართული ტექნიკური დავალების შესაბამისად</w:t>
      </w:r>
      <w:r w:rsidR="007C7BD2">
        <w:rPr>
          <w:rFonts w:ascii="Sylfaen" w:hAnsi="Sylfaen" w:cs="Sylfaen"/>
          <w:lang w:val="ka-GE"/>
        </w:rPr>
        <w:t>.</w:t>
      </w:r>
      <w:r w:rsidR="00422A2F">
        <w:rPr>
          <w:rFonts w:ascii="Sylfaen" w:hAnsi="Sylfaen" w:cs="Sylfaen"/>
          <w:lang w:val="ka-GE"/>
        </w:rPr>
        <w:t xml:space="preserve"> </w:t>
      </w:r>
    </w:p>
    <w:p w14:paraId="44D4ACAB" w14:textId="5C3297AB" w:rsidR="00422A2F" w:rsidRPr="00422A2F" w:rsidRDefault="00422A2F" w:rsidP="00053F3F">
      <w:pPr>
        <w:jc w:val="both"/>
        <w:rPr>
          <w:rFonts w:ascii="Sylfaen" w:hAnsi="Sylfaen" w:cs="Sylfaen"/>
          <w:lang w:val="ka-GE"/>
        </w:rPr>
      </w:pPr>
    </w:p>
    <w:p w14:paraId="0353AF42" w14:textId="3AAE10D2" w:rsidR="001B055A" w:rsidRPr="00E65B74" w:rsidRDefault="001B055A" w:rsidP="00053F3F">
      <w:pPr>
        <w:spacing w:after="0" w:line="240" w:lineRule="auto"/>
        <w:jc w:val="both"/>
        <w:rPr>
          <w:rFonts w:ascii="Sylfaen" w:hAnsi="Sylfaen" w:cs="Sylfaen"/>
          <w:b/>
          <w:bCs/>
          <w:lang w:val="ka-GE"/>
        </w:rPr>
      </w:pPr>
    </w:p>
    <w:p w14:paraId="42C81158" w14:textId="60B716CC" w:rsidR="001B055A" w:rsidRPr="00422A2F" w:rsidRDefault="001B055A" w:rsidP="00422A2F">
      <w:pPr>
        <w:pStyle w:val="ListParagraph"/>
        <w:numPr>
          <w:ilvl w:val="1"/>
          <w:numId w:val="33"/>
        </w:numPr>
        <w:spacing w:after="0" w:line="240" w:lineRule="auto"/>
        <w:jc w:val="both"/>
        <w:rPr>
          <w:rFonts w:ascii="Sylfaen" w:hAnsi="Sylfaen"/>
          <w:b/>
          <w:lang w:val="ka-GE"/>
        </w:rPr>
      </w:pPr>
      <w:r w:rsidRPr="00422A2F">
        <w:rPr>
          <w:rFonts w:ascii="Sylfaen" w:hAnsi="Sylfaen"/>
          <w:b/>
          <w:lang w:val="ka-GE"/>
        </w:rPr>
        <w:t>მომსახურების/სამუშა</w:t>
      </w:r>
      <w:r w:rsidR="00422A2F" w:rsidRPr="00422A2F">
        <w:rPr>
          <w:rFonts w:ascii="Sylfaen" w:hAnsi="Sylfaen"/>
          <w:b/>
          <w:lang w:val="ka-GE"/>
        </w:rPr>
        <w:t>ოს აღწერა (ტექნიკური დავალება)</w:t>
      </w:r>
    </w:p>
    <w:p w14:paraId="513A748A" w14:textId="267BFEFE" w:rsidR="00422A2F" w:rsidRDefault="00422A2F" w:rsidP="00422A2F">
      <w:pPr>
        <w:spacing w:after="0" w:line="240" w:lineRule="auto"/>
        <w:jc w:val="both"/>
        <w:rPr>
          <w:rFonts w:ascii="Sylfaen" w:hAnsi="Sylfaen"/>
          <w:b/>
          <w:lang w:val="ka-GE"/>
        </w:rPr>
      </w:pPr>
    </w:p>
    <w:p w14:paraId="41FF8022" w14:textId="11508AF7" w:rsidR="00E90038" w:rsidRPr="00E90038" w:rsidRDefault="00E90038" w:rsidP="00E90038">
      <w:pPr>
        <w:jc w:val="both"/>
        <w:rPr>
          <w:rFonts w:ascii="Sylfaen" w:hAnsi="Sylfaen" w:cs="Sylfaen"/>
          <w:lang w:val="ka-GE"/>
        </w:rPr>
      </w:pPr>
      <w:r w:rsidRPr="00E90038">
        <w:rPr>
          <w:rFonts w:ascii="Sylfaen" w:hAnsi="Sylfaen" w:cs="Sylfaen"/>
          <w:lang w:val="ka-GE"/>
        </w:rPr>
        <w:t>შპს ,,ჯორჯიან უოთერ ენდ ფაუერის’’ საკუთრებაში არსებული</w:t>
      </w:r>
      <w:r w:rsidR="00962A39">
        <w:rPr>
          <w:rFonts w:ascii="Sylfaen" w:hAnsi="Sylfaen" w:cs="Sylfaen"/>
          <w:lang w:val="ka-GE"/>
        </w:rPr>
        <w:t>,</w:t>
      </w:r>
      <w:r w:rsidRPr="00E90038">
        <w:rPr>
          <w:rFonts w:ascii="Sylfaen" w:hAnsi="Sylfaen" w:cs="Sylfaen"/>
          <w:lang w:val="ka-GE"/>
        </w:rPr>
        <w:t xml:space="preserve"> არაგვის ხეობაში განლაგებული</w:t>
      </w:r>
      <w:r w:rsidR="00962A39">
        <w:rPr>
          <w:rFonts w:ascii="Sylfaen" w:hAnsi="Sylfaen" w:cs="Sylfaen"/>
          <w:lang w:val="ka-GE"/>
        </w:rPr>
        <w:t>,</w:t>
      </w:r>
      <w:r w:rsidRPr="00E90038">
        <w:rPr>
          <w:rFonts w:ascii="Sylfaen" w:hAnsi="Sylfaen" w:cs="Sylfaen"/>
          <w:lang w:val="ka-GE"/>
        </w:rPr>
        <w:t xml:space="preserve"> წყალაღების ინფრასტრუქტურის და წყალმომარაგების სათავე ნაგებობების დატბორვის რისკების განსაზღვრის და პრევენციის მიზნით</w:t>
      </w:r>
      <w:r w:rsidR="00962A39">
        <w:rPr>
          <w:rFonts w:ascii="Sylfaen" w:hAnsi="Sylfaen" w:cs="Sylfaen"/>
          <w:lang w:val="ka-GE"/>
        </w:rPr>
        <w:t>,</w:t>
      </w:r>
      <w:r w:rsidRPr="00E90038">
        <w:rPr>
          <w:rFonts w:ascii="Sylfaen" w:hAnsi="Sylfaen" w:cs="Sylfaen"/>
          <w:lang w:val="ka-GE"/>
        </w:rPr>
        <w:t xml:space="preserve"> მდინარე არაგვის შენაკადებში აკუმულირებული ნატანის შეფასებასთან დაკავშირებით</w:t>
      </w:r>
      <w:r w:rsidR="00481A1D">
        <w:rPr>
          <w:rFonts w:ascii="Sylfaen" w:hAnsi="Sylfaen" w:cs="Sylfaen"/>
          <w:lang w:val="ka-GE"/>
        </w:rPr>
        <w:t>,</w:t>
      </w:r>
      <w:r w:rsidRPr="00E90038">
        <w:rPr>
          <w:rFonts w:ascii="Sylfaen" w:hAnsi="Sylfaen" w:cs="Sylfaen"/>
          <w:lang w:val="ka-GE"/>
        </w:rPr>
        <w:t xml:space="preserve"> დეტალურ</w:t>
      </w:r>
      <w:r w:rsidR="00481A1D">
        <w:rPr>
          <w:rFonts w:ascii="Sylfaen" w:hAnsi="Sylfaen" w:cs="Sylfaen"/>
          <w:lang w:val="ka-GE"/>
        </w:rPr>
        <w:t>ი ინფორმაცია</w:t>
      </w:r>
      <w:r w:rsidRPr="00E90038">
        <w:rPr>
          <w:rFonts w:ascii="Sylfaen" w:hAnsi="Sylfaen" w:cs="Sylfaen"/>
          <w:lang w:val="ka-GE"/>
        </w:rPr>
        <w:t xml:space="preserve"> </w:t>
      </w:r>
      <w:r w:rsidR="00481A1D">
        <w:rPr>
          <w:rFonts w:ascii="Sylfaen" w:hAnsi="Sylfaen" w:cs="Sylfaen"/>
          <w:lang w:val="ka-GE"/>
        </w:rPr>
        <w:t>მოცემულია</w:t>
      </w:r>
      <w:r w:rsidR="00481A1D" w:rsidRPr="00E90038">
        <w:rPr>
          <w:rFonts w:ascii="Sylfaen" w:hAnsi="Sylfaen" w:cs="Sylfaen"/>
          <w:lang w:val="ka-GE"/>
        </w:rPr>
        <w:t xml:space="preserve"> </w:t>
      </w:r>
      <w:r w:rsidRPr="00E90038">
        <w:rPr>
          <w:rFonts w:ascii="Sylfaen" w:hAnsi="Sylfaen" w:cs="Sylfaen"/>
          <w:lang w:val="ka-GE"/>
        </w:rPr>
        <w:t xml:space="preserve">თანდართულ ტექნიკურ დავალებაში. </w:t>
      </w:r>
    </w:p>
    <w:p w14:paraId="6A7DF03B" w14:textId="77777777" w:rsidR="00422A2F" w:rsidRDefault="00422A2F" w:rsidP="00053F3F">
      <w:pPr>
        <w:jc w:val="both"/>
        <w:rPr>
          <w:rFonts w:ascii="Sylfaen" w:hAnsi="Sylfaen" w:cs="Sylfaen"/>
          <w:b/>
          <w:lang w:val="ka-GE"/>
        </w:rPr>
      </w:pPr>
    </w:p>
    <w:p w14:paraId="24311423" w14:textId="0A1F3697" w:rsidR="00387591" w:rsidRPr="00E65B74" w:rsidRDefault="00950D10" w:rsidP="00053F3F">
      <w:pPr>
        <w:jc w:val="both"/>
        <w:rPr>
          <w:rFonts w:ascii="Sylfaen" w:hAnsi="Sylfaen" w:cs="Sylfaen"/>
          <w:b/>
          <w:lang w:val="ka-GE"/>
        </w:rPr>
      </w:pPr>
      <w:r w:rsidRPr="00E65B74">
        <w:rPr>
          <w:rFonts w:ascii="Sylfaen" w:hAnsi="Sylfaen" w:cs="Sylfaen"/>
          <w:b/>
          <w:lang w:val="ka-GE"/>
        </w:rPr>
        <w:t>1.3</w:t>
      </w:r>
      <w:r w:rsidR="002E0E5E" w:rsidRPr="00E65B74">
        <w:rPr>
          <w:rFonts w:ascii="Sylfaen" w:hAnsi="Sylfaen" w:cs="Sylfaen"/>
          <w:b/>
          <w:lang w:val="ka-GE"/>
        </w:rPr>
        <w:t xml:space="preserve"> </w:t>
      </w:r>
      <w:r w:rsidR="00D527CB" w:rsidRPr="00E65B74">
        <w:rPr>
          <w:rFonts w:ascii="Sylfaen" w:hAnsi="Sylfaen" w:cs="Sylfaen"/>
          <w:b/>
          <w:lang w:val="ka-GE"/>
        </w:rPr>
        <w:t>განფასება</w:t>
      </w:r>
      <w:r w:rsidRPr="00E65B74">
        <w:rPr>
          <w:rFonts w:ascii="Sylfaen" w:hAnsi="Sylfaen" w:cs="Sylfaen"/>
          <w:b/>
          <w:lang w:val="ka-GE"/>
        </w:rPr>
        <w:t xml:space="preserve"> </w:t>
      </w:r>
    </w:p>
    <w:p w14:paraId="28256137" w14:textId="59EFE99D" w:rsidR="00504647" w:rsidRPr="00504647" w:rsidRDefault="00D527CB" w:rsidP="00504647">
      <w:pPr>
        <w:spacing w:after="0" w:line="240" w:lineRule="auto"/>
        <w:jc w:val="both"/>
        <w:rPr>
          <w:rFonts w:ascii="Sylfaen" w:hAnsi="Sylfaen" w:cs="Sylfaen"/>
          <w:bCs/>
        </w:rPr>
      </w:pPr>
      <w:r w:rsidRPr="00E65B74">
        <w:rPr>
          <w:rFonts w:ascii="Sylfaen" w:hAnsi="Sylfaen" w:cs="Sylfaen"/>
          <w:color w:val="222222"/>
          <w:shd w:val="clear" w:color="auto" w:fill="FFFFFF"/>
          <w:lang w:val="ka-GE"/>
        </w:rPr>
        <w:t>პრეტენდენტმა</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უნდა</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წარმოადგინოს</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განფასება</w:t>
      </w:r>
      <w:r w:rsidR="00E90038">
        <w:rPr>
          <w:rFonts w:ascii="Sylfaen" w:hAnsi="Sylfaen" w:cs="Sylfaen"/>
          <w:color w:val="222222"/>
          <w:shd w:val="clear" w:color="auto" w:fill="FFFFFF"/>
          <w:lang w:val="ka-GE"/>
        </w:rPr>
        <w:t>,</w:t>
      </w:r>
      <w:r w:rsidR="00CD295B" w:rsidRPr="00E65B74">
        <w:rPr>
          <w:rFonts w:ascii="Sylfaen" w:hAnsi="Sylfaen" w:cs="Sylfaen"/>
          <w:color w:val="222222"/>
          <w:shd w:val="clear" w:color="auto" w:fill="FFFFFF"/>
          <w:lang w:val="ka-GE"/>
        </w:rPr>
        <w:t xml:space="preserve"> </w:t>
      </w:r>
      <w:r w:rsidR="00F45EB8" w:rsidRPr="00E65B74">
        <w:rPr>
          <w:rFonts w:ascii="Sylfaen" w:hAnsi="Sylfaen" w:cs="Sylfaen"/>
          <w:color w:val="222222"/>
          <w:shd w:val="clear" w:color="auto" w:fill="FFFFFF"/>
          <w:lang w:val="ka-GE"/>
        </w:rPr>
        <w:t>როგორც</w:t>
      </w:r>
      <w:r w:rsidR="004A4BC7" w:rsidRPr="00E65B74">
        <w:rPr>
          <w:rFonts w:ascii="Sylfaen" w:hAnsi="Sylfaen" w:cs="Sylfaen"/>
          <w:color w:val="222222"/>
          <w:shd w:val="clear" w:color="auto" w:fill="FFFFFF"/>
          <w:lang w:val="ka-GE"/>
        </w:rPr>
        <w:t xml:space="preserve"> </w:t>
      </w:r>
      <w:r w:rsidR="00F45EB8" w:rsidRPr="00E65B74">
        <w:rPr>
          <w:rFonts w:ascii="Sylfaen" w:hAnsi="Sylfaen" w:cs="Sylfaen"/>
          <w:b/>
          <w:color w:val="222222"/>
          <w:u w:val="single"/>
          <w:shd w:val="clear" w:color="auto" w:fill="FFFFFF"/>
          <w:lang w:val="ka-GE"/>
        </w:rPr>
        <w:t xml:space="preserve">ექსელის ფორმატში, </w:t>
      </w:r>
      <w:r w:rsidR="00F45EB8" w:rsidRPr="00E65B74">
        <w:rPr>
          <w:rFonts w:ascii="Sylfaen" w:hAnsi="Sylfaen" w:cs="Sylfaen"/>
          <w:color w:val="222222"/>
          <w:shd w:val="clear" w:color="auto" w:fill="FFFFFF"/>
          <w:lang w:val="ka-GE"/>
        </w:rPr>
        <w:t xml:space="preserve">ასევე </w:t>
      </w:r>
      <w:r w:rsidR="00422A2F">
        <w:rPr>
          <w:rFonts w:ascii="Sylfaen" w:hAnsi="Sylfaen" w:cs="Sylfaen"/>
          <w:color w:val="222222"/>
          <w:shd w:val="clear" w:color="auto" w:fill="FFFFFF"/>
          <w:lang w:val="ka-GE"/>
        </w:rPr>
        <w:t>ხელმოწერი</w:t>
      </w:r>
      <w:r w:rsidR="0050019D">
        <w:rPr>
          <w:rFonts w:ascii="Sylfaen" w:hAnsi="Sylfaen" w:cs="Sylfaen"/>
          <w:color w:val="222222"/>
          <w:shd w:val="clear" w:color="auto" w:fill="FFFFFF"/>
          <w:lang w:val="ka-GE"/>
        </w:rPr>
        <w:t>თ</w:t>
      </w:r>
      <w:r w:rsidR="00422A2F">
        <w:rPr>
          <w:rFonts w:ascii="Sylfaen" w:hAnsi="Sylfaen" w:cs="Sylfaen"/>
          <w:color w:val="222222"/>
          <w:shd w:val="clear" w:color="auto" w:fill="FFFFFF"/>
          <w:lang w:val="ka-GE"/>
        </w:rPr>
        <w:t xml:space="preserve"> დამოწმებული</w:t>
      </w:r>
      <w:r w:rsidR="0050019D">
        <w:rPr>
          <w:rFonts w:ascii="Sylfaen" w:hAnsi="Sylfaen" w:cs="Sylfaen"/>
          <w:color w:val="222222"/>
          <w:shd w:val="clear" w:color="auto" w:fill="FFFFFF"/>
          <w:lang w:val="ka-GE"/>
        </w:rPr>
        <w:t>,</w:t>
      </w:r>
      <w:r w:rsidR="00504647">
        <w:rPr>
          <w:rFonts w:ascii="Sylfaen" w:hAnsi="Sylfaen" w:cs="Sylfaen"/>
          <w:color w:val="222222"/>
          <w:shd w:val="clear" w:color="auto" w:fill="FFFFFF"/>
          <w:lang w:val="ka-GE"/>
        </w:rPr>
        <w:t xml:space="preserve"> </w:t>
      </w:r>
      <w:r w:rsidR="00422A2F" w:rsidRPr="00E65B74">
        <w:rPr>
          <w:rFonts w:ascii="Sylfaen" w:hAnsi="Sylfaen" w:cs="Sylfaen"/>
          <w:color w:val="222222"/>
          <w:shd w:val="clear" w:color="auto" w:fill="FFFFFF"/>
        </w:rPr>
        <w:t xml:space="preserve">PDF </w:t>
      </w:r>
      <w:r w:rsidR="00422A2F">
        <w:rPr>
          <w:rFonts w:ascii="Sylfaen" w:hAnsi="Sylfaen" w:cs="Sylfaen"/>
          <w:color w:val="222222"/>
          <w:shd w:val="clear" w:color="auto" w:fill="FFFFFF"/>
          <w:lang w:val="ka-GE"/>
        </w:rPr>
        <w:t xml:space="preserve">ფორმატში. </w:t>
      </w:r>
    </w:p>
    <w:p w14:paraId="139683D1" w14:textId="61E4E402" w:rsidR="004A4BC7" w:rsidRPr="00E65B74" w:rsidRDefault="004A4BC7" w:rsidP="00053F3F">
      <w:pPr>
        <w:jc w:val="both"/>
        <w:rPr>
          <w:rFonts w:ascii="Sylfaen" w:hAnsi="Sylfaen" w:cs="Sylfaen"/>
          <w:b/>
          <w:color w:val="222222"/>
          <w:u w:val="single"/>
          <w:shd w:val="clear" w:color="auto" w:fill="FFFFFF"/>
          <w:lang w:val="ka-GE"/>
        </w:rPr>
      </w:pPr>
    </w:p>
    <w:p w14:paraId="5FEF6B21" w14:textId="63214193" w:rsidR="008C04FA" w:rsidRPr="00E65B74" w:rsidRDefault="00387591" w:rsidP="00053F3F">
      <w:pPr>
        <w:jc w:val="both"/>
        <w:rPr>
          <w:rFonts w:ascii="Sylfaen" w:hAnsi="Sylfaen"/>
          <w:b/>
          <w:lang w:val="ka-GE"/>
        </w:rPr>
      </w:pPr>
      <w:r w:rsidRPr="00E65B74">
        <w:rPr>
          <w:rFonts w:ascii="Sylfaen" w:hAnsi="Sylfaen" w:cs="Sylfaen"/>
          <w:b/>
          <w:lang w:val="ka-GE"/>
        </w:rPr>
        <w:t>1.4</w:t>
      </w:r>
      <w:r w:rsidR="00D5623D" w:rsidRPr="00E65B74">
        <w:rPr>
          <w:rFonts w:ascii="Sylfaen" w:hAnsi="Sylfaen" w:cs="Sylfaen"/>
          <w:lang w:val="ka-GE"/>
        </w:rPr>
        <w:t xml:space="preserve"> </w:t>
      </w:r>
      <w:r w:rsidR="00E91201" w:rsidRPr="00E65B74">
        <w:rPr>
          <w:rFonts w:ascii="Sylfaen" w:hAnsi="Sylfaen"/>
          <w:b/>
          <w:lang w:val="ka-GE"/>
        </w:rPr>
        <w:t>საქონლის მიწოდების</w:t>
      </w:r>
      <w:r w:rsidR="00B04164" w:rsidRPr="00E65B74">
        <w:rPr>
          <w:rFonts w:ascii="Sylfaen" w:hAnsi="Sylfaen"/>
          <w:b/>
          <w:lang w:val="ka-GE"/>
        </w:rPr>
        <w:t xml:space="preserve">/მომსახურების გაწევის/სამუშაოს შესრულების </w:t>
      </w:r>
      <w:r w:rsidR="00D5623D" w:rsidRPr="00E65B74">
        <w:rPr>
          <w:rFonts w:ascii="Sylfaen" w:hAnsi="Sylfaen"/>
          <w:b/>
          <w:lang w:val="ka-GE"/>
        </w:rPr>
        <w:t xml:space="preserve"> </w:t>
      </w:r>
      <w:r w:rsidR="003657A5" w:rsidRPr="00E65B74">
        <w:rPr>
          <w:rFonts w:ascii="Sylfaen" w:hAnsi="Sylfaen"/>
          <w:b/>
          <w:lang w:val="ka-GE"/>
        </w:rPr>
        <w:t>(ხელშეკრულების) ვადა</w:t>
      </w:r>
    </w:p>
    <w:p w14:paraId="04F868F3" w14:textId="0457162E" w:rsidR="001C6888" w:rsidRPr="000673D0" w:rsidRDefault="00422A2F" w:rsidP="00053F3F">
      <w:pPr>
        <w:jc w:val="both"/>
        <w:rPr>
          <w:rFonts w:ascii="Sylfaen" w:hAnsi="Sylfaen" w:cs="Sylfaen"/>
          <w:b/>
          <w:lang w:val="ka-GE"/>
        </w:rPr>
      </w:pPr>
      <w:r>
        <w:rPr>
          <w:rFonts w:ascii="Sylfaen" w:hAnsi="Sylfaen" w:cs="Sylfaen"/>
          <w:lang w:val="ka-GE"/>
        </w:rPr>
        <w:t>მომსახურების გაწევის</w:t>
      </w:r>
      <w:r w:rsidR="0050019D">
        <w:rPr>
          <w:rFonts w:ascii="Sylfaen" w:hAnsi="Sylfaen" w:cs="Sylfaen"/>
          <w:lang w:val="ka-GE"/>
        </w:rPr>
        <w:t>,</w:t>
      </w:r>
      <w:r>
        <w:rPr>
          <w:rFonts w:ascii="Sylfaen" w:hAnsi="Sylfaen" w:cs="Sylfaen"/>
          <w:lang w:val="ka-GE"/>
        </w:rPr>
        <w:t xml:space="preserve"> დასრულების ვადა - </w:t>
      </w:r>
      <w:r w:rsidR="00E90038">
        <w:rPr>
          <w:rFonts w:ascii="Sylfaen" w:hAnsi="Sylfaen" w:cs="Sylfaen"/>
          <w:b/>
          <w:lang w:val="ka-GE"/>
        </w:rPr>
        <w:t>არაუგვიანეს 2025</w:t>
      </w:r>
      <w:r w:rsidRPr="00422A2F">
        <w:rPr>
          <w:rFonts w:ascii="Sylfaen" w:hAnsi="Sylfaen" w:cs="Sylfaen"/>
          <w:b/>
          <w:lang w:val="ka-GE"/>
        </w:rPr>
        <w:t xml:space="preserve"> წლის </w:t>
      </w:r>
      <w:r w:rsidR="00E90038">
        <w:rPr>
          <w:rFonts w:ascii="Sylfaen" w:hAnsi="Sylfaen" w:cs="Sylfaen"/>
          <w:b/>
          <w:lang w:val="ka-GE"/>
        </w:rPr>
        <w:t xml:space="preserve">31 დეკემბრისა. </w:t>
      </w:r>
      <w:r>
        <w:rPr>
          <w:rFonts w:ascii="Sylfaen" w:hAnsi="Sylfaen" w:cs="Sylfaen"/>
          <w:lang w:val="ka-GE"/>
        </w:rPr>
        <w:t xml:space="preserve"> </w:t>
      </w:r>
    </w:p>
    <w:p w14:paraId="279FBE52" w14:textId="64D7A955" w:rsidR="00C86727" w:rsidRPr="006D7A5C" w:rsidRDefault="00056A31" w:rsidP="006D7A5C">
      <w:pPr>
        <w:jc w:val="both"/>
        <w:rPr>
          <w:rFonts w:ascii="Sylfaen" w:hAnsi="Sylfaen" w:cs="Sylfaen"/>
          <w:lang w:val="ka-GE"/>
        </w:rPr>
      </w:pPr>
      <w:r w:rsidRPr="00E65B74">
        <w:rPr>
          <w:rFonts w:ascii="Sylfaen" w:hAnsi="Sylfaen" w:cs="Sylfaen"/>
          <w:b/>
          <w:lang w:val="ka-GE"/>
        </w:rPr>
        <w:t>1</w:t>
      </w:r>
      <w:r w:rsidR="00CF7A57" w:rsidRPr="00E65B74">
        <w:rPr>
          <w:rFonts w:ascii="Sylfaen" w:hAnsi="Sylfaen" w:cs="Sylfaen"/>
          <w:b/>
          <w:lang w:val="ka-GE"/>
        </w:rPr>
        <w:t>.5</w:t>
      </w:r>
      <w:r w:rsidR="00931A9A" w:rsidRPr="00E65B74">
        <w:rPr>
          <w:rFonts w:ascii="Sylfaen" w:hAnsi="Sylfaen" w:cs="Sylfaen"/>
          <w:b/>
          <w:lang w:val="ka-GE"/>
        </w:rPr>
        <w:t xml:space="preserve"> </w:t>
      </w:r>
      <w:r w:rsidR="00000015" w:rsidRPr="00E65B74">
        <w:rPr>
          <w:rFonts w:ascii="Sylfaen" w:hAnsi="Sylfaen" w:cs="Sylfaen"/>
          <w:b/>
          <w:lang w:val="ka-GE"/>
        </w:rPr>
        <w:t>ანგარიშსწორების</w:t>
      </w:r>
      <w:r w:rsidR="00000015" w:rsidRPr="00E65B74">
        <w:rPr>
          <w:rFonts w:ascii="Sylfaen" w:hAnsi="Sylfaen"/>
          <w:b/>
          <w:lang w:val="ka-GE"/>
        </w:rPr>
        <w:t xml:space="preserve"> </w:t>
      </w:r>
      <w:r w:rsidR="00000015" w:rsidRPr="00E65B74">
        <w:rPr>
          <w:rFonts w:ascii="Sylfaen" w:hAnsi="Sylfaen" w:cs="Sylfaen"/>
          <w:b/>
          <w:lang w:val="ka-GE"/>
        </w:rPr>
        <w:t>პირობები</w:t>
      </w:r>
    </w:p>
    <w:p w14:paraId="57484F93" w14:textId="7B36F3E7" w:rsidR="00000015" w:rsidRDefault="00000015" w:rsidP="00C27BBB">
      <w:pPr>
        <w:jc w:val="both"/>
        <w:rPr>
          <w:rFonts w:ascii="Sylfaen" w:hAnsi="Sylfaen" w:cs="Sylfaen"/>
          <w:lang w:val="ka-GE"/>
        </w:rPr>
      </w:pPr>
      <w:r w:rsidRPr="00C27BBB">
        <w:rPr>
          <w:rFonts w:ascii="Sylfaen" w:hAnsi="Sylfaen" w:cs="Sylfaen"/>
          <w:lang w:val="ka-GE"/>
        </w:rPr>
        <w:t xml:space="preserve">ანგარიშსწორება მოხდება კონსიგნაციის წესით, უნაღდო ანგარიშსწორებით </w:t>
      </w:r>
      <w:r w:rsidR="003F47C3" w:rsidRPr="00C27BBB">
        <w:rPr>
          <w:rFonts w:ascii="Sylfaen" w:hAnsi="Sylfaen" w:cs="Sylfaen"/>
          <w:lang w:val="ka-GE"/>
        </w:rPr>
        <w:t>მომსახურების მიღებიდან</w:t>
      </w:r>
      <w:r w:rsidR="00C86727" w:rsidRPr="00C27BBB">
        <w:rPr>
          <w:rFonts w:ascii="Sylfaen" w:hAnsi="Sylfaen" w:cs="Sylfaen"/>
          <w:lang w:val="ka-GE"/>
        </w:rPr>
        <w:t xml:space="preserve"> და შესაბამისი მიღება-ჩაბარების აქტის გაფორმებიდან ან/და სასაქონ</w:t>
      </w:r>
      <w:r w:rsidR="00892B75" w:rsidRPr="00C27BBB">
        <w:rPr>
          <w:rFonts w:ascii="Sylfaen" w:hAnsi="Sylfaen" w:cs="Sylfaen"/>
          <w:lang w:val="ka-GE"/>
        </w:rPr>
        <w:t xml:space="preserve">ლო ზედნადების დადასტურებიდან   </w:t>
      </w:r>
      <w:r w:rsidR="00C86727" w:rsidRPr="00C27BBB">
        <w:rPr>
          <w:rFonts w:ascii="Sylfaen" w:hAnsi="Sylfaen" w:cs="Sylfaen"/>
          <w:lang w:val="ka-GE"/>
        </w:rPr>
        <w:t>30 (ოცდაათი) კალენდარული დღის განმავლობაში.</w:t>
      </w:r>
    </w:p>
    <w:p w14:paraId="0637CF8B" w14:textId="431FB76D" w:rsidR="00422A2F" w:rsidRPr="00422A2F" w:rsidRDefault="00422A2F" w:rsidP="00422A2F">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w:t>
      </w:r>
      <w:r w:rsidR="00962A39">
        <w:rPr>
          <w:rFonts w:ascii="Sylfaen" w:hAnsi="Sylfaen"/>
          <w:lang w:val="ka-GE"/>
        </w:rPr>
        <w:t>,</w:t>
      </w:r>
      <w:r>
        <w:rPr>
          <w:rFonts w:ascii="Sylfaen" w:hAnsi="Sylfaen"/>
          <w:lang w:val="ka-GE"/>
        </w:rPr>
        <w:t xml:space="preserve"> მხოლოდ საბანკო გარანტიის საფუძველზე</w:t>
      </w:r>
      <w:r w:rsidR="00D93B83">
        <w:rPr>
          <w:rFonts w:ascii="Sylfaen" w:hAnsi="Sylfaen"/>
          <w:lang w:val="ka-GE"/>
        </w:rPr>
        <w:t>,</w:t>
      </w:r>
      <w:r>
        <w:rPr>
          <w:rFonts w:ascii="Sylfaen" w:hAnsi="Sylfaen"/>
          <w:lang w:val="ka-GE"/>
        </w:rPr>
        <w:t xml:space="preserve"> არაუმეტეს მთლიანი საკონტრაქტო ღირებულების </w:t>
      </w:r>
      <w:r>
        <w:rPr>
          <w:rFonts w:ascii="Sylfaen" w:hAnsi="Sylfaen"/>
        </w:rPr>
        <w:t>30</w:t>
      </w:r>
      <w:r>
        <w:rPr>
          <w:rFonts w:ascii="Sylfaen" w:hAnsi="Sylfaen"/>
          <w:lang w:val="ka-GE"/>
        </w:rPr>
        <w:t xml:space="preserve"> %-სა. </w:t>
      </w:r>
    </w:p>
    <w:p w14:paraId="2F0FD003" w14:textId="0EFD2759" w:rsidR="00F827AD" w:rsidRPr="00E65B74" w:rsidRDefault="00F827AD" w:rsidP="00053F3F">
      <w:pPr>
        <w:spacing w:after="0" w:line="240" w:lineRule="auto"/>
        <w:jc w:val="both"/>
        <w:rPr>
          <w:rFonts w:ascii="Sylfaen" w:hAnsi="Sylfaen"/>
          <w:lang w:val="ka-GE"/>
        </w:rPr>
      </w:pPr>
    </w:p>
    <w:p w14:paraId="797FB3DD" w14:textId="22B07A52" w:rsidR="008D04C5" w:rsidRPr="00E65B74" w:rsidRDefault="00C27BBB" w:rsidP="00053F3F">
      <w:pPr>
        <w:spacing w:before="240" w:after="160"/>
        <w:jc w:val="both"/>
        <w:rPr>
          <w:rFonts w:ascii="Sylfaen" w:hAnsi="Sylfaen"/>
          <w:b/>
          <w:lang w:val="ka-GE"/>
        </w:rPr>
      </w:pPr>
      <w:r>
        <w:rPr>
          <w:rFonts w:ascii="Sylfaen" w:hAnsi="Sylfaen"/>
          <w:b/>
          <w:lang w:val="ka-GE"/>
        </w:rPr>
        <w:t>1.6</w:t>
      </w:r>
      <w:r w:rsidR="008D04C5" w:rsidRPr="00E65B74">
        <w:rPr>
          <w:rFonts w:ascii="Sylfaen" w:hAnsi="Sylfaen"/>
          <w:b/>
          <w:lang w:val="ka-GE"/>
        </w:rPr>
        <w:t xml:space="preserve"> </w:t>
      </w:r>
      <w:r w:rsidR="00892B75">
        <w:rPr>
          <w:rFonts w:ascii="Sylfaen" w:hAnsi="Sylfaen"/>
          <w:b/>
          <w:lang w:val="ka-GE"/>
        </w:rPr>
        <w:t xml:space="preserve"> </w:t>
      </w:r>
      <w:r w:rsidR="008D04C5" w:rsidRPr="00E65B74">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68B5292C" w14:textId="5F6F1AA3" w:rsidR="00422A2F" w:rsidRPr="00363B46" w:rsidRDefault="00E90038" w:rsidP="00422A2F">
      <w:pPr>
        <w:pStyle w:val="ListParagraph"/>
        <w:numPr>
          <w:ilvl w:val="0"/>
          <w:numId w:val="49"/>
        </w:numPr>
        <w:spacing w:after="0" w:line="240" w:lineRule="auto"/>
        <w:jc w:val="both"/>
        <w:rPr>
          <w:rFonts w:ascii="Sylfaen" w:hAnsi="Sylfaen"/>
          <w:lang w:val="ka-GE"/>
        </w:rPr>
      </w:pPr>
      <w:r w:rsidRPr="00363B46">
        <w:rPr>
          <w:rFonts w:ascii="Sylfaen" w:hAnsi="Sylfaen"/>
          <w:lang w:val="ka-GE"/>
        </w:rPr>
        <w:t xml:space="preserve">განფასება </w:t>
      </w:r>
      <w:r w:rsidR="00556355" w:rsidRPr="00363B46">
        <w:rPr>
          <w:rFonts w:ascii="Sylfaen" w:hAnsi="Sylfaen"/>
          <w:lang w:val="ka-GE"/>
        </w:rPr>
        <w:t xml:space="preserve"> -</w:t>
      </w:r>
      <w:r w:rsidR="00892B75" w:rsidRPr="00363B46">
        <w:rPr>
          <w:rFonts w:ascii="Sylfaen" w:hAnsi="Sylfaen"/>
          <w:lang w:val="ka-GE"/>
        </w:rPr>
        <w:t xml:space="preserve"> </w:t>
      </w:r>
      <w:r w:rsidR="00422A2F" w:rsidRPr="00363B46">
        <w:rPr>
          <w:rFonts w:ascii="Sylfaen" w:hAnsi="Sylfaen"/>
          <w:lang w:val="ka-GE"/>
        </w:rPr>
        <w:t>მომსახურების საფასური წარმოდგენილი უნდა იყოს ეროვნულ ვალუტაში - ლარში, დღგ-სა და ყველა გადასახადის ჩათვლით;</w:t>
      </w:r>
    </w:p>
    <w:p w14:paraId="47B7B148" w14:textId="4AF9B582" w:rsidR="00F64D93" w:rsidRPr="00363B46" w:rsidRDefault="00F64D93" w:rsidP="00422A2F">
      <w:pPr>
        <w:pStyle w:val="ListParagraph"/>
        <w:numPr>
          <w:ilvl w:val="0"/>
          <w:numId w:val="49"/>
        </w:numPr>
        <w:spacing w:after="0" w:line="240" w:lineRule="auto"/>
        <w:jc w:val="both"/>
        <w:rPr>
          <w:rFonts w:ascii="Sylfaen" w:hAnsi="Sylfaen"/>
          <w:lang w:val="ka-GE"/>
        </w:rPr>
      </w:pPr>
      <w:r w:rsidRPr="00363B46">
        <w:rPr>
          <w:rFonts w:ascii="Sylfaen" w:hAnsi="Sylfaen"/>
          <w:lang w:val="ka-GE"/>
        </w:rPr>
        <w:t>კომპანიის სრული რეკვიზიტები;</w:t>
      </w:r>
    </w:p>
    <w:p w14:paraId="47A94F4C" w14:textId="77777777" w:rsidR="00422A2F" w:rsidRPr="00363B46" w:rsidRDefault="00422A2F" w:rsidP="00422A2F">
      <w:pPr>
        <w:pStyle w:val="ListParagraph"/>
        <w:numPr>
          <w:ilvl w:val="0"/>
          <w:numId w:val="49"/>
        </w:numPr>
        <w:spacing w:after="0" w:line="240" w:lineRule="auto"/>
        <w:jc w:val="both"/>
        <w:rPr>
          <w:rFonts w:ascii="Sylfaen" w:hAnsi="Sylfaen"/>
          <w:lang w:val="ka-GE"/>
        </w:rPr>
      </w:pPr>
      <w:r w:rsidRPr="00363B46">
        <w:rPr>
          <w:rFonts w:ascii="Sylfaen" w:hAnsi="Sylfaen"/>
          <w:lang w:val="ka-GE"/>
        </w:rPr>
        <w:t>კომპანიის პრეზენტაცია (ადამიანური რესურსი, გამოცდილება - იდენტური მომსახურებ</w:t>
      </w:r>
      <w:bookmarkStart w:id="0" w:name="_GoBack"/>
      <w:bookmarkEnd w:id="0"/>
      <w:r w:rsidRPr="00363B46">
        <w:rPr>
          <w:rFonts w:ascii="Sylfaen" w:hAnsi="Sylfaen"/>
          <w:lang w:val="ka-GE"/>
        </w:rPr>
        <w:t xml:space="preserve">ის გაწევასთან დაკავშირებით (სარეკომენდაციო წერილი, ხელშეკრულება და მსგავსი დოკუმენტაცია); </w:t>
      </w:r>
    </w:p>
    <w:p w14:paraId="4553E8F5" w14:textId="32D089B0" w:rsidR="00422A2F" w:rsidRPr="00363B46" w:rsidRDefault="00422A2F" w:rsidP="00422A2F">
      <w:pPr>
        <w:pStyle w:val="ListParagraph"/>
        <w:numPr>
          <w:ilvl w:val="0"/>
          <w:numId w:val="49"/>
        </w:numPr>
        <w:spacing w:after="0" w:line="240" w:lineRule="auto"/>
        <w:jc w:val="both"/>
        <w:rPr>
          <w:rFonts w:ascii="Sylfaen" w:hAnsi="Sylfaen"/>
          <w:lang w:val="ka-GE"/>
        </w:rPr>
      </w:pPr>
      <w:r w:rsidRPr="00363B46">
        <w:rPr>
          <w:rFonts w:ascii="Sylfaen" w:hAnsi="Sylfaen"/>
          <w:lang w:val="ka-GE"/>
        </w:rPr>
        <w:t>ამონაწერი საჯარო რეესტრიდან</w:t>
      </w:r>
      <w:r w:rsidR="004876B4" w:rsidRPr="00363B46">
        <w:rPr>
          <w:rFonts w:ascii="Sylfaen" w:hAnsi="Sylfaen"/>
          <w:lang w:val="ka-GE"/>
        </w:rPr>
        <w:t>,</w:t>
      </w:r>
      <w:r w:rsidRPr="00363B46">
        <w:rPr>
          <w:rFonts w:ascii="Sylfaen" w:hAnsi="Sylfaen"/>
          <w:lang w:val="ka-GE"/>
        </w:rPr>
        <w:t xml:space="preserve"> განახლებული ბოლო 3 თვის განმავლობაში.</w:t>
      </w:r>
    </w:p>
    <w:p w14:paraId="7FB7B001" w14:textId="77777777" w:rsidR="00C27BBB" w:rsidRDefault="00C27BBB" w:rsidP="00053F3F">
      <w:pPr>
        <w:spacing w:before="240" w:after="0" w:line="360" w:lineRule="auto"/>
        <w:jc w:val="both"/>
        <w:rPr>
          <w:rFonts w:ascii="Sylfaen" w:hAnsi="Sylfaen" w:cs="Sylfaen"/>
          <w:b/>
          <w:lang w:val="ka-GE"/>
        </w:rPr>
      </w:pPr>
    </w:p>
    <w:p w14:paraId="762675D8" w14:textId="01E31560" w:rsidR="00E45EB8" w:rsidRPr="00E65B74" w:rsidRDefault="00C27BBB" w:rsidP="00053F3F">
      <w:pPr>
        <w:spacing w:before="240" w:after="0" w:line="360" w:lineRule="auto"/>
        <w:jc w:val="both"/>
        <w:rPr>
          <w:rFonts w:ascii="Sylfaen" w:hAnsi="Sylfaen"/>
          <w:b/>
          <w:lang w:val="ka-GE"/>
        </w:rPr>
      </w:pPr>
      <w:r>
        <w:rPr>
          <w:rFonts w:ascii="Sylfaen" w:hAnsi="Sylfaen" w:cs="Sylfaen"/>
          <w:b/>
          <w:lang w:val="ka-GE"/>
        </w:rPr>
        <w:t>1.7</w:t>
      </w:r>
      <w:r w:rsidR="00993D47" w:rsidRPr="00E65B74">
        <w:rPr>
          <w:rFonts w:ascii="Sylfaen" w:hAnsi="Sylfaen" w:cs="Sylfaen"/>
          <w:b/>
          <w:lang w:val="ka-GE"/>
        </w:rPr>
        <w:t xml:space="preserve"> </w:t>
      </w:r>
      <w:r w:rsidR="00580531" w:rsidRPr="00E65B74">
        <w:rPr>
          <w:rFonts w:ascii="Sylfaen" w:hAnsi="Sylfaen" w:cs="Sylfaen"/>
          <w:b/>
          <w:lang w:val="ka-GE"/>
        </w:rPr>
        <w:t>ხელშეკრულების</w:t>
      </w:r>
      <w:r w:rsidR="00CC4789" w:rsidRPr="00E65B74">
        <w:rPr>
          <w:rFonts w:ascii="Sylfaen" w:hAnsi="Sylfaen"/>
          <w:b/>
          <w:lang w:val="ka-GE"/>
        </w:rPr>
        <w:t xml:space="preserve"> გაფორმება</w:t>
      </w:r>
    </w:p>
    <w:p w14:paraId="79CA60FF" w14:textId="7449CE8A" w:rsidR="00E45EB8" w:rsidRPr="00422A2F" w:rsidRDefault="00E45EB8" w:rsidP="00053F3F">
      <w:pPr>
        <w:spacing w:after="0" w:line="360" w:lineRule="auto"/>
        <w:jc w:val="both"/>
        <w:rPr>
          <w:rFonts w:ascii="Sylfaen" w:hAnsi="Sylfaen"/>
        </w:rPr>
      </w:pPr>
      <w:r w:rsidRPr="00E65B74">
        <w:rPr>
          <w:rFonts w:ascii="Sylfaen" w:hAnsi="Sylfaen" w:cs="Sylfaen"/>
          <w:lang w:val="ka-GE"/>
        </w:rPr>
        <w:t>წინამდებარე ელექტრონული ტენდერის ფარგლებში დაიდება</w:t>
      </w:r>
      <w:r w:rsidRPr="00E65B74">
        <w:rPr>
          <w:rFonts w:ascii="Sylfaen" w:hAnsi="Sylfaen"/>
          <w:lang w:val="ka-GE"/>
        </w:rPr>
        <w:t xml:space="preserve"> </w:t>
      </w:r>
      <w:r w:rsidRPr="00E65B74">
        <w:rPr>
          <w:rFonts w:ascii="Sylfaen" w:hAnsi="Sylfaen" w:cs="Sylfaen"/>
          <w:lang w:val="ka-GE"/>
        </w:rPr>
        <w:t>ერთიანი</w:t>
      </w:r>
      <w:r w:rsidR="005562FA" w:rsidRPr="00E65B74">
        <w:rPr>
          <w:rFonts w:ascii="Sylfaen" w:hAnsi="Sylfaen" w:cs="Sylfaen"/>
          <w:lang w:val="ka-GE"/>
        </w:rPr>
        <w:t xml:space="preserve"> </w:t>
      </w:r>
      <w:r w:rsidRPr="00E65B74">
        <w:rPr>
          <w:rFonts w:ascii="Sylfaen" w:hAnsi="Sylfaen" w:cs="Sylfaen"/>
          <w:lang w:val="ka-GE"/>
        </w:rPr>
        <w:t>ხელშეკრულება</w:t>
      </w:r>
      <w:r w:rsidR="00AB6F7C" w:rsidRPr="00E65B74">
        <w:rPr>
          <w:rFonts w:ascii="Sylfaen" w:hAnsi="Sylfaen"/>
          <w:lang w:val="ka-GE"/>
        </w:rPr>
        <w:t xml:space="preserve"> სატენდერო პირობების გათვალისწინებით</w:t>
      </w:r>
      <w:r w:rsidR="00422A2F">
        <w:rPr>
          <w:rFonts w:ascii="Sylfaen" w:hAnsi="Sylfaen"/>
        </w:rPr>
        <w:t>.</w:t>
      </w:r>
    </w:p>
    <w:p w14:paraId="142B609F" w14:textId="77777777" w:rsidR="00E45EB8" w:rsidRPr="00E65B74" w:rsidRDefault="00E45EB8" w:rsidP="00053F3F">
      <w:pPr>
        <w:spacing w:after="0" w:line="360" w:lineRule="auto"/>
        <w:jc w:val="both"/>
        <w:rPr>
          <w:rFonts w:ascii="Sylfaen" w:hAnsi="Sylfaen"/>
          <w:b/>
          <w:lang w:val="ka-GE"/>
        </w:rPr>
      </w:pPr>
    </w:p>
    <w:p w14:paraId="7089A739" w14:textId="6297DD69" w:rsidR="00CC4789" w:rsidRPr="00E65B74" w:rsidRDefault="00C27BBB" w:rsidP="00053F3F">
      <w:pPr>
        <w:spacing w:after="0" w:line="360" w:lineRule="auto"/>
        <w:jc w:val="both"/>
        <w:rPr>
          <w:rFonts w:ascii="Sylfaen" w:hAnsi="Sylfaen"/>
          <w:b/>
          <w:lang w:val="ka-GE"/>
        </w:rPr>
      </w:pPr>
      <w:r>
        <w:rPr>
          <w:rFonts w:ascii="Sylfaen" w:hAnsi="Sylfaen"/>
          <w:b/>
          <w:lang w:val="ka-GE"/>
        </w:rPr>
        <w:t>1.8</w:t>
      </w:r>
      <w:r w:rsidR="00E90A78" w:rsidRPr="00E65B74">
        <w:rPr>
          <w:rFonts w:ascii="Sylfaen" w:hAnsi="Sylfaen"/>
          <w:b/>
          <w:lang w:val="ka-GE"/>
        </w:rPr>
        <w:t xml:space="preserve"> </w:t>
      </w:r>
      <w:r w:rsidR="00BD74F8" w:rsidRPr="00E65B74">
        <w:rPr>
          <w:rFonts w:ascii="Sylfaen" w:hAnsi="Sylfaen"/>
          <w:b/>
          <w:lang w:val="ka-GE"/>
        </w:rPr>
        <w:t>ს</w:t>
      </w:r>
      <w:r w:rsidR="00CC4789" w:rsidRPr="00E65B74">
        <w:rPr>
          <w:rFonts w:ascii="Sylfaen" w:hAnsi="Sylfaen"/>
          <w:b/>
          <w:lang w:val="ka-GE"/>
        </w:rPr>
        <w:t>ხვა მოთხოვნა</w:t>
      </w:r>
    </w:p>
    <w:p w14:paraId="77E55003" w14:textId="048C23E6" w:rsidR="00CC4789" w:rsidRPr="00E65B74" w:rsidRDefault="00CC4789" w:rsidP="00053F3F">
      <w:pPr>
        <w:spacing w:after="0" w:line="360" w:lineRule="auto"/>
        <w:jc w:val="both"/>
        <w:rPr>
          <w:rFonts w:ascii="AcadNusx" w:hAnsi="AcadNusx"/>
          <w:lang w:val="ka-GE"/>
        </w:rPr>
      </w:pPr>
      <w:r w:rsidRPr="00E65B74">
        <w:rPr>
          <w:rFonts w:ascii="Sylfaen" w:hAnsi="Sylfaen"/>
          <w:lang w:val="ka-GE"/>
        </w:rPr>
        <w:t>1</w:t>
      </w:r>
      <w:r w:rsidR="00C27BBB">
        <w:rPr>
          <w:rFonts w:ascii="Sylfaen" w:hAnsi="Sylfaen"/>
          <w:lang w:val="ka-GE"/>
        </w:rPr>
        <w:t>.8</w:t>
      </w:r>
      <w:r w:rsidRPr="00E65B74">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გაკოტრების პროცესში</w:t>
      </w:r>
      <w:r w:rsidRPr="00E65B74">
        <w:rPr>
          <w:rFonts w:ascii="AcadNusx" w:hAnsi="AcadNusx"/>
          <w:lang w:val="ka-GE"/>
        </w:rPr>
        <w:t>;</w:t>
      </w:r>
    </w:p>
    <w:p w14:paraId="0D0EC73C"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ლიკვიდაციის პროცესში</w:t>
      </w:r>
      <w:r w:rsidRPr="00E65B74">
        <w:rPr>
          <w:rFonts w:ascii="AcadNusx" w:hAnsi="AcadNusx"/>
          <w:lang w:val="ka-GE"/>
        </w:rPr>
        <w:t>;</w:t>
      </w:r>
    </w:p>
    <w:p w14:paraId="0AFE087D"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საქმიანობის დროებით შეჩერების მდგომარეობაში</w:t>
      </w:r>
      <w:r w:rsidRPr="00E65B74">
        <w:rPr>
          <w:rFonts w:ascii="AcadNusx" w:hAnsi="AcadNusx"/>
          <w:lang w:val="ka-GE"/>
        </w:rPr>
        <w:t>.</w:t>
      </w:r>
    </w:p>
    <w:p w14:paraId="4E986605" w14:textId="2D61928B" w:rsidR="00CC4789" w:rsidRPr="00E65B74" w:rsidRDefault="00C27BBB" w:rsidP="00053F3F">
      <w:pPr>
        <w:spacing w:after="0" w:line="360" w:lineRule="auto"/>
        <w:jc w:val="both"/>
        <w:rPr>
          <w:b/>
          <w:lang w:val="ka-GE"/>
        </w:rPr>
      </w:pPr>
      <w:r>
        <w:rPr>
          <w:rFonts w:ascii="Sylfaen" w:hAnsi="Sylfaen" w:cs="Sylfaen"/>
          <w:lang w:val="ka-GE"/>
        </w:rPr>
        <w:t>1.8</w:t>
      </w:r>
      <w:r w:rsidR="00E90A78" w:rsidRPr="00E65B74">
        <w:rPr>
          <w:rFonts w:ascii="Sylfaen" w:hAnsi="Sylfaen" w:cs="Sylfaen"/>
          <w:lang w:val="ka-GE"/>
        </w:rPr>
        <w:t xml:space="preserve">.2 </w:t>
      </w:r>
      <w:r w:rsidR="00CC4789" w:rsidRPr="00E65B74">
        <w:rPr>
          <w:rFonts w:ascii="Sylfaen" w:hAnsi="Sylfaen" w:cs="Sylfaen"/>
          <w:lang w:val="ka-GE"/>
        </w:rPr>
        <w:t>ფასების</w:t>
      </w:r>
      <w:r w:rsidR="00CC4789" w:rsidRPr="00E65B74">
        <w:rPr>
          <w:rFonts w:ascii="Sylfaen" w:hAnsi="Sylfaen"/>
          <w:lang w:val="ka-GE"/>
        </w:rPr>
        <w:t xml:space="preserve"> </w:t>
      </w:r>
      <w:r w:rsidR="00CC4789" w:rsidRPr="00E65B74">
        <w:rPr>
          <w:rFonts w:ascii="Sylfaen" w:hAnsi="Sylfaen" w:cs="Sylfaen"/>
          <w:lang w:val="ka-GE"/>
        </w:rPr>
        <w:t>წარმოდგენა</w:t>
      </w:r>
      <w:r w:rsidR="00CC4789" w:rsidRPr="00E65B74">
        <w:rPr>
          <w:rFonts w:ascii="Sylfaen" w:hAnsi="Sylfaen"/>
          <w:lang w:val="ka-GE"/>
        </w:rPr>
        <w:t xml:space="preserve"> </w:t>
      </w:r>
      <w:r w:rsidR="00CC4789" w:rsidRPr="00E65B74">
        <w:rPr>
          <w:rFonts w:ascii="Sylfaen" w:hAnsi="Sylfaen" w:cs="Sylfaen"/>
          <w:lang w:val="ka-GE"/>
        </w:rPr>
        <w:t>დასაშვებია</w:t>
      </w:r>
      <w:r w:rsidR="00CC4789" w:rsidRPr="00E65B74">
        <w:rPr>
          <w:rFonts w:ascii="Sylfaen" w:hAnsi="Sylfaen"/>
          <w:lang w:val="ka-GE"/>
        </w:rPr>
        <w:t xml:space="preserve"> </w:t>
      </w:r>
      <w:r w:rsidR="00CC4789" w:rsidRPr="00E65B74">
        <w:rPr>
          <w:rFonts w:ascii="Sylfaen" w:hAnsi="Sylfaen" w:cs="Sylfaen"/>
          <w:lang w:val="ka-GE"/>
        </w:rPr>
        <w:t>მხოლოდ</w:t>
      </w:r>
      <w:r w:rsidR="00CC4789" w:rsidRPr="00E65B7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3BF64FE" w:rsidR="00CE7176" w:rsidRPr="00E65B74" w:rsidRDefault="00C27BBB" w:rsidP="00053F3F">
      <w:pPr>
        <w:jc w:val="both"/>
        <w:rPr>
          <w:lang w:val="es-MX"/>
        </w:rPr>
      </w:pPr>
      <w:r>
        <w:rPr>
          <w:rFonts w:ascii="Sylfaen" w:hAnsi="Sylfaen" w:cs="Sylfaen"/>
          <w:lang w:val="ka-GE"/>
        </w:rPr>
        <w:t>1.8</w:t>
      </w:r>
      <w:r w:rsidR="00E90A78" w:rsidRPr="00E65B74">
        <w:rPr>
          <w:rFonts w:ascii="Sylfaen" w:hAnsi="Sylfaen" w:cs="Sylfaen"/>
          <w:lang w:val="ka-GE"/>
        </w:rPr>
        <w:t xml:space="preserve">.3 </w:t>
      </w:r>
      <w:r w:rsidR="00CC4789" w:rsidRPr="00E65B74">
        <w:rPr>
          <w:rFonts w:ascii="Sylfaen" w:hAnsi="Sylfaen" w:cs="Sylfaen"/>
          <w:lang w:val="ka-GE"/>
        </w:rPr>
        <w:t>პრეტენდენტის</w:t>
      </w:r>
      <w:r w:rsidR="00CC4789" w:rsidRPr="00E65B74">
        <w:rPr>
          <w:rFonts w:ascii="Sylfaen" w:hAnsi="Sylfaen"/>
          <w:lang w:val="ka-GE"/>
        </w:rPr>
        <w:t xml:space="preserve"> </w:t>
      </w:r>
      <w:r w:rsidR="00CC4789" w:rsidRPr="00E65B74">
        <w:rPr>
          <w:rFonts w:ascii="Sylfaen" w:hAnsi="Sylfaen" w:cs="Sylfaen"/>
          <w:lang w:val="ka-GE"/>
        </w:rPr>
        <w:t>მიერ</w:t>
      </w:r>
      <w:r w:rsidR="00CC4789" w:rsidRPr="00E65B74">
        <w:rPr>
          <w:rFonts w:ascii="Sylfaen" w:hAnsi="Sylfaen"/>
          <w:lang w:val="ka-GE"/>
        </w:rPr>
        <w:t xml:space="preserve"> </w:t>
      </w:r>
      <w:r w:rsidR="00CC4789" w:rsidRPr="00E65B74">
        <w:rPr>
          <w:rFonts w:ascii="Sylfaen" w:hAnsi="Sylfaen" w:cs="Sylfaen"/>
          <w:lang w:val="ka-GE"/>
        </w:rPr>
        <w:t>წარმოდგენილი</w:t>
      </w:r>
      <w:r w:rsidR="00CC4789" w:rsidRPr="00E65B74">
        <w:rPr>
          <w:rFonts w:ascii="Sylfaen" w:hAnsi="Sylfaen"/>
          <w:lang w:val="ka-GE"/>
        </w:rPr>
        <w:t xml:space="preserve"> </w:t>
      </w:r>
      <w:r w:rsidR="00CC4789" w:rsidRPr="00E65B74">
        <w:rPr>
          <w:rFonts w:ascii="Sylfaen" w:hAnsi="Sylfaen" w:cs="Sylfaen"/>
          <w:lang w:val="ka-GE"/>
        </w:rPr>
        <w:t>წინადადება</w:t>
      </w:r>
      <w:r w:rsidR="00CC4789" w:rsidRPr="00E65B74">
        <w:rPr>
          <w:rFonts w:ascii="Sylfaen" w:hAnsi="Sylfaen"/>
          <w:lang w:val="ka-GE"/>
        </w:rPr>
        <w:t xml:space="preserve"> </w:t>
      </w:r>
      <w:r w:rsidR="00CC4789" w:rsidRPr="00E65B74">
        <w:rPr>
          <w:rFonts w:ascii="Sylfaen" w:hAnsi="Sylfaen" w:cs="Sylfaen"/>
          <w:lang w:val="ka-GE"/>
        </w:rPr>
        <w:t>ძალაში</w:t>
      </w:r>
      <w:r w:rsidR="00CC4789" w:rsidRPr="00E65B74">
        <w:rPr>
          <w:rFonts w:ascii="Sylfaen" w:hAnsi="Sylfaen"/>
          <w:lang w:val="ka-GE"/>
        </w:rPr>
        <w:t xml:space="preserve"> </w:t>
      </w:r>
      <w:r w:rsidR="00CC4789" w:rsidRPr="00E65B74">
        <w:rPr>
          <w:rFonts w:ascii="Sylfaen" w:hAnsi="Sylfaen" w:cs="Sylfaen"/>
          <w:lang w:val="ka-GE"/>
        </w:rPr>
        <w:t>უნდა</w:t>
      </w:r>
      <w:r w:rsidR="00CC4789" w:rsidRPr="00E65B74">
        <w:rPr>
          <w:rFonts w:ascii="Sylfaen" w:hAnsi="Sylfaen"/>
          <w:lang w:val="ka-GE"/>
        </w:rPr>
        <w:t xml:space="preserve"> </w:t>
      </w:r>
      <w:r w:rsidR="00CC4789" w:rsidRPr="00E65B74">
        <w:rPr>
          <w:rFonts w:ascii="Sylfaen" w:hAnsi="Sylfaen" w:cs="Sylfaen"/>
          <w:lang w:val="ka-GE"/>
        </w:rPr>
        <w:t>იყოს</w:t>
      </w:r>
      <w:r w:rsidR="00CC4789" w:rsidRPr="00E65B74">
        <w:rPr>
          <w:rFonts w:ascii="Sylfaen" w:hAnsi="Sylfaen"/>
          <w:lang w:val="ka-GE"/>
        </w:rPr>
        <w:t xml:space="preserve"> </w:t>
      </w:r>
      <w:r w:rsidR="00CC4789" w:rsidRPr="00E65B74">
        <w:rPr>
          <w:rFonts w:ascii="Sylfaen" w:hAnsi="Sylfaen" w:cs="Sylfaen"/>
          <w:lang w:val="ka-GE"/>
        </w:rPr>
        <w:t>წინადადებების</w:t>
      </w:r>
      <w:r w:rsidR="00CC4789" w:rsidRPr="00E65B74">
        <w:rPr>
          <w:rFonts w:ascii="Sylfaen" w:hAnsi="Sylfaen"/>
          <w:lang w:val="ka-GE"/>
        </w:rPr>
        <w:t xml:space="preserve"> </w:t>
      </w:r>
      <w:r w:rsidR="00CC4789" w:rsidRPr="00E65B74">
        <w:rPr>
          <w:rFonts w:ascii="Sylfaen" w:hAnsi="Sylfaen" w:cs="Sylfaen"/>
          <w:lang w:val="ka-GE"/>
        </w:rPr>
        <w:t>მიღები</w:t>
      </w:r>
      <w:r w:rsidR="00CC4789" w:rsidRPr="00E65B74">
        <w:rPr>
          <w:rFonts w:ascii="Sylfaen" w:hAnsi="Sylfaen"/>
          <w:lang w:val="ka-GE"/>
        </w:rPr>
        <w:t xml:space="preserve">ს თარიღიდან </w:t>
      </w:r>
      <w:r w:rsidR="00504647">
        <w:rPr>
          <w:rFonts w:ascii="Sylfaen" w:hAnsi="Sylfaen"/>
          <w:lang w:val="ka-GE"/>
        </w:rPr>
        <w:t>6</w:t>
      </w:r>
      <w:r w:rsidR="00CC4789" w:rsidRPr="00E65B74">
        <w:rPr>
          <w:rFonts w:ascii="Sylfaen" w:hAnsi="Sylfaen"/>
          <w:lang w:val="ka-GE"/>
        </w:rPr>
        <w:t xml:space="preserve">0 </w:t>
      </w:r>
      <w:r w:rsidR="00CC4789" w:rsidRPr="00E65B74">
        <w:rPr>
          <w:rFonts w:ascii="AcadNusx" w:hAnsi="AcadNusx"/>
          <w:lang w:val="ka-GE"/>
        </w:rPr>
        <w:t>(</w:t>
      </w:r>
      <w:r w:rsidR="00504647">
        <w:rPr>
          <w:rFonts w:ascii="Sylfaen" w:hAnsi="Sylfaen"/>
          <w:lang w:val="ka-GE"/>
        </w:rPr>
        <w:t>სამოცი</w:t>
      </w:r>
      <w:r w:rsidR="00CC4789" w:rsidRPr="00E65B74">
        <w:rPr>
          <w:rFonts w:ascii="AcadNusx" w:hAnsi="AcadNusx"/>
          <w:lang w:val="ka-GE"/>
        </w:rPr>
        <w:t>)</w:t>
      </w:r>
      <w:r w:rsidR="00CC4789" w:rsidRPr="00E65B74">
        <w:rPr>
          <w:rFonts w:ascii="Sylfaen" w:hAnsi="Sylfaen"/>
          <w:lang w:val="ka-GE"/>
        </w:rPr>
        <w:t xml:space="preserve"> კალენდარული დღის განმავლობაში.</w:t>
      </w:r>
    </w:p>
    <w:p w14:paraId="751106E6" w14:textId="4E857E0A" w:rsidR="00E90A78" w:rsidRPr="00E65B74" w:rsidRDefault="00C27BBB" w:rsidP="00053F3F">
      <w:pPr>
        <w:jc w:val="both"/>
        <w:rPr>
          <w:lang w:val="es-MX"/>
        </w:rPr>
      </w:pPr>
      <w:r>
        <w:rPr>
          <w:rFonts w:ascii="Sylfaen" w:hAnsi="Sylfaen" w:cs="Sylfaen"/>
          <w:lang w:val="ka-GE"/>
        </w:rPr>
        <w:t>1.8</w:t>
      </w:r>
      <w:r w:rsidR="00E90A78" w:rsidRPr="00E65B74">
        <w:rPr>
          <w:rFonts w:ascii="Sylfaen" w:hAnsi="Sylfaen" w:cs="Sylfaen"/>
          <w:lang w:val="ka-GE"/>
        </w:rPr>
        <w:t xml:space="preserve">.4 </w:t>
      </w:r>
      <w:r w:rsidR="007A4B6C" w:rsidRPr="00E65B74">
        <w:rPr>
          <w:rFonts w:ascii="Sylfaen" w:hAnsi="Sylfaen" w:cs="Sylfaen"/>
          <w:lang w:val="ka-GE"/>
        </w:rPr>
        <w:t>შემსყიდველი</w:t>
      </w:r>
      <w:r w:rsidR="004876B4">
        <w:rPr>
          <w:rFonts w:ascii="Sylfaen" w:hAnsi="Sylfaen" w:cs="Sylfaen"/>
          <w:lang w:val="ka-GE"/>
        </w:rPr>
        <w:t xml:space="preserve"> </w:t>
      </w:r>
      <w:r w:rsidR="00CC4789" w:rsidRPr="00E65B74">
        <w:rPr>
          <w:rFonts w:ascii="Sylfaen" w:hAnsi="Sylfaen" w:cs="Sylfaen"/>
          <w:lang w:val="ka-GE"/>
        </w:rPr>
        <w:t>უფლებას</w:t>
      </w:r>
      <w:r w:rsidR="00CC4789" w:rsidRPr="00E65B74">
        <w:rPr>
          <w:rFonts w:ascii="Sylfaen" w:hAnsi="Sylfaen"/>
          <w:lang w:val="ka-GE"/>
        </w:rPr>
        <w:t xml:space="preserve"> </w:t>
      </w:r>
      <w:r w:rsidR="00CC4789" w:rsidRPr="00E65B74">
        <w:rPr>
          <w:rFonts w:ascii="Sylfaen" w:hAnsi="Sylfaen" w:cs="Sylfaen"/>
          <w:lang w:val="ka-GE"/>
        </w:rPr>
        <w:t>იტოვებს</w:t>
      </w:r>
      <w:r w:rsidR="00CC4789" w:rsidRPr="00E65B74">
        <w:rPr>
          <w:rFonts w:ascii="Sylfaen" w:hAnsi="Sylfaen"/>
          <w:lang w:val="ka-GE"/>
        </w:rPr>
        <w:t xml:space="preserve"> </w:t>
      </w:r>
      <w:r w:rsidR="00CC4789" w:rsidRPr="00E65B74">
        <w:rPr>
          <w:rFonts w:ascii="Sylfaen" w:hAnsi="Sylfaen" w:cs="Sylfaen"/>
          <w:lang w:val="ka-GE"/>
        </w:rPr>
        <w:t>თვითონ</w:t>
      </w:r>
      <w:r w:rsidR="00CC4789" w:rsidRPr="00E65B74">
        <w:rPr>
          <w:rFonts w:ascii="Sylfaen" w:hAnsi="Sylfaen"/>
          <w:lang w:val="ka-GE"/>
        </w:rPr>
        <w:t xml:space="preserve"> </w:t>
      </w:r>
      <w:r w:rsidR="00CC4789" w:rsidRPr="00E65B74">
        <w:rPr>
          <w:rFonts w:ascii="Sylfaen" w:hAnsi="Sylfaen" w:cs="Sylfaen"/>
          <w:lang w:val="ka-GE"/>
        </w:rPr>
        <w:t>განსაზღვროს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დასრულების</w:t>
      </w:r>
      <w:r w:rsidR="00CC4789" w:rsidRPr="00E65B74">
        <w:rPr>
          <w:rFonts w:ascii="Sylfaen" w:hAnsi="Sylfaen"/>
          <w:lang w:val="ka-GE"/>
        </w:rPr>
        <w:t xml:space="preserve"> </w:t>
      </w:r>
      <w:r w:rsidR="00CC4789" w:rsidRPr="00E65B74">
        <w:rPr>
          <w:rFonts w:ascii="Sylfaen" w:hAnsi="Sylfaen" w:cs="Sylfaen"/>
          <w:lang w:val="ka-GE"/>
        </w:rPr>
        <w:t>ვადა</w:t>
      </w:r>
      <w:r w:rsidR="00CC4789" w:rsidRPr="00E65B74">
        <w:rPr>
          <w:rFonts w:ascii="Sylfaen" w:hAnsi="Sylfaen"/>
          <w:lang w:val="ka-GE"/>
        </w:rPr>
        <w:t xml:space="preserve">, </w:t>
      </w:r>
      <w:r w:rsidR="00CC4789" w:rsidRPr="00E65B74">
        <w:rPr>
          <w:rFonts w:ascii="Sylfaen" w:hAnsi="Sylfaen" w:cs="Sylfaen"/>
          <w:lang w:val="ka-GE"/>
        </w:rPr>
        <w:t>შეცვალოს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პირობები</w:t>
      </w:r>
      <w:r w:rsidR="00CC4789" w:rsidRPr="00E65B74">
        <w:rPr>
          <w:rFonts w:ascii="Sylfaen" w:hAnsi="Sylfaen"/>
          <w:lang w:val="ka-GE"/>
        </w:rPr>
        <w:t xml:space="preserve">, </w:t>
      </w:r>
      <w:r w:rsidR="00CC4789" w:rsidRPr="00E65B74">
        <w:rPr>
          <w:rFonts w:ascii="Sylfaen" w:hAnsi="Sylfaen" w:cs="Sylfaen"/>
          <w:lang w:val="ka-GE"/>
        </w:rPr>
        <w:t>რასაც</w:t>
      </w:r>
      <w:r w:rsidR="00CC4789" w:rsidRPr="00E65B74">
        <w:rPr>
          <w:rFonts w:ascii="Sylfaen" w:hAnsi="Sylfaen"/>
          <w:lang w:val="ka-GE"/>
        </w:rPr>
        <w:t xml:space="preserve"> </w:t>
      </w:r>
      <w:r w:rsidR="00CC4789" w:rsidRPr="00E65B74">
        <w:rPr>
          <w:rFonts w:ascii="Sylfaen" w:hAnsi="Sylfaen" w:cs="Sylfaen"/>
          <w:lang w:val="ka-GE"/>
        </w:rPr>
        <w:t>დროულად</w:t>
      </w:r>
      <w:r w:rsidR="00CC4789" w:rsidRPr="00E65B74">
        <w:rPr>
          <w:rFonts w:ascii="Sylfaen" w:hAnsi="Sylfaen"/>
          <w:lang w:val="ka-GE"/>
        </w:rPr>
        <w:t xml:space="preserve"> </w:t>
      </w:r>
      <w:r w:rsidR="00CC4789" w:rsidRPr="00E65B74">
        <w:rPr>
          <w:rFonts w:ascii="Sylfaen" w:hAnsi="Sylfaen" w:cs="Sylfaen"/>
          <w:lang w:val="ka-GE"/>
        </w:rPr>
        <w:t>აცნობებს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მონაწილეებს</w:t>
      </w:r>
      <w:r w:rsidR="00CC4789" w:rsidRPr="00E65B74">
        <w:rPr>
          <w:rFonts w:ascii="Sylfaen" w:hAnsi="Sylfaen"/>
          <w:lang w:val="ka-GE"/>
        </w:rPr>
        <w:t xml:space="preserve">, </w:t>
      </w:r>
      <w:r w:rsidR="00CC4789" w:rsidRPr="00E65B74">
        <w:rPr>
          <w:rFonts w:ascii="Sylfaen" w:hAnsi="Sylfaen" w:cs="Sylfaen"/>
          <w:lang w:val="ka-GE"/>
        </w:rPr>
        <w:t>ან</w:t>
      </w:r>
      <w:r w:rsidR="00CC4789" w:rsidRPr="00E65B74">
        <w:rPr>
          <w:rFonts w:ascii="Sylfaen" w:hAnsi="Sylfaen"/>
          <w:lang w:val="ka-GE"/>
        </w:rPr>
        <w:t xml:space="preserve"> </w:t>
      </w:r>
      <w:r w:rsidR="00CC4789" w:rsidRPr="00E65B74">
        <w:rPr>
          <w:rFonts w:ascii="Sylfaen" w:hAnsi="Sylfaen" w:cs="Sylfaen"/>
          <w:lang w:val="ka-GE"/>
        </w:rPr>
        <w:t>შეწყვიტოს</w:t>
      </w:r>
      <w:r w:rsidR="00CC4789" w:rsidRPr="00E65B74">
        <w:rPr>
          <w:rFonts w:ascii="Sylfaen" w:hAnsi="Sylfaen"/>
          <w:lang w:val="ka-GE"/>
        </w:rPr>
        <w:t xml:space="preserve"> </w:t>
      </w:r>
      <w:r w:rsidR="00CC4789" w:rsidRPr="00E65B74">
        <w:rPr>
          <w:rFonts w:ascii="Sylfaen" w:hAnsi="Sylfaen" w:cs="Sylfaen"/>
          <w:lang w:val="ka-GE"/>
        </w:rPr>
        <w:t>ტენდერი</w:t>
      </w:r>
      <w:r w:rsidR="00CC4789" w:rsidRPr="00E65B74">
        <w:rPr>
          <w:rFonts w:ascii="Sylfaen" w:hAnsi="Sylfaen"/>
          <w:lang w:val="ka-GE"/>
        </w:rPr>
        <w:t xml:space="preserve"> </w:t>
      </w:r>
      <w:r w:rsidR="00CC4789" w:rsidRPr="00E65B74">
        <w:rPr>
          <w:rFonts w:ascii="Sylfaen" w:hAnsi="Sylfaen" w:cs="Sylfaen"/>
          <w:lang w:val="ka-GE"/>
        </w:rPr>
        <w:t>მისი</w:t>
      </w:r>
      <w:r w:rsidR="00CC4789" w:rsidRPr="00E65B74">
        <w:rPr>
          <w:rFonts w:ascii="Sylfaen" w:hAnsi="Sylfaen"/>
          <w:lang w:val="ka-GE"/>
        </w:rPr>
        <w:t xml:space="preserve"> </w:t>
      </w:r>
      <w:r w:rsidR="00CC4789" w:rsidRPr="00E65B74">
        <w:rPr>
          <w:rFonts w:ascii="Sylfaen" w:hAnsi="Sylfaen" w:cs="Sylfaen"/>
          <w:lang w:val="ka-GE"/>
        </w:rPr>
        <w:t>მიმდინარე</w:t>
      </w:r>
      <w:r w:rsidR="00CC4789" w:rsidRPr="00E65B74">
        <w:rPr>
          <w:rFonts w:ascii="Sylfaen" w:hAnsi="Sylfaen"/>
          <w:lang w:val="ka-GE"/>
        </w:rPr>
        <w:t>ობის ნებმისმიერ ეტაპზე.</w:t>
      </w:r>
    </w:p>
    <w:p w14:paraId="522DE442" w14:textId="4A6F1374" w:rsidR="00CC4789" w:rsidRPr="00E65B74" w:rsidRDefault="00B56244" w:rsidP="00053F3F">
      <w:pPr>
        <w:pStyle w:val="ListParagraph"/>
        <w:spacing w:after="0" w:line="360" w:lineRule="auto"/>
        <w:ind w:left="0" w:firstLine="426"/>
        <w:jc w:val="both"/>
        <w:rPr>
          <w:rFonts w:ascii="Sylfaen" w:hAnsi="Sylfaen"/>
          <w:lang w:val="ka-GE"/>
        </w:rPr>
      </w:pPr>
      <w:r w:rsidRPr="00E65B74">
        <w:rPr>
          <w:rFonts w:ascii="Sylfaen" w:hAnsi="Sylfaen" w:cs="Sylfaen"/>
          <w:lang w:val="ka-GE"/>
        </w:rPr>
        <w:t>შემსყიდველი</w:t>
      </w:r>
      <w:r w:rsidRPr="00E65B74">
        <w:rPr>
          <w:rFonts w:ascii="Sylfaen" w:hAnsi="Sylfaen" w:cs="Arial"/>
          <w:lang w:val="ka-GE"/>
        </w:rPr>
        <w:t xml:space="preserve">, </w:t>
      </w:r>
      <w:r w:rsidR="00CC4789" w:rsidRPr="00E65B74">
        <w:rPr>
          <w:rFonts w:ascii="Sylfaen" w:hAnsi="Sylfaen"/>
          <w:lang w:val="ka-GE"/>
        </w:rPr>
        <w:t xml:space="preserve">გამარჯვებულ </w:t>
      </w:r>
      <w:r w:rsidR="0092047C" w:rsidRPr="00E65B74">
        <w:rPr>
          <w:rFonts w:ascii="Sylfaen" w:hAnsi="Sylfaen"/>
          <w:lang w:val="ka-GE"/>
        </w:rPr>
        <w:t>მ</w:t>
      </w:r>
      <w:r w:rsidR="0092047C">
        <w:rPr>
          <w:rFonts w:ascii="Sylfaen" w:hAnsi="Sylfaen"/>
          <w:lang w:val="ka-GE"/>
        </w:rPr>
        <w:t>ო</w:t>
      </w:r>
      <w:r w:rsidR="0092047C" w:rsidRPr="00E65B74">
        <w:rPr>
          <w:rFonts w:ascii="Sylfaen" w:hAnsi="Sylfaen"/>
          <w:lang w:val="ka-GE"/>
        </w:rPr>
        <w:t xml:space="preserve">მწოდებელს </w:t>
      </w:r>
      <w:r w:rsidR="00CC4789" w:rsidRPr="00E65B74">
        <w:rPr>
          <w:rFonts w:ascii="Sylfaen" w:hAnsi="Sylfaen"/>
          <w:lang w:val="ka-GE"/>
        </w:rPr>
        <w:t xml:space="preserve">გამოავლენს სატენდერო კომისიაზე და გადაწყვეტილებას აცნობებს ყველა მონაწილე კომპანიას. </w:t>
      </w:r>
      <w:r w:rsidRPr="00E65B74">
        <w:rPr>
          <w:rFonts w:ascii="Sylfaen" w:hAnsi="Sylfaen" w:cs="Sylfaen"/>
          <w:lang w:val="ka-GE"/>
        </w:rPr>
        <w:t>შემსყიდველი</w:t>
      </w:r>
      <w:r w:rsidRPr="00E65B74">
        <w:rPr>
          <w:rFonts w:ascii="Sylfaen" w:hAnsi="Sylfaen" w:cs="Arial"/>
          <w:lang w:val="ka-GE"/>
        </w:rPr>
        <w:t xml:space="preserve">, </w:t>
      </w:r>
      <w:r w:rsidR="00CC4789" w:rsidRPr="00E65B74">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r w:rsidR="00B9399B">
        <w:rPr>
          <w:rFonts w:ascii="Sylfaen" w:hAnsi="Sylfaen"/>
          <w:lang w:val="ka-GE"/>
        </w:rPr>
        <w:t xml:space="preserve"> </w:t>
      </w:r>
    </w:p>
    <w:p w14:paraId="459A939D" w14:textId="3C1E8459" w:rsidR="00CC4789" w:rsidRPr="00E65B74" w:rsidRDefault="00B56244" w:rsidP="00053F3F">
      <w:pPr>
        <w:pStyle w:val="ListParagraph"/>
        <w:spacing w:after="0" w:line="360" w:lineRule="auto"/>
        <w:ind w:left="0" w:firstLine="426"/>
        <w:jc w:val="both"/>
        <w:rPr>
          <w:rFonts w:ascii="AcadNusx" w:hAnsi="AcadNusx"/>
          <w:lang w:val="es-MX"/>
        </w:rPr>
      </w:pPr>
      <w:r w:rsidRPr="00E65B74">
        <w:rPr>
          <w:rFonts w:ascii="Sylfaen" w:hAnsi="Sylfaen" w:cs="Sylfaen"/>
          <w:lang w:val="ka-GE"/>
        </w:rPr>
        <w:lastRenderedPageBreak/>
        <w:t xml:space="preserve">შემსყიდველი </w:t>
      </w:r>
      <w:r w:rsidR="00CC4789" w:rsidRPr="00E65B74">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65B74" w:rsidRDefault="00CC4789" w:rsidP="00053F3F">
      <w:pPr>
        <w:spacing w:after="0" w:line="360" w:lineRule="auto"/>
        <w:ind w:firstLine="426"/>
        <w:jc w:val="both"/>
        <w:rPr>
          <w:rFonts w:ascii="Sylfaen" w:hAnsi="Sylfaen"/>
          <w:lang w:val="ka-GE"/>
        </w:rPr>
      </w:pPr>
      <w:r w:rsidRPr="00E65B74">
        <w:rPr>
          <w:rFonts w:ascii="Sylfaen" w:hAnsi="Sylfaen"/>
          <w:lang w:val="ka-GE"/>
        </w:rPr>
        <w:t xml:space="preserve">გთხოვთ გაითვალისწინოთ, რომ </w:t>
      </w:r>
      <w:r w:rsidR="00B56244" w:rsidRPr="00E65B74">
        <w:rPr>
          <w:rFonts w:ascii="Sylfaen" w:hAnsi="Sylfaen" w:cs="Sylfaen"/>
          <w:lang w:val="ka-GE"/>
        </w:rPr>
        <w:t xml:space="preserve">შემსყიდველი </w:t>
      </w:r>
      <w:r w:rsidRPr="00E65B74">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65B74" w:rsidRDefault="00CC4789" w:rsidP="00053F3F">
      <w:pPr>
        <w:spacing w:after="0" w:line="360" w:lineRule="auto"/>
        <w:ind w:firstLine="426"/>
        <w:jc w:val="both"/>
        <w:rPr>
          <w:rFonts w:ascii="Sylfaen" w:hAnsi="Sylfaen"/>
          <w:b/>
          <w:i/>
          <w:lang w:val="ka-GE"/>
        </w:rPr>
      </w:pPr>
    </w:p>
    <w:p w14:paraId="317FFEE5" w14:textId="7D6A27FC" w:rsidR="00CC4789" w:rsidRPr="00E65B74" w:rsidRDefault="00CC4789" w:rsidP="00053F3F">
      <w:pPr>
        <w:spacing w:after="0" w:line="360" w:lineRule="auto"/>
        <w:ind w:firstLine="426"/>
        <w:jc w:val="both"/>
        <w:rPr>
          <w:rFonts w:ascii="AcadNusx" w:hAnsi="AcadNusx"/>
          <w:b/>
          <w:i/>
          <w:lang w:val="es-MX"/>
        </w:rPr>
      </w:pPr>
      <w:r w:rsidRPr="00E65B74">
        <w:rPr>
          <w:rFonts w:ascii="Sylfaen" w:hAnsi="Sylfaen"/>
          <w:b/>
          <w:i/>
          <w:lang w:val="ka-GE"/>
        </w:rPr>
        <w:t>შენიშვნა: ნებისმიერი სხვა ინფორმაცია, მოპოვებული სხვა გზით</w:t>
      </w:r>
      <w:r w:rsidR="007C7BD2">
        <w:rPr>
          <w:rFonts w:ascii="Sylfaen" w:hAnsi="Sylfaen"/>
          <w:b/>
          <w:i/>
          <w:lang w:val="ka-GE"/>
        </w:rPr>
        <w:t>,</w:t>
      </w:r>
      <w:r w:rsidRPr="00E65B74">
        <w:rPr>
          <w:rFonts w:ascii="Sylfaen" w:hAnsi="Sylfaen"/>
          <w:b/>
          <w:i/>
          <w:lang w:val="ka-GE"/>
        </w:rPr>
        <w:t xml:space="preserve"> არ იქნება ოფიციალური და არ წარმოშობს არავითარ ვალდებულებას </w:t>
      </w:r>
      <w:r w:rsidR="0028539D" w:rsidRPr="00E65B74">
        <w:rPr>
          <w:rFonts w:ascii="Sylfaen" w:hAnsi="Sylfaen"/>
          <w:b/>
          <w:i/>
          <w:lang w:val="ka-GE"/>
        </w:rPr>
        <w:t xml:space="preserve"> </w:t>
      </w:r>
      <w:r w:rsidR="00B56244" w:rsidRPr="00E65B74">
        <w:rPr>
          <w:rFonts w:ascii="Sylfaen" w:hAnsi="Sylfaen" w:cs="Sylfaen"/>
          <w:lang w:val="ka-GE"/>
        </w:rPr>
        <w:t xml:space="preserve">შემსყიდველის </w:t>
      </w:r>
      <w:r w:rsidR="00931570" w:rsidRPr="00E65B74">
        <w:rPr>
          <w:rFonts w:ascii="Sylfaen" w:hAnsi="Sylfaen" w:cs="Arial"/>
          <w:lang w:val="ka-GE"/>
        </w:rPr>
        <w:t xml:space="preserve"> </w:t>
      </w:r>
      <w:r w:rsidR="00B56244" w:rsidRPr="00E65B74">
        <w:rPr>
          <w:rFonts w:ascii="Sylfaen" w:hAnsi="Sylfaen"/>
          <w:lang w:val="ka-GE"/>
        </w:rPr>
        <w:t>მხრიდან.</w:t>
      </w:r>
    </w:p>
    <w:p w14:paraId="236824B8" w14:textId="77777777" w:rsidR="00E90A78" w:rsidRPr="00E65B74" w:rsidRDefault="00E90A78" w:rsidP="00053F3F">
      <w:pPr>
        <w:spacing w:after="0" w:line="360" w:lineRule="auto"/>
        <w:ind w:firstLine="426"/>
        <w:jc w:val="both"/>
        <w:rPr>
          <w:rFonts w:ascii="AcadNusx" w:hAnsi="AcadNusx"/>
          <w:b/>
          <w:i/>
          <w:lang w:val="es-MX"/>
        </w:rPr>
      </w:pPr>
    </w:p>
    <w:p w14:paraId="5D4DB8DD" w14:textId="6EC4BD1F" w:rsidR="008246F4" w:rsidRPr="00E65B74" w:rsidRDefault="00E90A78" w:rsidP="00053F3F">
      <w:pPr>
        <w:spacing w:after="0" w:line="360" w:lineRule="auto"/>
        <w:ind w:left="360"/>
        <w:jc w:val="both"/>
        <w:rPr>
          <w:rFonts w:ascii="Sylfaen" w:hAnsi="Sylfaen"/>
          <w:b/>
          <w:lang w:val="ka-GE"/>
        </w:rPr>
      </w:pPr>
      <w:r w:rsidRPr="00E65B74">
        <w:rPr>
          <w:rFonts w:ascii="Sylfaen" w:hAnsi="Sylfaen"/>
          <w:b/>
          <w:lang w:val="ka-GE"/>
        </w:rPr>
        <w:t xml:space="preserve">1.12 </w:t>
      </w:r>
      <w:r w:rsidR="00E94ED1" w:rsidRPr="00E65B74">
        <w:rPr>
          <w:rFonts w:ascii="Sylfaen" w:hAnsi="Sylfaen"/>
          <w:b/>
          <w:lang w:val="ka-GE"/>
        </w:rPr>
        <w:t>ინ</w:t>
      </w:r>
      <w:r w:rsidR="00CC4789" w:rsidRPr="00E65B74">
        <w:rPr>
          <w:rFonts w:ascii="Sylfaen" w:hAnsi="Sylfaen"/>
          <w:b/>
          <w:lang w:val="ka-GE"/>
        </w:rPr>
        <w:t>ფორმაცია ელექტრონულ ტენდერში მონაწილეთათვი</w:t>
      </w:r>
      <w:r w:rsidR="00CC4789" w:rsidRPr="00E65B74">
        <w:rPr>
          <w:rFonts w:ascii="Sylfaen" w:hAnsi="Sylfaen" w:cs="Sylfaen"/>
          <w:b/>
          <w:lang w:val="ka-GE"/>
        </w:rPr>
        <w:t>ს</w:t>
      </w:r>
    </w:p>
    <w:p w14:paraId="6851B73D" w14:textId="0E41556E" w:rsidR="00A35A9C" w:rsidRPr="00E65B74" w:rsidRDefault="008246F4" w:rsidP="00053F3F">
      <w:pPr>
        <w:spacing w:after="0" w:line="360" w:lineRule="auto"/>
        <w:ind w:left="360"/>
        <w:jc w:val="both"/>
        <w:rPr>
          <w:rFonts w:ascii="Sylfaen" w:hAnsi="Sylfaen"/>
          <w:lang w:val="ka-GE"/>
        </w:rPr>
      </w:pPr>
      <w:r w:rsidRPr="00E65B74">
        <w:rPr>
          <w:rFonts w:ascii="Sylfaen" w:hAnsi="Sylfaen"/>
          <w:lang w:val="ka-GE"/>
        </w:rPr>
        <w:t>1</w:t>
      </w:r>
      <w:r w:rsidR="00E90A78" w:rsidRPr="00E65B74">
        <w:rPr>
          <w:rFonts w:ascii="Sylfaen" w:hAnsi="Sylfaen"/>
          <w:lang w:val="ka-GE"/>
        </w:rPr>
        <w:t>.12</w:t>
      </w:r>
      <w:r w:rsidRPr="00E65B74">
        <w:rPr>
          <w:rFonts w:ascii="Sylfaen" w:hAnsi="Sylfaen"/>
          <w:lang w:val="ka-GE"/>
        </w:rPr>
        <w:t>.1</w:t>
      </w:r>
      <w:r w:rsidRPr="00E65B74">
        <w:rPr>
          <w:rFonts w:ascii="Sylfaen" w:hAnsi="Sylfaen"/>
          <w:b/>
          <w:lang w:val="ka-GE"/>
        </w:rPr>
        <w:t xml:space="preserve">  </w:t>
      </w:r>
      <w:r w:rsidRPr="00E65B7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65B74">
        <w:rPr>
          <w:rFonts w:ascii="Sylfaen" w:hAnsi="Sylfaen"/>
          <w:lang w:val="es-MX"/>
        </w:rPr>
        <w:t>tenders.ge-</w:t>
      </w:r>
      <w:r w:rsidRPr="00E65B74">
        <w:rPr>
          <w:rFonts w:ascii="Sylfaen" w:hAnsi="Sylfaen"/>
          <w:lang w:val="ka-GE"/>
        </w:rPr>
        <w:t>ს პორტალის ონლაინ კითხვა-პასუხის რეჟიმი;</w:t>
      </w:r>
    </w:p>
    <w:p w14:paraId="28A71396" w14:textId="3DE104AA" w:rsidR="007E0304" w:rsidRPr="00E65B74" w:rsidRDefault="00E90A78" w:rsidP="00053F3F">
      <w:pPr>
        <w:spacing w:after="0" w:line="360" w:lineRule="auto"/>
        <w:ind w:left="360"/>
        <w:jc w:val="both"/>
        <w:rPr>
          <w:rFonts w:ascii="Sylfaen" w:hAnsi="Sylfaen"/>
          <w:lang w:val="ka-GE"/>
        </w:rPr>
      </w:pPr>
      <w:r w:rsidRPr="00E65B74">
        <w:rPr>
          <w:rFonts w:ascii="Sylfaen" w:hAnsi="Sylfaen"/>
          <w:lang w:val="ka-GE"/>
        </w:rPr>
        <w:t>1.12</w:t>
      </w:r>
      <w:r w:rsidR="001258A9" w:rsidRPr="00E65B74">
        <w:rPr>
          <w:rFonts w:ascii="Sylfaen" w:hAnsi="Sylfaen"/>
          <w:lang w:val="ka-GE"/>
        </w:rPr>
        <w:t xml:space="preserve">.2 </w:t>
      </w:r>
      <w:r w:rsidR="00C86CD0" w:rsidRPr="00E65B74">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65B74">
          <w:rPr>
            <w:rStyle w:val="Hyperlink"/>
            <w:rFonts w:ascii="Sylfaen" w:hAnsi="Sylfaen"/>
            <w:lang w:val="ka-GE"/>
          </w:rPr>
          <w:t>www.tenders.ge</w:t>
        </w:r>
      </w:hyperlink>
    </w:p>
    <w:p w14:paraId="2EE38DE1" w14:textId="0BE63F9B" w:rsidR="007E0304" w:rsidRDefault="00E90A78" w:rsidP="00053F3F">
      <w:pPr>
        <w:spacing w:after="0" w:line="360" w:lineRule="auto"/>
        <w:ind w:left="360"/>
        <w:jc w:val="both"/>
        <w:rPr>
          <w:rFonts w:ascii="Sylfaen" w:hAnsi="Sylfaen"/>
          <w:lang w:val="ka-GE"/>
        </w:rPr>
      </w:pPr>
      <w:r w:rsidRPr="00E65B74">
        <w:rPr>
          <w:rFonts w:ascii="Sylfaen" w:hAnsi="Sylfaen"/>
          <w:lang w:val="ka-GE"/>
        </w:rPr>
        <w:t>1.12</w:t>
      </w:r>
      <w:r w:rsidR="007E0304" w:rsidRPr="00E65B74">
        <w:rPr>
          <w:rFonts w:ascii="Sylfaen" w:hAnsi="Sylfaen"/>
          <w:lang w:val="ka-GE"/>
        </w:rPr>
        <w:t xml:space="preserve">.3 </w:t>
      </w:r>
      <w:r w:rsidR="007E0304" w:rsidRPr="00E65B74">
        <w:rPr>
          <w:rFonts w:ascii="Sylfaen" w:hAnsi="Sylfaen"/>
          <w:lang w:val="es-MX"/>
        </w:rPr>
        <w:t>tenders.ge-</w:t>
      </w:r>
      <w:r w:rsidR="007E0304" w:rsidRPr="00E65B7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6A1B7A1" w14:textId="77777777" w:rsidR="007C7BD2" w:rsidRDefault="007C7BD2" w:rsidP="00053F3F">
      <w:pPr>
        <w:spacing w:after="0" w:line="360" w:lineRule="auto"/>
        <w:ind w:left="360"/>
        <w:jc w:val="both"/>
        <w:rPr>
          <w:rFonts w:ascii="Sylfaen" w:hAnsi="Sylfaen"/>
          <w:lang w:val="ka-GE"/>
        </w:rPr>
      </w:pPr>
    </w:p>
    <w:p w14:paraId="1B22DE20" w14:textId="66BC3C35" w:rsidR="00504647" w:rsidRPr="00E65B74" w:rsidRDefault="00504647" w:rsidP="00053F3F">
      <w:pPr>
        <w:spacing w:after="0" w:line="360" w:lineRule="auto"/>
        <w:ind w:left="360"/>
        <w:jc w:val="both"/>
        <w:rPr>
          <w:rFonts w:ascii="Sylfaen" w:hAnsi="Sylfaen"/>
          <w:lang w:val="ka-GE"/>
        </w:rPr>
      </w:pPr>
      <w:r>
        <w:rPr>
          <w:rFonts w:ascii="Sylfaen" w:hAnsi="Sylfaen"/>
          <w:lang w:val="ka-GE"/>
        </w:rPr>
        <w:t xml:space="preserve">1.12.4 </w:t>
      </w:r>
      <w:r w:rsidRPr="00504647">
        <w:rPr>
          <w:rFonts w:ascii="Sylfaen" w:hAnsi="Sylfaen"/>
          <w:b/>
          <w:lang w:val="ka-GE"/>
        </w:rPr>
        <w:t>ტენდერში მონაწილეობა უფასოა</w:t>
      </w:r>
      <w:r>
        <w:rPr>
          <w:rFonts w:ascii="Sylfaen" w:hAnsi="Sylfaen"/>
          <w:lang w:val="ka-GE"/>
        </w:rPr>
        <w:t xml:space="preserve"> </w:t>
      </w:r>
    </w:p>
    <w:p w14:paraId="6E91ED42" w14:textId="1D827AA6" w:rsidR="00422A2F" w:rsidRDefault="00422A2F" w:rsidP="00422A2F">
      <w:pPr>
        <w:spacing w:after="0" w:line="360" w:lineRule="auto"/>
        <w:ind w:firstLine="426"/>
        <w:jc w:val="both"/>
        <w:rPr>
          <w:rFonts w:ascii="Sylfaen" w:hAnsi="Sylfaen"/>
          <w:lang w:val="ka-GE"/>
        </w:rPr>
      </w:pPr>
      <w:r w:rsidRPr="000E08FC">
        <w:rPr>
          <w:rFonts w:ascii="Sylfaen" w:hAnsi="Sylfaen"/>
          <w:b/>
          <w:bCs/>
          <w:lang w:val="ka-GE"/>
        </w:rPr>
        <w:t>პასუხისმგებელი პირი:</w:t>
      </w:r>
      <w:r w:rsidRPr="008F7D2C">
        <w:rPr>
          <w:rFonts w:ascii="Sylfaen" w:hAnsi="Sylfaen"/>
          <w:lang w:val="ka-GE"/>
        </w:rPr>
        <w:t xml:space="preserve">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w:t>
      </w:r>
      <w:hyperlink r:id="rId10" w:history="1">
        <w:r w:rsidRPr="000E08FC">
          <w:rPr>
            <w:lang w:val="ka-GE"/>
          </w:rPr>
          <w:t>pdpo@gwp.ge</w:t>
        </w:r>
      </w:hyperlink>
      <w:r w:rsidRPr="008F7D2C">
        <w:rPr>
          <w:rFonts w:ascii="Sylfaen" w:hAnsi="Sylfaen"/>
          <w:lang w:val="ka-GE"/>
        </w:rPr>
        <w:t xml:space="preserve">. </w:t>
      </w:r>
      <w:r w:rsidRPr="000E08FC">
        <w:rPr>
          <w:rFonts w:ascii="Sylfaen" w:hAnsi="Sylfaen"/>
          <w:b/>
          <w:bCs/>
          <w:lang w:val="ka-GE"/>
        </w:rPr>
        <w:t>მონაცემთა დამუშავების მიზანი:</w:t>
      </w:r>
      <w:r w:rsidRPr="008F7D2C">
        <w:rPr>
          <w:rFonts w:ascii="Sylfaen" w:hAnsi="Sylfaen"/>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0E08FC">
        <w:rPr>
          <w:rFonts w:ascii="Sylfaen" w:hAnsi="Sylfaen"/>
          <w:b/>
          <w:bCs/>
          <w:lang w:val="ka-GE"/>
        </w:rPr>
        <w:t>ლეგიტიმაცია:</w:t>
      </w:r>
      <w:r w:rsidRPr="008F7D2C">
        <w:rPr>
          <w:rFonts w:ascii="Sylfaen" w:hAnsi="Sylfaen"/>
          <w:lang w:val="ka-GE"/>
        </w:rPr>
        <w:t xml:space="preserve"> პროფესიული ან/და კომერციული ურთიერთობა. </w:t>
      </w:r>
      <w:r w:rsidRPr="000E08FC">
        <w:rPr>
          <w:rFonts w:ascii="Sylfaen" w:hAnsi="Sylfaen"/>
          <w:b/>
          <w:bCs/>
          <w:lang w:val="ka-GE"/>
        </w:rPr>
        <w:t>მიმღებები:</w:t>
      </w:r>
      <w:r w:rsidRPr="008F7D2C">
        <w:rPr>
          <w:rFonts w:ascii="Sylfaen" w:hAnsi="Sylfaen"/>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0E08FC">
        <w:rPr>
          <w:rFonts w:ascii="Sylfaen" w:hAnsi="Sylfaen"/>
          <w:b/>
          <w:bCs/>
          <w:lang w:val="ka-GE"/>
        </w:rPr>
        <w:t>შენახვა:</w:t>
      </w:r>
      <w:r w:rsidRPr="008F7D2C">
        <w:rPr>
          <w:rFonts w:ascii="Sylfaen" w:hAnsi="Sylfaen"/>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w:t>
      </w:r>
      <w:r w:rsidR="007C7BD2">
        <w:rPr>
          <w:rFonts w:ascii="Sylfaen" w:hAnsi="Sylfaen"/>
          <w:lang w:val="ka-GE"/>
        </w:rPr>
        <w:t>,</w:t>
      </w:r>
      <w:r w:rsidRPr="008F7D2C">
        <w:rPr>
          <w:rFonts w:ascii="Sylfaen" w:hAnsi="Sylfaen"/>
          <w:lang w:val="ka-GE"/>
        </w:rPr>
        <w:t xml:space="preserve">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w:t>
      </w:r>
      <w:r w:rsidRPr="008F7D2C">
        <w:rPr>
          <w:rFonts w:ascii="Sylfaen" w:hAnsi="Sylfaen"/>
          <w:lang w:val="ka-GE"/>
        </w:rPr>
        <w:lastRenderedPageBreak/>
        <w:t xml:space="preserve">არსებული ინფორმაცია განადგურდება. </w:t>
      </w:r>
      <w:r w:rsidRPr="000E08FC">
        <w:rPr>
          <w:rFonts w:ascii="Sylfaen" w:hAnsi="Sylfaen"/>
          <w:b/>
          <w:bCs/>
          <w:lang w:val="ka-GE"/>
        </w:rPr>
        <w:t>უფლებები:</w:t>
      </w:r>
      <w:r w:rsidRPr="008F7D2C">
        <w:rPr>
          <w:rFonts w:ascii="Sylfaen" w:hAnsi="Sylfaen"/>
          <w:lang w:val="ka-GE"/>
        </w:rPr>
        <w:t xml:space="preserve">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Pr="000E08FC">
          <w:rPr>
            <w:lang w:val="ka-GE"/>
          </w:rPr>
          <w:t>pdpo@gwp.ge</w:t>
        </w:r>
      </w:hyperlink>
      <w:r w:rsidRPr="008F7D2C">
        <w:rPr>
          <w:rFonts w:ascii="Sylfaen" w:hAnsi="Sylfaen"/>
          <w:lang w:val="ka-GE"/>
        </w:rPr>
        <w:t>, რომელშიც უნდა მიუთითოთ ის უფლება, რომელსაც ახორციელებთ და რომელიც ხელმოწერილი უნდა იყოს თქვენ</w:t>
      </w:r>
      <w:r w:rsidR="007C7BD2">
        <w:rPr>
          <w:rFonts w:ascii="Sylfaen" w:hAnsi="Sylfaen"/>
          <w:lang w:val="ka-GE"/>
        </w:rPr>
        <w:t>ს</w:t>
      </w:r>
      <w:r w:rsidRPr="008F7D2C">
        <w:rPr>
          <w:rFonts w:ascii="Sylfaen" w:hAnsi="Sylfaen"/>
          <w:lang w:val="ka-GE"/>
        </w:rPr>
        <w:t xml:space="preserve">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Pr="000E08FC">
          <w:rPr>
            <w:lang w:val="ka-GE"/>
          </w:rPr>
          <w:t>www.personaldata.ge)</w:t>
        </w:r>
      </w:hyperlink>
      <w:r w:rsidRPr="008F7D2C">
        <w:rPr>
          <w:rFonts w:ascii="Sylfaen" w:hAnsi="Sylfaen"/>
          <w:lang w:val="ka-GE"/>
        </w:rPr>
        <w:t>.</w:t>
      </w:r>
    </w:p>
    <w:p w14:paraId="11BAA830" w14:textId="77777777" w:rsidR="00422A2F" w:rsidRPr="00E65B74" w:rsidRDefault="00422A2F" w:rsidP="00053F3F">
      <w:pPr>
        <w:spacing w:after="0" w:line="360" w:lineRule="auto"/>
        <w:jc w:val="both"/>
        <w:rPr>
          <w:rStyle w:val="Hyperlink"/>
          <w:rFonts w:ascii="Sylfaen" w:hAnsi="Sylfaen" w:cs="Sylfaen"/>
          <w:b/>
          <w:lang w:val="ka-GE"/>
        </w:rPr>
      </w:pPr>
    </w:p>
    <w:p w14:paraId="5F31BCD4" w14:textId="77777777" w:rsidR="00CD267E" w:rsidRPr="00E65B74" w:rsidRDefault="00CD267E" w:rsidP="00053F3F">
      <w:pPr>
        <w:spacing w:after="0" w:line="360" w:lineRule="auto"/>
        <w:jc w:val="both"/>
        <w:rPr>
          <w:rFonts w:ascii="Sylfaen" w:hAnsi="Sylfaen" w:cs="Sylfaen"/>
          <w:b/>
          <w:u w:val="single"/>
          <w:lang w:val="ka-GE"/>
        </w:rPr>
      </w:pPr>
    </w:p>
    <w:p w14:paraId="4B45BE62" w14:textId="12D7D2E0" w:rsidR="00C41C03" w:rsidRPr="00E65B74" w:rsidRDefault="00F47570" w:rsidP="00053F3F">
      <w:pPr>
        <w:spacing w:after="0" w:line="360" w:lineRule="auto"/>
        <w:jc w:val="both"/>
        <w:rPr>
          <w:rFonts w:ascii="AcadNusx" w:hAnsi="AcadNusx"/>
          <w:b/>
          <w:u w:val="single"/>
          <w:lang w:val="ka-GE"/>
        </w:rPr>
      </w:pPr>
      <w:r w:rsidRPr="00E65B74">
        <w:rPr>
          <w:rFonts w:ascii="Sylfaen" w:hAnsi="Sylfaen" w:cs="Sylfaen"/>
          <w:b/>
          <w:u w:val="single"/>
          <w:lang w:val="ka-GE"/>
        </w:rPr>
        <w:t>საკონტაქტო</w:t>
      </w:r>
      <w:r w:rsidRPr="00E65B74">
        <w:rPr>
          <w:rFonts w:ascii="Sylfaen" w:hAnsi="Sylfaen"/>
          <w:b/>
          <w:u w:val="single"/>
          <w:lang w:val="ka-GE"/>
        </w:rPr>
        <w:t xml:space="preserve"> </w:t>
      </w:r>
      <w:r w:rsidRPr="00E65B74">
        <w:rPr>
          <w:rFonts w:ascii="Sylfaen" w:hAnsi="Sylfaen" w:cs="Sylfaen"/>
          <w:b/>
          <w:u w:val="single"/>
          <w:lang w:val="ka-GE"/>
        </w:rPr>
        <w:t>ინფორმაცია</w:t>
      </w:r>
      <w:r w:rsidRPr="00E65B74">
        <w:rPr>
          <w:rFonts w:ascii="AcadNusx" w:hAnsi="AcadNusx"/>
          <w:b/>
          <w:u w:val="single"/>
          <w:lang w:val="ka-GE"/>
        </w:rPr>
        <w:t>:</w:t>
      </w:r>
    </w:p>
    <w:p w14:paraId="4DA59D87" w14:textId="38E8BBA1" w:rsidR="00C41C03" w:rsidRPr="00E65B74" w:rsidRDefault="00C41C03" w:rsidP="00053F3F">
      <w:pPr>
        <w:spacing w:after="0" w:line="240" w:lineRule="auto"/>
        <w:jc w:val="both"/>
        <w:rPr>
          <w:rFonts w:ascii="Sylfaen" w:hAnsi="Sylfaen"/>
          <w:b/>
          <w:lang w:val="ka-GE"/>
        </w:rPr>
      </w:pPr>
      <w:r w:rsidRPr="00E65B74">
        <w:rPr>
          <w:rFonts w:ascii="Sylfaen" w:hAnsi="Sylfaen"/>
          <w:b/>
          <w:lang w:val="ka-GE"/>
        </w:rPr>
        <w:t>შესყიდვების წარმომადგენელი</w:t>
      </w:r>
    </w:p>
    <w:p w14:paraId="4E446840" w14:textId="77777777" w:rsidR="004D3679" w:rsidRPr="00E65B74" w:rsidRDefault="004D3679" w:rsidP="00053F3F">
      <w:pPr>
        <w:spacing w:after="0" w:line="240" w:lineRule="auto"/>
        <w:jc w:val="both"/>
        <w:rPr>
          <w:rFonts w:ascii="Sylfaen" w:hAnsi="Sylfaen"/>
          <w:b/>
          <w:lang w:val="ka-GE"/>
        </w:rPr>
      </w:pPr>
    </w:p>
    <w:p w14:paraId="4EFAD2AB" w14:textId="75BDE454" w:rsidR="00F827AD" w:rsidRPr="00E65B74" w:rsidRDefault="00F827AD" w:rsidP="00053F3F">
      <w:pPr>
        <w:spacing w:after="0"/>
        <w:jc w:val="both"/>
        <w:rPr>
          <w:rFonts w:ascii="Sylfaen" w:hAnsi="Sylfaen"/>
          <w:lang w:val="ka-GE"/>
        </w:rPr>
      </w:pPr>
      <w:r w:rsidRPr="00E65B74">
        <w:rPr>
          <w:rFonts w:ascii="Sylfaen" w:hAnsi="Sylfaen"/>
          <w:lang w:val="ka-GE"/>
        </w:rPr>
        <w:t>საკონტაქტო პირი</w:t>
      </w:r>
      <w:r w:rsidRPr="00E65B74">
        <w:rPr>
          <w:rFonts w:ascii="AcadNusx" w:hAnsi="AcadNusx"/>
          <w:lang w:val="ka-GE"/>
        </w:rPr>
        <w:t xml:space="preserve">: </w:t>
      </w:r>
      <w:r w:rsidR="0028539D" w:rsidRPr="00E65B74">
        <w:rPr>
          <w:rFonts w:ascii="Sylfaen" w:hAnsi="Sylfaen"/>
          <w:lang w:val="ka-GE"/>
        </w:rPr>
        <w:t>ქეთევან კანდელაკი</w:t>
      </w:r>
    </w:p>
    <w:p w14:paraId="0770D665" w14:textId="57CE7CBA" w:rsidR="00F827AD" w:rsidRPr="00E65B74" w:rsidRDefault="0067333F" w:rsidP="00053F3F">
      <w:pPr>
        <w:spacing w:after="0"/>
        <w:jc w:val="both"/>
        <w:rPr>
          <w:rFonts w:ascii="Sylfaen" w:hAnsi="Sylfaen"/>
          <w:lang w:val="ka-GE"/>
        </w:rPr>
      </w:pPr>
      <w:r w:rsidRPr="00E65B74">
        <w:rPr>
          <w:rFonts w:ascii="Sylfaen" w:hAnsi="Sylfaen"/>
          <w:lang w:val="ka-GE"/>
        </w:rPr>
        <w:t xml:space="preserve">მის.: </w:t>
      </w:r>
      <w:r w:rsidRPr="00E65B74">
        <w:rPr>
          <w:rFonts w:ascii="Sylfaen" w:hAnsi="Sylfaen" w:cs="Sylfaen"/>
          <w:lang w:val="ka-GE"/>
        </w:rPr>
        <w:t>საქართველო</w:t>
      </w:r>
      <w:r w:rsidRPr="00E65B74">
        <w:rPr>
          <w:lang w:val="ka-GE"/>
        </w:rPr>
        <w:t xml:space="preserve">, </w:t>
      </w:r>
      <w:r w:rsidRPr="00E65B74">
        <w:rPr>
          <w:rFonts w:ascii="Sylfaen" w:hAnsi="Sylfaen" w:cs="Sylfaen"/>
          <w:lang w:val="ka-GE"/>
        </w:rPr>
        <w:t>თბილისი</w:t>
      </w:r>
      <w:r w:rsidRPr="00E65B74">
        <w:rPr>
          <w:lang w:val="ka-GE"/>
        </w:rPr>
        <w:t xml:space="preserve">, </w:t>
      </w:r>
      <w:r w:rsidRPr="00E65B74">
        <w:rPr>
          <w:rFonts w:ascii="Sylfaen" w:hAnsi="Sylfaen" w:cs="Sylfaen"/>
          <w:lang w:val="ka-GE"/>
        </w:rPr>
        <w:t>მთაწმინდის</w:t>
      </w:r>
      <w:r w:rsidRPr="00E65B74">
        <w:rPr>
          <w:lang w:val="ka-GE"/>
        </w:rPr>
        <w:t xml:space="preserve"> </w:t>
      </w:r>
      <w:r w:rsidRPr="00E65B74">
        <w:rPr>
          <w:rFonts w:ascii="Sylfaen" w:hAnsi="Sylfaen" w:cs="Sylfaen"/>
          <w:lang w:val="ka-GE"/>
        </w:rPr>
        <w:t>რაიონი</w:t>
      </w:r>
      <w:r w:rsidRPr="00E65B74">
        <w:rPr>
          <w:lang w:val="ka-GE"/>
        </w:rPr>
        <w:t xml:space="preserve">, </w:t>
      </w:r>
      <w:r w:rsidRPr="00E65B74">
        <w:rPr>
          <w:rFonts w:ascii="Sylfaen" w:hAnsi="Sylfaen" w:cs="Sylfaen"/>
          <w:lang w:val="ka-GE"/>
        </w:rPr>
        <w:t>მედეა</w:t>
      </w:r>
      <w:r w:rsidRPr="00E65B74">
        <w:rPr>
          <w:lang w:val="ka-GE"/>
        </w:rPr>
        <w:t xml:space="preserve"> (</w:t>
      </w:r>
      <w:r w:rsidRPr="00E65B74">
        <w:rPr>
          <w:rFonts w:ascii="Sylfaen" w:hAnsi="Sylfaen" w:cs="Sylfaen"/>
          <w:lang w:val="ka-GE"/>
        </w:rPr>
        <w:t>მზია</w:t>
      </w:r>
      <w:r w:rsidRPr="00E65B74">
        <w:rPr>
          <w:lang w:val="ka-GE"/>
        </w:rPr>
        <w:t xml:space="preserve">) </w:t>
      </w:r>
      <w:r w:rsidRPr="00E65B74">
        <w:rPr>
          <w:rFonts w:ascii="Sylfaen" w:hAnsi="Sylfaen" w:cs="Sylfaen"/>
          <w:lang w:val="ka-GE"/>
        </w:rPr>
        <w:t>ჯუღელის</w:t>
      </w:r>
      <w:r w:rsidRPr="00E65B74">
        <w:rPr>
          <w:lang w:val="ka-GE"/>
        </w:rPr>
        <w:t xml:space="preserve"> </w:t>
      </w:r>
      <w:r w:rsidRPr="00E65B74">
        <w:rPr>
          <w:rFonts w:ascii="Sylfaen" w:hAnsi="Sylfaen" w:cs="Sylfaen"/>
          <w:lang w:val="ka-GE"/>
        </w:rPr>
        <w:t>ქუჩა</w:t>
      </w:r>
      <w:r w:rsidRPr="00E65B74">
        <w:rPr>
          <w:lang w:val="ka-GE"/>
        </w:rPr>
        <w:t xml:space="preserve">, </w:t>
      </w:r>
      <w:r w:rsidRPr="00E65B74">
        <w:rPr>
          <w:rFonts w:cs="Calibri"/>
          <w:lang w:val="ka-GE"/>
        </w:rPr>
        <w:t>№</w:t>
      </w:r>
      <w:r w:rsidRPr="00E65B74">
        <w:rPr>
          <w:lang w:val="ka-GE"/>
        </w:rPr>
        <w:t>10</w:t>
      </w:r>
      <w:r w:rsidRPr="00E65B74">
        <w:rPr>
          <w:rFonts w:cs="Calibri"/>
          <w:lang w:val="ka-GE"/>
        </w:rPr>
        <w:t> </w:t>
      </w:r>
    </w:p>
    <w:p w14:paraId="0EDDA63A" w14:textId="197AA931" w:rsidR="00F827AD" w:rsidRPr="00E65B74" w:rsidRDefault="00F827AD" w:rsidP="00053F3F">
      <w:pPr>
        <w:spacing w:after="0"/>
        <w:jc w:val="both"/>
        <w:rPr>
          <w:rFonts w:ascii="Sylfaen" w:hAnsi="Sylfaen"/>
          <w:lang w:val="ka-GE"/>
        </w:rPr>
      </w:pPr>
      <w:r w:rsidRPr="00E65B74">
        <w:rPr>
          <w:rFonts w:ascii="Sylfaen" w:hAnsi="Sylfaen"/>
          <w:lang w:val="ka-GE"/>
        </w:rPr>
        <w:t>ელ. ფოსტა</w:t>
      </w:r>
      <w:r w:rsidR="00090A8D" w:rsidRPr="00E65B74">
        <w:rPr>
          <w:rFonts w:ascii="AcadNusx" w:hAnsi="AcadNusx"/>
          <w:lang w:val="ka-GE"/>
        </w:rPr>
        <w:t xml:space="preserve">: </w:t>
      </w:r>
      <w:r w:rsidR="0028539D" w:rsidRPr="00E65B74">
        <w:rPr>
          <w:rFonts w:ascii="Sylfaen" w:hAnsi="Sylfaen"/>
          <w:lang w:val="ka-GE"/>
        </w:rPr>
        <w:t>kekandelaki@gwp.ge</w:t>
      </w:r>
    </w:p>
    <w:p w14:paraId="683EC820" w14:textId="2EC2D3ED" w:rsidR="00F827AD" w:rsidRPr="000E08FC" w:rsidRDefault="00F827AD" w:rsidP="00053F3F">
      <w:pPr>
        <w:spacing w:after="0"/>
        <w:jc w:val="both"/>
        <w:rPr>
          <w:rFonts w:cs="Arial"/>
          <w:lang w:val="ka-GE"/>
        </w:rPr>
      </w:pPr>
      <w:r w:rsidRPr="00E65B74">
        <w:rPr>
          <w:rFonts w:ascii="Sylfaen" w:hAnsi="Sylfaen"/>
          <w:lang w:val="ka-GE"/>
        </w:rPr>
        <w:t>ტელ.</w:t>
      </w:r>
      <w:r w:rsidRPr="00E65B74">
        <w:rPr>
          <w:rFonts w:ascii="Arial" w:hAnsi="Arial" w:cs="Arial"/>
          <w:lang w:val="ka-GE"/>
        </w:rPr>
        <w:t xml:space="preserve">: </w:t>
      </w:r>
      <w:r w:rsidRPr="00E65B74">
        <w:rPr>
          <w:rFonts w:cs="Arial"/>
          <w:lang w:val="ka-GE"/>
        </w:rPr>
        <w:t xml:space="preserve">+995 </w:t>
      </w:r>
      <w:r w:rsidR="005E4EEC" w:rsidRPr="000E08FC">
        <w:rPr>
          <w:rFonts w:cs="Arial"/>
          <w:lang w:val="ka-GE"/>
        </w:rPr>
        <w:t>599 192500</w:t>
      </w:r>
    </w:p>
    <w:p w14:paraId="17ECDB3D" w14:textId="004A5A3C" w:rsidR="005E4EEC" w:rsidRDefault="005E4EEC" w:rsidP="00053F3F">
      <w:pPr>
        <w:spacing w:after="0"/>
        <w:jc w:val="both"/>
        <w:rPr>
          <w:rFonts w:cs="Arial"/>
          <w:lang w:val="ka-GE"/>
        </w:rPr>
      </w:pPr>
    </w:p>
    <w:p w14:paraId="3F74722F" w14:textId="77777777" w:rsidR="0048573F" w:rsidRDefault="0048573F" w:rsidP="00053F3F">
      <w:pPr>
        <w:spacing w:after="0"/>
        <w:jc w:val="both"/>
        <w:rPr>
          <w:rFonts w:cs="Arial"/>
          <w:lang w:val="ka-GE"/>
        </w:rPr>
      </w:pPr>
    </w:p>
    <w:p w14:paraId="27751F1D" w14:textId="693630C2" w:rsidR="005E4EEC" w:rsidRPr="005E4EEC" w:rsidRDefault="005E4EEC" w:rsidP="00053F3F">
      <w:pPr>
        <w:spacing w:after="0"/>
        <w:jc w:val="both"/>
        <w:rPr>
          <w:rFonts w:cs="Arial"/>
          <w:b/>
          <w:lang w:val="ka-GE"/>
        </w:rPr>
      </w:pPr>
      <w:r w:rsidRPr="005E4EEC">
        <w:rPr>
          <w:rFonts w:cs="Arial"/>
          <w:b/>
          <w:lang w:val="ka-GE"/>
        </w:rPr>
        <w:t xml:space="preserve">ტექნიკურ საკითხებთან დაკავშირებით </w:t>
      </w:r>
    </w:p>
    <w:p w14:paraId="4FDE368A" w14:textId="0CEA6C7C" w:rsidR="005E4EEC" w:rsidRDefault="005E4EEC" w:rsidP="00053F3F">
      <w:pPr>
        <w:spacing w:after="0"/>
        <w:jc w:val="both"/>
        <w:rPr>
          <w:rFonts w:cs="Arial"/>
          <w:lang w:val="ka-GE"/>
        </w:rPr>
      </w:pPr>
    </w:p>
    <w:p w14:paraId="5F6DBD93" w14:textId="502D0B82" w:rsidR="005E4EEC" w:rsidRPr="00E65B74" w:rsidRDefault="005E4EEC" w:rsidP="005E4EEC">
      <w:pPr>
        <w:spacing w:after="0"/>
        <w:jc w:val="both"/>
        <w:rPr>
          <w:rFonts w:ascii="Sylfaen" w:hAnsi="Sylfaen"/>
          <w:lang w:val="ka-GE"/>
        </w:rPr>
      </w:pPr>
      <w:r w:rsidRPr="00E65B74">
        <w:rPr>
          <w:rFonts w:ascii="Sylfaen" w:hAnsi="Sylfaen"/>
          <w:lang w:val="ka-GE"/>
        </w:rPr>
        <w:t>საკონტაქტო პირი</w:t>
      </w:r>
      <w:r w:rsidRPr="00E65B74">
        <w:rPr>
          <w:rFonts w:ascii="AcadNusx" w:hAnsi="AcadNusx"/>
          <w:lang w:val="ka-GE"/>
        </w:rPr>
        <w:t xml:space="preserve">: </w:t>
      </w:r>
      <w:r w:rsidR="008645AA">
        <w:rPr>
          <w:rFonts w:ascii="Sylfaen" w:hAnsi="Sylfaen"/>
          <w:lang w:val="ka-GE"/>
        </w:rPr>
        <w:t>ბექა ჩიხლ</w:t>
      </w:r>
      <w:r w:rsidR="00C27BBB">
        <w:rPr>
          <w:rFonts w:ascii="Sylfaen" w:hAnsi="Sylfaen"/>
          <w:lang w:val="ka-GE"/>
        </w:rPr>
        <w:t>აძე</w:t>
      </w:r>
    </w:p>
    <w:p w14:paraId="100E9CE7" w14:textId="77777777" w:rsidR="005E4EEC" w:rsidRPr="00E65B74" w:rsidRDefault="005E4EEC" w:rsidP="005E4EEC">
      <w:pPr>
        <w:spacing w:after="0"/>
        <w:jc w:val="both"/>
        <w:rPr>
          <w:rFonts w:ascii="Sylfaen" w:hAnsi="Sylfaen"/>
          <w:lang w:val="ka-GE"/>
        </w:rPr>
      </w:pPr>
      <w:r w:rsidRPr="00E65B74">
        <w:rPr>
          <w:rFonts w:ascii="Sylfaen" w:hAnsi="Sylfaen"/>
          <w:lang w:val="ka-GE"/>
        </w:rPr>
        <w:t xml:space="preserve">მის.: </w:t>
      </w:r>
      <w:r w:rsidRPr="00E65B74">
        <w:rPr>
          <w:rFonts w:ascii="Sylfaen" w:hAnsi="Sylfaen" w:cs="Sylfaen"/>
          <w:lang w:val="ka-GE"/>
        </w:rPr>
        <w:t>საქართველო</w:t>
      </w:r>
      <w:r w:rsidRPr="00E65B74">
        <w:rPr>
          <w:lang w:val="ka-GE"/>
        </w:rPr>
        <w:t xml:space="preserve">, </w:t>
      </w:r>
      <w:r w:rsidRPr="00E65B74">
        <w:rPr>
          <w:rFonts w:ascii="Sylfaen" w:hAnsi="Sylfaen" w:cs="Sylfaen"/>
          <w:lang w:val="ka-GE"/>
        </w:rPr>
        <w:t>თბილისი</w:t>
      </w:r>
      <w:r w:rsidRPr="00E65B74">
        <w:rPr>
          <w:lang w:val="ka-GE"/>
        </w:rPr>
        <w:t xml:space="preserve">, </w:t>
      </w:r>
      <w:r w:rsidRPr="00E65B74">
        <w:rPr>
          <w:rFonts w:ascii="Sylfaen" w:hAnsi="Sylfaen" w:cs="Sylfaen"/>
          <w:lang w:val="ka-GE"/>
        </w:rPr>
        <w:t>მთაწმინდის</w:t>
      </w:r>
      <w:r w:rsidRPr="00E65B74">
        <w:rPr>
          <w:lang w:val="ka-GE"/>
        </w:rPr>
        <w:t xml:space="preserve"> </w:t>
      </w:r>
      <w:r w:rsidRPr="00E65B74">
        <w:rPr>
          <w:rFonts w:ascii="Sylfaen" w:hAnsi="Sylfaen" w:cs="Sylfaen"/>
          <w:lang w:val="ka-GE"/>
        </w:rPr>
        <w:t>რაიონი</w:t>
      </w:r>
      <w:r w:rsidRPr="00E65B74">
        <w:rPr>
          <w:lang w:val="ka-GE"/>
        </w:rPr>
        <w:t xml:space="preserve">, </w:t>
      </w:r>
      <w:r w:rsidRPr="00E65B74">
        <w:rPr>
          <w:rFonts w:ascii="Sylfaen" w:hAnsi="Sylfaen" w:cs="Sylfaen"/>
          <w:lang w:val="ka-GE"/>
        </w:rPr>
        <w:t>მედეა</w:t>
      </w:r>
      <w:r w:rsidRPr="00E65B74">
        <w:rPr>
          <w:lang w:val="ka-GE"/>
        </w:rPr>
        <w:t xml:space="preserve"> (</w:t>
      </w:r>
      <w:r w:rsidRPr="00E65B74">
        <w:rPr>
          <w:rFonts w:ascii="Sylfaen" w:hAnsi="Sylfaen" w:cs="Sylfaen"/>
          <w:lang w:val="ka-GE"/>
        </w:rPr>
        <w:t>მზია</w:t>
      </w:r>
      <w:r w:rsidRPr="00E65B74">
        <w:rPr>
          <w:lang w:val="ka-GE"/>
        </w:rPr>
        <w:t xml:space="preserve">) </w:t>
      </w:r>
      <w:r w:rsidRPr="00E65B74">
        <w:rPr>
          <w:rFonts w:ascii="Sylfaen" w:hAnsi="Sylfaen" w:cs="Sylfaen"/>
          <w:lang w:val="ka-GE"/>
        </w:rPr>
        <w:t>ჯუღელის</w:t>
      </w:r>
      <w:r w:rsidRPr="00E65B74">
        <w:rPr>
          <w:lang w:val="ka-GE"/>
        </w:rPr>
        <w:t xml:space="preserve"> </w:t>
      </w:r>
      <w:r w:rsidRPr="00E65B74">
        <w:rPr>
          <w:rFonts w:ascii="Sylfaen" w:hAnsi="Sylfaen" w:cs="Sylfaen"/>
          <w:lang w:val="ka-GE"/>
        </w:rPr>
        <w:t>ქუჩა</w:t>
      </w:r>
      <w:r w:rsidRPr="00E65B74">
        <w:rPr>
          <w:lang w:val="ka-GE"/>
        </w:rPr>
        <w:t xml:space="preserve">, </w:t>
      </w:r>
      <w:r w:rsidRPr="00E65B74">
        <w:rPr>
          <w:rFonts w:cs="Calibri"/>
          <w:lang w:val="ka-GE"/>
        </w:rPr>
        <w:t>№</w:t>
      </w:r>
      <w:r w:rsidRPr="00E65B74">
        <w:rPr>
          <w:lang w:val="ka-GE"/>
        </w:rPr>
        <w:t>10</w:t>
      </w:r>
      <w:r w:rsidRPr="00E65B74">
        <w:rPr>
          <w:rFonts w:cs="Calibri"/>
          <w:lang w:val="ka-GE"/>
        </w:rPr>
        <w:t> </w:t>
      </w:r>
    </w:p>
    <w:p w14:paraId="1BA5FDFF" w14:textId="0CB26D0B" w:rsidR="005E4EEC" w:rsidRPr="000E08FC" w:rsidRDefault="005E4EEC" w:rsidP="005E4EEC">
      <w:pPr>
        <w:spacing w:after="0"/>
        <w:jc w:val="both"/>
        <w:rPr>
          <w:rFonts w:ascii="Sylfaen" w:hAnsi="Sylfaen"/>
          <w:lang w:val="ka-GE"/>
        </w:rPr>
      </w:pPr>
      <w:r w:rsidRPr="00E65B74">
        <w:rPr>
          <w:rFonts w:ascii="Sylfaen" w:hAnsi="Sylfaen"/>
          <w:lang w:val="ka-GE"/>
        </w:rPr>
        <w:t>ელ. ფოსტა</w:t>
      </w:r>
      <w:r w:rsidRPr="00E65B74">
        <w:rPr>
          <w:rFonts w:ascii="AcadNusx" w:hAnsi="AcadNusx"/>
          <w:lang w:val="ka-GE"/>
        </w:rPr>
        <w:t xml:space="preserve">: </w:t>
      </w:r>
      <w:r w:rsidR="008645AA" w:rsidRPr="000E08FC">
        <w:rPr>
          <w:rFonts w:ascii="Sylfaen" w:hAnsi="Sylfaen"/>
          <w:lang w:val="ka-GE"/>
        </w:rPr>
        <w:t>bchikhl</w:t>
      </w:r>
      <w:r w:rsidR="00C27BBB" w:rsidRPr="000E08FC">
        <w:rPr>
          <w:rFonts w:ascii="Sylfaen" w:hAnsi="Sylfaen"/>
          <w:lang w:val="ka-GE"/>
        </w:rPr>
        <w:t>adze@gwp.ge</w:t>
      </w:r>
      <w:r w:rsidRPr="000E08FC">
        <w:rPr>
          <w:rFonts w:ascii="Sylfaen" w:hAnsi="Sylfaen"/>
          <w:lang w:val="ka-GE"/>
        </w:rPr>
        <w:t xml:space="preserve"> </w:t>
      </w:r>
    </w:p>
    <w:p w14:paraId="4A0DDC54" w14:textId="7BE7EE87" w:rsidR="005E4EEC" w:rsidRPr="00C27BBB" w:rsidRDefault="005E4EEC" w:rsidP="005E4EEC">
      <w:pPr>
        <w:spacing w:after="0"/>
        <w:jc w:val="both"/>
        <w:rPr>
          <w:rFonts w:cs="Arial"/>
          <w:lang w:val="ka-GE"/>
        </w:rPr>
      </w:pPr>
      <w:r w:rsidRPr="00E65B74">
        <w:rPr>
          <w:rFonts w:ascii="Sylfaen" w:hAnsi="Sylfaen"/>
          <w:lang w:val="ka-GE"/>
        </w:rPr>
        <w:t>ტელ.</w:t>
      </w:r>
      <w:r w:rsidRPr="00E65B74">
        <w:rPr>
          <w:rFonts w:ascii="Arial" w:hAnsi="Arial" w:cs="Arial"/>
          <w:lang w:val="ka-GE"/>
        </w:rPr>
        <w:t xml:space="preserve">: </w:t>
      </w:r>
      <w:r w:rsidRPr="00E65B74">
        <w:rPr>
          <w:rFonts w:cs="Arial"/>
          <w:lang w:val="ka-GE"/>
        </w:rPr>
        <w:t>+</w:t>
      </w:r>
      <w:r w:rsidR="00C27BBB">
        <w:rPr>
          <w:rFonts w:cs="Arial"/>
        </w:rPr>
        <w:t xml:space="preserve">995 555 </w:t>
      </w:r>
      <w:r w:rsidR="00C27BBB">
        <w:rPr>
          <w:rFonts w:cs="Arial"/>
          <w:lang w:val="ka-GE"/>
        </w:rPr>
        <w:t>456803</w:t>
      </w:r>
    </w:p>
    <w:p w14:paraId="185076D0" w14:textId="77777777" w:rsidR="005E4EEC" w:rsidRPr="00615606" w:rsidRDefault="005E4EEC" w:rsidP="00053F3F">
      <w:pPr>
        <w:spacing w:after="0"/>
        <w:jc w:val="both"/>
        <w:rPr>
          <w:rFonts w:ascii="Sylfaen" w:hAnsi="Sylfaen" w:cs="Arial"/>
          <w:lang w:val="ka-GE"/>
        </w:rPr>
      </w:pPr>
    </w:p>
    <w:p w14:paraId="4B905149" w14:textId="77777777" w:rsidR="00F827AD" w:rsidRPr="00E37C5C" w:rsidRDefault="00F827AD" w:rsidP="00053F3F">
      <w:pPr>
        <w:spacing w:after="0"/>
        <w:jc w:val="both"/>
        <w:rPr>
          <w:rFonts w:ascii="Sylfaen" w:hAnsi="Sylfaen" w:cs="Sylfaen"/>
          <w:lang w:val="ka-GE"/>
        </w:rPr>
      </w:pPr>
    </w:p>
    <w:p w14:paraId="15186467" w14:textId="77777777" w:rsidR="00F827AD" w:rsidRPr="00E37C5C" w:rsidRDefault="00F827AD" w:rsidP="00053F3F">
      <w:pPr>
        <w:spacing w:after="0"/>
        <w:jc w:val="both"/>
        <w:rPr>
          <w:rFonts w:ascii="Sylfaen" w:hAnsi="Sylfaen" w:cs="Arial"/>
          <w:lang w:val="ka-GE"/>
        </w:rPr>
      </w:pPr>
    </w:p>
    <w:p w14:paraId="58D236C0" w14:textId="31E8204B" w:rsidR="00237416" w:rsidRPr="00615606" w:rsidRDefault="00237416" w:rsidP="00053F3F">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1AE7D" w14:textId="77777777" w:rsidR="00AA69AE" w:rsidRDefault="00AA69AE" w:rsidP="007902EA">
      <w:pPr>
        <w:spacing w:after="0" w:line="240" w:lineRule="auto"/>
      </w:pPr>
      <w:r>
        <w:separator/>
      </w:r>
    </w:p>
  </w:endnote>
  <w:endnote w:type="continuationSeparator" w:id="0">
    <w:p w14:paraId="7CE03FD4" w14:textId="77777777" w:rsidR="00AA69AE" w:rsidRDefault="00AA69A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5675278" w:rsidR="004A3BD8" w:rsidRDefault="004A3BD8">
        <w:pPr>
          <w:pStyle w:val="Footer"/>
          <w:jc w:val="right"/>
        </w:pPr>
        <w:r>
          <w:fldChar w:fldCharType="begin"/>
        </w:r>
        <w:r>
          <w:instrText xml:space="preserve"> PAGE   \* MERGEFORMAT </w:instrText>
        </w:r>
        <w:r>
          <w:fldChar w:fldCharType="separate"/>
        </w:r>
        <w:r w:rsidR="00363B4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0C269" w14:textId="77777777" w:rsidR="00AA69AE" w:rsidRDefault="00AA69AE" w:rsidP="007902EA">
      <w:pPr>
        <w:spacing w:after="0" w:line="240" w:lineRule="auto"/>
      </w:pPr>
      <w:r>
        <w:separator/>
      </w:r>
    </w:p>
  </w:footnote>
  <w:footnote w:type="continuationSeparator" w:id="0">
    <w:p w14:paraId="0C0792FA" w14:textId="77777777" w:rsidR="00AA69AE" w:rsidRDefault="00AA69A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F378B"/>
    <w:multiLevelType w:val="hybridMultilevel"/>
    <w:tmpl w:val="1670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E57828"/>
    <w:multiLevelType w:val="hybridMultilevel"/>
    <w:tmpl w:val="9C24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7711C"/>
    <w:multiLevelType w:val="hybridMultilevel"/>
    <w:tmpl w:val="2A80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3"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24E47798"/>
    <w:multiLevelType w:val="hybridMultilevel"/>
    <w:tmpl w:val="B392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23A4D"/>
    <w:multiLevelType w:val="hybridMultilevel"/>
    <w:tmpl w:val="AA7A88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BC204BA"/>
    <w:multiLevelType w:val="hybridMultilevel"/>
    <w:tmpl w:val="FBA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5223738"/>
    <w:multiLevelType w:val="hybridMultilevel"/>
    <w:tmpl w:val="1AD83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4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7B6551A"/>
    <w:multiLevelType w:val="hybridMultilevel"/>
    <w:tmpl w:val="1086402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2"/>
  </w:num>
  <w:num w:numId="4">
    <w:abstractNumId w:val="46"/>
  </w:num>
  <w:num w:numId="5">
    <w:abstractNumId w:val="22"/>
  </w:num>
  <w:num w:numId="6">
    <w:abstractNumId w:val="8"/>
  </w:num>
  <w:num w:numId="7">
    <w:abstractNumId w:val="7"/>
  </w:num>
  <w:num w:numId="8">
    <w:abstractNumId w:val="39"/>
  </w:num>
  <w:num w:numId="9">
    <w:abstractNumId w:val="43"/>
  </w:num>
  <w:num w:numId="10">
    <w:abstractNumId w:val="25"/>
  </w:num>
  <w:num w:numId="11">
    <w:abstractNumId w:val="13"/>
  </w:num>
  <w:num w:numId="12">
    <w:abstractNumId w:val="20"/>
  </w:num>
  <w:num w:numId="13">
    <w:abstractNumId w:val="35"/>
  </w:num>
  <w:num w:numId="14">
    <w:abstractNumId w:val="26"/>
  </w:num>
  <w:num w:numId="15">
    <w:abstractNumId w:val="18"/>
  </w:num>
  <w:num w:numId="16">
    <w:abstractNumId w:val="41"/>
  </w:num>
  <w:num w:numId="17">
    <w:abstractNumId w:val="33"/>
  </w:num>
  <w:num w:numId="18">
    <w:abstractNumId w:val="30"/>
  </w:num>
  <w:num w:numId="19">
    <w:abstractNumId w:val="12"/>
  </w:num>
  <w:num w:numId="20">
    <w:abstractNumId w:val="3"/>
  </w:num>
  <w:num w:numId="21">
    <w:abstractNumId w:val="45"/>
  </w:num>
  <w:num w:numId="22">
    <w:abstractNumId w:val="48"/>
  </w:num>
  <w:num w:numId="23">
    <w:abstractNumId w:val="21"/>
  </w:num>
  <w:num w:numId="24">
    <w:abstractNumId w:val="42"/>
  </w:num>
  <w:num w:numId="25">
    <w:abstractNumId w:val="17"/>
  </w:num>
  <w:num w:numId="26">
    <w:abstractNumId w:val="38"/>
  </w:num>
  <w:num w:numId="27">
    <w:abstractNumId w:val="6"/>
  </w:num>
  <w:num w:numId="28">
    <w:abstractNumId w:val="36"/>
  </w:num>
  <w:num w:numId="29">
    <w:abstractNumId w:val="34"/>
  </w:num>
  <w:num w:numId="30">
    <w:abstractNumId w:val="40"/>
  </w:num>
  <w:num w:numId="31">
    <w:abstractNumId w:val="44"/>
  </w:num>
  <w:num w:numId="32">
    <w:abstractNumId w:val="37"/>
  </w:num>
  <w:num w:numId="33">
    <w:abstractNumId w:val="19"/>
  </w:num>
  <w:num w:numId="34">
    <w:abstractNumId w:val="27"/>
  </w:num>
  <w:num w:numId="35">
    <w:abstractNumId w:val="29"/>
  </w:num>
  <w:num w:numId="36">
    <w:abstractNumId w:val="11"/>
  </w:num>
  <w:num w:numId="37">
    <w:abstractNumId w:val="4"/>
  </w:num>
  <w:num w:numId="38">
    <w:abstractNumId w:val="31"/>
  </w:num>
  <w:num w:numId="39">
    <w:abstractNumId w:val="23"/>
  </w:num>
  <w:num w:numId="40">
    <w:abstractNumId w:val="9"/>
  </w:num>
  <w:num w:numId="41">
    <w:abstractNumId w:val="15"/>
  </w:num>
  <w:num w:numId="42">
    <w:abstractNumId w:val="1"/>
  </w:num>
  <w:num w:numId="43">
    <w:abstractNumId w:val="16"/>
  </w:num>
  <w:num w:numId="44">
    <w:abstractNumId w:val="14"/>
  </w:num>
  <w:num w:numId="45">
    <w:abstractNumId w:val="32"/>
  </w:num>
  <w:num w:numId="46">
    <w:abstractNumId w:val="28"/>
  </w:num>
  <w:num w:numId="47">
    <w:abstractNumId w:val="47"/>
  </w:num>
  <w:num w:numId="48">
    <w:abstractNumId w:val="10"/>
  </w:num>
  <w:num w:numId="4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3F3F"/>
    <w:rsid w:val="0005435C"/>
    <w:rsid w:val="00055E1E"/>
    <w:rsid w:val="00056A31"/>
    <w:rsid w:val="00064AB9"/>
    <w:rsid w:val="0006542B"/>
    <w:rsid w:val="000661B5"/>
    <w:rsid w:val="000673D0"/>
    <w:rsid w:val="000711B0"/>
    <w:rsid w:val="0008159C"/>
    <w:rsid w:val="00081D42"/>
    <w:rsid w:val="00082D05"/>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08FC"/>
    <w:rsid w:val="000E2D76"/>
    <w:rsid w:val="000E5617"/>
    <w:rsid w:val="000F03A0"/>
    <w:rsid w:val="000F113B"/>
    <w:rsid w:val="000F3872"/>
    <w:rsid w:val="000F4D71"/>
    <w:rsid w:val="000F63C5"/>
    <w:rsid w:val="001004D9"/>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1F80"/>
    <w:rsid w:val="00172F99"/>
    <w:rsid w:val="001760C2"/>
    <w:rsid w:val="0017792E"/>
    <w:rsid w:val="00185C9D"/>
    <w:rsid w:val="00191803"/>
    <w:rsid w:val="00194044"/>
    <w:rsid w:val="0019467D"/>
    <w:rsid w:val="001A47AF"/>
    <w:rsid w:val="001A47E5"/>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0F82"/>
    <w:rsid w:val="00241768"/>
    <w:rsid w:val="002422D6"/>
    <w:rsid w:val="002468A9"/>
    <w:rsid w:val="002553F7"/>
    <w:rsid w:val="00255F5F"/>
    <w:rsid w:val="0025658B"/>
    <w:rsid w:val="002568CE"/>
    <w:rsid w:val="00257F36"/>
    <w:rsid w:val="00266CA0"/>
    <w:rsid w:val="00267D3F"/>
    <w:rsid w:val="00270BF2"/>
    <w:rsid w:val="00275958"/>
    <w:rsid w:val="00276895"/>
    <w:rsid w:val="00276F7A"/>
    <w:rsid w:val="002778A0"/>
    <w:rsid w:val="00277B37"/>
    <w:rsid w:val="002803E8"/>
    <w:rsid w:val="0028539D"/>
    <w:rsid w:val="00286E09"/>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373B"/>
    <w:rsid w:val="0031653E"/>
    <w:rsid w:val="00316C88"/>
    <w:rsid w:val="00320435"/>
    <w:rsid w:val="00320878"/>
    <w:rsid w:val="00324373"/>
    <w:rsid w:val="0033101C"/>
    <w:rsid w:val="00333692"/>
    <w:rsid w:val="0033397E"/>
    <w:rsid w:val="00340CC3"/>
    <w:rsid w:val="00356613"/>
    <w:rsid w:val="00357317"/>
    <w:rsid w:val="003573F4"/>
    <w:rsid w:val="00363B46"/>
    <w:rsid w:val="003647B9"/>
    <w:rsid w:val="003657A5"/>
    <w:rsid w:val="00377D43"/>
    <w:rsid w:val="00382084"/>
    <w:rsid w:val="00385373"/>
    <w:rsid w:val="003859BA"/>
    <w:rsid w:val="00386D46"/>
    <w:rsid w:val="00387591"/>
    <w:rsid w:val="00387AB5"/>
    <w:rsid w:val="00391AB5"/>
    <w:rsid w:val="00391B0E"/>
    <w:rsid w:val="003A029B"/>
    <w:rsid w:val="003A4DAA"/>
    <w:rsid w:val="003A5D91"/>
    <w:rsid w:val="003B460D"/>
    <w:rsid w:val="003B54B0"/>
    <w:rsid w:val="003B5A5E"/>
    <w:rsid w:val="003C3A4C"/>
    <w:rsid w:val="003C568B"/>
    <w:rsid w:val="003C6F22"/>
    <w:rsid w:val="003D6473"/>
    <w:rsid w:val="003D7C07"/>
    <w:rsid w:val="003E0632"/>
    <w:rsid w:val="003E15FA"/>
    <w:rsid w:val="003F2C60"/>
    <w:rsid w:val="003F370C"/>
    <w:rsid w:val="003F47C3"/>
    <w:rsid w:val="003F5521"/>
    <w:rsid w:val="003F699A"/>
    <w:rsid w:val="003F6DD3"/>
    <w:rsid w:val="0040587B"/>
    <w:rsid w:val="00410EC6"/>
    <w:rsid w:val="0041258C"/>
    <w:rsid w:val="004147A6"/>
    <w:rsid w:val="00422A2F"/>
    <w:rsid w:val="00424B6A"/>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6698B"/>
    <w:rsid w:val="004709DA"/>
    <w:rsid w:val="004717AB"/>
    <w:rsid w:val="00481A1D"/>
    <w:rsid w:val="00483B17"/>
    <w:rsid w:val="00485700"/>
    <w:rsid w:val="0048573F"/>
    <w:rsid w:val="0048659C"/>
    <w:rsid w:val="004876B4"/>
    <w:rsid w:val="00495EFE"/>
    <w:rsid w:val="00497393"/>
    <w:rsid w:val="004A3BD8"/>
    <w:rsid w:val="004A4BC7"/>
    <w:rsid w:val="004A58A6"/>
    <w:rsid w:val="004A66FB"/>
    <w:rsid w:val="004A7C56"/>
    <w:rsid w:val="004B09C9"/>
    <w:rsid w:val="004B0C7B"/>
    <w:rsid w:val="004B4BD3"/>
    <w:rsid w:val="004B7339"/>
    <w:rsid w:val="004B771B"/>
    <w:rsid w:val="004C1E0D"/>
    <w:rsid w:val="004C44FB"/>
    <w:rsid w:val="004D3679"/>
    <w:rsid w:val="004D3D1C"/>
    <w:rsid w:val="004D747F"/>
    <w:rsid w:val="0050019D"/>
    <w:rsid w:val="00504647"/>
    <w:rsid w:val="005111AB"/>
    <w:rsid w:val="00515452"/>
    <w:rsid w:val="005203C0"/>
    <w:rsid w:val="00523D23"/>
    <w:rsid w:val="0052656B"/>
    <w:rsid w:val="0053478F"/>
    <w:rsid w:val="00536345"/>
    <w:rsid w:val="00540038"/>
    <w:rsid w:val="00544856"/>
    <w:rsid w:val="0054533F"/>
    <w:rsid w:val="005553C3"/>
    <w:rsid w:val="005562FA"/>
    <w:rsid w:val="00556355"/>
    <w:rsid w:val="00567ACA"/>
    <w:rsid w:val="0057474B"/>
    <w:rsid w:val="00575D3E"/>
    <w:rsid w:val="00580531"/>
    <w:rsid w:val="005832A4"/>
    <w:rsid w:val="00583B48"/>
    <w:rsid w:val="00586056"/>
    <w:rsid w:val="00586C84"/>
    <w:rsid w:val="00595E4B"/>
    <w:rsid w:val="005A04E2"/>
    <w:rsid w:val="005A0827"/>
    <w:rsid w:val="005A7B4A"/>
    <w:rsid w:val="005A7BA2"/>
    <w:rsid w:val="005A7CBB"/>
    <w:rsid w:val="005B1472"/>
    <w:rsid w:val="005B44A2"/>
    <w:rsid w:val="005B5DE5"/>
    <w:rsid w:val="005C14A4"/>
    <w:rsid w:val="005D30A2"/>
    <w:rsid w:val="005D3B83"/>
    <w:rsid w:val="005D7073"/>
    <w:rsid w:val="005E05B1"/>
    <w:rsid w:val="005E130F"/>
    <w:rsid w:val="005E4EEC"/>
    <w:rsid w:val="005F3357"/>
    <w:rsid w:val="00610FC8"/>
    <w:rsid w:val="00615606"/>
    <w:rsid w:val="00615BD2"/>
    <w:rsid w:val="00616DE3"/>
    <w:rsid w:val="006301A8"/>
    <w:rsid w:val="00632910"/>
    <w:rsid w:val="00633210"/>
    <w:rsid w:val="00634B58"/>
    <w:rsid w:val="006447A4"/>
    <w:rsid w:val="0064561A"/>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0F3E"/>
    <w:rsid w:val="006A256D"/>
    <w:rsid w:val="006A3D31"/>
    <w:rsid w:val="006A7B28"/>
    <w:rsid w:val="006B781E"/>
    <w:rsid w:val="006C1436"/>
    <w:rsid w:val="006C2D94"/>
    <w:rsid w:val="006C74DB"/>
    <w:rsid w:val="006C7D3F"/>
    <w:rsid w:val="006C7E00"/>
    <w:rsid w:val="006D054A"/>
    <w:rsid w:val="006D7A5C"/>
    <w:rsid w:val="006E119F"/>
    <w:rsid w:val="006E1729"/>
    <w:rsid w:val="006F056F"/>
    <w:rsid w:val="006F25BD"/>
    <w:rsid w:val="006F2EC3"/>
    <w:rsid w:val="006F3C44"/>
    <w:rsid w:val="006F4A06"/>
    <w:rsid w:val="006F5FEE"/>
    <w:rsid w:val="006F7D8B"/>
    <w:rsid w:val="00701CFC"/>
    <w:rsid w:val="00711C86"/>
    <w:rsid w:val="0071292D"/>
    <w:rsid w:val="00712E16"/>
    <w:rsid w:val="00713EFC"/>
    <w:rsid w:val="007146D2"/>
    <w:rsid w:val="007151B6"/>
    <w:rsid w:val="00715A5D"/>
    <w:rsid w:val="00717D5F"/>
    <w:rsid w:val="007309AA"/>
    <w:rsid w:val="007329E5"/>
    <w:rsid w:val="00734570"/>
    <w:rsid w:val="00735828"/>
    <w:rsid w:val="00753EB5"/>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C7BD2"/>
    <w:rsid w:val="007D3F97"/>
    <w:rsid w:val="007D73CE"/>
    <w:rsid w:val="007E0304"/>
    <w:rsid w:val="007E1E28"/>
    <w:rsid w:val="007F1D40"/>
    <w:rsid w:val="007F3AA0"/>
    <w:rsid w:val="007F4F2B"/>
    <w:rsid w:val="007F7ADB"/>
    <w:rsid w:val="007F7D24"/>
    <w:rsid w:val="008130E4"/>
    <w:rsid w:val="0081634F"/>
    <w:rsid w:val="008246F4"/>
    <w:rsid w:val="00824EDA"/>
    <w:rsid w:val="00833770"/>
    <w:rsid w:val="0083614B"/>
    <w:rsid w:val="008367AE"/>
    <w:rsid w:val="008374C0"/>
    <w:rsid w:val="008401B6"/>
    <w:rsid w:val="008421EC"/>
    <w:rsid w:val="00843972"/>
    <w:rsid w:val="008473E6"/>
    <w:rsid w:val="00851FD1"/>
    <w:rsid w:val="00854CF6"/>
    <w:rsid w:val="008645AA"/>
    <w:rsid w:val="008647CD"/>
    <w:rsid w:val="00867825"/>
    <w:rsid w:val="008751D7"/>
    <w:rsid w:val="00875254"/>
    <w:rsid w:val="00876B2D"/>
    <w:rsid w:val="00876B9D"/>
    <w:rsid w:val="0088287D"/>
    <w:rsid w:val="00890026"/>
    <w:rsid w:val="008918CD"/>
    <w:rsid w:val="00892B75"/>
    <w:rsid w:val="00894C67"/>
    <w:rsid w:val="00896274"/>
    <w:rsid w:val="008978B9"/>
    <w:rsid w:val="008A5094"/>
    <w:rsid w:val="008A673F"/>
    <w:rsid w:val="008B04EA"/>
    <w:rsid w:val="008B31FD"/>
    <w:rsid w:val="008B67F1"/>
    <w:rsid w:val="008C04FA"/>
    <w:rsid w:val="008C0A74"/>
    <w:rsid w:val="008C35CC"/>
    <w:rsid w:val="008C69ED"/>
    <w:rsid w:val="008D04C5"/>
    <w:rsid w:val="008D0850"/>
    <w:rsid w:val="008E16DA"/>
    <w:rsid w:val="008E3D20"/>
    <w:rsid w:val="008E53DA"/>
    <w:rsid w:val="008E55E0"/>
    <w:rsid w:val="008E7601"/>
    <w:rsid w:val="008F419D"/>
    <w:rsid w:val="00900221"/>
    <w:rsid w:val="0090279D"/>
    <w:rsid w:val="00904044"/>
    <w:rsid w:val="00913646"/>
    <w:rsid w:val="0092047C"/>
    <w:rsid w:val="00922889"/>
    <w:rsid w:val="00925DC2"/>
    <w:rsid w:val="00925F8C"/>
    <w:rsid w:val="009261B9"/>
    <w:rsid w:val="00931570"/>
    <w:rsid w:val="00931A9A"/>
    <w:rsid w:val="00940D2A"/>
    <w:rsid w:val="00950D10"/>
    <w:rsid w:val="00954423"/>
    <w:rsid w:val="00954527"/>
    <w:rsid w:val="009567A7"/>
    <w:rsid w:val="00957E8C"/>
    <w:rsid w:val="009621F5"/>
    <w:rsid w:val="00962A39"/>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6C9D"/>
    <w:rsid w:val="00A2715D"/>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3AB7"/>
    <w:rsid w:val="00A96330"/>
    <w:rsid w:val="00AA19E9"/>
    <w:rsid w:val="00AA2ABB"/>
    <w:rsid w:val="00AA511B"/>
    <w:rsid w:val="00AA69AE"/>
    <w:rsid w:val="00AB0213"/>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73844"/>
    <w:rsid w:val="00B806AE"/>
    <w:rsid w:val="00B823D3"/>
    <w:rsid w:val="00B830F8"/>
    <w:rsid w:val="00B84106"/>
    <w:rsid w:val="00B92B05"/>
    <w:rsid w:val="00B9399B"/>
    <w:rsid w:val="00B942E0"/>
    <w:rsid w:val="00B97F4F"/>
    <w:rsid w:val="00BA4DCA"/>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4EF1"/>
    <w:rsid w:val="00C27890"/>
    <w:rsid w:val="00C27BBB"/>
    <w:rsid w:val="00C33D82"/>
    <w:rsid w:val="00C40C8C"/>
    <w:rsid w:val="00C41C03"/>
    <w:rsid w:val="00C42477"/>
    <w:rsid w:val="00C45639"/>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2EF1"/>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83C05"/>
    <w:rsid w:val="00D93B83"/>
    <w:rsid w:val="00D95150"/>
    <w:rsid w:val="00D959AB"/>
    <w:rsid w:val="00D95A0F"/>
    <w:rsid w:val="00D96566"/>
    <w:rsid w:val="00DA2F0E"/>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152DE"/>
    <w:rsid w:val="00E2134C"/>
    <w:rsid w:val="00E25748"/>
    <w:rsid w:val="00E262FC"/>
    <w:rsid w:val="00E272FF"/>
    <w:rsid w:val="00E3022B"/>
    <w:rsid w:val="00E33A8F"/>
    <w:rsid w:val="00E35193"/>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5B74"/>
    <w:rsid w:val="00E66A3D"/>
    <w:rsid w:val="00E711C6"/>
    <w:rsid w:val="00E751A2"/>
    <w:rsid w:val="00E76057"/>
    <w:rsid w:val="00E8201E"/>
    <w:rsid w:val="00E878EB"/>
    <w:rsid w:val="00E90038"/>
    <w:rsid w:val="00E90A78"/>
    <w:rsid w:val="00E91201"/>
    <w:rsid w:val="00E94223"/>
    <w:rsid w:val="00E94ED1"/>
    <w:rsid w:val="00E95292"/>
    <w:rsid w:val="00E97444"/>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1E5D"/>
    <w:rsid w:val="00F43321"/>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2A36"/>
    <w:rsid w:val="00FB527A"/>
    <w:rsid w:val="00FB7200"/>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2B76"/>
    <w:rsid w:val="00FF3C87"/>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paragraph" w:styleId="Revision">
    <w:name w:val="Revision"/>
    <w:hidden/>
    <w:uiPriority w:val="99"/>
    <w:semiHidden/>
    <w:rsid w:val="00962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00023279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94514622">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EC830-69DA-49B9-A8D3-52829D1B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5</cp:revision>
  <cp:lastPrinted>2015-07-27T06:36:00Z</cp:lastPrinted>
  <dcterms:created xsi:type="dcterms:W3CDTF">2025-06-25T10:29:00Z</dcterms:created>
  <dcterms:modified xsi:type="dcterms:W3CDTF">2025-06-25T11:57:00Z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87cf5ff129ba7a13006f535de35b48b4dd7d4be19f34cdd924131245d1b6c527</vt:lpwstr>
  </property>
</Properties>
</file>