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2482987" w:rsidR="009815C7" w:rsidRPr="007B0071" w:rsidRDefault="00EC37B5" w:rsidP="00382CD4">
      <w:pPr>
        <w:autoSpaceDE w:val="0"/>
        <w:autoSpaceDN w:val="0"/>
        <w:adjustRightInd w:val="0"/>
        <w:spacing w:after="0" w:line="240" w:lineRule="auto"/>
        <w:jc w:val="center"/>
        <w:rPr>
          <w:rFonts w:ascii="Sylfaen" w:hAnsi="Sylfaen" w:cs="Sylfaen"/>
          <w:b/>
          <w:lang w:val="ka-GE"/>
        </w:rPr>
      </w:pPr>
      <w:bookmarkStart w:id="0" w:name="_Hlk193458249"/>
      <w:bookmarkStart w:id="1" w:name="_Hlk193462887"/>
      <w:r>
        <w:rPr>
          <w:rFonts w:ascii="Sylfaen" w:hAnsi="Sylfaen" w:cs="Sylfaen"/>
          <w:b/>
          <w:lang w:val="ka-GE"/>
        </w:rPr>
        <w:t>ვაკე საბურთალოს</w:t>
      </w:r>
      <w:r w:rsidR="00BB06CC">
        <w:rPr>
          <w:rFonts w:ascii="Sylfaen" w:hAnsi="Sylfaen" w:cs="Sylfaen"/>
          <w:b/>
          <w:lang w:val="ka-GE"/>
        </w:rPr>
        <w:t xml:space="preserve"> </w:t>
      </w:r>
      <w:r w:rsidR="003F2B24">
        <w:rPr>
          <w:rFonts w:ascii="Sylfaen" w:hAnsi="Sylfaen" w:cs="Sylfaen"/>
          <w:b/>
          <w:lang w:val="ka-GE"/>
        </w:rPr>
        <w:t>რაიონ</w:t>
      </w:r>
      <w:r w:rsidR="00373A41">
        <w:rPr>
          <w:rFonts w:ascii="Sylfaen" w:hAnsi="Sylfaen" w:cs="Sylfaen"/>
          <w:b/>
          <w:lang w:val="ka-GE"/>
        </w:rPr>
        <w:t>ში</w:t>
      </w:r>
      <w:r w:rsidR="003F2B24">
        <w:rPr>
          <w:rFonts w:ascii="Sylfaen" w:hAnsi="Sylfaen" w:cs="Sylfaen"/>
          <w:b/>
          <w:lang w:val="ka-GE"/>
        </w:rPr>
        <w:t xml:space="preserve">, </w:t>
      </w:r>
      <w:r w:rsidR="0080656E">
        <w:rPr>
          <w:rFonts w:ascii="Sylfaen" w:hAnsi="Sylfaen" w:cs="Sylfaen"/>
          <w:b/>
          <w:lang w:val="ka-GE"/>
        </w:rPr>
        <w:t>ბოჭორიშვილის</w:t>
      </w:r>
      <w:r w:rsidR="00A52D6A">
        <w:rPr>
          <w:rFonts w:ascii="Sylfaen" w:hAnsi="Sylfaen" w:cs="Sylfaen"/>
          <w:b/>
          <w:lang w:val="ka-GE"/>
        </w:rPr>
        <w:t xml:space="preserve"> </w:t>
      </w:r>
      <w:r w:rsidR="00E34EA3">
        <w:rPr>
          <w:rFonts w:ascii="Sylfaen" w:hAnsi="Sylfaen" w:cs="Sylfaen"/>
          <w:b/>
          <w:lang w:val="ka-GE"/>
        </w:rPr>
        <w:t xml:space="preserve"> ქუჩი</w:t>
      </w:r>
      <w:r w:rsidR="00AB09BA">
        <w:rPr>
          <w:rFonts w:ascii="Sylfaen" w:hAnsi="Sylfaen" w:cs="Sylfaen"/>
          <w:b/>
          <w:lang w:val="ka-GE"/>
        </w:rPr>
        <w:t>ს</w:t>
      </w:r>
      <w:r w:rsidR="00382CD4">
        <w:rPr>
          <w:rFonts w:ascii="Sylfaen" w:hAnsi="Sylfaen" w:cs="Sylfaen"/>
          <w:b/>
          <w:lang w:val="ka-GE"/>
        </w:rPr>
        <w:t xml:space="preserve"> </w:t>
      </w:r>
      <w:r w:rsidR="00382CD4">
        <w:rPr>
          <w:rFonts w:ascii="Sylfaen" w:hAnsi="Sylfaen" w:cs="Sylfaen"/>
          <w:b/>
          <w:lang w:val="ka-GE"/>
        </w:rPr>
        <w:t xml:space="preserve">წყალარინების ქსელის </w:t>
      </w:r>
      <w:r w:rsidR="00382CD4">
        <w:rPr>
          <w:rFonts w:ascii="Sylfaen" w:hAnsi="Sylfaen" w:cs="Sylfaen"/>
          <w:b/>
          <w:lang w:val="ka-GE"/>
        </w:rPr>
        <w:t xml:space="preserve">და </w:t>
      </w:r>
      <w:proofErr w:type="spellStart"/>
      <w:r w:rsidR="00382CD4" w:rsidRPr="00382CD4">
        <w:rPr>
          <w:rFonts w:ascii="Sylfaen" w:hAnsi="Sylfaen" w:cs="Sylfaen"/>
          <w:b/>
        </w:rPr>
        <w:t>გლდანი-ნაძალადევის</w:t>
      </w:r>
      <w:proofErr w:type="spellEnd"/>
      <w:r w:rsidR="00382CD4" w:rsidRPr="00382CD4">
        <w:rPr>
          <w:rFonts w:ascii="Sylfaen" w:hAnsi="Sylfaen" w:cs="Sylfaen"/>
          <w:b/>
        </w:rPr>
        <w:t xml:space="preserve"> </w:t>
      </w:r>
      <w:proofErr w:type="spellStart"/>
      <w:r w:rsidR="00382CD4" w:rsidRPr="00382CD4">
        <w:rPr>
          <w:rFonts w:ascii="Sylfaen" w:hAnsi="Sylfaen" w:cs="Sylfaen"/>
          <w:b/>
        </w:rPr>
        <w:t>რაიონში</w:t>
      </w:r>
      <w:proofErr w:type="spellEnd"/>
      <w:r w:rsidR="00382CD4" w:rsidRPr="00382CD4">
        <w:rPr>
          <w:rFonts w:ascii="Sylfaen" w:hAnsi="Sylfaen" w:cs="Sylfaen"/>
          <w:b/>
        </w:rPr>
        <w:t xml:space="preserve">, </w:t>
      </w:r>
      <w:proofErr w:type="spellStart"/>
      <w:r w:rsidR="00382CD4" w:rsidRPr="00382CD4">
        <w:rPr>
          <w:rFonts w:ascii="Sylfaen" w:hAnsi="Sylfaen" w:cs="Sylfaen"/>
          <w:b/>
        </w:rPr>
        <w:t>მცხეთაში</w:t>
      </w:r>
      <w:proofErr w:type="spellEnd"/>
      <w:r w:rsidR="00382CD4" w:rsidRPr="00382CD4">
        <w:rPr>
          <w:rFonts w:ascii="Sylfaen" w:hAnsi="Sylfaen" w:cs="Sylfaen"/>
          <w:b/>
        </w:rPr>
        <w:t>,</w:t>
      </w:r>
      <w:r w:rsidR="00382CD4">
        <w:rPr>
          <w:rFonts w:ascii="Sylfaen" w:hAnsi="Sylfaen" w:cs="Sylfaen"/>
          <w:b/>
        </w:rPr>
        <w:t xml:space="preserve"> </w:t>
      </w:r>
      <w:r w:rsidR="00382CD4" w:rsidRPr="00382CD4">
        <w:rPr>
          <w:rFonts w:ascii="Sylfaen" w:hAnsi="Sylfaen" w:cs="Sylfaen"/>
          <w:b/>
        </w:rPr>
        <w:t xml:space="preserve">დ. </w:t>
      </w:r>
      <w:proofErr w:type="spellStart"/>
      <w:r w:rsidR="00382CD4" w:rsidRPr="00382CD4">
        <w:rPr>
          <w:rFonts w:ascii="Sylfaen" w:hAnsi="Sylfaen" w:cs="Sylfaen"/>
          <w:b/>
        </w:rPr>
        <w:t>აღმაშენებლი-სამხედროს</w:t>
      </w:r>
      <w:proofErr w:type="spellEnd"/>
      <w:r w:rsidR="00382CD4" w:rsidRPr="00382CD4">
        <w:rPr>
          <w:rFonts w:ascii="Sylfaen" w:hAnsi="Sylfaen" w:cs="Sylfaen"/>
          <w:b/>
        </w:rPr>
        <w:t xml:space="preserve"> </w:t>
      </w:r>
      <w:proofErr w:type="spellStart"/>
      <w:r w:rsidR="00382CD4">
        <w:rPr>
          <w:rFonts w:ascii="Sylfaen" w:hAnsi="Sylfaen" w:cs="Sylfaen"/>
          <w:b/>
        </w:rPr>
        <w:t>წყალსადენის</w:t>
      </w:r>
      <w:proofErr w:type="spellEnd"/>
      <w:r w:rsidR="00382CD4">
        <w:rPr>
          <w:rFonts w:ascii="Sylfaen" w:hAnsi="Sylfaen" w:cs="Sylfaen"/>
          <w:b/>
        </w:rPr>
        <w:t xml:space="preserve"> </w:t>
      </w:r>
      <w:proofErr w:type="spellStart"/>
      <w:r w:rsidR="00382CD4">
        <w:rPr>
          <w:rFonts w:ascii="Sylfaen" w:hAnsi="Sylfaen" w:cs="Sylfaen"/>
          <w:b/>
        </w:rPr>
        <w:t>ქსელის</w:t>
      </w:r>
      <w:proofErr w:type="spellEnd"/>
      <w:r w:rsidR="003F2B24">
        <w:rPr>
          <w:rFonts w:ascii="Sylfaen" w:hAnsi="Sylfaen" w:cs="Sylfaen"/>
          <w:b/>
          <w:lang w:val="ka-GE"/>
        </w:rPr>
        <w:t xml:space="preserve"> სარეაბილიტაციო</w:t>
      </w:r>
      <w:r w:rsidR="00B42770">
        <w:rPr>
          <w:rFonts w:ascii="Sylfaen" w:hAnsi="Sylfaen" w:cs="Sylfaen"/>
          <w:b/>
          <w:lang w:val="ka-GE"/>
        </w:rPr>
        <w:t xml:space="preserve"> </w:t>
      </w:r>
      <w:r w:rsidR="0044376C">
        <w:rPr>
          <w:rFonts w:ascii="Sylfaen" w:hAnsi="Sylfaen" w:cs="Sylfaen"/>
          <w:b/>
          <w:lang w:val="ka-GE"/>
        </w:rPr>
        <w:t xml:space="preserve">სამუშაოების </w:t>
      </w:r>
      <w:bookmarkEnd w:id="0"/>
      <w:r w:rsidR="00F94013" w:rsidRPr="00F94013">
        <w:rPr>
          <w:rFonts w:ascii="Sylfaen" w:hAnsi="Sylfaen" w:cs="Sylfaen"/>
          <w:b/>
          <w:lang w:val="ka-GE"/>
        </w:rPr>
        <w:t>შესყიდ</w:t>
      </w:r>
      <w:bookmarkEnd w:id="1"/>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660870B2" w14:textId="77777777" w:rsidR="00EC37B5" w:rsidRDefault="00EC37B5"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5E40E4AD"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82CD4" w:rsidRPr="00382CD4">
        <w:rPr>
          <w:rFonts w:ascii="Sylfaen" w:hAnsi="Sylfaen" w:cs="Sylfaen"/>
          <w:b/>
          <w:lang w:val="ka-GE"/>
        </w:rPr>
        <w:t xml:space="preserve">ვაკე საბურთალოს რაიონში, ბოჭორიშვილის  ქუჩის წყალარინების ქსელის და გლდანი-ნაძალადევის რაიონში, მცხეთაში, დ. </w:t>
      </w:r>
      <w:proofErr w:type="spellStart"/>
      <w:r w:rsidR="00382CD4" w:rsidRPr="00382CD4">
        <w:rPr>
          <w:rFonts w:ascii="Sylfaen" w:hAnsi="Sylfaen" w:cs="Sylfaen"/>
          <w:b/>
          <w:lang w:val="ka-GE"/>
        </w:rPr>
        <w:t>აღმაშენებლი</w:t>
      </w:r>
      <w:proofErr w:type="spellEnd"/>
      <w:r w:rsidR="00382CD4" w:rsidRPr="00382CD4">
        <w:rPr>
          <w:rFonts w:ascii="Sylfaen" w:hAnsi="Sylfaen" w:cs="Sylfaen"/>
          <w:b/>
          <w:lang w:val="ka-GE"/>
        </w:rPr>
        <w:t>-სამხედროს წყალსადენის ქსელის</w:t>
      </w:r>
      <w:r w:rsidR="0080656E" w:rsidRPr="0080656E">
        <w:rPr>
          <w:rFonts w:ascii="Sylfaen" w:hAnsi="Sylfaen" w:cs="Sylfaen"/>
          <w:b/>
          <w:lang w:val="ka-GE"/>
        </w:rPr>
        <w:t xml:space="preserve"> </w:t>
      </w:r>
      <w:r w:rsidR="003F2B24">
        <w:rPr>
          <w:rFonts w:ascii="Sylfaen" w:hAnsi="Sylfaen" w:cs="Sylfaen"/>
          <w:lang w:val="ka-GE"/>
        </w:rPr>
        <w:t>სარეაბილიტაციო სამუშაოების</w:t>
      </w:r>
      <w:r w:rsidR="00B42770" w:rsidRPr="00B42770">
        <w:rPr>
          <w:rFonts w:ascii="Sylfaen" w:hAnsi="Sylfaen" w:cs="Sylfaen"/>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34E22F4" w:rsidR="00DB5C8D" w:rsidRDefault="00EC37B5" w:rsidP="00DE5EA9">
      <w:pPr>
        <w:spacing w:after="0" w:line="240" w:lineRule="auto"/>
        <w:jc w:val="both"/>
        <w:rPr>
          <w:rFonts w:ascii="Sylfaen" w:hAnsi="Sylfaen" w:cs="Sylfaen"/>
          <w:lang w:val="ka-GE"/>
        </w:rPr>
      </w:pPr>
      <w:r>
        <w:rPr>
          <w:rFonts w:ascii="Sylfaen" w:hAnsi="Sylfaen" w:cs="Sylfaen"/>
          <w:b/>
          <w:lang w:val="ka-GE"/>
        </w:rPr>
        <w:t>ვაკე-საბურთალოს</w:t>
      </w:r>
      <w:r w:rsidR="00373A41">
        <w:rPr>
          <w:rFonts w:ascii="Sylfaen" w:hAnsi="Sylfaen" w:cs="Sylfaen"/>
          <w:b/>
          <w:lang w:val="ka-GE"/>
        </w:rPr>
        <w:t xml:space="preserve"> რაიონში, </w:t>
      </w:r>
      <w:r w:rsidR="0080656E">
        <w:rPr>
          <w:rFonts w:ascii="Sylfaen" w:hAnsi="Sylfaen" w:cs="Sylfaen"/>
          <w:b/>
          <w:lang w:val="ka-GE"/>
        </w:rPr>
        <w:t>ბოჭორიშვილის</w:t>
      </w:r>
      <w:r w:rsidR="00373A41">
        <w:rPr>
          <w:rFonts w:ascii="Sylfaen" w:hAnsi="Sylfaen" w:cs="Sylfaen"/>
          <w:b/>
          <w:lang w:val="ka-GE"/>
        </w:rPr>
        <w:t xml:space="preserve"> ქუჩ</w:t>
      </w:r>
      <w:r>
        <w:rPr>
          <w:rFonts w:ascii="Sylfaen" w:hAnsi="Sylfaen" w:cs="Sylfaen"/>
          <w:b/>
          <w:lang w:val="ka-GE"/>
        </w:rPr>
        <w:t>ის</w:t>
      </w:r>
      <w:r w:rsidR="00373A41">
        <w:rPr>
          <w:rFonts w:ascii="Sylfaen" w:hAnsi="Sylfaen" w:cs="Sylfaen"/>
          <w:b/>
          <w:lang w:val="ka-GE"/>
        </w:rPr>
        <w:t xml:space="preserve"> წყალარინების ქსელის </w:t>
      </w:r>
      <w:r w:rsidR="00382CD4">
        <w:rPr>
          <w:rFonts w:ascii="Sylfaen" w:hAnsi="Sylfaen" w:cs="Sylfaen"/>
          <w:b/>
          <w:lang w:val="ka-GE"/>
        </w:rPr>
        <w:t xml:space="preserve"> და მცხეთაში, დ. აღმაშენებლის-სამხედრო ქუჩის წყალსადენის </w:t>
      </w:r>
      <w:r w:rsidR="00373A41">
        <w:rPr>
          <w:rFonts w:ascii="Sylfaen" w:hAnsi="Sylfaen" w:cs="Sylfaen"/>
          <w:b/>
          <w:lang w:val="ka-GE"/>
        </w:rPr>
        <w:t>სარეაბილიტაციო</w:t>
      </w:r>
      <w:r w:rsidR="003F2B24">
        <w:rPr>
          <w:rFonts w:ascii="Sylfaen" w:hAnsi="Sylfaen" w:cs="Sylfaen"/>
          <w:lang w:val="ka-GE"/>
        </w:rPr>
        <w:t xml:space="preserve"> 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0472014" w14:textId="77777777" w:rsidR="00F57244" w:rsidRDefault="00F57244" w:rsidP="00143200">
      <w:pPr>
        <w:spacing w:after="0" w:line="240" w:lineRule="auto"/>
        <w:jc w:val="both"/>
        <w:rPr>
          <w:rFonts w:ascii="Sylfaen" w:hAnsi="Sylfaen" w:cs="Sylfaen"/>
          <w:lang w:val="ka-GE"/>
        </w:rPr>
      </w:pPr>
    </w:p>
    <w:p w14:paraId="184C1119" w14:textId="77777777" w:rsidR="00E608C5" w:rsidRDefault="00E608C5" w:rsidP="00E608C5">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lastRenderedPageBreak/>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6AF90CA5" w:rsidR="00503AE3"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EC37B5">
        <w:rPr>
          <w:rFonts w:ascii="Sylfaen" w:hAnsi="Sylfaen"/>
          <w:lang w:val="ka-GE"/>
        </w:rPr>
        <w:t>ვაკე საბურთალოს</w:t>
      </w:r>
      <w:r w:rsidR="000208E9">
        <w:rPr>
          <w:rFonts w:ascii="Sylfaen" w:hAnsi="Sylfaen"/>
          <w:lang w:val="ka-GE"/>
        </w:rPr>
        <w:t xml:space="preserve"> რაიონში</w:t>
      </w:r>
      <w:r w:rsidR="00382CD4">
        <w:rPr>
          <w:rFonts w:ascii="Sylfaen" w:hAnsi="Sylfaen"/>
          <w:lang w:val="ka-GE"/>
        </w:rPr>
        <w:t xml:space="preserve"> და გლდანი-ნაძალადევის რაიონში, მცხეთაში</w:t>
      </w:r>
      <w:r w:rsidR="00AB09BA">
        <w:rPr>
          <w:rFonts w:ascii="Sylfaen" w:hAnsi="Sylfaen"/>
          <w:lang w:val="ka-GE"/>
        </w:rPr>
        <w:t>.</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28276A03"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382CD4">
        <w:rPr>
          <w:rFonts w:ascii="Sylfaen" w:hAnsi="Sylfaen"/>
          <w:b/>
          <w:bCs/>
          <w:color w:val="FF0000"/>
          <w:lang w:val="ka-GE"/>
        </w:rPr>
        <w:t>ერთდროულად</w:t>
      </w:r>
      <w:r w:rsidRPr="00382CD4">
        <w:rPr>
          <w:rFonts w:ascii="Sylfaen" w:hAnsi="Sylfaen"/>
          <w:b/>
          <w:bCs/>
          <w:color w:val="FF0000"/>
          <w:lang w:val="ka-GE"/>
        </w:rPr>
        <w:t xml:space="preserve"> </w:t>
      </w:r>
      <w:r w:rsidR="0026144D" w:rsidRPr="00382CD4">
        <w:rPr>
          <w:rFonts w:ascii="Sylfaen" w:hAnsi="Sylfaen"/>
          <w:b/>
          <w:bCs/>
          <w:color w:val="FF0000"/>
          <w:lang w:val="ka-GE"/>
        </w:rPr>
        <w:t>გასახორციელებელია</w:t>
      </w:r>
      <w:r w:rsidRPr="00382CD4">
        <w:rPr>
          <w:rFonts w:ascii="Sylfaen" w:hAnsi="Sylfaen"/>
          <w:b/>
          <w:bCs/>
          <w:color w:val="FF0000"/>
          <w:lang w:val="ka-GE"/>
        </w:rPr>
        <w:t xml:space="preserve"> პროექტების რაოდენობა-</w:t>
      </w:r>
      <w:r w:rsidR="00382CD4" w:rsidRPr="00382CD4">
        <w:rPr>
          <w:rFonts w:ascii="Sylfaen" w:hAnsi="Sylfaen"/>
          <w:b/>
          <w:bCs/>
          <w:color w:val="FF0000"/>
          <w:lang w:val="ka-GE"/>
        </w:rPr>
        <w:t>2</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2" w:name="_Toc454818563"/>
    </w:p>
    <w:p w14:paraId="79D569D7" w14:textId="77777777" w:rsidR="00A735D2" w:rsidRDefault="00A735D2" w:rsidP="00A735D2">
      <w:pPr>
        <w:spacing w:after="0" w:line="240" w:lineRule="auto"/>
        <w:jc w:val="both"/>
        <w:rPr>
          <w:rFonts w:ascii="Sylfaen" w:hAnsi="Sylfaen" w:cs="Sylfaen"/>
          <w:lang w:val="ka-GE"/>
        </w:rPr>
      </w:pPr>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5E42C08"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 xml:space="preserve">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w:t>
      </w:r>
      <w:r>
        <w:rPr>
          <w:rFonts w:ascii="Sylfaen" w:hAnsi="Sylfaen"/>
          <w:b/>
          <w:bCs/>
          <w:color w:val="FF0000"/>
          <w:lang w:val="ka-GE"/>
        </w:rPr>
        <w:lastRenderedPageBreak/>
        <w:t>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Pr="006A7856">
        <w:rPr>
          <w:rFonts w:ascii="Sylfaen" w:hAnsi="Sylfaen"/>
          <w:b/>
          <w:bCs/>
          <w:color w:val="FF0000"/>
          <w:lang w:val="ka-GE"/>
        </w:rPr>
        <w:t xml:space="preserve">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5BB7D46E"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82CD4">
        <w:rPr>
          <w:rFonts w:ascii="Sylfaen" w:hAnsi="Sylfaen" w:cs="Sylfaen"/>
          <w:b/>
          <w:sz w:val="20"/>
          <w:szCs w:val="20"/>
        </w:rPr>
        <w:t>9 ივლისს,</w:t>
      </w:r>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503AE3">
        <w:rPr>
          <w:rFonts w:ascii="Sylfaen" w:hAnsi="Sylfaen" w:cs="Sylfaen"/>
          <w:b/>
          <w:sz w:val="20"/>
          <w:szCs w:val="20"/>
        </w:rPr>
        <w:t>8</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lastRenderedPageBreak/>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w:t>
      </w:r>
      <w:r w:rsidR="00C55160">
        <w:rPr>
          <w:rFonts w:ascii="Sylfaen" w:hAnsi="Sylfaen"/>
          <w:color w:val="000000"/>
          <w:lang w:val="ka-GE"/>
        </w:rPr>
        <w:lastRenderedPageBreak/>
        <w:t xml:space="preserve">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7FEF8E6C" w:rsidR="00C61BE6" w:rsidRPr="00A52D6A" w:rsidRDefault="007E0304" w:rsidP="00F94B27">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lastRenderedPageBreak/>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09259C4E" w14:textId="77777777" w:rsidR="00A52D6A" w:rsidRDefault="00A52D6A" w:rsidP="00F94B27">
      <w:pPr>
        <w:spacing w:after="0" w:line="360" w:lineRule="auto"/>
        <w:jc w:val="both"/>
        <w:rPr>
          <w:rFonts w:ascii="Sylfaen" w:hAnsi="Sylfaen" w:cs="Sylfaen"/>
          <w:b/>
          <w:u w:val="single"/>
          <w:lang w:val="ka-GE"/>
        </w:rPr>
      </w:pP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გიორგი ვეშაპიძე,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3EDF5C1D" w14:textId="77777777" w:rsidR="00B35A31" w:rsidRDefault="00B35A31" w:rsidP="00D44B99">
      <w:pPr>
        <w:spacing w:after="0"/>
        <w:jc w:val="both"/>
        <w:rPr>
          <w:rFonts w:ascii="Sylfaen" w:hAnsi="Sylfaen"/>
          <w:lang w:val="ka-GE"/>
        </w:rPr>
      </w:pPr>
    </w:p>
    <w:p w14:paraId="687DE421" w14:textId="72A4FF34"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4823" w14:textId="77777777" w:rsidR="00F5513C" w:rsidRDefault="00F5513C" w:rsidP="007902EA">
      <w:pPr>
        <w:spacing w:after="0" w:line="240" w:lineRule="auto"/>
      </w:pPr>
      <w:r>
        <w:separator/>
      </w:r>
    </w:p>
  </w:endnote>
  <w:endnote w:type="continuationSeparator" w:id="0">
    <w:p w14:paraId="2D58E308" w14:textId="77777777" w:rsidR="00F5513C" w:rsidRDefault="00F5513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5498E" w14:textId="77777777" w:rsidR="00F5513C" w:rsidRDefault="00F5513C" w:rsidP="007902EA">
      <w:pPr>
        <w:spacing w:after="0" w:line="240" w:lineRule="auto"/>
      </w:pPr>
      <w:r>
        <w:separator/>
      </w:r>
    </w:p>
  </w:footnote>
  <w:footnote w:type="continuationSeparator" w:id="0">
    <w:p w14:paraId="2EDA7113" w14:textId="77777777" w:rsidR="00F5513C" w:rsidRDefault="00F5513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9"/>
  </w:num>
  <w:num w:numId="2" w16cid:durableId="1391923553">
    <w:abstractNumId w:val="4"/>
  </w:num>
  <w:num w:numId="3" w16cid:durableId="1498613122">
    <w:abstractNumId w:val="7"/>
  </w:num>
  <w:num w:numId="4" w16cid:durableId="779226708">
    <w:abstractNumId w:val="8"/>
  </w:num>
  <w:num w:numId="5" w16cid:durableId="821123863">
    <w:abstractNumId w:val="5"/>
  </w:num>
  <w:num w:numId="6" w16cid:durableId="2146004045">
    <w:abstractNumId w:val="0"/>
  </w:num>
  <w:num w:numId="7" w16cid:durableId="144011457">
    <w:abstractNumId w:val="6"/>
  </w:num>
  <w:num w:numId="8" w16cid:durableId="523447284">
    <w:abstractNumId w:val="1"/>
  </w:num>
  <w:num w:numId="9" w16cid:durableId="545407550">
    <w:abstractNumId w:val="2"/>
  </w:num>
  <w:num w:numId="10" w16cid:durableId="183641539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45FD"/>
    <w:rsid w:val="00046082"/>
    <w:rsid w:val="0004786C"/>
    <w:rsid w:val="00051E54"/>
    <w:rsid w:val="00053EAB"/>
    <w:rsid w:val="0005435C"/>
    <w:rsid w:val="00055E1E"/>
    <w:rsid w:val="00056A31"/>
    <w:rsid w:val="00064AB9"/>
    <w:rsid w:val="00076E10"/>
    <w:rsid w:val="000811D6"/>
    <w:rsid w:val="00081D42"/>
    <w:rsid w:val="00086C9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07162"/>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6249"/>
    <w:rsid w:val="00207B93"/>
    <w:rsid w:val="00207CEA"/>
    <w:rsid w:val="0021119E"/>
    <w:rsid w:val="0021503D"/>
    <w:rsid w:val="00216B88"/>
    <w:rsid w:val="00222AB5"/>
    <w:rsid w:val="002237DF"/>
    <w:rsid w:val="00223EF1"/>
    <w:rsid w:val="00230A4A"/>
    <w:rsid w:val="002319CA"/>
    <w:rsid w:val="00233F3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2CD4"/>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C71BC"/>
    <w:rsid w:val="003D6473"/>
    <w:rsid w:val="003E15FA"/>
    <w:rsid w:val="003E16C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09AF"/>
    <w:rsid w:val="004717AB"/>
    <w:rsid w:val="00483B17"/>
    <w:rsid w:val="00484E90"/>
    <w:rsid w:val="0048659C"/>
    <w:rsid w:val="0049491F"/>
    <w:rsid w:val="00497393"/>
    <w:rsid w:val="004A02D2"/>
    <w:rsid w:val="004A34BA"/>
    <w:rsid w:val="004A3BD8"/>
    <w:rsid w:val="004A66FB"/>
    <w:rsid w:val="004A7C56"/>
    <w:rsid w:val="004B07B6"/>
    <w:rsid w:val="004B09C9"/>
    <w:rsid w:val="004B102B"/>
    <w:rsid w:val="004C1486"/>
    <w:rsid w:val="004C1E0D"/>
    <w:rsid w:val="004D3679"/>
    <w:rsid w:val="004D3D1C"/>
    <w:rsid w:val="004D747F"/>
    <w:rsid w:val="004E0754"/>
    <w:rsid w:val="004E36F2"/>
    <w:rsid w:val="004F3840"/>
    <w:rsid w:val="00503AE3"/>
    <w:rsid w:val="005111AB"/>
    <w:rsid w:val="005142CD"/>
    <w:rsid w:val="00521801"/>
    <w:rsid w:val="00524CEE"/>
    <w:rsid w:val="0052656B"/>
    <w:rsid w:val="00540038"/>
    <w:rsid w:val="0054086C"/>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0656E"/>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2D6A"/>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35A31"/>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6CC"/>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67B1"/>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6EF"/>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16CD8"/>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08C5"/>
    <w:rsid w:val="00E6248F"/>
    <w:rsid w:val="00E62F27"/>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C37B5"/>
    <w:rsid w:val="00ED55AB"/>
    <w:rsid w:val="00ED7289"/>
    <w:rsid w:val="00EE0A2D"/>
    <w:rsid w:val="00EE58D4"/>
    <w:rsid w:val="00EE5A0F"/>
    <w:rsid w:val="00EE612A"/>
    <w:rsid w:val="00EF34FE"/>
    <w:rsid w:val="00EF53E0"/>
    <w:rsid w:val="00EF7D2E"/>
    <w:rsid w:val="00EF7F05"/>
    <w:rsid w:val="00F0297E"/>
    <w:rsid w:val="00F0659D"/>
    <w:rsid w:val="00F069C7"/>
    <w:rsid w:val="00F115A1"/>
    <w:rsid w:val="00F14024"/>
    <w:rsid w:val="00F16DCE"/>
    <w:rsid w:val="00F1780C"/>
    <w:rsid w:val="00F17B32"/>
    <w:rsid w:val="00F20E56"/>
    <w:rsid w:val="00F22E5C"/>
    <w:rsid w:val="00F23C32"/>
    <w:rsid w:val="00F27A96"/>
    <w:rsid w:val="00F27D00"/>
    <w:rsid w:val="00F3389C"/>
    <w:rsid w:val="00F34574"/>
    <w:rsid w:val="00F3662E"/>
    <w:rsid w:val="00F36706"/>
    <w:rsid w:val="00F40803"/>
    <w:rsid w:val="00F46AB9"/>
    <w:rsid w:val="00F47570"/>
    <w:rsid w:val="00F5513C"/>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95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1395</Words>
  <Characters>11317</Characters>
  <Application>Microsoft Office Word</Application>
  <DocSecurity>0</DocSecurity>
  <Lines>257</Lines>
  <Paragraphs>92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31</cp:revision>
  <cp:lastPrinted>2015-07-27T06:36:00Z</cp:lastPrinted>
  <dcterms:created xsi:type="dcterms:W3CDTF">2024-09-26T13:08:00Z</dcterms:created>
  <dcterms:modified xsi:type="dcterms:W3CDTF">2025-07-02T13:08:00Z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