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4B6761B" w:rsidR="009815C7" w:rsidRPr="007B0071" w:rsidRDefault="00CC2ED4" w:rsidP="00382CD4">
      <w:pPr>
        <w:autoSpaceDE w:val="0"/>
        <w:autoSpaceDN w:val="0"/>
        <w:adjustRightInd w:val="0"/>
        <w:spacing w:after="0" w:line="240" w:lineRule="auto"/>
        <w:jc w:val="center"/>
        <w:rPr>
          <w:rFonts w:ascii="Sylfaen" w:hAnsi="Sylfaen" w:cs="Sylfaen"/>
          <w:b/>
          <w:lang w:val="ka-GE"/>
        </w:rPr>
      </w:pPr>
      <w:bookmarkStart w:id="0" w:name="_Hlk193458249"/>
      <w:bookmarkStart w:id="1" w:name="_Hlk193462887"/>
      <w:proofErr w:type="spellStart"/>
      <w:r w:rsidRPr="00CC2ED4">
        <w:rPr>
          <w:rFonts w:ascii="Sylfaen" w:hAnsi="Sylfaen" w:cs="Sylfaen"/>
          <w:b/>
        </w:rPr>
        <w:t>წყნეთში</w:t>
      </w:r>
      <w:proofErr w:type="spellEnd"/>
      <w:r w:rsidRPr="00CC2ED4">
        <w:rPr>
          <w:rFonts w:ascii="Sylfaen" w:hAnsi="Sylfaen" w:cs="Sylfaen"/>
          <w:b/>
        </w:rPr>
        <w:t xml:space="preserve">, </w:t>
      </w:r>
      <w:proofErr w:type="spellStart"/>
      <w:r w:rsidRPr="00CC2ED4">
        <w:rPr>
          <w:rFonts w:ascii="Sylfaen" w:hAnsi="Sylfaen" w:cs="Sylfaen"/>
          <w:b/>
        </w:rPr>
        <w:t>დიმიტრი</w:t>
      </w:r>
      <w:proofErr w:type="spellEnd"/>
      <w:r w:rsidRPr="00CC2ED4">
        <w:rPr>
          <w:rFonts w:ascii="Sylfaen" w:hAnsi="Sylfaen" w:cs="Sylfaen"/>
          <w:b/>
        </w:rPr>
        <w:t xml:space="preserve"> </w:t>
      </w:r>
      <w:proofErr w:type="spellStart"/>
      <w:r w:rsidRPr="00CC2ED4">
        <w:rPr>
          <w:rFonts w:ascii="Sylfaen" w:hAnsi="Sylfaen" w:cs="Sylfaen"/>
          <w:b/>
        </w:rPr>
        <w:t>ამილახვარის</w:t>
      </w:r>
      <w:proofErr w:type="spellEnd"/>
      <w:r w:rsidRPr="00CC2ED4">
        <w:rPr>
          <w:rFonts w:ascii="Sylfaen" w:hAnsi="Sylfaen" w:cs="Sylfaen"/>
          <w:b/>
        </w:rPr>
        <w:t xml:space="preserve"> </w:t>
      </w:r>
      <w:proofErr w:type="spellStart"/>
      <w:r w:rsidRPr="00CC2ED4">
        <w:rPr>
          <w:rFonts w:ascii="Sylfaen" w:hAnsi="Sylfaen" w:cs="Sylfaen"/>
          <w:b/>
        </w:rPr>
        <w:t>ქუჩაზე</w:t>
      </w:r>
      <w:proofErr w:type="spellEnd"/>
      <w:r w:rsidRPr="00CC2ED4">
        <w:rPr>
          <w:rFonts w:ascii="Sylfaen" w:hAnsi="Sylfaen" w:cs="Sylfaen"/>
          <w:b/>
        </w:rPr>
        <w:t xml:space="preserve"> </w:t>
      </w:r>
      <w:proofErr w:type="spellStart"/>
      <w:r w:rsidRPr="00CC2ED4">
        <w:rPr>
          <w:rFonts w:ascii="Sylfaen" w:hAnsi="Sylfaen" w:cs="Sylfaen"/>
          <w:b/>
        </w:rPr>
        <w:t>წყალსადენის</w:t>
      </w:r>
      <w:proofErr w:type="spellEnd"/>
      <w:r w:rsidRPr="00CC2ED4">
        <w:rPr>
          <w:rFonts w:ascii="Sylfaen" w:hAnsi="Sylfaen" w:cs="Sylfaen"/>
          <w:b/>
        </w:rPr>
        <w:t xml:space="preserve"> </w:t>
      </w:r>
      <w:proofErr w:type="spellStart"/>
      <w:r w:rsidR="00382CD4">
        <w:rPr>
          <w:rFonts w:ascii="Sylfaen" w:hAnsi="Sylfaen" w:cs="Sylfaen"/>
          <w:b/>
        </w:rPr>
        <w:t>ქსელის</w:t>
      </w:r>
      <w:proofErr w:type="spellEnd"/>
      <w:r w:rsidR="003F2B24">
        <w:rPr>
          <w:rFonts w:ascii="Sylfaen" w:hAnsi="Sylfaen" w:cs="Sylfaen"/>
          <w:b/>
          <w:lang w:val="ka-GE"/>
        </w:rPr>
        <w:t xml:space="preserve"> სარეაბილიტაციო</w:t>
      </w:r>
      <w:r w:rsidR="00B42770">
        <w:rPr>
          <w:rFonts w:ascii="Sylfaen" w:hAnsi="Sylfaen" w:cs="Sylfaen"/>
          <w:b/>
          <w:lang w:val="ka-GE"/>
        </w:rPr>
        <w:t xml:space="preserve"> </w:t>
      </w:r>
      <w:r w:rsidR="0044376C">
        <w:rPr>
          <w:rFonts w:ascii="Sylfaen" w:hAnsi="Sylfaen" w:cs="Sylfaen"/>
          <w:b/>
          <w:lang w:val="ka-GE"/>
        </w:rPr>
        <w:t xml:space="preserve">სამუშაოების </w:t>
      </w:r>
      <w:bookmarkEnd w:id="0"/>
      <w:r w:rsidR="00F94013" w:rsidRPr="00F94013">
        <w:rPr>
          <w:rFonts w:ascii="Sylfaen" w:hAnsi="Sylfaen" w:cs="Sylfaen"/>
          <w:b/>
          <w:lang w:val="ka-GE"/>
        </w:rPr>
        <w:t>შესყიდ</w:t>
      </w:r>
      <w:bookmarkEnd w:id="1"/>
      <w:r w:rsidR="00F94013" w:rsidRPr="00F94013">
        <w:rPr>
          <w:rFonts w:ascii="Sylfaen" w:hAnsi="Sylfaen" w:cs="Sylfaen"/>
          <w:b/>
          <w:lang w:val="ka-GE"/>
        </w:rPr>
        <w:t xml:space="preserve">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660870B2" w14:textId="77777777" w:rsidR="00EC37B5" w:rsidRDefault="00EC37B5"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16E31BAB"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C2ED4" w:rsidRPr="00CC2ED4">
        <w:rPr>
          <w:rFonts w:ascii="Sylfaen" w:hAnsi="Sylfaen" w:cs="Sylfaen"/>
          <w:b/>
          <w:lang w:val="ka-GE"/>
        </w:rPr>
        <w:t xml:space="preserve">წყნეთში, დიმიტრი ამილახვარის ქუჩაზე წყალსადენის ქსელის </w:t>
      </w:r>
      <w:r w:rsidR="003F2B24">
        <w:rPr>
          <w:rFonts w:ascii="Sylfaen" w:hAnsi="Sylfaen" w:cs="Sylfaen"/>
          <w:lang w:val="ka-GE"/>
        </w:rPr>
        <w:t>სარეაბილიტაციო სამუშაოების</w:t>
      </w:r>
      <w:r w:rsidR="00B42770" w:rsidRPr="00B42770">
        <w:rPr>
          <w:rFonts w:ascii="Sylfaen" w:hAnsi="Sylfaen" w:cs="Sylfaen"/>
          <w:lang w:val="ka-GE"/>
        </w:rPr>
        <w:t xml:space="preserve">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54B1705F" w14:textId="5CE744C2" w:rsidR="00BF46B5" w:rsidRDefault="00BF46B5" w:rsidP="00DE5EA9">
      <w:pPr>
        <w:spacing w:after="0" w:line="240" w:lineRule="auto"/>
        <w:jc w:val="both"/>
        <w:rPr>
          <w:rFonts w:ascii="Sylfaen" w:hAnsi="Sylfaen" w:cs="Sylfaen"/>
          <w:lang w:val="ka-GE"/>
        </w:rPr>
      </w:pP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5119E79F" w:rsidR="00DB5C8D" w:rsidRDefault="00CC2ED4" w:rsidP="00DE5EA9">
      <w:pPr>
        <w:spacing w:after="0" w:line="240" w:lineRule="auto"/>
        <w:jc w:val="both"/>
        <w:rPr>
          <w:rFonts w:ascii="Sylfaen" w:hAnsi="Sylfaen" w:cs="Sylfaen"/>
          <w:lang w:val="ka-GE"/>
        </w:rPr>
      </w:pPr>
      <w:proofErr w:type="spellStart"/>
      <w:r w:rsidRPr="00CC2ED4">
        <w:rPr>
          <w:rFonts w:ascii="Sylfaen" w:hAnsi="Sylfaen" w:cs="Sylfaen"/>
          <w:b/>
        </w:rPr>
        <w:t>წყნეთში</w:t>
      </w:r>
      <w:proofErr w:type="spellEnd"/>
      <w:r w:rsidRPr="00CC2ED4">
        <w:rPr>
          <w:rFonts w:ascii="Sylfaen" w:hAnsi="Sylfaen" w:cs="Sylfaen"/>
          <w:b/>
        </w:rPr>
        <w:t xml:space="preserve">, </w:t>
      </w:r>
      <w:proofErr w:type="spellStart"/>
      <w:r w:rsidRPr="00CC2ED4">
        <w:rPr>
          <w:rFonts w:ascii="Sylfaen" w:hAnsi="Sylfaen" w:cs="Sylfaen"/>
          <w:b/>
        </w:rPr>
        <w:t>დიმიტრი</w:t>
      </w:r>
      <w:proofErr w:type="spellEnd"/>
      <w:r w:rsidRPr="00CC2ED4">
        <w:rPr>
          <w:rFonts w:ascii="Sylfaen" w:hAnsi="Sylfaen" w:cs="Sylfaen"/>
          <w:b/>
        </w:rPr>
        <w:t xml:space="preserve"> </w:t>
      </w:r>
      <w:proofErr w:type="spellStart"/>
      <w:r w:rsidRPr="00CC2ED4">
        <w:rPr>
          <w:rFonts w:ascii="Sylfaen" w:hAnsi="Sylfaen" w:cs="Sylfaen"/>
          <w:b/>
        </w:rPr>
        <w:t>ამილახვარის</w:t>
      </w:r>
      <w:proofErr w:type="spellEnd"/>
      <w:r w:rsidRPr="00CC2ED4">
        <w:rPr>
          <w:rFonts w:ascii="Sylfaen" w:hAnsi="Sylfaen" w:cs="Sylfaen"/>
          <w:b/>
        </w:rPr>
        <w:t xml:space="preserve"> </w:t>
      </w:r>
      <w:proofErr w:type="spellStart"/>
      <w:r w:rsidRPr="00CC2ED4">
        <w:rPr>
          <w:rFonts w:ascii="Sylfaen" w:hAnsi="Sylfaen" w:cs="Sylfaen"/>
          <w:b/>
        </w:rPr>
        <w:t>ქუჩაზე</w:t>
      </w:r>
      <w:proofErr w:type="spellEnd"/>
      <w:r w:rsidRPr="00CC2ED4">
        <w:rPr>
          <w:rFonts w:ascii="Sylfaen" w:hAnsi="Sylfaen" w:cs="Sylfaen"/>
          <w:b/>
        </w:rPr>
        <w:t xml:space="preserve"> </w:t>
      </w:r>
      <w:proofErr w:type="spellStart"/>
      <w:r w:rsidRPr="00CC2ED4">
        <w:rPr>
          <w:rFonts w:ascii="Sylfaen" w:hAnsi="Sylfaen" w:cs="Sylfaen"/>
          <w:b/>
        </w:rPr>
        <w:t>წყალსადენის</w:t>
      </w:r>
      <w:proofErr w:type="spellEnd"/>
      <w:r w:rsidRPr="00CC2ED4">
        <w:rPr>
          <w:rFonts w:ascii="Sylfaen" w:hAnsi="Sylfaen" w:cs="Sylfaen"/>
          <w:b/>
        </w:rPr>
        <w:t xml:space="preserve"> </w:t>
      </w:r>
      <w:proofErr w:type="spellStart"/>
      <w:r>
        <w:rPr>
          <w:rFonts w:ascii="Sylfaen" w:hAnsi="Sylfaen" w:cs="Sylfaen"/>
          <w:b/>
        </w:rPr>
        <w:t>ქსელის</w:t>
      </w:r>
      <w:proofErr w:type="spellEnd"/>
      <w:r>
        <w:rPr>
          <w:rFonts w:ascii="Sylfaen" w:hAnsi="Sylfaen" w:cs="Sylfaen"/>
          <w:b/>
          <w:lang w:val="ka-GE"/>
        </w:rPr>
        <w:t xml:space="preserve"> </w:t>
      </w:r>
      <w:r w:rsidR="00373A41">
        <w:rPr>
          <w:rFonts w:ascii="Sylfaen" w:hAnsi="Sylfaen" w:cs="Sylfaen"/>
          <w:b/>
          <w:lang w:val="ka-GE"/>
        </w:rPr>
        <w:t>სარეაბილიტაციო</w:t>
      </w:r>
      <w:r w:rsidR="003F2B24">
        <w:rPr>
          <w:rFonts w:ascii="Sylfaen" w:hAnsi="Sylfaen" w:cs="Sylfaen"/>
          <w:lang w:val="ka-GE"/>
        </w:rPr>
        <w:t xml:space="preserve"> სამუშაოები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2460862E" w14:textId="77777777" w:rsidR="006B7980" w:rsidRDefault="006B7980" w:rsidP="00DE5EA9">
      <w:pPr>
        <w:spacing w:after="0" w:line="240" w:lineRule="auto"/>
        <w:jc w:val="both"/>
        <w:rPr>
          <w:rFonts w:ascii="Sylfaen" w:hAnsi="Sylfaen" w:cs="Sylfaen"/>
          <w:lang w:val="ka-GE"/>
        </w:rPr>
      </w:pP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0472014" w14:textId="77777777" w:rsidR="00F57244" w:rsidRDefault="00F57244" w:rsidP="00143200">
      <w:pPr>
        <w:spacing w:after="0" w:line="240" w:lineRule="auto"/>
        <w:jc w:val="both"/>
        <w:rPr>
          <w:rFonts w:ascii="Sylfaen" w:hAnsi="Sylfaen" w:cs="Sylfaen"/>
          <w:lang w:val="ka-GE"/>
        </w:rPr>
      </w:pPr>
    </w:p>
    <w:p w14:paraId="184C1119" w14:textId="77777777" w:rsidR="00E608C5" w:rsidRDefault="00E608C5" w:rsidP="00E608C5">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5BAAA231" w14:textId="77777777" w:rsidR="00CC2ED4"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EC37B5">
        <w:rPr>
          <w:rFonts w:ascii="Sylfaen" w:hAnsi="Sylfaen"/>
          <w:lang w:val="ka-GE"/>
        </w:rPr>
        <w:t>ვაკე საბურთალოს</w:t>
      </w:r>
      <w:r w:rsidR="000208E9">
        <w:rPr>
          <w:rFonts w:ascii="Sylfaen" w:hAnsi="Sylfaen"/>
          <w:lang w:val="ka-GE"/>
        </w:rPr>
        <w:t xml:space="preserve"> რაიონ</w:t>
      </w:r>
      <w:r w:rsidR="00CC2ED4">
        <w:rPr>
          <w:rFonts w:ascii="Sylfaen" w:hAnsi="Sylfaen"/>
          <w:lang w:val="ka-GE"/>
        </w:rPr>
        <w:t>ი- წყნეთი;</w:t>
      </w:r>
    </w:p>
    <w:p w14:paraId="1E3773B6" w14:textId="74F44FE9" w:rsidR="009203F4"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4F4562E1" w14:textId="12BAB2F1" w:rsidR="00AB09BA" w:rsidRPr="00E34EA3" w:rsidRDefault="00AB09BA" w:rsidP="00A735D2">
      <w:pPr>
        <w:spacing w:line="240" w:lineRule="auto"/>
        <w:jc w:val="both"/>
        <w:rPr>
          <w:rFonts w:ascii="Sylfaen" w:hAnsi="Sylfaen"/>
          <w:color w:val="FF0000"/>
          <w:lang w:val="ka-GE"/>
        </w:rPr>
      </w:pPr>
      <w:r w:rsidRPr="00E34EA3">
        <w:rPr>
          <w:rFonts w:ascii="Sylfaen" w:hAnsi="Sylfaen"/>
          <w:color w:val="FF0000"/>
          <w:lang w:val="ka-GE"/>
        </w:rPr>
        <w:t xml:space="preserve">- </w:t>
      </w:r>
      <w:r w:rsidR="0026144D" w:rsidRPr="00382CD4">
        <w:rPr>
          <w:rFonts w:ascii="Sylfaen" w:hAnsi="Sylfaen"/>
          <w:b/>
          <w:bCs/>
          <w:color w:val="FF0000"/>
          <w:lang w:val="ka-GE"/>
        </w:rPr>
        <w:t>ერთდროულად</w:t>
      </w:r>
      <w:r w:rsidRPr="00382CD4">
        <w:rPr>
          <w:rFonts w:ascii="Sylfaen" w:hAnsi="Sylfaen"/>
          <w:b/>
          <w:bCs/>
          <w:color w:val="FF0000"/>
          <w:lang w:val="ka-GE"/>
        </w:rPr>
        <w:t xml:space="preserve"> </w:t>
      </w:r>
      <w:r w:rsidR="0026144D" w:rsidRPr="00382CD4">
        <w:rPr>
          <w:rFonts w:ascii="Sylfaen" w:hAnsi="Sylfaen"/>
          <w:b/>
          <w:bCs/>
          <w:color w:val="FF0000"/>
          <w:lang w:val="ka-GE"/>
        </w:rPr>
        <w:t>გასახორციელებელია</w:t>
      </w:r>
      <w:r w:rsidRPr="00382CD4">
        <w:rPr>
          <w:rFonts w:ascii="Sylfaen" w:hAnsi="Sylfaen"/>
          <w:b/>
          <w:bCs/>
          <w:color w:val="FF0000"/>
          <w:lang w:val="ka-GE"/>
        </w:rPr>
        <w:t xml:space="preserve"> პროექტების რაოდენობა-</w:t>
      </w:r>
      <w:r w:rsidR="00CC2ED4">
        <w:rPr>
          <w:rFonts w:ascii="Sylfaen" w:hAnsi="Sylfaen"/>
          <w:b/>
          <w:bCs/>
          <w:color w:val="FF0000"/>
          <w:lang w:val="ka-GE"/>
        </w:rPr>
        <w:t>1</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A735D2">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2" w:name="_Toc454818563"/>
    </w:p>
    <w:p w14:paraId="79D569D7" w14:textId="77777777" w:rsidR="00A735D2" w:rsidRDefault="00A735D2" w:rsidP="00A735D2">
      <w:pPr>
        <w:spacing w:after="0" w:line="240" w:lineRule="auto"/>
        <w:jc w:val="both"/>
        <w:rPr>
          <w:rFonts w:ascii="Sylfaen" w:hAnsi="Sylfaen" w:cs="Sylfaen"/>
          <w:lang w:val="ka-GE"/>
        </w:rPr>
      </w:pPr>
    </w:p>
    <w:bookmarkEnd w:id="2"/>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3C1D1814" w:rsidR="00727AB8" w:rsidRDefault="00727AB8" w:rsidP="00727AB8">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B74AC">
        <w:rPr>
          <w:rFonts w:ascii="Sylfaen" w:hAnsi="Sylfaen"/>
          <w:b/>
          <w:bCs/>
          <w:color w:val="FF0000"/>
          <w:lang w:val="ka-GE"/>
        </w:rPr>
        <w:t>I</w:t>
      </w:r>
      <w:r w:rsidR="00CC2ED4">
        <w:rPr>
          <w:rFonts w:ascii="Sylfaen" w:hAnsi="Sylfaen"/>
          <w:b/>
          <w:bCs/>
          <w:color w:val="FF0000"/>
        </w:rPr>
        <w:t>I</w:t>
      </w:r>
      <w:r w:rsidRPr="006A7856">
        <w:rPr>
          <w:rFonts w:ascii="Sylfaen" w:hAnsi="Sylfaen"/>
          <w:b/>
          <w:bCs/>
          <w:color w:val="FF0000"/>
          <w:lang w:val="ka-GE"/>
        </w:rPr>
        <w:t xml:space="preserve">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727AB8">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727AB8">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727AB8">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5BB7D46E"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27AB8">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82CD4">
        <w:rPr>
          <w:rFonts w:ascii="Sylfaen" w:hAnsi="Sylfaen" w:cs="Sylfaen"/>
          <w:b/>
          <w:sz w:val="20"/>
          <w:szCs w:val="20"/>
        </w:rPr>
        <w:t>9 ივლისს,</w:t>
      </w:r>
      <w:r w:rsidR="00727AB8">
        <w:rPr>
          <w:rFonts w:ascii="Sylfaen" w:hAnsi="Sylfaen" w:cs="Sylfaen"/>
          <w:b/>
          <w:sz w:val="20"/>
          <w:szCs w:val="20"/>
        </w:rPr>
        <w:t xml:space="preserve"> </w:t>
      </w:r>
      <w:r w:rsidR="00B42770">
        <w:rPr>
          <w:rFonts w:ascii="Sylfaen" w:hAnsi="Sylfaen" w:cs="Sylfaen"/>
          <w:b/>
          <w:sz w:val="20"/>
          <w:szCs w:val="20"/>
          <w:lang w:val="ka-GE"/>
        </w:rPr>
        <w:t xml:space="preserve"> 1</w:t>
      </w:r>
      <w:r w:rsidR="00503AE3">
        <w:rPr>
          <w:rFonts w:ascii="Sylfaen" w:hAnsi="Sylfaen" w:cs="Sylfaen"/>
          <w:b/>
          <w:sz w:val="20"/>
          <w:szCs w:val="20"/>
        </w:rPr>
        <w:t>8</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F60BDF" w:rsidRDefault="00822939" w:rsidP="00DA70A9">
      <w:pPr>
        <w:pStyle w:val="ListParagraph"/>
        <w:numPr>
          <w:ilvl w:val="2"/>
          <w:numId w:val="4"/>
        </w:numPr>
        <w:spacing w:after="0" w:line="240" w:lineRule="auto"/>
        <w:rPr>
          <w:rFonts w:ascii="AcadNusx" w:eastAsiaTheme="minorHAnsi" w:hAnsi="AcadNusx"/>
          <w:sz w:val="20"/>
          <w:szCs w:val="20"/>
        </w:rPr>
      </w:pPr>
      <w:r w:rsidRPr="00F60BDF">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F60BDF">
        <w:rPr>
          <w:rFonts w:ascii="Sylfaen" w:hAnsi="Sylfaen" w:cs="Sylfaen"/>
          <w:lang w:val="ka-GE"/>
        </w:rPr>
        <w:t>რამდენიმე</w:t>
      </w:r>
      <w:r w:rsidRPr="00F60BDF">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522DE442" w14:textId="3203C725"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proofErr w:type="spellStart"/>
      <w:r w:rsidR="00C55160">
        <w:rPr>
          <w:rFonts w:ascii="Sylfaen" w:hAnsi="Sylfaen"/>
          <w:color w:val="000000"/>
          <w:lang w:val="ka-GE"/>
        </w:rPr>
        <w:t>პრეტეზნიის</w:t>
      </w:r>
      <w:proofErr w:type="spellEnd"/>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734FC1FD" w14:textId="7FEF8E6C" w:rsidR="00C61BE6" w:rsidRPr="00A52D6A" w:rsidRDefault="007E0304" w:rsidP="00F94B27">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C95107A" w14:textId="05BCDB51" w:rsidR="00C61BE6" w:rsidRDefault="00C61BE6" w:rsidP="00F94B27">
      <w:pPr>
        <w:spacing w:after="0" w:line="36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09259C4E" w14:textId="77777777" w:rsidR="00A52D6A" w:rsidRDefault="00A52D6A" w:rsidP="00F94B27">
      <w:pPr>
        <w:spacing w:after="0" w:line="360" w:lineRule="auto"/>
        <w:jc w:val="both"/>
        <w:rPr>
          <w:rFonts w:ascii="Sylfaen" w:hAnsi="Sylfaen" w:cs="Sylfaen"/>
          <w:b/>
          <w:u w:val="single"/>
          <w:lang w:val="ka-GE"/>
        </w:rPr>
      </w:pP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გიორგი ვეშაპიძე, მობ: +995 595 33 93 30, E-</w:t>
      </w:r>
      <w:proofErr w:type="spellStart"/>
      <w:r w:rsidRPr="00696A50">
        <w:rPr>
          <w:rFonts w:ascii="Sylfaen" w:hAnsi="Sylfaen"/>
          <w:lang w:val="ka-GE"/>
        </w:rPr>
        <w:t>mail</w:t>
      </w:r>
      <w:proofErr w:type="spellEnd"/>
      <w:r w:rsidRPr="00696A50">
        <w:rPr>
          <w:rFonts w:ascii="Sylfaen" w:hAnsi="Sylfaen"/>
          <w:lang w:val="ka-GE"/>
        </w:rPr>
        <w:t xml:space="preserve">: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3EDF5C1D" w14:textId="77777777" w:rsidR="00B35A31" w:rsidRDefault="00B35A31" w:rsidP="00D44B99">
      <w:pPr>
        <w:spacing w:after="0"/>
        <w:jc w:val="both"/>
        <w:rPr>
          <w:rFonts w:ascii="Sylfaen" w:hAnsi="Sylfaen"/>
          <w:lang w:val="ka-GE"/>
        </w:rPr>
      </w:pPr>
    </w:p>
    <w:p w14:paraId="687DE421" w14:textId="72A4FF34"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3" w:name="_Toc454818556"/>
      <w:bookmarkEnd w:id="3"/>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123C5" w14:textId="77777777" w:rsidR="00B2594D" w:rsidRDefault="00B2594D" w:rsidP="007902EA">
      <w:pPr>
        <w:spacing w:after="0" w:line="240" w:lineRule="auto"/>
      </w:pPr>
      <w:r>
        <w:separator/>
      </w:r>
    </w:p>
  </w:endnote>
  <w:endnote w:type="continuationSeparator" w:id="0">
    <w:p w14:paraId="4A0D6EF8" w14:textId="77777777" w:rsidR="00B2594D" w:rsidRDefault="00B2594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End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BCF89" w14:textId="77777777" w:rsidR="00B2594D" w:rsidRDefault="00B2594D" w:rsidP="007902EA">
      <w:pPr>
        <w:spacing w:after="0" w:line="240" w:lineRule="auto"/>
      </w:pPr>
      <w:r>
        <w:separator/>
      </w:r>
    </w:p>
  </w:footnote>
  <w:footnote w:type="continuationSeparator" w:id="0">
    <w:p w14:paraId="1484C8A8" w14:textId="77777777" w:rsidR="00B2594D" w:rsidRDefault="00B2594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9"/>
  </w:num>
  <w:num w:numId="2" w16cid:durableId="1391923553">
    <w:abstractNumId w:val="4"/>
  </w:num>
  <w:num w:numId="3" w16cid:durableId="1498613122">
    <w:abstractNumId w:val="7"/>
  </w:num>
  <w:num w:numId="4" w16cid:durableId="779226708">
    <w:abstractNumId w:val="8"/>
  </w:num>
  <w:num w:numId="5" w16cid:durableId="821123863">
    <w:abstractNumId w:val="5"/>
  </w:num>
  <w:num w:numId="6" w16cid:durableId="2146004045">
    <w:abstractNumId w:val="0"/>
  </w:num>
  <w:num w:numId="7" w16cid:durableId="144011457">
    <w:abstractNumId w:val="6"/>
  </w:num>
  <w:num w:numId="8" w16cid:durableId="523447284">
    <w:abstractNumId w:val="1"/>
  </w:num>
  <w:num w:numId="9" w16cid:durableId="545407550">
    <w:abstractNumId w:val="2"/>
  </w:num>
  <w:num w:numId="10" w16cid:durableId="183641539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45FD"/>
    <w:rsid w:val="00046082"/>
    <w:rsid w:val="0004786C"/>
    <w:rsid w:val="00051E54"/>
    <w:rsid w:val="00053EAB"/>
    <w:rsid w:val="0005435C"/>
    <w:rsid w:val="00055E1E"/>
    <w:rsid w:val="00056A31"/>
    <w:rsid w:val="00064AB9"/>
    <w:rsid w:val="00076E10"/>
    <w:rsid w:val="000811D6"/>
    <w:rsid w:val="00081D42"/>
    <w:rsid w:val="00086C9B"/>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3872"/>
    <w:rsid w:val="000F3D7D"/>
    <w:rsid w:val="000F4D71"/>
    <w:rsid w:val="000F63C5"/>
    <w:rsid w:val="00107162"/>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200"/>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52A5"/>
    <w:rsid w:val="001C7577"/>
    <w:rsid w:val="001D3B12"/>
    <w:rsid w:val="001D58A5"/>
    <w:rsid w:val="001D63C9"/>
    <w:rsid w:val="001E0606"/>
    <w:rsid w:val="001E0A6A"/>
    <w:rsid w:val="001E2FB5"/>
    <w:rsid w:val="001F6753"/>
    <w:rsid w:val="0020218B"/>
    <w:rsid w:val="00202451"/>
    <w:rsid w:val="00204210"/>
    <w:rsid w:val="002056E8"/>
    <w:rsid w:val="00206249"/>
    <w:rsid w:val="00207B93"/>
    <w:rsid w:val="00207CEA"/>
    <w:rsid w:val="0021119E"/>
    <w:rsid w:val="0021503D"/>
    <w:rsid w:val="00216B88"/>
    <w:rsid w:val="00222AB5"/>
    <w:rsid w:val="002237DF"/>
    <w:rsid w:val="00223EF1"/>
    <w:rsid w:val="00230A4A"/>
    <w:rsid w:val="002319CA"/>
    <w:rsid w:val="00233F3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A41"/>
    <w:rsid w:val="00373F3E"/>
    <w:rsid w:val="00377D43"/>
    <w:rsid w:val="00382CD4"/>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C71BC"/>
    <w:rsid w:val="003D6473"/>
    <w:rsid w:val="003E15FA"/>
    <w:rsid w:val="003E16C3"/>
    <w:rsid w:val="003F1BC9"/>
    <w:rsid w:val="003F2B24"/>
    <w:rsid w:val="003F370C"/>
    <w:rsid w:val="003F5521"/>
    <w:rsid w:val="003F699A"/>
    <w:rsid w:val="00410EC6"/>
    <w:rsid w:val="0041258C"/>
    <w:rsid w:val="00415E77"/>
    <w:rsid w:val="00430AF7"/>
    <w:rsid w:val="00431665"/>
    <w:rsid w:val="00431B3C"/>
    <w:rsid w:val="004375BF"/>
    <w:rsid w:val="00442F86"/>
    <w:rsid w:val="0044376C"/>
    <w:rsid w:val="00444205"/>
    <w:rsid w:val="00444367"/>
    <w:rsid w:val="004446E6"/>
    <w:rsid w:val="00446516"/>
    <w:rsid w:val="00452128"/>
    <w:rsid w:val="004533A4"/>
    <w:rsid w:val="0045529A"/>
    <w:rsid w:val="00457067"/>
    <w:rsid w:val="00462CA0"/>
    <w:rsid w:val="0046501B"/>
    <w:rsid w:val="004708F2"/>
    <w:rsid w:val="004709AF"/>
    <w:rsid w:val="004717AB"/>
    <w:rsid w:val="00483B17"/>
    <w:rsid w:val="00484E90"/>
    <w:rsid w:val="0048659C"/>
    <w:rsid w:val="0049491F"/>
    <w:rsid w:val="00497393"/>
    <w:rsid w:val="004A02D2"/>
    <w:rsid w:val="004A34BA"/>
    <w:rsid w:val="004A3BD8"/>
    <w:rsid w:val="004A66FB"/>
    <w:rsid w:val="004A7C56"/>
    <w:rsid w:val="004B07B6"/>
    <w:rsid w:val="004B09C9"/>
    <w:rsid w:val="004B102B"/>
    <w:rsid w:val="004C1486"/>
    <w:rsid w:val="004C1E0D"/>
    <w:rsid w:val="004D3679"/>
    <w:rsid w:val="004D3D1C"/>
    <w:rsid w:val="004D747F"/>
    <w:rsid w:val="004E0754"/>
    <w:rsid w:val="004E36F2"/>
    <w:rsid w:val="004F3840"/>
    <w:rsid w:val="00503AE3"/>
    <w:rsid w:val="005111AB"/>
    <w:rsid w:val="005142CD"/>
    <w:rsid w:val="00521801"/>
    <w:rsid w:val="00524CEE"/>
    <w:rsid w:val="0052656B"/>
    <w:rsid w:val="00540038"/>
    <w:rsid w:val="0054086C"/>
    <w:rsid w:val="00542A4A"/>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C4498"/>
    <w:rsid w:val="005D06D3"/>
    <w:rsid w:val="005D3B83"/>
    <w:rsid w:val="005D4AE2"/>
    <w:rsid w:val="005E05B1"/>
    <w:rsid w:val="005E130F"/>
    <w:rsid w:val="005E65E9"/>
    <w:rsid w:val="005F3054"/>
    <w:rsid w:val="005F3357"/>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455F3"/>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D31"/>
    <w:rsid w:val="006A7B28"/>
    <w:rsid w:val="006B2B7F"/>
    <w:rsid w:val="006B74AC"/>
    <w:rsid w:val="006B7980"/>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0656E"/>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2AF8"/>
    <w:rsid w:val="008B5700"/>
    <w:rsid w:val="008B67F1"/>
    <w:rsid w:val="008C04FA"/>
    <w:rsid w:val="008C0A74"/>
    <w:rsid w:val="008C35CC"/>
    <w:rsid w:val="008D04C5"/>
    <w:rsid w:val="008D2DA7"/>
    <w:rsid w:val="008D3CB4"/>
    <w:rsid w:val="008D6DFA"/>
    <w:rsid w:val="008E16DA"/>
    <w:rsid w:val="008E3D20"/>
    <w:rsid w:val="008E55E0"/>
    <w:rsid w:val="008F419D"/>
    <w:rsid w:val="008F44A9"/>
    <w:rsid w:val="00901BE9"/>
    <w:rsid w:val="0090279D"/>
    <w:rsid w:val="00904044"/>
    <w:rsid w:val="009113A9"/>
    <w:rsid w:val="00913646"/>
    <w:rsid w:val="009203F4"/>
    <w:rsid w:val="009214A6"/>
    <w:rsid w:val="00922889"/>
    <w:rsid w:val="00925DC2"/>
    <w:rsid w:val="009261B9"/>
    <w:rsid w:val="00931A9A"/>
    <w:rsid w:val="009406AF"/>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02A4"/>
    <w:rsid w:val="0099130F"/>
    <w:rsid w:val="00993D47"/>
    <w:rsid w:val="0099429F"/>
    <w:rsid w:val="009970D9"/>
    <w:rsid w:val="00997CB4"/>
    <w:rsid w:val="009A0E6B"/>
    <w:rsid w:val="009A2F37"/>
    <w:rsid w:val="009A6460"/>
    <w:rsid w:val="009A7535"/>
    <w:rsid w:val="009C5EE2"/>
    <w:rsid w:val="009C7B5B"/>
    <w:rsid w:val="009D07D1"/>
    <w:rsid w:val="009D5E96"/>
    <w:rsid w:val="009D6EEF"/>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2D6A"/>
    <w:rsid w:val="00A53CF0"/>
    <w:rsid w:val="00A55463"/>
    <w:rsid w:val="00A5597B"/>
    <w:rsid w:val="00A5620B"/>
    <w:rsid w:val="00A56306"/>
    <w:rsid w:val="00A56EFE"/>
    <w:rsid w:val="00A61028"/>
    <w:rsid w:val="00A62AC7"/>
    <w:rsid w:val="00A63C87"/>
    <w:rsid w:val="00A64E45"/>
    <w:rsid w:val="00A735D2"/>
    <w:rsid w:val="00A74B75"/>
    <w:rsid w:val="00A804C4"/>
    <w:rsid w:val="00A81E52"/>
    <w:rsid w:val="00A847D4"/>
    <w:rsid w:val="00A935AC"/>
    <w:rsid w:val="00A96330"/>
    <w:rsid w:val="00AA3544"/>
    <w:rsid w:val="00AA4617"/>
    <w:rsid w:val="00AA511B"/>
    <w:rsid w:val="00AB09BA"/>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42F2"/>
    <w:rsid w:val="00B2594D"/>
    <w:rsid w:val="00B265C8"/>
    <w:rsid w:val="00B27B0B"/>
    <w:rsid w:val="00B30838"/>
    <w:rsid w:val="00B35065"/>
    <w:rsid w:val="00B358AA"/>
    <w:rsid w:val="00B35A31"/>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A3A98"/>
    <w:rsid w:val="00BB06CC"/>
    <w:rsid w:val="00BB0F01"/>
    <w:rsid w:val="00BB10E9"/>
    <w:rsid w:val="00BC2FA5"/>
    <w:rsid w:val="00BC364F"/>
    <w:rsid w:val="00BC4FD3"/>
    <w:rsid w:val="00BC7274"/>
    <w:rsid w:val="00BE0965"/>
    <w:rsid w:val="00BE187B"/>
    <w:rsid w:val="00BE1A34"/>
    <w:rsid w:val="00BE3060"/>
    <w:rsid w:val="00BE4678"/>
    <w:rsid w:val="00BE636F"/>
    <w:rsid w:val="00BF03F6"/>
    <w:rsid w:val="00BF17DA"/>
    <w:rsid w:val="00BF46B5"/>
    <w:rsid w:val="00BF5EFE"/>
    <w:rsid w:val="00C01CD2"/>
    <w:rsid w:val="00C021B6"/>
    <w:rsid w:val="00C04F30"/>
    <w:rsid w:val="00C06F22"/>
    <w:rsid w:val="00C070AD"/>
    <w:rsid w:val="00C113AE"/>
    <w:rsid w:val="00C12270"/>
    <w:rsid w:val="00C14986"/>
    <w:rsid w:val="00C14D7A"/>
    <w:rsid w:val="00C33D82"/>
    <w:rsid w:val="00C40C8C"/>
    <w:rsid w:val="00C41C03"/>
    <w:rsid w:val="00C55160"/>
    <w:rsid w:val="00C55BCF"/>
    <w:rsid w:val="00C61BE6"/>
    <w:rsid w:val="00C652F8"/>
    <w:rsid w:val="00C67999"/>
    <w:rsid w:val="00C73981"/>
    <w:rsid w:val="00C7542B"/>
    <w:rsid w:val="00C761CC"/>
    <w:rsid w:val="00C76391"/>
    <w:rsid w:val="00C83494"/>
    <w:rsid w:val="00C84337"/>
    <w:rsid w:val="00C86CD0"/>
    <w:rsid w:val="00C87108"/>
    <w:rsid w:val="00C91AFC"/>
    <w:rsid w:val="00C9205D"/>
    <w:rsid w:val="00CA0ADA"/>
    <w:rsid w:val="00CA1443"/>
    <w:rsid w:val="00CA4A83"/>
    <w:rsid w:val="00CA54EE"/>
    <w:rsid w:val="00CA6D89"/>
    <w:rsid w:val="00CB2B75"/>
    <w:rsid w:val="00CB730B"/>
    <w:rsid w:val="00CB736E"/>
    <w:rsid w:val="00CC2C78"/>
    <w:rsid w:val="00CC2ED4"/>
    <w:rsid w:val="00CC3C0A"/>
    <w:rsid w:val="00CC4789"/>
    <w:rsid w:val="00CC47D6"/>
    <w:rsid w:val="00CC6E5B"/>
    <w:rsid w:val="00CD207D"/>
    <w:rsid w:val="00CD295B"/>
    <w:rsid w:val="00CD3EA4"/>
    <w:rsid w:val="00CD42BA"/>
    <w:rsid w:val="00CD5438"/>
    <w:rsid w:val="00CD67B1"/>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26EF"/>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16CD8"/>
    <w:rsid w:val="00E2134C"/>
    <w:rsid w:val="00E2202C"/>
    <w:rsid w:val="00E25748"/>
    <w:rsid w:val="00E262FC"/>
    <w:rsid w:val="00E272FF"/>
    <w:rsid w:val="00E3022B"/>
    <w:rsid w:val="00E33A8F"/>
    <w:rsid w:val="00E34EA3"/>
    <w:rsid w:val="00E4143A"/>
    <w:rsid w:val="00E42B0C"/>
    <w:rsid w:val="00E43229"/>
    <w:rsid w:val="00E440FD"/>
    <w:rsid w:val="00E45E7B"/>
    <w:rsid w:val="00E46395"/>
    <w:rsid w:val="00E46922"/>
    <w:rsid w:val="00E4761A"/>
    <w:rsid w:val="00E5014E"/>
    <w:rsid w:val="00E54795"/>
    <w:rsid w:val="00E57F10"/>
    <w:rsid w:val="00E608C5"/>
    <w:rsid w:val="00E6248F"/>
    <w:rsid w:val="00E62F27"/>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C37B5"/>
    <w:rsid w:val="00ED55AB"/>
    <w:rsid w:val="00ED7289"/>
    <w:rsid w:val="00EE0A2D"/>
    <w:rsid w:val="00EE58D4"/>
    <w:rsid w:val="00EE5A0F"/>
    <w:rsid w:val="00EE612A"/>
    <w:rsid w:val="00EF34FE"/>
    <w:rsid w:val="00EF53E0"/>
    <w:rsid w:val="00EF7D2E"/>
    <w:rsid w:val="00EF7F05"/>
    <w:rsid w:val="00F0297E"/>
    <w:rsid w:val="00F0659D"/>
    <w:rsid w:val="00F069C7"/>
    <w:rsid w:val="00F115A1"/>
    <w:rsid w:val="00F14024"/>
    <w:rsid w:val="00F16DCE"/>
    <w:rsid w:val="00F1780C"/>
    <w:rsid w:val="00F17B32"/>
    <w:rsid w:val="00F20E56"/>
    <w:rsid w:val="00F22E5C"/>
    <w:rsid w:val="00F23C32"/>
    <w:rsid w:val="00F27A96"/>
    <w:rsid w:val="00F27D00"/>
    <w:rsid w:val="00F3389C"/>
    <w:rsid w:val="00F34574"/>
    <w:rsid w:val="00F3662E"/>
    <w:rsid w:val="00F36706"/>
    <w:rsid w:val="00F40803"/>
    <w:rsid w:val="00F46AB9"/>
    <w:rsid w:val="00F47570"/>
    <w:rsid w:val="00F5513C"/>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195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7</Pages>
  <Words>1332</Words>
  <Characters>10777</Characters>
  <Application>Microsoft Office Word</Application>
  <DocSecurity>0</DocSecurity>
  <Lines>242</Lines>
  <Paragraphs>81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32</cp:revision>
  <cp:lastPrinted>2015-07-27T06:36:00Z</cp:lastPrinted>
  <dcterms:created xsi:type="dcterms:W3CDTF">2024-09-26T13:08:00Z</dcterms:created>
  <dcterms:modified xsi:type="dcterms:W3CDTF">2025-07-02T13:52:00Z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