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A2F3C74" w:rsidR="009815C7" w:rsidRPr="007B0071" w:rsidRDefault="00EC37B5" w:rsidP="00373A41">
      <w:pPr>
        <w:autoSpaceDE w:val="0"/>
        <w:autoSpaceDN w:val="0"/>
        <w:adjustRightInd w:val="0"/>
        <w:spacing w:after="0" w:line="240" w:lineRule="auto"/>
        <w:jc w:val="center"/>
        <w:rPr>
          <w:rFonts w:ascii="Sylfaen" w:hAnsi="Sylfaen" w:cs="Sylfaen"/>
          <w:b/>
          <w:lang w:val="ka-GE"/>
        </w:rPr>
      </w:pPr>
      <w:bookmarkStart w:id="0" w:name="_Hlk193458249"/>
      <w:bookmarkStart w:id="1" w:name="_Hlk193462887"/>
      <w:r>
        <w:rPr>
          <w:rFonts w:ascii="Sylfaen" w:hAnsi="Sylfaen" w:cs="Sylfaen"/>
          <w:b/>
          <w:lang w:val="ka-GE"/>
        </w:rPr>
        <w:t>ვაკე საბურთალოს</w:t>
      </w:r>
      <w:r w:rsidR="00BB06CC">
        <w:rPr>
          <w:rFonts w:ascii="Sylfaen" w:hAnsi="Sylfaen" w:cs="Sylfaen"/>
          <w:b/>
          <w:lang w:val="ka-GE"/>
        </w:rPr>
        <w:t xml:space="preserve"> </w:t>
      </w:r>
      <w:r w:rsidR="003F2B24">
        <w:rPr>
          <w:rFonts w:ascii="Sylfaen" w:hAnsi="Sylfaen" w:cs="Sylfaen"/>
          <w:b/>
          <w:lang w:val="ka-GE"/>
        </w:rPr>
        <w:t>რაიონ</w:t>
      </w:r>
      <w:r w:rsidR="00373A41">
        <w:rPr>
          <w:rFonts w:ascii="Sylfaen" w:hAnsi="Sylfaen" w:cs="Sylfaen"/>
          <w:b/>
          <w:lang w:val="ka-GE"/>
        </w:rPr>
        <w:t>ში</w:t>
      </w:r>
      <w:r w:rsidR="003F2B24">
        <w:rPr>
          <w:rFonts w:ascii="Sylfaen" w:hAnsi="Sylfaen" w:cs="Sylfaen"/>
          <w:b/>
          <w:lang w:val="ka-GE"/>
        </w:rPr>
        <w:t xml:space="preserve">, </w:t>
      </w:r>
      <w:r w:rsidR="00C6363C">
        <w:rPr>
          <w:rFonts w:ascii="Sylfaen" w:hAnsi="Sylfaen" w:cs="Sylfaen"/>
          <w:b/>
          <w:lang w:val="ka-GE"/>
        </w:rPr>
        <w:t xml:space="preserve">აღმაშენებლის ხეივნის მიმდებარედ </w:t>
      </w:r>
      <w:r w:rsidR="003F2B24">
        <w:rPr>
          <w:rFonts w:ascii="Sylfaen" w:hAnsi="Sylfaen" w:cs="Sylfaen"/>
          <w:b/>
          <w:lang w:val="ka-GE"/>
        </w:rPr>
        <w:t xml:space="preserve"> წყალარინების ქსელის </w:t>
      </w:r>
      <w:r w:rsidR="00A36F05">
        <w:rPr>
          <w:rFonts w:ascii="Sylfaen" w:hAnsi="Sylfaen" w:cs="Sylfaen"/>
          <w:b/>
          <w:lang w:val="ka-GE"/>
        </w:rPr>
        <w:t>რეაბილიტაცია დახურული მეთოდით („</w:t>
      </w:r>
      <w:proofErr w:type="spellStart"/>
      <w:r w:rsidR="00A36F05">
        <w:rPr>
          <w:rFonts w:ascii="Sylfaen" w:hAnsi="Sylfaen" w:cs="Sylfaen"/>
          <w:b/>
          <w:lang w:val="ka-GE"/>
        </w:rPr>
        <w:t>დაჭირხვნით</w:t>
      </w:r>
      <w:proofErr w:type="spellEnd"/>
      <w:r w:rsidR="00A36F05">
        <w:rPr>
          <w:rFonts w:ascii="Sylfaen" w:hAnsi="Sylfaen" w:cs="Sylfaen"/>
          <w:b/>
          <w:lang w:val="ka-GE"/>
        </w:rPr>
        <w:t xml:space="preserve">“) </w:t>
      </w:r>
      <w:r w:rsidR="0044376C">
        <w:rPr>
          <w:rFonts w:ascii="Sylfaen" w:hAnsi="Sylfaen" w:cs="Sylfaen"/>
          <w:b/>
          <w:lang w:val="ka-GE"/>
        </w:rPr>
        <w:t xml:space="preserve"> </w:t>
      </w:r>
      <w:bookmarkEnd w:id="0"/>
      <w:r w:rsidR="00F94013" w:rsidRPr="00F94013">
        <w:rPr>
          <w:rFonts w:ascii="Sylfaen" w:hAnsi="Sylfaen" w:cs="Sylfaen"/>
          <w:b/>
          <w:lang w:val="ka-GE"/>
        </w:rPr>
        <w:t>შესყიდ</w:t>
      </w:r>
      <w:bookmarkEnd w:id="1"/>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660870B2" w14:textId="77777777" w:rsidR="00EC37B5" w:rsidRDefault="00EC37B5"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601A007C"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6363C" w:rsidRPr="00C6363C">
        <w:rPr>
          <w:rFonts w:ascii="Sylfaen" w:hAnsi="Sylfaen" w:cs="Sylfaen"/>
          <w:b/>
          <w:lang w:val="ka-GE"/>
        </w:rPr>
        <w:t xml:space="preserve">ვაკე საბურთალოს რაიონში, აღმაშენებლის ხეივნის მიმდებარედ  წყალარინების ქსელის </w:t>
      </w:r>
      <w:r w:rsidR="00A36F05">
        <w:rPr>
          <w:rFonts w:ascii="Sylfaen" w:hAnsi="Sylfaen" w:cs="Sylfaen"/>
          <w:b/>
          <w:lang w:val="ka-GE"/>
        </w:rPr>
        <w:t xml:space="preserve">რეაბილიტაცია </w:t>
      </w:r>
      <w:r w:rsidR="00C6363C" w:rsidRPr="00C6363C">
        <w:rPr>
          <w:rFonts w:ascii="Sylfaen" w:hAnsi="Sylfaen" w:cs="Sylfaen"/>
          <w:b/>
          <w:lang w:val="ka-GE"/>
        </w:rPr>
        <w:t xml:space="preserve"> </w:t>
      </w:r>
      <w:r w:rsidR="00A36F05">
        <w:rPr>
          <w:rFonts w:ascii="Sylfaen" w:hAnsi="Sylfaen" w:cs="Sylfaen"/>
          <w:b/>
          <w:lang w:val="ka-GE"/>
        </w:rPr>
        <w:t>დახურული მეთოდით („</w:t>
      </w:r>
      <w:proofErr w:type="spellStart"/>
      <w:r w:rsidR="00A36F05">
        <w:rPr>
          <w:rFonts w:ascii="Sylfaen" w:hAnsi="Sylfaen" w:cs="Sylfaen"/>
          <w:b/>
          <w:lang w:val="ka-GE"/>
        </w:rPr>
        <w:t>დაჭირხვნით</w:t>
      </w:r>
      <w:proofErr w:type="spellEnd"/>
      <w:r w:rsidR="00A36F05">
        <w:rPr>
          <w:rFonts w:ascii="Sylfaen" w:hAnsi="Sylfaen" w:cs="Sylfaen"/>
          <w:b/>
          <w:lang w:val="ka-GE"/>
        </w:rPr>
        <w:t xml:space="preserve">“) </w:t>
      </w:r>
      <w:r w:rsidR="00A36F05" w:rsidRPr="00F94013">
        <w:rPr>
          <w:rFonts w:ascii="Sylfaen" w:hAnsi="Sylfaen" w:cs="Sylfaen"/>
          <w:b/>
          <w:lang w:val="ka-GE"/>
        </w:rPr>
        <w:t xml:space="preserve"> </w:t>
      </w:r>
      <w:r w:rsidR="003F2B24">
        <w:rPr>
          <w:rFonts w:ascii="Sylfaen" w:hAnsi="Sylfaen" w:cs="Sylfaen"/>
          <w:lang w:val="ka-GE"/>
        </w:rPr>
        <w:t>სამუშაოების</w:t>
      </w:r>
      <w:r w:rsidR="00B42770" w:rsidRPr="00B42770">
        <w:rPr>
          <w:rFonts w:ascii="Sylfaen" w:hAnsi="Sylfaen" w:cs="Sylfaen"/>
          <w:lang w:val="ka-GE"/>
        </w:rPr>
        <w:t xml:space="preserve">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54B1705F" w14:textId="5CE744C2" w:rsidR="00BF46B5" w:rsidRDefault="00BF46B5" w:rsidP="00DE5EA9">
      <w:pPr>
        <w:spacing w:after="0" w:line="240" w:lineRule="auto"/>
        <w:jc w:val="both"/>
        <w:rPr>
          <w:rFonts w:ascii="Sylfaen" w:hAnsi="Sylfaen" w:cs="Sylfaen"/>
          <w:lang w:val="ka-GE"/>
        </w:rPr>
      </w:pP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48537099" w:rsidR="001B055A"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A36F05">
        <w:rPr>
          <w:rFonts w:ascii="Sylfaen" w:hAnsi="Sylfaen"/>
          <w:b/>
          <w:lang w:val="ka-GE"/>
        </w:rPr>
        <w:t xml:space="preserve"> მოცემულია დანართ N1-ში (ტექნიკური დავალება)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137BD045" w:rsidR="00DB5C8D" w:rsidRDefault="00EC37B5" w:rsidP="00DE5EA9">
      <w:pPr>
        <w:spacing w:after="0" w:line="240" w:lineRule="auto"/>
        <w:jc w:val="both"/>
        <w:rPr>
          <w:rFonts w:ascii="Sylfaen" w:hAnsi="Sylfaen" w:cs="Sylfaen"/>
          <w:lang w:val="ka-GE"/>
        </w:rPr>
      </w:pPr>
      <w:r>
        <w:rPr>
          <w:rFonts w:ascii="Sylfaen" w:hAnsi="Sylfaen" w:cs="Sylfaen"/>
          <w:b/>
          <w:lang w:val="ka-GE"/>
        </w:rPr>
        <w:t>ვაკე-საბურთალოს</w:t>
      </w:r>
      <w:r w:rsidR="00373A41">
        <w:rPr>
          <w:rFonts w:ascii="Sylfaen" w:hAnsi="Sylfaen" w:cs="Sylfaen"/>
          <w:b/>
          <w:lang w:val="ka-GE"/>
        </w:rPr>
        <w:t xml:space="preserve"> რაიონში, </w:t>
      </w:r>
      <w:r w:rsidR="00C6363C" w:rsidRPr="00C6363C">
        <w:rPr>
          <w:rFonts w:ascii="Sylfaen" w:hAnsi="Sylfaen" w:cs="Sylfaen"/>
          <w:b/>
          <w:lang w:val="ka-GE"/>
        </w:rPr>
        <w:t xml:space="preserve">აღმაშენებლის ხეივნის მიმდებარედ  წყალარინების ქსელის </w:t>
      </w:r>
      <w:r w:rsidR="00A36F05">
        <w:rPr>
          <w:rFonts w:ascii="Sylfaen" w:hAnsi="Sylfaen" w:cs="Sylfaen"/>
          <w:b/>
          <w:lang w:val="ka-GE"/>
        </w:rPr>
        <w:t>რეაბილიტაცია</w:t>
      </w:r>
      <w:r w:rsidR="00C6363C" w:rsidRPr="00C6363C">
        <w:rPr>
          <w:rFonts w:ascii="Sylfaen" w:hAnsi="Sylfaen" w:cs="Sylfaen"/>
          <w:b/>
          <w:lang w:val="ka-GE"/>
        </w:rPr>
        <w:t xml:space="preserve"> </w:t>
      </w:r>
      <w:r w:rsidR="003F2B24">
        <w:rPr>
          <w:rFonts w:ascii="Sylfaen" w:hAnsi="Sylfaen" w:cs="Sylfaen"/>
          <w:lang w:val="ka-GE"/>
        </w:rPr>
        <w:t xml:space="preserve">სამუშაოები </w:t>
      </w:r>
      <w:r w:rsidR="00185431">
        <w:rPr>
          <w:rFonts w:ascii="Sylfaen" w:hAnsi="Sylfaen" w:cs="Sylfaen"/>
          <w:lang w:val="ka-GE"/>
        </w:rPr>
        <w:t xml:space="preserve">მოცემული </w:t>
      </w:r>
      <w:r w:rsidR="00A36F05">
        <w:rPr>
          <w:rFonts w:ascii="Sylfaen" w:hAnsi="Sylfaen" w:cs="Sylfaen"/>
          <w:lang w:val="ka-GE"/>
        </w:rPr>
        <w:t xml:space="preserve">ტექნიკური დავალების </w:t>
      </w:r>
      <w:r w:rsidR="00185431">
        <w:rPr>
          <w:rFonts w:ascii="Sylfaen" w:hAnsi="Sylfaen" w:cs="Sylfaen"/>
          <w:lang w:val="ka-GE"/>
        </w:rPr>
        <w:t xml:space="preserve"> შესაბამისად</w:t>
      </w:r>
      <w:r w:rsidR="00546E82">
        <w:rPr>
          <w:rFonts w:ascii="Sylfaen" w:hAnsi="Sylfaen" w:cs="Sylfaen"/>
          <w:lang w:val="ka-GE"/>
        </w:rPr>
        <w:t>.</w:t>
      </w:r>
    </w:p>
    <w:p w14:paraId="2460862E" w14:textId="77777777" w:rsidR="006B7980" w:rsidRDefault="006B7980" w:rsidP="00DE5EA9">
      <w:pPr>
        <w:spacing w:after="0" w:line="240" w:lineRule="auto"/>
        <w:jc w:val="both"/>
        <w:rPr>
          <w:rFonts w:ascii="Sylfaen" w:hAnsi="Sylfaen" w:cs="Sylfaen"/>
          <w:lang w:val="ka-GE"/>
        </w:rPr>
      </w:pP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0472014" w14:textId="77777777" w:rsidR="00F57244" w:rsidRDefault="00F57244" w:rsidP="00143200">
      <w:pPr>
        <w:spacing w:after="0" w:line="240" w:lineRule="auto"/>
        <w:jc w:val="both"/>
        <w:rPr>
          <w:rFonts w:ascii="Sylfaen" w:hAnsi="Sylfaen" w:cs="Sylfaen"/>
          <w:lang w:val="ka-GE"/>
        </w:rPr>
      </w:pPr>
    </w:p>
    <w:p w14:paraId="184C1119" w14:textId="77777777" w:rsidR="00E608C5" w:rsidRDefault="00E608C5" w:rsidP="00E608C5">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63534EC4"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lastRenderedPageBreak/>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00A36F05">
        <w:rPr>
          <w:rFonts w:ascii="Sylfaen" w:hAnsi="Sylfaen" w:cs="Sylfaen"/>
          <w:color w:val="222222"/>
          <w:shd w:val="clear" w:color="auto" w:fill="FFFFFF"/>
        </w:rPr>
        <w:t xml:space="preserve"> 1 </w:t>
      </w:r>
      <w:proofErr w:type="spellStart"/>
      <w:r w:rsidR="00A36F05">
        <w:rPr>
          <w:rFonts w:ascii="Sylfaen" w:hAnsi="Sylfaen" w:cs="Sylfaen"/>
          <w:color w:val="222222"/>
          <w:shd w:val="clear" w:color="auto" w:fill="FFFFFF"/>
        </w:rPr>
        <w:t>მეტრი</w:t>
      </w:r>
      <w:proofErr w:type="spellEnd"/>
      <w:r w:rsidR="00A36F05">
        <w:rPr>
          <w:rFonts w:ascii="Sylfaen" w:hAnsi="Sylfaen" w:cs="Sylfaen"/>
          <w:color w:val="222222"/>
          <w:shd w:val="clear" w:color="auto" w:fill="FFFFFF"/>
        </w:rPr>
        <w:t xml:space="preserve"> </w:t>
      </w:r>
      <w:proofErr w:type="spellStart"/>
      <w:r w:rsidR="00A36F05">
        <w:rPr>
          <w:rFonts w:ascii="Sylfaen" w:hAnsi="Sylfaen" w:cs="Sylfaen"/>
          <w:color w:val="222222"/>
          <w:shd w:val="clear" w:color="auto" w:fill="FFFFFF"/>
        </w:rPr>
        <w:t>მილის</w:t>
      </w:r>
      <w:proofErr w:type="spellEnd"/>
      <w:r w:rsidR="00A36F05">
        <w:rPr>
          <w:rFonts w:ascii="Sylfaen" w:hAnsi="Sylfaen" w:cs="Sylfaen"/>
          <w:color w:val="222222"/>
          <w:shd w:val="clear" w:color="auto" w:fill="FFFFFF"/>
        </w:rPr>
        <w:t xml:space="preserve"> “</w:t>
      </w:r>
      <w:proofErr w:type="spellStart"/>
      <w:r w:rsidR="00A36F05">
        <w:rPr>
          <w:rFonts w:ascii="Sylfaen" w:hAnsi="Sylfaen" w:cs="Sylfaen"/>
          <w:color w:val="222222"/>
          <w:shd w:val="clear" w:color="auto" w:fill="FFFFFF"/>
        </w:rPr>
        <w:t>დაჭირხვნის</w:t>
      </w:r>
      <w:proofErr w:type="spellEnd"/>
      <w:r w:rsidR="00A36F05">
        <w:rPr>
          <w:rFonts w:ascii="Sylfaen" w:hAnsi="Sylfaen" w:cs="Sylfaen"/>
          <w:color w:val="222222"/>
          <w:shd w:val="clear" w:color="auto" w:fill="FFFFFF"/>
        </w:rPr>
        <w:t xml:space="preserve">” ღირებულება, </w:t>
      </w:r>
      <w:proofErr w:type="spellStart"/>
      <w:r w:rsidR="00A36F05">
        <w:rPr>
          <w:rFonts w:ascii="Sylfaen" w:hAnsi="Sylfaen" w:cs="Sylfaen"/>
          <w:color w:val="222222"/>
          <w:shd w:val="clear" w:color="auto" w:fill="FFFFFF"/>
        </w:rPr>
        <w:t>რომელშიც</w:t>
      </w:r>
      <w:proofErr w:type="spellEnd"/>
      <w:r w:rsidR="00A36F05">
        <w:rPr>
          <w:rFonts w:ascii="Sylfaen" w:hAnsi="Sylfaen" w:cs="Sylfaen"/>
          <w:color w:val="222222"/>
          <w:shd w:val="clear" w:color="auto" w:fill="FFFFFF"/>
        </w:rPr>
        <w:t xml:space="preserve"> </w:t>
      </w:r>
      <w:proofErr w:type="spellStart"/>
      <w:r w:rsidR="00A36F05">
        <w:rPr>
          <w:rFonts w:ascii="Sylfaen" w:hAnsi="Sylfaen" w:cs="Sylfaen"/>
          <w:color w:val="222222"/>
          <w:shd w:val="clear" w:color="auto" w:fill="FFFFFF"/>
        </w:rPr>
        <w:t>გათვალისწინებულია</w:t>
      </w:r>
      <w:proofErr w:type="spellEnd"/>
      <w:r w:rsidR="00A36F05">
        <w:rPr>
          <w:rFonts w:ascii="Sylfaen" w:hAnsi="Sylfaen" w:cs="Sylfaen"/>
          <w:color w:val="222222"/>
          <w:shd w:val="clear" w:color="auto" w:fill="FFFFFF"/>
        </w:rPr>
        <w:t xml:space="preserve"> </w:t>
      </w:r>
      <w:proofErr w:type="spellStart"/>
      <w:r w:rsidR="00A36F05">
        <w:rPr>
          <w:rFonts w:ascii="Sylfaen" w:hAnsi="Sylfaen" w:cs="Sylfaen"/>
          <w:color w:val="222222"/>
          <w:shd w:val="clear" w:color="auto" w:fill="FFFFFF"/>
        </w:rPr>
        <w:t>მხოლოდ</w:t>
      </w:r>
      <w:proofErr w:type="spellEnd"/>
      <w:r w:rsidR="00A36F05">
        <w:rPr>
          <w:rFonts w:ascii="Sylfaen" w:hAnsi="Sylfaen" w:cs="Sylfaen"/>
          <w:color w:val="222222"/>
          <w:shd w:val="clear" w:color="auto" w:fill="FFFFFF"/>
        </w:rPr>
        <w:t xml:space="preserve"> </w:t>
      </w:r>
      <w:proofErr w:type="spellStart"/>
      <w:r w:rsidR="00A36F05">
        <w:rPr>
          <w:rFonts w:ascii="Sylfaen" w:hAnsi="Sylfaen" w:cs="Sylfaen"/>
          <w:color w:val="222222"/>
          <w:shd w:val="clear" w:color="auto" w:fill="FFFFFF"/>
        </w:rPr>
        <w:t>მომსახურება</w:t>
      </w:r>
      <w:proofErr w:type="spellEnd"/>
      <w:r w:rsidR="00A36F05">
        <w:rPr>
          <w:rFonts w:ascii="Sylfaen" w:hAnsi="Sylfaen" w:cs="Sylfaen"/>
          <w:color w:val="222222"/>
          <w:shd w:val="clear" w:color="auto" w:fill="FFFFFF"/>
        </w:rPr>
        <w:t xml:space="preserve">, </w:t>
      </w:r>
      <w:proofErr w:type="spellStart"/>
      <w:r w:rsidR="00A36F05">
        <w:rPr>
          <w:rFonts w:ascii="Sylfaen" w:hAnsi="Sylfaen" w:cs="Sylfaen"/>
          <w:color w:val="222222"/>
          <w:shd w:val="clear" w:color="auto" w:fill="FFFFFF"/>
        </w:rPr>
        <w:t>ხოლო</w:t>
      </w:r>
      <w:proofErr w:type="spellEnd"/>
      <w:r w:rsidR="00A36F05">
        <w:rPr>
          <w:rFonts w:ascii="Sylfaen" w:hAnsi="Sylfaen" w:cs="Sylfaen"/>
          <w:color w:val="222222"/>
          <w:shd w:val="clear" w:color="auto" w:fill="FFFFFF"/>
        </w:rPr>
        <w:t xml:space="preserve"> </w:t>
      </w:r>
      <w:proofErr w:type="spellStart"/>
      <w:r w:rsidR="00A36F05">
        <w:rPr>
          <w:rFonts w:ascii="Sylfaen" w:hAnsi="Sylfaen" w:cs="Sylfaen"/>
          <w:color w:val="222222"/>
          <w:shd w:val="clear" w:color="auto" w:fill="FFFFFF"/>
        </w:rPr>
        <w:t>მილის</w:t>
      </w:r>
      <w:proofErr w:type="spellEnd"/>
      <w:r w:rsidR="00A36F05">
        <w:rPr>
          <w:rFonts w:ascii="Sylfaen" w:hAnsi="Sylfaen" w:cs="Sylfaen"/>
          <w:color w:val="222222"/>
          <w:shd w:val="clear" w:color="auto" w:fill="FFFFFF"/>
        </w:rPr>
        <w:t xml:space="preserve"> </w:t>
      </w:r>
      <w:proofErr w:type="spellStart"/>
      <w:r w:rsidR="00A36F05">
        <w:rPr>
          <w:rFonts w:ascii="Sylfaen" w:hAnsi="Sylfaen" w:cs="Sylfaen"/>
          <w:color w:val="222222"/>
          <w:shd w:val="clear" w:color="auto" w:fill="FFFFFF"/>
        </w:rPr>
        <w:t>მიწოდება</w:t>
      </w:r>
      <w:proofErr w:type="spellEnd"/>
      <w:r w:rsidR="00A36F05">
        <w:rPr>
          <w:rFonts w:ascii="Sylfaen" w:hAnsi="Sylfaen" w:cs="Sylfaen"/>
          <w:color w:val="222222"/>
          <w:shd w:val="clear" w:color="auto" w:fill="FFFFFF"/>
        </w:rPr>
        <w:t xml:space="preserve"> </w:t>
      </w:r>
      <w:proofErr w:type="spellStart"/>
      <w:r w:rsidR="00A36F05">
        <w:rPr>
          <w:rFonts w:ascii="Sylfaen" w:hAnsi="Sylfaen" w:cs="Sylfaen"/>
          <w:color w:val="222222"/>
          <w:shd w:val="clear" w:color="auto" w:fill="FFFFFF"/>
        </w:rPr>
        <w:t>მოხდება</w:t>
      </w:r>
      <w:proofErr w:type="spellEnd"/>
      <w:r w:rsidR="00A36F05">
        <w:rPr>
          <w:rFonts w:ascii="Sylfaen" w:hAnsi="Sylfaen" w:cs="Sylfaen"/>
          <w:color w:val="222222"/>
          <w:shd w:val="clear" w:color="auto" w:fill="FFFFFF"/>
        </w:rPr>
        <w:t xml:space="preserve"> </w:t>
      </w:r>
      <w:proofErr w:type="spellStart"/>
      <w:r w:rsidR="00A36F05">
        <w:rPr>
          <w:rFonts w:ascii="Sylfaen" w:hAnsi="Sylfaen" w:cs="Sylfaen"/>
          <w:color w:val="222222"/>
          <w:shd w:val="clear" w:color="auto" w:fill="FFFFFF"/>
        </w:rPr>
        <w:t>დამკვეთის</w:t>
      </w:r>
      <w:proofErr w:type="spellEnd"/>
      <w:r w:rsidR="00A36F05">
        <w:rPr>
          <w:rFonts w:ascii="Sylfaen" w:hAnsi="Sylfaen" w:cs="Sylfaen"/>
          <w:color w:val="222222"/>
          <w:shd w:val="clear" w:color="auto" w:fill="FFFFFF"/>
        </w:rPr>
        <w:t xml:space="preserve"> </w:t>
      </w:r>
      <w:proofErr w:type="spellStart"/>
      <w:r w:rsidR="00A36F05">
        <w:rPr>
          <w:rFonts w:ascii="Sylfaen" w:hAnsi="Sylfaen" w:cs="Sylfaen"/>
          <w:color w:val="222222"/>
          <w:shd w:val="clear" w:color="auto" w:fill="FFFFFF"/>
        </w:rPr>
        <w:t>მიერ</w:t>
      </w:r>
      <w:proofErr w:type="spellEnd"/>
      <w:r w:rsidR="00A36F05">
        <w:rPr>
          <w:rFonts w:ascii="Sylfaen" w:hAnsi="Sylfaen" w:cs="Sylfaen"/>
          <w:color w:val="222222"/>
          <w:shd w:val="clear" w:color="auto" w:fill="FFFFFF"/>
        </w:rPr>
        <w:t xml:space="preserve">.  </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E092532" w14:textId="3C43FF23" w:rsidR="00503AE3"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EC37B5">
        <w:rPr>
          <w:rFonts w:ascii="Sylfaen" w:hAnsi="Sylfaen"/>
          <w:lang w:val="ka-GE"/>
        </w:rPr>
        <w:t>ვაკე საბურთალოს</w:t>
      </w:r>
      <w:r w:rsidR="000208E9">
        <w:rPr>
          <w:rFonts w:ascii="Sylfaen" w:hAnsi="Sylfaen"/>
          <w:lang w:val="ka-GE"/>
        </w:rPr>
        <w:t xml:space="preserve"> რაიონში</w:t>
      </w:r>
      <w:r w:rsidR="00AB09BA">
        <w:rPr>
          <w:rFonts w:ascii="Sylfaen" w:hAnsi="Sylfaen"/>
          <w:lang w:val="ka-GE"/>
        </w:rPr>
        <w:t>.</w:t>
      </w:r>
    </w:p>
    <w:p w14:paraId="1E3773B6" w14:textId="77ECB7D0" w:rsidR="009203F4"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4F4562E1" w14:textId="6701DBB6" w:rsidR="00AB09BA" w:rsidRPr="00E34EA3" w:rsidRDefault="00AB09BA" w:rsidP="00A735D2">
      <w:pPr>
        <w:spacing w:line="240" w:lineRule="auto"/>
        <w:jc w:val="both"/>
        <w:rPr>
          <w:rFonts w:ascii="Sylfaen" w:hAnsi="Sylfaen"/>
          <w:color w:val="FF0000"/>
          <w:lang w:val="ka-GE"/>
        </w:rPr>
      </w:pPr>
      <w:r w:rsidRPr="00E34EA3">
        <w:rPr>
          <w:rFonts w:ascii="Sylfaen" w:hAnsi="Sylfaen"/>
          <w:color w:val="FF0000"/>
          <w:lang w:val="ka-GE"/>
        </w:rPr>
        <w:t xml:space="preserve">- </w:t>
      </w:r>
      <w:r w:rsidR="0026144D" w:rsidRPr="00E34EA3">
        <w:rPr>
          <w:rFonts w:ascii="Sylfaen" w:hAnsi="Sylfaen"/>
          <w:color w:val="FF0000"/>
          <w:lang w:val="ka-GE"/>
        </w:rPr>
        <w:t>ერთდროულად</w:t>
      </w:r>
      <w:r w:rsidRPr="00E34EA3">
        <w:rPr>
          <w:rFonts w:ascii="Sylfaen" w:hAnsi="Sylfaen"/>
          <w:color w:val="FF0000"/>
          <w:lang w:val="ka-GE"/>
        </w:rPr>
        <w:t xml:space="preserve"> </w:t>
      </w:r>
      <w:r w:rsidR="0026144D" w:rsidRPr="00E34EA3">
        <w:rPr>
          <w:rFonts w:ascii="Sylfaen" w:hAnsi="Sylfaen"/>
          <w:color w:val="FF0000"/>
          <w:lang w:val="ka-GE"/>
        </w:rPr>
        <w:t>გასახორციელებელია</w:t>
      </w:r>
      <w:r w:rsidRPr="00E34EA3">
        <w:rPr>
          <w:rFonts w:ascii="Sylfaen" w:hAnsi="Sylfaen"/>
          <w:color w:val="FF0000"/>
          <w:lang w:val="ka-GE"/>
        </w:rPr>
        <w:t xml:space="preserve"> პროექტების რაოდენობა-</w:t>
      </w:r>
      <w:r w:rsidR="00EC37B5">
        <w:rPr>
          <w:rFonts w:ascii="Sylfaen" w:hAnsi="Sylfaen"/>
          <w:color w:val="FF0000"/>
          <w:lang w:val="ka-GE"/>
        </w:rPr>
        <w:t>1</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A735D2">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2" w:name="_Toc454818563"/>
    </w:p>
    <w:p w14:paraId="79D569D7" w14:textId="77777777" w:rsidR="00A735D2" w:rsidRDefault="00A735D2" w:rsidP="00A735D2">
      <w:pPr>
        <w:spacing w:after="0" w:line="240" w:lineRule="auto"/>
        <w:jc w:val="both"/>
        <w:rPr>
          <w:rFonts w:ascii="Sylfaen" w:hAnsi="Sylfaen" w:cs="Sylfaen"/>
          <w:lang w:val="ka-GE"/>
        </w:rPr>
      </w:pPr>
    </w:p>
    <w:bookmarkEnd w:id="2"/>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3E33A6EB" w14:textId="608341A0" w:rsidR="00C7542B" w:rsidRPr="00DE5EA9" w:rsidRDefault="00A36F05" w:rsidP="00A36F05">
      <w:pPr>
        <w:spacing w:before="240" w:after="160"/>
        <w:jc w:val="both"/>
        <w:rPr>
          <w:rFonts w:ascii="Sylfaen" w:hAnsi="Sylfaen"/>
        </w:rPr>
      </w:pPr>
      <w:r>
        <w:rPr>
          <w:rFonts w:ascii="Sylfaen" w:hAnsi="Sylfaen"/>
          <w:lang w:val="ka-GE"/>
        </w:rPr>
        <w:t>1</w:t>
      </w:r>
      <w:r w:rsidR="00A56EFE">
        <w:rPr>
          <w:rFonts w:ascii="Sylfaen" w:hAnsi="Sylfaen"/>
          <w:lang w:val="ka-GE"/>
        </w:rPr>
        <w:t>.</w:t>
      </w:r>
      <w:r w:rsidR="00C7542B">
        <w:rPr>
          <w:rFonts w:ascii="Sylfaen" w:hAnsi="Sylfaen"/>
        </w:rPr>
        <w:t xml:space="preserve"> </w:t>
      </w:r>
      <w:r w:rsidR="00C7542B">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1F7EBC69" w:rsidR="002C42C6" w:rsidRDefault="00A36F05" w:rsidP="00CF7A57">
      <w:pPr>
        <w:rPr>
          <w:rFonts w:ascii="Sylfaen" w:hAnsi="Sylfaen"/>
          <w:lang w:val="ka-GE"/>
        </w:rPr>
      </w:pPr>
      <w:r>
        <w:rPr>
          <w:rFonts w:ascii="Sylfaen" w:hAnsi="Sylfaen"/>
          <w:lang w:val="ka-GE"/>
        </w:rPr>
        <w:t>2</w:t>
      </w:r>
      <w:r w:rsidR="00C7542B">
        <w:rPr>
          <w:rFonts w:ascii="Sylfaen" w:hAnsi="Sylfaen"/>
          <w:lang w:val="ka-GE"/>
        </w:rPr>
        <w:t>.</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BE1B8B4" w:rsidR="009634B1" w:rsidRPr="009634B1" w:rsidRDefault="00A36F05" w:rsidP="009634B1">
      <w:pPr>
        <w:spacing w:after="0" w:line="360" w:lineRule="auto"/>
        <w:jc w:val="both"/>
        <w:rPr>
          <w:rFonts w:ascii="Sylfaen" w:hAnsi="Sylfaen" w:cstheme="minorHAnsi"/>
          <w:b/>
          <w:sz w:val="20"/>
          <w:szCs w:val="20"/>
          <w:lang w:val="ka-GE"/>
        </w:rPr>
      </w:pPr>
      <w:r>
        <w:rPr>
          <w:rFonts w:ascii="Sylfaen" w:hAnsi="Sylfaen"/>
          <w:lang w:val="ka-GE"/>
        </w:rPr>
        <w:lastRenderedPageBreak/>
        <w:t>3</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8ABCB4A" w:rsidR="009F003A" w:rsidRDefault="00A36F05" w:rsidP="00DE5EA9">
      <w:pPr>
        <w:jc w:val="both"/>
        <w:rPr>
          <w:rFonts w:ascii="Sylfaen" w:hAnsi="Sylfaen"/>
          <w:lang w:val="ka-GE"/>
        </w:rPr>
      </w:pPr>
      <w:r>
        <w:rPr>
          <w:rFonts w:ascii="Sylfaen" w:hAnsi="Sylfaen"/>
        </w:rPr>
        <w:t>4</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0C8657FD" w:rsidR="00E07AEE" w:rsidRDefault="00A36F05" w:rsidP="00DE5EA9">
      <w:pPr>
        <w:jc w:val="both"/>
        <w:rPr>
          <w:rFonts w:ascii="Sylfaen" w:hAnsi="Sylfaen"/>
          <w:lang w:val="ka-GE"/>
        </w:rPr>
      </w:pPr>
      <w:r>
        <w:rPr>
          <w:rFonts w:ascii="Sylfaen" w:hAnsi="Sylfaen"/>
          <w:lang w:val="ka-GE"/>
        </w:rPr>
        <w:t>5</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6F78DD7E" w:rsidR="001173C9" w:rsidRDefault="00A36F05" w:rsidP="00DE5EA9">
      <w:pPr>
        <w:jc w:val="both"/>
        <w:rPr>
          <w:rFonts w:ascii="Sylfaen" w:hAnsi="Sylfaen"/>
          <w:lang w:val="ka-GE"/>
        </w:rPr>
      </w:pPr>
      <w:r>
        <w:rPr>
          <w:rFonts w:ascii="Sylfaen" w:hAnsi="Sylfaen"/>
          <w:lang w:val="ka-GE"/>
        </w:rPr>
        <w:t>6</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53196323" w:rsidR="00727AB8" w:rsidRPr="00C85837" w:rsidRDefault="00A36F05" w:rsidP="00727AB8">
      <w:pPr>
        <w:jc w:val="both"/>
        <w:rPr>
          <w:rFonts w:ascii="Sylfaen" w:hAnsi="Sylfaen"/>
          <w:b/>
          <w:lang w:val="ka-GE"/>
        </w:rPr>
      </w:pPr>
      <w:r>
        <w:rPr>
          <w:rFonts w:ascii="Sylfaen" w:hAnsi="Sylfaen"/>
          <w:b/>
          <w:lang w:val="ka-GE"/>
        </w:rPr>
        <w:t>7</w:t>
      </w:r>
      <w:r w:rsidR="00727AB8" w:rsidRPr="00C85837">
        <w:rPr>
          <w:rFonts w:ascii="Sylfaen" w:hAnsi="Sylfaen"/>
          <w:b/>
          <w:lang w:val="ka-GE"/>
        </w:rPr>
        <w:t xml:space="preserve">.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7AC57AB6"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F739A">
        <w:rPr>
          <w:rFonts w:ascii="Sylfaen" w:hAnsi="Sylfaen" w:cs="Sylfaen"/>
          <w:b/>
          <w:sz w:val="20"/>
          <w:szCs w:val="20"/>
        </w:rPr>
        <w:t>15</w:t>
      </w:r>
      <w:r w:rsidR="00A36F05">
        <w:rPr>
          <w:rFonts w:ascii="Sylfaen" w:hAnsi="Sylfaen" w:cs="Sylfaen"/>
          <w:b/>
          <w:sz w:val="20"/>
          <w:szCs w:val="20"/>
        </w:rPr>
        <w:t xml:space="preserve"> </w:t>
      </w:r>
      <w:proofErr w:type="spellStart"/>
      <w:r w:rsidR="00A36F05">
        <w:rPr>
          <w:rFonts w:ascii="Sylfaen" w:hAnsi="Sylfaen" w:cs="Sylfaen"/>
          <w:b/>
          <w:sz w:val="20"/>
          <w:szCs w:val="20"/>
        </w:rPr>
        <w:t>ივლისი</w:t>
      </w:r>
      <w:proofErr w:type="spellEnd"/>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A36F05">
        <w:rPr>
          <w:rFonts w:ascii="Sylfaen" w:hAnsi="Sylfaen" w:cs="Sylfaen"/>
          <w:b/>
          <w:sz w:val="20"/>
          <w:szCs w:val="20"/>
        </w:rPr>
        <w:t>5</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F60BDF" w:rsidRDefault="00822939" w:rsidP="00DA70A9">
      <w:pPr>
        <w:pStyle w:val="ListParagraph"/>
        <w:numPr>
          <w:ilvl w:val="2"/>
          <w:numId w:val="4"/>
        </w:numPr>
        <w:spacing w:after="0" w:line="24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F60BDF">
        <w:rPr>
          <w:rFonts w:ascii="Sylfaen" w:hAnsi="Sylfaen" w:cs="Sylfaen"/>
          <w:lang w:val="ka-GE"/>
        </w:rPr>
        <w:t>რამდენიმე</w:t>
      </w:r>
      <w:r w:rsidRPr="00F60BDF">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522DE442" w14:textId="3203C725"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00C55160">
        <w:rPr>
          <w:rFonts w:ascii="Sylfaen" w:hAnsi="Sylfaen"/>
          <w:color w:val="000000"/>
          <w:lang w:val="ka-GE"/>
        </w:rPr>
        <w:t>პრეტეზნიის</w:t>
      </w:r>
      <w:proofErr w:type="spellEnd"/>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lastRenderedPageBreak/>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7FEF8E6C" w:rsidR="00C61BE6" w:rsidRPr="00A52D6A" w:rsidRDefault="007E0304" w:rsidP="00F94B27">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09259C4E" w14:textId="77777777" w:rsidR="00A52D6A" w:rsidRDefault="00A52D6A" w:rsidP="00F94B27">
      <w:pPr>
        <w:spacing w:after="0" w:line="360" w:lineRule="auto"/>
        <w:jc w:val="both"/>
        <w:rPr>
          <w:rFonts w:ascii="Sylfaen" w:hAnsi="Sylfaen" w:cs="Sylfaen"/>
          <w:b/>
          <w:u w:val="single"/>
          <w:lang w:val="ka-GE"/>
        </w:rPr>
      </w:pP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გიორგი ვეშაპიძე, მობ: +995 595 33 93 30, E-</w:t>
      </w:r>
      <w:proofErr w:type="spellStart"/>
      <w:r w:rsidRPr="00696A50">
        <w:rPr>
          <w:rFonts w:ascii="Sylfaen" w:hAnsi="Sylfaen"/>
          <w:lang w:val="ka-GE"/>
        </w:rPr>
        <w:t>mail</w:t>
      </w:r>
      <w:proofErr w:type="spellEnd"/>
      <w:r w:rsidRPr="00696A50">
        <w:rPr>
          <w:rFonts w:ascii="Sylfaen" w:hAnsi="Sylfaen"/>
          <w:lang w:val="ka-GE"/>
        </w:rPr>
        <w:t xml:space="preserve">: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3EDF5C1D" w14:textId="77777777" w:rsidR="00B35A31" w:rsidRDefault="00B35A31" w:rsidP="00D44B99">
      <w:pPr>
        <w:spacing w:after="0"/>
        <w:jc w:val="both"/>
        <w:rPr>
          <w:rFonts w:ascii="Sylfaen" w:hAnsi="Sylfaen"/>
          <w:lang w:val="ka-GE"/>
        </w:rPr>
      </w:pPr>
    </w:p>
    <w:p w14:paraId="687DE421" w14:textId="72A4FF34"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lastRenderedPageBreak/>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3" w:name="_Toc454818556"/>
      <w:bookmarkEnd w:id="3"/>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313C2" w14:textId="77777777" w:rsidR="000D7088" w:rsidRDefault="000D7088" w:rsidP="007902EA">
      <w:pPr>
        <w:spacing w:after="0" w:line="240" w:lineRule="auto"/>
      </w:pPr>
      <w:r>
        <w:separator/>
      </w:r>
    </w:p>
  </w:endnote>
  <w:endnote w:type="continuationSeparator" w:id="0">
    <w:p w14:paraId="39635F00" w14:textId="77777777" w:rsidR="000D7088" w:rsidRDefault="000D708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End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02DF3" w14:textId="77777777" w:rsidR="000D7088" w:rsidRDefault="000D7088" w:rsidP="007902EA">
      <w:pPr>
        <w:spacing w:after="0" w:line="240" w:lineRule="auto"/>
      </w:pPr>
      <w:r>
        <w:separator/>
      </w:r>
    </w:p>
  </w:footnote>
  <w:footnote w:type="continuationSeparator" w:id="0">
    <w:p w14:paraId="0C201454" w14:textId="77777777" w:rsidR="000D7088" w:rsidRDefault="000D708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9"/>
  </w:num>
  <w:num w:numId="2" w16cid:durableId="1391923553">
    <w:abstractNumId w:val="4"/>
  </w:num>
  <w:num w:numId="3" w16cid:durableId="1498613122">
    <w:abstractNumId w:val="7"/>
  </w:num>
  <w:num w:numId="4" w16cid:durableId="779226708">
    <w:abstractNumId w:val="8"/>
  </w:num>
  <w:num w:numId="5" w16cid:durableId="821123863">
    <w:abstractNumId w:val="5"/>
  </w:num>
  <w:num w:numId="6" w16cid:durableId="2146004045">
    <w:abstractNumId w:val="0"/>
  </w:num>
  <w:num w:numId="7" w16cid:durableId="144011457">
    <w:abstractNumId w:val="6"/>
  </w:num>
  <w:num w:numId="8" w16cid:durableId="523447284">
    <w:abstractNumId w:val="1"/>
  </w:num>
  <w:num w:numId="9" w16cid:durableId="545407550">
    <w:abstractNumId w:val="2"/>
  </w:num>
  <w:num w:numId="10" w16cid:durableId="183641539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E10"/>
    <w:rsid w:val="000811D6"/>
    <w:rsid w:val="00081D42"/>
    <w:rsid w:val="00086C9B"/>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D7088"/>
    <w:rsid w:val="000E5617"/>
    <w:rsid w:val="000F03A0"/>
    <w:rsid w:val="000F3872"/>
    <w:rsid w:val="000F3D7D"/>
    <w:rsid w:val="000F4D71"/>
    <w:rsid w:val="000F63C5"/>
    <w:rsid w:val="00107162"/>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6249"/>
    <w:rsid w:val="00207B93"/>
    <w:rsid w:val="00207CEA"/>
    <w:rsid w:val="0021119E"/>
    <w:rsid w:val="0021503D"/>
    <w:rsid w:val="00216B88"/>
    <w:rsid w:val="00222AB5"/>
    <w:rsid w:val="002237DF"/>
    <w:rsid w:val="00223EF1"/>
    <w:rsid w:val="00230A4A"/>
    <w:rsid w:val="002319CA"/>
    <w:rsid w:val="00233F3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24A0"/>
    <w:rsid w:val="00373A41"/>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C71BC"/>
    <w:rsid w:val="003D6473"/>
    <w:rsid w:val="003E15FA"/>
    <w:rsid w:val="003E16C3"/>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65C01"/>
    <w:rsid w:val="004708F2"/>
    <w:rsid w:val="004709AF"/>
    <w:rsid w:val="004717AB"/>
    <w:rsid w:val="00483B17"/>
    <w:rsid w:val="00484E90"/>
    <w:rsid w:val="0048659C"/>
    <w:rsid w:val="0049491F"/>
    <w:rsid w:val="00497393"/>
    <w:rsid w:val="004A02D2"/>
    <w:rsid w:val="004A34BA"/>
    <w:rsid w:val="004A3BD8"/>
    <w:rsid w:val="004A66FB"/>
    <w:rsid w:val="004A7C56"/>
    <w:rsid w:val="004B07B6"/>
    <w:rsid w:val="004B09C9"/>
    <w:rsid w:val="004B102B"/>
    <w:rsid w:val="004B52DA"/>
    <w:rsid w:val="004C1486"/>
    <w:rsid w:val="004C1E0D"/>
    <w:rsid w:val="004D3679"/>
    <w:rsid w:val="004D3D1C"/>
    <w:rsid w:val="004D747F"/>
    <w:rsid w:val="004E0754"/>
    <w:rsid w:val="004E0B2E"/>
    <w:rsid w:val="004E36F2"/>
    <w:rsid w:val="004F3840"/>
    <w:rsid w:val="00503AE3"/>
    <w:rsid w:val="005111AB"/>
    <w:rsid w:val="005142CD"/>
    <w:rsid w:val="00521801"/>
    <w:rsid w:val="00524CEE"/>
    <w:rsid w:val="0052656B"/>
    <w:rsid w:val="00540038"/>
    <w:rsid w:val="0054086C"/>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4498"/>
    <w:rsid w:val="005D06D3"/>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455F3"/>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4AC"/>
    <w:rsid w:val="006B798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0656E"/>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D6DFA"/>
    <w:rsid w:val="008E16DA"/>
    <w:rsid w:val="008E3D20"/>
    <w:rsid w:val="008E55E0"/>
    <w:rsid w:val="008F419D"/>
    <w:rsid w:val="008F44A9"/>
    <w:rsid w:val="00901BE9"/>
    <w:rsid w:val="0090279D"/>
    <w:rsid w:val="00904044"/>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6F05"/>
    <w:rsid w:val="00A37671"/>
    <w:rsid w:val="00A37FB1"/>
    <w:rsid w:val="00A46D11"/>
    <w:rsid w:val="00A478F8"/>
    <w:rsid w:val="00A50438"/>
    <w:rsid w:val="00A528F9"/>
    <w:rsid w:val="00A52D43"/>
    <w:rsid w:val="00A52D6A"/>
    <w:rsid w:val="00A53CF0"/>
    <w:rsid w:val="00A55463"/>
    <w:rsid w:val="00A5597B"/>
    <w:rsid w:val="00A5620B"/>
    <w:rsid w:val="00A56306"/>
    <w:rsid w:val="00A56EFE"/>
    <w:rsid w:val="00A61028"/>
    <w:rsid w:val="00A62AC7"/>
    <w:rsid w:val="00A63C87"/>
    <w:rsid w:val="00A64E45"/>
    <w:rsid w:val="00A735D2"/>
    <w:rsid w:val="00A74B75"/>
    <w:rsid w:val="00A804C4"/>
    <w:rsid w:val="00A81E52"/>
    <w:rsid w:val="00A847D4"/>
    <w:rsid w:val="00A935AC"/>
    <w:rsid w:val="00A96330"/>
    <w:rsid w:val="00AA3544"/>
    <w:rsid w:val="00AA4617"/>
    <w:rsid w:val="00AA511B"/>
    <w:rsid w:val="00AB09BA"/>
    <w:rsid w:val="00AB7CC1"/>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35A31"/>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A3A98"/>
    <w:rsid w:val="00BB06CC"/>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55160"/>
    <w:rsid w:val="00C55BCF"/>
    <w:rsid w:val="00C61BE6"/>
    <w:rsid w:val="00C6363C"/>
    <w:rsid w:val="00C652F8"/>
    <w:rsid w:val="00C67999"/>
    <w:rsid w:val="00C73981"/>
    <w:rsid w:val="00C7542B"/>
    <w:rsid w:val="00C761CC"/>
    <w:rsid w:val="00C76391"/>
    <w:rsid w:val="00C83494"/>
    <w:rsid w:val="00C84337"/>
    <w:rsid w:val="00C86CD0"/>
    <w:rsid w:val="00C87108"/>
    <w:rsid w:val="00C91AFC"/>
    <w:rsid w:val="00C9205D"/>
    <w:rsid w:val="00CA0ADA"/>
    <w:rsid w:val="00CA1443"/>
    <w:rsid w:val="00CA4A83"/>
    <w:rsid w:val="00CA54EE"/>
    <w:rsid w:val="00CA6D89"/>
    <w:rsid w:val="00CB2B75"/>
    <w:rsid w:val="00CB730B"/>
    <w:rsid w:val="00CB736E"/>
    <w:rsid w:val="00CC2C78"/>
    <w:rsid w:val="00CC3C0A"/>
    <w:rsid w:val="00CC4789"/>
    <w:rsid w:val="00CC47D6"/>
    <w:rsid w:val="00CC6E5B"/>
    <w:rsid w:val="00CD207D"/>
    <w:rsid w:val="00CD295B"/>
    <w:rsid w:val="00CD3EA4"/>
    <w:rsid w:val="00CD42BA"/>
    <w:rsid w:val="00CD5438"/>
    <w:rsid w:val="00CD67B1"/>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26EF"/>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16CD8"/>
    <w:rsid w:val="00E2134C"/>
    <w:rsid w:val="00E2202C"/>
    <w:rsid w:val="00E25748"/>
    <w:rsid w:val="00E262FC"/>
    <w:rsid w:val="00E272FF"/>
    <w:rsid w:val="00E3022B"/>
    <w:rsid w:val="00E33A8F"/>
    <w:rsid w:val="00E34EA3"/>
    <w:rsid w:val="00E4143A"/>
    <w:rsid w:val="00E42B0C"/>
    <w:rsid w:val="00E43229"/>
    <w:rsid w:val="00E440FD"/>
    <w:rsid w:val="00E45E7B"/>
    <w:rsid w:val="00E46395"/>
    <w:rsid w:val="00E46922"/>
    <w:rsid w:val="00E4761A"/>
    <w:rsid w:val="00E5014E"/>
    <w:rsid w:val="00E54795"/>
    <w:rsid w:val="00E57F10"/>
    <w:rsid w:val="00E608C5"/>
    <w:rsid w:val="00E6248F"/>
    <w:rsid w:val="00E62F27"/>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C37B5"/>
    <w:rsid w:val="00ED55AB"/>
    <w:rsid w:val="00ED7289"/>
    <w:rsid w:val="00EE0A2D"/>
    <w:rsid w:val="00EE58D4"/>
    <w:rsid w:val="00EE5A0F"/>
    <w:rsid w:val="00EE612A"/>
    <w:rsid w:val="00EF34FE"/>
    <w:rsid w:val="00EF53E0"/>
    <w:rsid w:val="00EF7D2E"/>
    <w:rsid w:val="00EF7F05"/>
    <w:rsid w:val="00F0297E"/>
    <w:rsid w:val="00F0659D"/>
    <w:rsid w:val="00F069C7"/>
    <w:rsid w:val="00F115A1"/>
    <w:rsid w:val="00F14024"/>
    <w:rsid w:val="00F16DCE"/>
    <w:rsid w:val="00F1780C"/>
    <w:rsid w:val="00F17B32"/>
    <w:rsid w:val="00F20E56"/>
    <w:rsid w:val="00F22E5C"/>
    <w:rsid w:val="00F23C32"/>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1956"/>
    <w:rsid w:val="00FF3C87"/>
    <w:rsid w:val="00FF7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Metadata/LabelInfo.xml><?xml version="1.0" encoding="utf-8"?>
<clbl:labelList xmlns:clbl="http://schemas.microsoft.com/office/2020/mipLabelMetadata">
  <clbl:label id="{48211ec3-709b-4ace-b0c2-3e27e184b426}" enabled="0" method="" siteId="{48211ec3-709b-4ace-b0c2-3e27e184b426}"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1255</Words>
  <Characters>10415</Characters>
  <Application>Microsoft Office Word</Application>
  <DocSecurity>0</DocSecurity>
  <Lines>242</Lines>
  <Paragraphs>89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2</cp:revision>
  <cp:lastPrinted>2015-07-27T06:36:00Z</cp:lastPrinted>
  <dcterms:created xsi:type="dcterms:W3CDTF">2025-07-08T08:50:00Z</dcterms:created>
  <dcterms:modified xsi:type="dcterms:W3CDTF">2025-07-08T08:50:00Z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