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7A5A8" w14:textId="77777777"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690C1F48" wp14:editId="11190C2A">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394ACA17" w14:textId="77777777" w:rsidR="00207D7D" w:rsidRPr="00EC701A" w:rsidRDefault="00207D7D" w:rsidP="00BA3128">
      <w:pPr>
        <w:spacing w:after="0"/>
        <w:jc w:val="center"/>
        <w:rPr>
          <w:rFonts w:ascii="Sylfaen" w:hAnsi="Sylfaen" w:cs="Sylfaen"/>
          <w:b/>
          <w:sz w:val="24"/>
          <w:szCs w:val="20"/>
          <w:lang w:val="ka-GE"/>
        </w:rPr>
      </w:pPr>
    </w:p>
    <w:p w14:paraId="0537A6B5" w14:textId="77777777" w:rsidR="00207D7D" w:rsidRPr="00EC701A" w:rsidRDefault="00207D7D" w:rsidP="00BA3128">
      <w:pPr>
        <w:spacing w:after="0"/>
        <w:jc w:val="center"/>
        <w:rPr>
          <w:rFonts w:ascii="Sylfaen" w:hAnsi="Sylfaen" w:cs="Sylfaen"/>
          <w:b/>
          <w:sz w:val="28"/>
          <w:szCs w:val="24"/>
          <w:lang w:val="ka-GE"/>
        </w:rPr>
      </w:pPr>
    </w:p>
    <w:p w14:paraId="430312C5" w14:textId="77777777" w:rsidR="00B13E5A" w:rsidRPr="00B13E5A" w:rsidRDefault="00E82A05" w:rsidP="00EC701A">
      <w:pPr>
        <w:spacing w:after="0"/>
        <w:jc w:val="center"/>
        <w:rPr>
          <w:rFonts w:ascii="Sylfaen" w:hAnsi="Sylfaen" w:cs="Sylfaen"/>
          <w:b/>
          <w:sz w:val="28"/>
          <w:szCs w:val="28"/>
          <w:lang w:val="ka-GE"/>
        </w:rPr>
      </w:pPr>
      <w:proofErr w:type="spellStart"/>
      <w:r w:rsidRPr="00E82A05">
        <w:rPr>
          <w:rFonts w:ascii="Sylfaen" w:hAnsi="Sylfaen" w:cs="Sylfaen"/>
          <w:b/>
          <w:sz w:val="28"/>
          <w:szCs w:val="28"/>
        </w:rPr>
        <w:t>შესყიდვის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წარმოადგენს</w:t>
      </w:r>
      <w:proofErr w:type="spellEnd"/>
      <w:r w:rsidRPr="00E82A05">
        <w:rPr>
          <w:rFonts w:ascii="Sylfaen" w:hAnsi="Sylfaen" w:cs="Sylfaen"/>
          <w:b/>
          <w:sz w:val="28"/>
          <w:szCs w:val="28"/>
        </w:rPr>
        <w:t xml:space="preserve"> </w:t>
      </w:r>
      <w:r w:rsidR="00B13E5A">
        <w:rPr>
          <w:rFonts w:ascii="Sylfaen" w:hAnsi="Sylfaen" w:cs="Sylfaen"/>
          <w:b/>
          <w:sz w:val="28"/>
          <w:szCs w:val="28"/>
          <w:lang w:val="ka-GE"/>
        </w:rPr>
        <w:t>წნევის გამაძლიერებელი სატუმბის სადგურის ელექტრო ნაწილის რეაბილიტაცია</w:t>
      </w:r>
    </w:p>
    <w:p w14:paraId="67F3DF10" w14:textId="77777777" w:rsidR="00B13E5A" w:rsidRDefault="00B13E5A" w:rsidP="00EC701A">
      <w:pPr>
        <w:spacing w:after="0"/>
        <w:jc w:val="center"/>
        <w:rPr>
          <w:rFonts w:ascii="Sylfaen" w:hAnsi="Sylfaen" w:cs="Sylfaen"/>
          <w:b/>
          <w:sz w:val="28"/>
          <w:szCs w:val="28"/>
        </w:rPr>
      </w:pPr>
    </w:p>
    <w:p w14:paraId="11C15E4E" w14:textId="77777777" w:rsidR="00B13E5A" w:rsidRDefault="00B13E5A" w:rsidP="00EC701A">
      <w:pPr>
        <w:spacing w:after="0"/>
        <w:jc w:val="center"/>
        <w:rPr>
          <w:rFonts w:ascii="Sylfaen" w:hAnsi="Sylfaen" w:cs="Sylfaen"/>
          <w:b/>
          <w:sz w:val="28"/>
          <w:szCs w:val="28"/>
        </w:rPr>
      </w:pPr>
    </w:p>
    <w:p w14:paraId="424B829E" w14:textId="77777777" w:rsidR="004B7868" w:rsidRDefault="004B7868" w:rsidP="00EC701A">
      <w:pPr>
        <w:spacing w:after="0"/>
        <w:jc w:val="center"/>
        <w:rPr>
          <w:rFonts w:ascii="Sylfaen" w:hAnsi="Sylfaen" w:cs="Sylfaen"/>
          <w:b/>
          <w:sz w:val="28"/>
          <w:szCs w:val="28"/>
          <w:lang w:val="ka-GE"/>
        </w:rPr>
      </w:pPr>
      <w:r>
        <w:rPr>
          <w:rFonts w:ascii="Sylfaen" w:hAnsi="Sylfaen" w:cs="Sylfaen"/>
          <w:b/>
          <w:sz w:val="28"/>
          <w:szCs w:val="28"/>
          <w:lang w:val="ka-GE"/>
        </w:rPr>
        <w:t>ელექტრონული ტენდერის დოკუმენტაცია</w:t>
      </w:r>
    </w:p>
    <w:p w14:paraId="65DECEA6" w14:textId="77777777" w:rsidR="004B7868" w:rsidRDefault="004B7868" w:rsidP="00EC701A">
      <w:pPr>
        <w:spacing w:after="0"/>
        <w:jc w:val="center"/>
        <w:rPr>
          <w:rFonts w:ascii="Sylfaen" w:hAnsi="Sylfaen" w:cs="Sylfaen"/>
          <w:b/>
          <w:sz w:val="28"/>
          <w:szCs w:val="28"/>
          <w:lang w:val="ka-GE"/>
        </w:rPr>
      </w:pPr>
    </w:p>
    <w:p w14:paraId="2FAA9BAF" w14:textId="77777777" w:rsidR="004B7868" w:rsidRPr="00EC701A" w:rsidRDefault="004B7868" w:rsidP="00EC701A">
      <w:pPr>
        <w:spacing w:after="0"/>
        <w:jc w:val="center"/>
        <w:rPr>
          <w:rFonts w:ascii="Sylfaen" w:hAnsi="Sylfaen" w:cs="Sylfaen"/>
          <w:b/>
          <w:sz w:val="28"/>
          <w:szCs w:val="28"/>
          <w:lang w:val="ka-GE"/>
        </w:rPr>
      </w:pPr>
    </w:p>
    <w:p w14:paraId="3F235933" w14:textId="77777777" w:rsidR="007D73CE" w:rsidRPr="00EC701A" w:rsidRDefault="007D73CE" w:rsidP="007379CE">
      <w:pPr>
        <w:jc w:val="center"/>
        <w:rPr>
          <w:rFonts w:ascii="Sylfaen" w:hAnsi="Sylfaen"/>
          <w:sz w:val="20"/>
          <w:szCs w:val="20"/>
          <w:lang w:val="ka-GE"/>
        </w:rPr>
      </w:pPr>
    </w:p>
    <w:p w14:paraId="4A21BE16" w14:textId="77777777" w:rsidR="001F6753" w:rsidRPr="00EC701A" w:rsidRDefault="001F6753" w:rsidP="00BA3128">
      <w:pPr>
        <w:spacing w:after="0"/>
        <w:jc w:val="center"/>
        <w:rPr>
          <w:rFonts w:ascii="Sylfaen" w:hAnsi="Sylfaen"/>
          <w:b/>
          <w:sz w:val="20"/>
          <w:szCs w:val="20"/>
          <w:lang w:val="ka-GE"/>
        </w:rPr>
      </w:pPr>
    </w:p>
    <w:p w14:paraId="0B86338D" w14:textId="77777777" w:rsidR="00207D7D" w:rsidRPr="00EC701A" w:rsidRDefault="00207D7D" w:rsidP="00BA3128">
      <w:pPr>
        <w:spacing w:after="0"/>
        <w:jc w:val="center"/>
        <w:rPr>
          <w:rFonts w:ascii="Sylfaen" w:hAnsi="Sylfaen"/>
          <w:b/>
          <w:sz w:val="20"/>
          <w:szCs w:val="20"/>
          <w:lang w:val="ka-GE"/>
        </w:rPr>
      </w:pPr>
    </w:p>
    <w:p w14:paraId="36746EBB" w14:textId="77777777" w:rsidR="00207D7D" w:rsidRPr="00EC701A" w:rsidRDefault="00207D7D" w:rsidP="00BA3128">
      <w:pPr>
        <w:spacing w:after="0"/>
        <w:jc w:val="center"/>
        <w:rPr>
          <w:rFonts w:ascii="Sylfaen" w:hAnsi="Sylfaen"/>
          <w:b/>
          <w:sz w:val="20"/>
          <w:szCs w:val="20"/>
          <w:lang w:val="ka-GE"/>
        </w:rPr>
      </w:pPr>
    </w:p>
    <w:p w14:paraId="2BC8D2DA" w14:textId="77777777" w:rsidR="00207D7D" w:rsidRPr="00EC701A" w:rsidRDefault="00207D7D" w:rsidP="00BA3128">
      <w:pPr>
        <w:spacing w:after="0"/>
        <w:jc w:val="center"/>
        <w:rPr>
          <w:rFonts w:ascii="Sylfaen" w:hAnsi="Sylfaen"/>
          <w:b/>
          <w:sz w:val="20"/>
          <w:szCs w:val="20"/>
          <w:lang w:val="ka-GE"/>
        </w:rPr>
      </w:pPr>
    </w:p>
    <w:p w14:paraId="524DC3A5" w14:textId="77777777" w:rsidR="00207D7D" w:rsidRPr="00EC701A" w:rsidRDefault="00207D7D" w:rsidP="00BA3128">
      <w:pPr>
        <w:spacing w:after="0"/>
        <w:jc w:val="center"/>
        <w:rPr>
          <w:rFonts w:ascii="Sylfaen" w:hAnsi="Sylfaen"/>
          <w:b/>
          <w:sz w:val="20"/>
          <w:szCs w:val="20"/>
          <w:lang w:val="ka-GE"/>
        </w:rPr>
      </w:pPr>
    </w:p>
    <w:p w14:paraId="0C57719A" w14:textId="77777777" w:rsidR="00207D7D" w:rsidRPr="00EC701A" w:rsidRDefault="00207D7D" w:rsidP="00BA3128">
      <w:pPr>
        <w:spacing w:after="0"/>
        <w:jc w:val="center"/>
        <w:rPr>
          <w:rFonts w:ascii="Sylfaen" w:hAnsi="Sylfaen"/>
          <w:b/>
          <w:sz w:val="20"/>
          <w:szCs w:val="20"/>
          <w:lang w:val="ka-GE"/>
        </w:rPr>
      </w:pPr>
    </w:p>
    <w:p w14:paraId="11ADE090" w14:textId="77777777" w:rsidR="00207D7D" w:rsidRPr="00EC701A" w:rsidRDefault="00207D7D" w:rsidP="00BA3128">
      <w:pPr>
        <w:spacing w:after="0"/>
        <w:jc w:val="center"/>
        <w:rPr>
          <w:rFonts w:ascii="Sylfaen" w:hAnsi="Sylfaen"/>
          <w:b/>
          <w:sz w:val="20"/>
          <w:szCs w:val="20"/>
          <w:lang w:val="ka-GE"/>
        </w:rPr>
      </w:pPr>
    </w:p>
    <w:p w14:paraId="568CAFF4" w14:textId="77777777" w:rsidR="00207D7D" w:rsidRPr="00EC701A" w:rsidRDefault="00207D7D" w:rsidP="00BA3128">
      <w:pPr>
        <w:spacing w:after="0"/>
        <w:jc w:val="center"/>
        <w:rPr>
          <w:rFonts w:ascii="Sylfaen" w:hAnsi="Sylfaen"/>
          <w:b/>
          <w:sz w:val="20"/>
          <w:szCs w:val="20"/>
          <w:lang w:val="ka-GE"/>
        </w:rPr>
      </w:pPr>
    </w:p>
    <w:p w14:paraId="6E4713F5" w14:textId="77777777" w:rsidR="00207D7D" w:rsidRPr="00EC701A" w:rsidRDefault="00207D7D" w:rsidP="00BA3128">
      <w:pPr>
        <w:spacing w:after="0"/>
        <w:jc w:val="center"/>
        <w:rPr>
          <w:rFonts w:ascii="Sylfaen" w:hAnsi="Sylfaen"/>
          <w:b/>
          <w:sz w:val="20"/>
          <w:szCs w:val="20"/>
          <w:lang w:val="ka-GE"/>
        </w:rPr>
      </w:pPr>
    </w:p>
    <w:p w14:paraId="37D5828F" w14:textId="77777777" w:rsidR="00207D7D" w:rsidRPr="00EC701A" w:rsidRDefault="00207D7D" w:rsidP="00BA3128">
      <w:pPr>
        <w:spacing w:after="0"/>
        <w:jc w:val="center"/>
        <w:rPr>
          <w:rFonts w:ascii="Sylfaen" w:hAnsi="Sylfaen"/>
          <w:b/>
          <w:sz w:val="20"/>
          <w:szCs w:val="20"/>
          <w:lang w:val="ka-GE"/>
        </w:rPr>
      </w:pPr>
    </w:p>
    <w:p w14:paraId="14FE78CD" w14:textId="77777777" w:rsidR="00207D7D" w:rsidRPr="00EC701A" w:rsidRDefault="00207D7D" w:rsidP="00BA3128">
      <w:pPr>
        <w:spacing w:after="0"/>
        <w:jc w:val="center"/>
        <w:rPr>
          <w:rFonts w:ascii="Sylfaen" w:hAnsi="Sylfaen"/>
          <w:b/>
          <w:sz w:val="20"/>
          <w:szCs w:val="20"/>
          <w:lang w:val="ka-GE"/>
        </w:rPr>
      </w:pPr>
    </w:p>
    <w:p w14:paraId="016D0394" w14:textId="77777777" w:rsidR="00207D7D" w:rsidRPr="00EC701A" w:rsidRDefault="00207D7D" w:rsidP="00BA3128">
      <w:pPr>
        <w:spacing w:after="0"/>
        <w:jc w:val="center"/>
        <w:rPr>
          <w:rFonts w:ascii="Sylfaen" w:hAnsi="Sylfaen"/>
          <w:b/>
          <w:sz w:val="20"/>
          <w:szCs w:val="20"/>
          <w:lang w:val="ka-GE"/>
        </w:rPr>
      </w:pPr>
    </w:p>
    <w:p w14:paraId="4E2EF398" w14:textId="77777777" w:rsidR="00207D7D" w:rsidRPr="00EC701A" w:rsidRDefault="00207D7D" w:rsidP="00BA3128">
      <w:pPr>
        <w:spacing w:after="0"/>
        <w:jc w:val="center"/>
        <w:rPr>
          <w:rFonts w:ascii="Sylfaen" w:hAnsi="Sylfaen"/>
          <w:b/>
          <w:sz w:val="20"/>
          <w:szCs w:val="20"/>
          <w:lang w:val="ka-GE"/>
        </w:rPr>
      </w:pPr>
    </w:p>
    <w:p w14:paraId="7A43FC36" w14:textId="77777777" w:rsidR="00207D7D" w:rsidRPr="00EC701A" w:rsidRDefault="00207D7D" w:rsidP="00BA3128">
      <w:pPr>
        <w:spacing w:after="0"/>
        <w:jc w:val="center"/>
        <w:rPr>
          <w:rFonts w:ascii="Sylfaen" w:hAnsi="Sylfaen"/>
          <w:b/>
          <w:sz w:val="20"/>
          <w:szCs w:val="20"/>
          <w:lang w:val="ka-GE"/>
        </w:rPr>
      </w:pPr>
    </w:p>
    <w:p w14:paraId="1D2FA1CD" w14:textId="77777777" w:rsidR="00207D7D" w:rsidRPr="00EC701A" w:rsidRDefault="00207D7D" w:rsidP="00BA3128">
      <w:pPr>
        <w:spacing w:after="0"/>
        <w:jc w:val="center"/>
        <w:rPr>
          <w:rFonts w:ascii="Sylfaen" w:hAnsi="Sylfaen"/>
          <w:b/>
          <w:sz w:val="20"/>
          <w:szCs w:val="20"/>
          <w:lang w:val="ka-GE"/>
        </w:rPr>
      </w:pPr>
    </w:p>
    <w:p w14:paraId="475EE474" w14:textId="77777777" w:rsidR="00207D7D" w:rsidRPr="00EC701A" w:rsidRDefault="00207D7D" w:rsidP="00BA3128">
      <w:pPr>
        <w:spacing w:after="0"/>
        <w:jc w:val="center"/>
        <w:rPr>
          <w:rFonts w:ascii="Sylfaen" w:hAnsi="Sylfaen"/>
          <w:b/>
          <w:sz w:val="20"/>
          <w:szCs w:val="20"/>
          <w:lang w:val="ka-GE"/>
        </w:rPr>
      </w:pPr>
    </w:p>
    <w:p w14:paraId="1E6F0BB6" w14:textId="77777777" w:rsidR="00207D7D" w:rsidRPr="00EC701A" w:rsidRDefault="00207D7D" w:rsidP="00BA3128">
      <w:pPr>
        <w:spacing w:after="0"/>
        <w:jc w:val="center"/>
        <w:rPr>
          <w:rFonts w:ascii="Sylfaen" w:hAnsi="Sylfaen"/>
          <w:b/>
          <w:sz w:val="20"/>
          <w:szCs w:val="20"/>
          <w:lang w:val="ka-GE"/>
        </w:rPr>
      </w:pPr>
    </w:p>
    <w:p w14:paraId="2521093B" w14:textId="77777777" w:rsidR="00207D7D" w:rsidRPr="00EC701A" w:rsidRDefault="00207D7D" w:rsidP="00BA3128">
      <w:pPr>
        <w:spacing w:after="0"/>
        <w:jc w:val="center"/>
        <w:rPr>
          <w:rFonts w:ascii="Sylfaen" w:hAnsi="Sylfaen"/>
          <w:b/>
          <w:sz w:val="20"/>
          <w:szCs w:val="20"/>
          <w:lang w:val="ka-GE"/>
        </w:rPr>
      </w:pPr>
    </w:p>
    <w:p w14:paraId="7F6BD42D" w14:textId="77777777" w:rsidR="00207D7D" w:rsidRPr="00EC701A" w:rsidRDefault="00207D7D" w:rsidP="00BA3128">
      <w:pPr>
        <w:spacing w:after="0"/>
        <w:jc w:val="center"/>
        <w:rPr>
          <w:rFonts w:ascii="Sylfaen" w:hAnsi="Sylfaen"/>
          <w:b/>
          <w:sz w:val="20"/>
          <w:szCs w:val="20"/>
          <w:lang w:val="ka-GE"/>
        </w:rPr>
      </w:pPr>
    </w:p>
    <w:p w14:paraId="66B7C7F1" w14:textId="77777777" w:rsidR="00207D7D" w:rsidRPr="00EC701A" w:rsidRDefault="00207D7D" w:rsidP="00BA3128">
      <w:pPr>
        <w:spacing w:after="0"/>
        <w:jc w:val="center"/>
        <w:rPr>
          <w:rFonts w:ascii="Sylfaen" w:hAnsi="Sylfaen"/>
          <w:b/>
          <w:sz w:val="20"/>
          <w:szCs w:val="20"/>
          <w:lang w:val="ka-GE"/>
        </w:rPr>
      </w:pPr>
    </w:p>
    <w:p w14:paraId="337E63A9" w14:textId="77777777" w:rsidR="00207D7D" w:rsidRPr="00EC701A" w:rsidRDefault="00207D7D" w:rsidP="00BA3128">
      <w:pPr>
        <w:spacing w:after="0"/>
        <w:jc w:val="center"/>
        <w:rPr>
          <w:rFonts w:ascii="Sylfaen" w:hAnsi="Sylfaen"/>
          <w:b/>
          <w:sz w:val="20"/>
          <w:szCs w:val="20"/>
          <w:lang w:val="ka-GE"/>
        </w:rPr>
      </w:pPr>
    </w:p>
    <w:p w14:paraId="12C20E95"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39B628D8" w14:textId="77777777" w:rsidR="00796735" w:rsidRPr="00EC701A" w:rsidRDefault="009364A1" w:rsidP="00BA3128">
      <w:pPr>
        <w:spacing w:after="0"/>
        <w:jc w:val="both"/>
        <w:rPr>
          <w:rFonts w:ascii="Sylfaen" w:hAnsi="Sylfaen" w:cs="Calibri"/>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B13E5A" w:rsidRPr="00B13E5A">
        <w:rPr>
          <w:rFonts w:ascii="Sylfaen" w:hAnsi="Sylfaen" w:cs="Sylfaen"/>
          <w:b/>
          <w:sz w:val="20"/>
          <w:szCs w:val="20"/>
          <w:lang w:val="ka-GE"/>
        </w:rPr>
        <w:t>წნევის გამაძლიერებელი სატუმბის სადგურის ელექტრო ნაწილის რეაბილიტაცია</w:t>
      </w:r>
      <w:r w:rsidR="00B13E5A">
        <w:rPr>
          <w:rFonts w:ascii="Sylfaen" w:hAnsi="Sylfaen" w:cs="Sylfaen"/>
          <w:b/>
          <w:sz w:val="20"/>
          <w:szCs w:val="20"/>
          <w:lang w:val="ka-GE"/>
        </w:rPr>
        <w:t>ზე</w:t>
      </w:r>
    </w:p>
    <w:p w14:paraId="1C49C196" w14:textId="77777777"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5494462C" w14:textId="77777777"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436CBA">
        <w:rPr>
          <w:rFonts w:ascii="Sylfaen" w:hAnsi="Sylfaen" w:cs="Sylfaen"/>
          <w:sz w:val="20"/>
          <w:szCs w:val="20"/>
          <w:lang w:val="ka-GE"/>
        </w:rPr>
        <w:t>; N2 და N3</w:t>
      </w:r>
      <w:r w:rsidRPr="00EC701A">
        <w:rPr>
          <w:rFonts w:ascii="Sylfaen" w:hAnsi="Sylfaen" w:cs="Sylfaen"/>
          <w:sz w:val="20"/>
          <w:szCs w:val="20"/>
          <w:lang w:val="ka-GE"/>
        </w:rPr>
        <w:t>-</w:t>
      </w:r>
      <w:r w:rsidR="00EC701A" w:rsidRPr="00EC701A">
        <w:rPr>
          <w:rFonts w:ascii="Sylfaen" w:hAnsi="Sylfaen" w:cs="Sylfaen"/>
          <w:sz w:val="20"/>
          <w:szCs w:val="20"/>
          <w:lang w:val="ka-GE"/>
        </w:rPr>
        <w:t>ში (ტექნიკური დავალება).</w:t>
      </w:r>
    </w:p>
    <w:p w14:paraId="5754E60B" w14:textId="77777777" w:rsidR="00B37271" w:rsidRDefault="00B37271" w:rsidP="00BA3128">
      <w:pPr>
        <w:spacing w:after="0"/>
        <w:jc w:val="both"/>
        <w:rPr>
          <w:rFonts w:ascii="Sylfaen" w:hAnsi="Sylfaen" w:cs="Sylfaen"/>
          <w:sz w:val="20"/>
          <w:szCs w:val="20"/>
          <w:lang w:val="ka-GE"/>
        </w:rPr>
      </w:pPr>
    </w:p>
    <w:p w14:paraId="6F0A0896" w14:textId="77777777"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14:paraId="6EF86577" w14:textId="77777777" w:rsidR="00B37271" w:rsidRPr="00B37271" w:rsidRDefault="00B37271" w:rsidP="00B37271">
      <w:pPr>
        <w:spacing w:after="0"/>
        <w:jc w:val="both"/>
        <w:rPr>
          <w:rFonts w:ascii="Sylfaen" w:hAnsi="Sylfaen" w:cs="Sylfaen"/>
          <w:sz w:val="20"/>
          <w:szCs w:val="20"/>
          <w:lang w:val="ka-GE"/>
        </w:rPr>
      </w:pPr>
    </w:p>
    <w:p w14:paraId="4A59738D"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მონაწილე კომპან</w:t>
      </w:r>
      <w:r w:rsidR="00D3321C">
        <w:rPr>
          <w:rFonts w:ascii="Sylfaen" w:hAnsi="Sylfaen" w:cs="Sylfaen"/>
          <w:sz w:val="20"/>
          <w:szCs w:val="20"/>
          <w:lang w:val="ka-GE"/>
        </w:rPr>
        <w:t>ია ვალდებულია მოამზადოს პროექტი</w:t>
      </w:r>
      <w:r w:rsidRPr="002A48F7">
        <w:rPr>
          <w:rFonts w:ascii="Sylfaen" w:hAnsi="Sylfaen" w:cs="Sylfaen"/>
          <w:sz w:val="20"/>
          <w:szCs w:val="20"/>
          <w:lang w:val="ka-GE"/>
        </w:rPr>
        <w:t xml:space="preserve"> და მისი შესაბამისი განფასება.  მომზადებული პროექტი შეთანხმებული უნდა იყოს </w:t>
      </w:r>
      <w:r w:rsidR="00D3321C">
        <w:rPr>
          <w:rFonts w:ascii="Sylfaen" w:hAnsi="Sylfaen" w:cs="Sylfaen"/>
          <w:sz w:val="20"/>
          <w:szCs w:val="20"/>
          <w:lang w:val="ka-GE"/>
        </w:rPr>
        <w:t>ყველა შეს</w:t>
      </w:r>
      <w:r w:rsidRPr="002A48F7">
        <w:rPr>
          <w:rFonts w:ascii="Sylfaen" w:hAnsi="Sylfaen" w:cs="Sylfaen"/>
          <w:sz w:val="20"/>
          <w:szCs w:val="20"/>
          <w:lang w:val="ka-GE"/>
        </w:rPr>
        <w:t>აბამის უწყებასთან.</w:t>
      </w:r>
    </w:p>
    <w:p w14:paraId="64B2C2A9"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 xml:space="preserve">ტენდერში გამარჯვებული კომპანია </w:t>
      </w:r>
      <w:r w:rsidRPr="00D3321C">
        <w:rPr>
          <w:rFonts w:ascii="Sylfaen" w:hAnsi="Sylfaen" w:cs="Sylfaen"/>
          <w:sz w:val="20"/>
          <w:szCs w:val="20"/>
          <w:lang w:val="ka-GE"/>
        </w:rPr>
        <w:t xml:space="preserve">ვალდებულია ხელშეკრულების გაფორმების შემდეგ </w:t>
      </w:r>
      <w:r w:rsidR="009E20D7">
        <w:rPr>
          <w:rFonts w:ascii="Sylfaen" w:hAnsi="Sylfaen" w:cs="Sylfaen"/>
          <w:sz w:val="20"/>
          <w:szCs w:val="20"/>
          <w:lang w:val="ka-GE"/>
        </w:rPr>
        <w:t xml:space="preserve">წარმოადგინოს </w:t>
      </w:r>
      <w:r w:rsidRPr="00D3321C">
        <w:rPr>
          <w:rFonts w:ascii="Sylfaen" w:hAnsi="Sylfaen" w:cs="Sylfaen"/>
          <w:sz w:val="20"/>
          <w:szCs w:val="20"/>
          <w:lang w:val="ka-GE"/>
        </w:rPr>
        <w:t>საშემსრულებლო დოკუმენტაცია - ტენდერზე თანდართული საშემსრულებლო დოკუმენტაციის ნიმუშის შესაბამისად, რომელთა ცვლილება დაუშვებელია;</w:t>
      </w:r>
    </w:p>
    <w:p w14:paraId="38E2B073"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6B980A8F" w14:textId="77777777"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2DA0789" w14:textId="77777777" w:rsidR="00CE56EA" w:rsidRPr="00EC701A" w:rsidRDefault="00CE56EA" w:rsidP="00BA3128">
      <w:pPr>
        <w:spacing w:after="0"/>
        <w:rPr>
          <w:rFonts w:ascii="Sylfaen" w:hAnsi="Sylfaen" w:cs="Sylfaen"/>
          <w:sz w:val="20"/>
          <w:szCs w:val="20"/>
          <w:lang w:val="ka-GE"/>
        </w:rPr>
      </w:pPr>
    </w:p>
    <w:p w14:paraId="415FE8B6"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176F7512" w14:textId="77777777"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14:paraId="29EAFD0C"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36FA701B"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40AB7EDF"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0E2EFA4C" w14:textId="77777777" w:rsidR="0058448B" w:rsidRPr="00EC701A" w:rsidRDefault="0058448B" w:rsidP="00007624">
      <w:pPr>
        <w:pStyle w:val="ListParagraph"/>
        <w:numPr>
          <w:ilvl w:val="0"/>
          <w:numId w:val="5"/>
        </w:numPr>
        <w:rPr>
          <w:rFonts w:ascii="Sylfaen" w:hAnsi="Sylfaen"/>
          <w:b/>
          <w:sz w:val="20"/>
          <w:szCs w:val="20"/>
          <w:lang w:val="ka-GE"/>
        </w:rPr>
      </w:pPr>
      <w:r w:rsidRPr="00EC701A">
        <w:rPr>
          <w:rFonts w:ascii="Sylfaen" w:hAnsi="Sylfaen"/>
          <w:b/>
          <w:sz w:val="20"/>
          <w:szCs w:val="20"/>
          <w:lang w:val="ka-GE"/>
        </w:rPr>
        <w:t>ობიექტი #1</w:t>
      </w:r>
      <w:r w:rsidR="00436CBA">
        <w:rPr>
          <w:rFonts w:ascii="Sylfaen" w:hAnsi="Sylfaen"/>
          <w:b/>
          <w:sz w:val="20"/>
          <w:szCs w:val="20"/>
        </w:rPr>
        <w:t xml:space="preserve"> </w:t>
      </w:r>
      <w:r w:rsidR="00436CBA">
        <w:rPr>
          <w:rFonts w:ascii="Sylfaen" w:hAnsi="Sylfaen"/>
          <w:b/>
          <w:sz w:val="20"/>
          <w:szCs w:val="20"/>
          <w:lang w:val="ka-GE"/>
        </w:rPr>
        <w:t>მირცხულავას ქუჩა;</w:t>
      </w:r>
      <w:r w:rsidR="00B13E5A">
        <w:rPr>
          <w:rFonts w:ascii="Sylfaen" w:hAnsi="Sylfaen"/>
          <w:b/>
          <w:sz w:val="20"/>
          <w:szCs w:val="20"/>
          <w:lang w:val="ka-GE"/>
        </w:rPr>
        <w:t xml:space="preserve"> #2</w:t>
      </w:r>
      <w:r w:rsidR="00436CBA">
        <w:rPr>
          <w:rFonts w:ascii="Sylfaen" w:hAnsi="Sylfaen"/>
          <w:b/>
          <w:sz w:val="20"/>
          <w:szCs w:val="20"/>
          <w:lang w:val="ka-GE"/>
        </w:rPr>
        <w:t xml:space="preserve"> წყნეთის ქუჩა</w:t>
      </w:r>
      <w:r w:rsidR="00B13E5A">
        <w:rPr>
          <w:rFonts w:ascii="Sylfaen" w:hAnsi="Sylfaen"/>
          <w:b/>
          <w:sz w:val="20"/>
          <w:szCs w:val="20"/>
          <w:lang w:val="ka-GE"/>
        </w:rPr>
        <w:t>; #3</w:t>
      </w:r>
      <w:r w:rsidR="00436CBA">
        <w:rPr>
          <w:rFonts w:ascii="Sylfaen" w:hAnsi="Sylfaen"/>
          <w:b/>
          <w:sz w:val="20"/>
          <w:szCs w:val="20"/>
          <w:lang w:val="ka-GE"/>
        </w:rPr>
        <w:t xml:space="preserve"> დოლიძის ქუჩა</w:t>
      </w:r>
    </w:p>
    <w:p w14:paraId="3B44DB73"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5BA39A33" w14:textId="77777777"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w:t>
      </w:r>
      <w:r w:rsidR="00B13E5A">
        <w:rPr>
          <w:rFonts w:ascii="Sylfaen" w:hAnsi="Sylfaen"/>
          <w:sz w:val="20"/>
          <w:szCs w:val="20"/>
          <w:lang w:val="ka-GE"/>
        </w:rPr>
        <w:t>ა და მონტაჟის</w:t>
      </w:r>
      <w:r w:rsidR="00D303E5" w:rsidRPr="00EC701A">
        <w:rPr>
          <w:rFonts w:ascii="Sylfaen" w:hAnsi="Sylfaen"/>
          <w:sz w:val="20"/>
          <w:szCs w:val="20"/>
          <w:lang w:val="ka-GE"/>
        </w:rPr>
        <w:t xml:space="preserve">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2E5F850C"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7FF421"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44C55680" w14:textId="77777777"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14:paraId="61945566" w14:textId="77777777" w:rsidR="002A48F7" w:rsidRDefault="002A48F7" w:rsidP="00B37271">
      <w:pPr>
        <w:spacing w:after="0"/>
        <w:jc w:val="both"/>
        <w:rPr>
          <w:rFonts w:ascii="Sylfaen" w:hAnsi="Sylfaen"/>
          <w:b/>
          <w:sz w:val="20"/>
          <w:szCs w:val="20"/>
          <w:lang w:val="ka-GE"/>
        </w:rPr>
      </w:pPr>
    </w:p>
    <w:p w14:paraId="129D0F49" w14:textId="77777777" w:rsidR="00C2665E" w:rsidRDefault="00C2665E" w:rsidP="00B37271">
      <w:pPr>
        <w:spacing w:after="0"/>
        <w:jc w:val="both"/>
        <w:rPr>
          <w:rFonts w:ascii="Sylfaen" w:hAnsi="Sylfaen"/>
          <w:b/>
          <w:sz w:val="20"/>
          <w:szCs w:val="20"/>
          <w:lang w:val="ka-GE"/>
        </w:rPr>
      </w:pPr>
    </w:p>
    <w:p w14:paraId="2E602635" w14:textId="77777777"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14:paraId="39A68C0E" w14:textId="77777777"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lastRenderedPageBreak/>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4557D5E5" w14:textId="77777777" w:rsidR="00B37271" w:rsidRPr="00EC701A" w:rsidRDefault="00B37271" w:rsidP="00A66371">
      <w:pPr>
        <w:spacing w:after="0"/>
        <w:jc w:val="both"/>
        <w:rPr>
          <w:rFonts w:ascii="Sylfaen" w:hAnsi="Sylfaen"/>
          <w:sz w:val="20"/>
          <w:szCs w:val="20"/>
          <w:lang w:val="ka-GE"/>
        </w:rPr>
      </w:pPr>
    </w:p>
    <w:p w14:paraId="55B57FBE" w14:textId="77777777"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2EF275CA"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269D9117"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05D3D682"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AD8E0B7"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5D319BC1" w14:textId="77777777" w:rsidR="0024589B" w:rsidRPr="0024589B" w:rsidRDefault="0024589B" w:rsidP="0024589B">
      <w:pPr>
        <w:spacing w:after="0"/>
        <w:ind w:left="360"/>
        <w:jc w:val="both"/>
        <w:rPr>
          <w:rFonts w:ascii="Sylfaen" w:hAnsi="Sylfaen"/>
          <w:b/>
          <w:sz w:val="20"/>
          <w:szCs w:val="20"/>
          <w:lang w:val="ka-GE"/>
        </w:rPr>
      </w:pPr>
    </w:p>
    <w:p w14:paraId="53311BB2" w14:textId="77777777"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1E005AAD" w14:textId="23FCA5B4"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5754BA">
        <w:rPr>
          <w:rFonts w:ascii="Sylfaen" w:hAnsi="Sylfaen" w:cs="Sylfaen"/>
          <w:b/>
          <w:sz w:val="20"/>
          <w:szCs w:val="20"/>
          <w:lang w:val="ka-GE"/>
        </w:rPr>
        <w:t>5</w:t>
      </w:r>
      <w:r w:rsidR="00030E04">
        <w:rPr>
          <w:rFonts w:ascii="Sylfaen" w:hAnsi="Sylfaen" w:cs="Sylfaen"/>
          <w:b/>
          <w:sz w:val="20"/>
          <w:szCs w:val="20"/>
          <w:lang w:val="ka-GE"/>
        </w:rPr>
        <w:t xml:space="preserve"> წლის </w:t>
      </w:r>
      <w:r w:rsidR="005A394A">
        <w:rPr>
          <w:rFonts w:ascii="Sylfaen" w:hAnsi="Sylfaen" w:cs="Sylfaen"/>
          <w:b/>
          <w:sz w:val="20"/>
          <w:szCs w:val="20"/>
          <w:lang w:val="ka-GE"/>
        </w:rPr>
        <w:t>15 ივლისი, 12:00 საათი</w:t>
      </w:r>
    </w:p>
    <w:p w14:paraId="0EA35E9D"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2C71769E"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14:paraId="17E04D1D" w14:textId="77777777" w:rsidR="00BA3128" w:rsidRPr="00EC701A" w:rsidRDefault="00BA3128" w:rsidP="00BA3128">
      <w:pPr>
        <w:spacing w:after="0"/>
        <w:jc w:val="both"/>
        <w:rPr>
          <w:rFonts w:ascii="Sylfaen" w:hAnsi="Sylfaen" w:cs="Sylfaen"/>
          <w:b/>
          <w:sz w:val="20"/>
          <w:szCs w:val="20"/>
          <w:lang w:val="ka-GE"/>
        </w:rPr>
      </w:pPr>
    </w:p>
    <w:p w14:paraId="12FB107A" w14:textId="77777777"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44B3E1FA"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43F0FC80" w14:textId="77777777" w:rsidR="00BA3128" w:rsidRPr="00EC701A" w:rsidRDefault="00BA3128" w:rsidP="00BA3128">
      <w:pPr>
        <w:spacing w:after="0"/>
        <w:jc w:val="both"/>
        <w:rPr>
          <w:rFonts w:ascii="Sylfaen" w:hAnsi="Sylfaen"/>
          <w:b/>
          <w:sz w:val="20"/>
          <w:szCs w:val="20"/>
          <w:lang w:val="ka-GE"/>
        </w:rPr>
      </w:pPr>
    </w:p>
    <w:p w14:paraId="0F139BAF"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7E48529A"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3795C978"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085ECD40"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37F4BCC2"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42FA3445"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3B41416"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7E733B5F" w14:textId="77777777"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25B9B23C"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5FF7720D" w14:textId="77777777"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2DF36CA" w14:textId="77777777"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hyperlink r:id="rId11" w:history="1">
        <w:r w:rsidR="0024589B" w:rsidRPr="008466C9">
          <w:rPr>
            <w:rStyle w:val="Hyperlink"/>
            <w:rFonts w:ascii="Sylfaen" w:hAnsi="Sylfaen" w:cs="Sylfaen"/>
            <w:sz w:val="20"/>
            <w:szCs w:val="20"/>
          </w:rPr>
          <w:t>vtsiklauri@gwp.ge</w:t>
        </w:r>
      </w:hyperlink>
      <w:r w:rsidR="0024589B">
        <w:rPr>
          <w:rFonts w:ascii="Sylfaen" w:hAnsi="Sylfaen" w:cs="Sylfaen"/>
          <w:sz w:val="20"/>
          <w:szCs w:val="20"/>
          <w:lang w:val="ka-GE"/>
        </w:rPr>
        <w:t xml:space="preserve"> </w:t>
      </w:r>
    </w:p>
    <w:p w14:paraId="3845A399" w14:textId="77777777" w:rsidR="0071455F" w:rsidRPr="00EC701A" w:rsidRDefault="0071455F" w:rsidP="00BA3128">
      <w:pPr>
        <w:spacing w:after="0"/>
        <w:ind w:firstLine="426"/>
        <w:jc w:val="both"/>
        <w:rPr>
          <w:rFonts w:ascii="Sylfaen" w:hAnsi="Sylfaen"/>
          <w:b/>
          <w:i/>
          <w:sz w:val="20"/>
          <w:szCs w:val="20"/>
          <w:lang w:val="ka-GE"/>
        </w:rPr>
      </w:pPr>
    </w:p>
    <w:p w14:paraId="62A1F19B" w14:textId="77777777"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79BEBD05" w14:textId="77777777" w:rsidR="0024589B" w:rsidRDefault="0024589B" w:rsidP="00BA3128">
      <w:pPr>
        <w:spacing w:after="0"/>
        <w:jc w:val="both"/>
        <w:rPr>
          <w:rFonts w:ascii="Sylfaen" w:hAnsi="Sylfaen"/>
          <w:sz w:val="20"/>
          <w:szCs w:val="20"/>
          <w:lang w:val="ka-GE"/>
        </w:rPr>
      </w:pPr>
    </w:p>
    <w:p w14:paraId="2566505F"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6126012F" w14:textId="77777777"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w:t>
      </w:r>
      <w:r w:rsidRPr="0024589B">
        <w:rPr>
          <w:rFonts w:ascii="Sylfaen" w:hAnsi="Sylfaen"/>
          <w:sz w:val="20"/>
          <w:szCs w:val="20"/>
          <w:lang w:val="ka-GE"/>
        </w:rPr>
        <w:lastRenderedPageBreak/>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0A085C84" w14:textId="77777777" w:rsidR="0024589B" w:rsidRPr="00EC701A" w:rsidRDefault="0024589B" w:rsidP="00BA3128">
      <w:pPr>
        <w:spacing w:after="0"/>
        <w:jc w:val="both"/>
        <w:rPr>
          <w:rFonts w:ascii="Sylfaen" w:hAnsi="Sylfaen"/>
          <w:sz w:val="20"/>
          <w:szCs w:val="20"/>
          <w:lang w:val="ka-GE"/>
        </w:rPr>
      </w:pPr>
    </w:p>
    <w:p w14:paraId="7DD1F1C4"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7A34E6C8"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5A394A">
        <w:rPr>
          <w:rFonts w:ascii="Sylfaen" w:hAnsi="Sylfaen"/>
          <w:sz w:val="20"/>
          <w:szCs w:val="20"/>
          <w:lang w:val="ka-GE"/>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5A868D27"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5A394A">
        <w:rPr>
          <w:rFonts w:ascii="Sylfaen" w:hAnsi="Sylfaen"/>
          <w:sz w:val="20"/>
          <w:szCs w:val="20"/>
          <w:lang w:val="ka-GE"/>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Pr="00EC701A">
          <w:rPr>
            <w:rStyle w:val="Hyperlink"/>
            <w:rFonts w:ascii="Sylfaen" w:hAnsi="Sylfaen"/>
            <w:sz w:val="20"/>
            <w:szCs w:val="20"/>
            <w:lang w:val="ka-GE"/>
          </w:rPr>
          <w:t>www.tenders.ge</w:t>
        </w:r>
      </w:hyperlink>
      <w:r w:rsidR="00C90ACF" w:rsidRPr="00EC701A">
        <w:rPr>
          <w:rStyle w:val="Hyperlink"/>
          <w:rFonts w:ascii="Sylfaen" w:hAnsi="Sylfaen"/>
          <w:sz w:val="20"/>
          <w:szCs w:val="20"/>
          <w:lang w:val="ka-GE"/>
        </w:rPr>
        <w:t>.</w:t>
      </w:r>
    </w:p>
    <w:p w14:paraId="76E1ECCD"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5A394A">
        <w:rPr>
          <w:rFonts w:ascii="Sylfaen" w:hAnsi="Sylfaen"/>
          <w:sz w:val="20"/>
          <w:szCs w:val="20"/>
          <w:lang w:val="ka-GE"/>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54467A4B" w14:textId="77777777"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5A394A">
        <w:rPr>
          <w:rFonts w:ascii="Sylfaen" w:hAnsi="Sylfaen"/>
          <w:sz w:val="20"/>
          <w:szCs w:val="20"/>
          <w:lang w:val="ka-GE"/>
        </w:rPr>
        <w:t xml:space="preserve">ა უფასოა, </w:t>
      </w:r>
      <w:r w:rsidRPr="005A394A">
        <w:rPr>
          <w:rFonts w:ascii="Sylfaen" w:hAnsi="Sylfaen"/>
          <w:sz w:val="20"/>
          <w:szCs w:val="20"/>
          <w:lang w:val="ka-GE"/>
        </w:rPr>
        <w:t xml:space="preserve">ტენდერში მონაწილეობის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14:paraId="2ECE78F9" w14:textId="77777777" w:rsidR="00BD4104" w:rsidRPr="005A394A" w:rsidRDefault="00BD4104" w:rsidP="00BA3128">
      <w:pPr>
        <w:spacing w:after="0"/>
        <w:jc w:val="both"/>
        <w:rPr>
          <w:rFonts w:ascii="Sylfaen" w:hAnsi="Sylfaen"/>
          <w:sz w:val="20"/>
          <w:szCs w:val="20"/>
          <w:lang w:val="ka-GE"/>
        </w:rPr>
      </w:pPr>
    </w:p>
    <w:p w14:paraId="4203A73F" w14:textId="77777777" w:rsidR="005B3F1A" w:rsidRPr="005A394A" w:rsidRDefault="005B3F1A" w:rsidP="00BA3128">
      <w:pPr>
        <w:spacing w:after="0"/>
        <w:jc w:val="both"/>
        <w:rPr>
          <w:rFonts w:ascii="Sylfaen" w:hAnsi="Sylfaen"/>
          <w:b/>
          <w:sz w:val="20"/>
          <w:szCs w:val="20"/>
          <w:u w:val="single"/>
          <w:lang w:val="ka-G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5A394A">
        <w:rPr>
          <w:rFonts w:ascii="Sylfaen" w:hAnsi="Sylfaen"/>
          <w:b/>
          <w:sz w:val="20"/>
          <w:szCs w:val="20"/>
          <w:u w:val="single"/>
          <w:lang w:val="ka-GE"/>
        </w:rPr>
        <w:t>:</w:t>
      </w:r>
    </w:p>
    <w:p w14:paraId="2133FDF8"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62A2E404"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1E124DE3"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3F42CE8A"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3"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14:paraId="00FA4C25"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1D47C9E9" w14:textId="77777777" w:rsidR="0024589B" w:rsidRPr="005A394A" w:rsidRDefault="0024589B" w:rsidP="0024589B">
      <w:pPr>
        <w:spacing w:after="0"/>
        <w:jc w:val="both"/>
        <w:rPr>
          <w:rFonts w:ascii="Sylfaen" w:hAnsi="Sylfaen" w:cs="Arial"/>
          <w:sz w:val="20"/>
          <w:szCs w:val="20"/>
          <w:lang w:val="ka-GE"/>
        </w:rPr>
      </w:pPr>
    </w:p>
    <w:p w14:paraId="6619B866" w14:textId="77777777" w:rsidR="002D6C66" w:rsidRPr="00011C2B"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011C2B">
        <w:rPr>
          <w:rFonts w:ascii="Sylfaen" w:hAnsi="Sylfaen"/>
          <w:sz w:val="20"/>
          <w:szCs w:val="20"/>
          <w:lang w:val="ka-GE"/>
        </w:rPr>
        <w:t>მაგდა ლომთათიძე</w:t>
      </w:r>
    </w:p>
    <w:p w14:paraId="03C414B6"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145B3847"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4" w:history="1">
        <w:r w:rsidR="00011C2B" w:rsidRPr="00A44E4C">
          <w:rPr>
            <w:rStyle w:val="Hyperlink"/>
            <w:rFonts w:ascii="Sylfaen" w:hAnsi="Sylfaen"/>
            <w:sz w:val="20"/>
            <w:szCs w:val="20"/>
          </w:rPr>
          <w:t>mlomtatidze@gwp.ge</w:t>
        </w:r>
      </w:hyperlink>
      <w:r w:rsidR="0024589B">
        <w:rPr>
          <w:rFonts w:ascii="Sylfaen" w:hAnsi="Sylfaen"/>
          <w:sz w:val="20"/>
          <w:szCs w:val="20"/>
          <w:lang w:val="ka-GE"/>
        </w:rPr>
        <w:t xml:space="preserve"> </w:t>
      </w:r>
    </w:p>
    <w:p w14:paraId="0A8AAB14"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w:t>
      </w:r>
      <w:r w:rsidR="00011C2B">
        <w:rPr>
          <w:rFonts w:ascii="Sylfaen" w:hAnsi="Sylfaen"/>
          <w:sz w:val="20"/>
          <w:szCs w:val="20"/>
        </w:rPr>
        <w:t>303</w:t>
      </w:r>
      <w:r w:rsidRPr="00EC701A">
        <w:rPr>
          <w:rFonts w:ascii="Sylfaen" w:hAnsi="Sylfaen"/>
          <w:sz w:val="20"/>
          <w:szCs w:val="20"/>
          <w:lang w:val="ka-GE"/>
        </w:rPr>
        <w:t>);</w:t>
      </w:r>
    </w:p>
    <w:p w14:paraId="04D1C2FC" w14:textId="77777777" w:rsidR="0024589B" w:rsidRDefault="0024589B" w:rsidP="00BA3128">
      <w:pPr>
        <w:spacing w:after="0"/>
        <w:jc w:val="both"/>
        <w:rPr>
          <w:rFonts w:ascii="Sylfaen" w:hAnsi="Sylfaen"/>
          <w:b/>
          <w:sz w:val="20"/>
          <w:szCs w:val="20"/>
          <w:lang w:val="ka-GE"/>
        </w:rPr>
      </w:pPr>
    </w:p>
    <w:p w14:paraId="7E31F12B" w14:textId="77777777" w:rsidR="0024589B" w:rsidRDefault="0024589B" w:rsidP="00BA3128">
      <w:pPr>
        <w:spacing w:after="0"/>
        <w:jc w:val="both"/>
        <w:rPr>
          <w:rFonts w:ascii="Sylfaen" w:hAnsi="Sylfaen"/>
          <w:b/>
          <w:sz w:val="20"/>
          <w:szCs w:val="20"/>
          <w:lang w:val="ka-GE"/>
        </w:rPr>
      </w:pPr>
    </w:p>
    <w:p w14:paraId="5CFE0497" w14:textId="77777777" w:rsidR="0024589B" w:rsidRDefault="0024589B" w:rsidP="00BA3128">
      <w:pPr>
        <w:spacing w:after="0"/>
        <w:jc w:val="both"/>
        <w:rPr>
          <w:rFonts w:ascii="Sylfaen" w:hAnsi="Sylfaen"/>
          <w:b/>
          <w:sz w:val="20"/>
          <w:szCs w:val="20"/>
          <w:lang w:val="ka-GE"/>
        </w:rPr>
      </w:pPr>
    </w:p>
    <w:p w14:paraId="18030C5E"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47FE411F" w14:textId="77777777" w:rsidR="0024589B" w:rsidRPr="00EC701A" w:rsidRDefault="0024589B" w:rsidP="00BA3128">
      <w:pPr>
        <w:spacing w:after="0"/>
        <w:jc w:val="both"/>
        <w:rPr>
          <w:rFonts w:ascii="Sylfaen" w:hAnsi="Sylfaen"/>
          <w:b/>
          <w:sz w:val="20"/>
          <w:szCs w:val="20"/>
          <w:lang w:val="ka-GE"/>
        </w:rPr>
      </w:pPr>
    </w:p>
    <w:p w14:paraId="00152D57" w14:textId="77777777" w:rsidR="00BA3128" w:rsidRPr="00EC701A" w:rsidRDefault="00BA3128" w:rsidP="00BA3128">
      <w:pPr>
        <w:spacing w:after="0"/>
        <w:jc w:val="both"/>
        <w:rPr>
          <w:rFonts w:ascii="Sylfaen" w:hAnsi="Sylfaen"/>
          <w:b/>
          <w:sz w:val="20"/>
          <w:szCs w:val="20"/>
          <w:lang w:val="ka-GE"/>
        </w:rPr>
      </w:pPr>
    </w:p>
    <w:p w14:paraId="4779055F"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08CFF225"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2C893462" w14:textId="77777777" w:rsidR="004A2B93" w:rsidRPr="00EC701A" w:rsidRDefault="004A2B93" w:rsidP="00BA3128">
      <w:pPr>
        <w:spacing w:after="0"/>
        <w:jc w:val="both"/>
        <w:rPr>
          <w:rFonts w:ascii="Sylfaen" w:hAnsi="Sylfaen"/>
          <w:sz w:val="20"/>
          <w:szCs w:val="20"/>
          <w:lang w:val="ka-GE"/>
        </w:rPr>
      </w:pPr>
    </w:p>
    <w:p w14:paraId="26AB5D42" w14:textId="77777777" w:rsidR="004A2B93" w:rsidRPr="00EC701A" w:rsidRDefault="004A2B93" w:rsidP="00BA3128">
      <w:pPr>
        <w:spacing w:after="0"/>
        <w:jc w:val="both"/>
        <w:rPr>
          <w:rFonts w:ascii="Sylfaen" w:hAnsi="Sylfaen"/>
          <w:sz w:val="20"/>
          <w:szCs w:val="20"/>
          <w:lang w:val="ka-GE"/>
        </w:rPr>
      </w:pPr>
    </w:p>
    <w:p w14:paraId="172575A9" w14:textId="77777777" w:rsidR="004A2B93" w:rsidRPr="00EC701A" w:rsidRDefault="004A2B93" w:rsidP="00BA3128">
      <w:pPr>
        <w:spacing w:after="0"/>
        <w:jc w:val="both"/>
        <w:rPr>
          <w:rFonts w:ascii="Sylfaen" w:hAnsi="Sylfaen"/>
          <w:sz w:val="20"/>
          <w:szCs w:val="20"/>
          <w:lang w:val="ka-GE"/>
        </w:rPr>
      </w:pPr>
    </w:p>
    <w:p w14:paraId="131F8F37" w14:textId="77777777" w:rsidR="004A2B93" w:rsidRPr="00EC701A" w:rsidRDefault="004A2B93" w:rsidP="00BA3128">
      <w:pPr>
        <w:spacing w:after="0"/>
        <w:jc w:val="both"/>
        <w:rPr>
          <w:rFonts w:ascii="Sylfaen" w:hAnsi="Sylfaen"/>
          <w:sz w:val="20"/>
          <w:szCs w:val="20"/>
          <w:lang w:val="ka-GE"/>
        </w:rPr>
      </w:pPr>
    </w:p>
    <w:p w14:paraId="3CC5FB03" w14:textId="77777777" w:rsidR="004A2B93" w:rsidRPr="00EC701A" w:rsidRDefault="004A2B93" w:rsidP="00BA3128">
      <w:pPr>
        <w:spacing w:after="0"/>
        <w:jc w:val="both"/>
        <w:rPr>
          <w:rFonts w:ascii="Sylfaen" w:hAnsi="Sylfaen"/>
          <w:sz w:val="20"/>
          <w:szCs w:val="20"/>
          <w:lang w:val="ka-GE"/>
        </w:rPr>
      </w:pPr>
    </w:p>
    <w:p w14:paraId="123B6740" w14:textId="77777777" w:rsidR="004A2B93" w:rsidRPr="00EC701A" w:rsidRDefault="004A2B93" w:rsidP="00BA3128">
      <w:pPr>
        <w:spacing w:after="0"/>
        <w:jc w:val="both"/>
        <w:rPr>
          <w:rFonts w:ascii="Sylfaen" w:hAnsi="Sylfaen"/>
          <w:sz w:val="20"/>
          <w:szCs w:val="20"/>
          <w:lang w:val="ka-GE"/>
        </w:rPr>
      </w:pPr>
    </w:p>
    <w:p w14:paraId="0BF4CED5" w14:textId="77777777" w:rsidR="004A2B93" w:rsidRPr="00EC701A" w:rsidRDefault="004A2B93" w:rsidP="00BA3128">
      <w:pPr>
        <w:spacing w:after="0"/>
        <w:jc w:val="both"/>
        <w:rPr>
          <w:rFonts w:ascii="Sylfaen" w:hAnsi="Sylfaen"/>
          <w:sz w:val="20"/>
          <w:szCs w:val="20"/>
          <w:lang w:val="ka-GE"/>
        </w:rPr>
      </w:pPr>
    </w:p>
    <w:p w14:paraId="49AF66EB"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5"/>
      <w:footerReference w:type="default" r:id="rId16"/>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64765" w14:textId="77777777" w:rsidR="007329D6" w:rsidRDefault="007329D6" w:rsidP="007902EA">
      <w:pPr>
        <w:spacing w:after="0" w:line="240" w:lineRule="auto"/>
      </w:pPr>
      <w:r>
        <w:separator/>
      </w:r>
    </w:p>
  </w:endnote>
  <w:endnote w:type="continuationSeparator" w:id="0">
    <w:p w14:paraId="2F234D49" w14:textId="77777777" w:rsidR="007329D6" w:rsidRDefault="007329D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20B0604020202020204"/>
    <w:charset w:val="00"/>
    <w:family w:val="roman"/>
    <w:pitch w:val="variable"/>
    <w:sig w:usb0="04000687" w:usb1="0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93B9F" w14:textId="77777777" w:rsidR="004A3BD8" w:rsidRDefault="004A3BD8">
    <w:pPr>
      <w:pStyle w:val="Footer"/>
      <w:jc w:val="right"/>
    </w:pPr>
  </w:p>
  <w:p w14:paraId="3DA1480F"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A132E" w14:textId="77777777" w:rsidR="007329D6" w:rsidRDefault="007329D6" w:rsidP="007902EA">
      <w:pPr>
        <w:spacing w:after="0" w:line="240" w:lineRule="auto"/>
      </w:pPr>
      <w:r>
        <w:separator/>
      </w:r>
    </w:p>
  </w:footnote>
  <w:footnote w:type="continuationSeparator" w:id="0">
    <w:p w14:paraId="7951C8EF" w14:textId="77777777" w:rsidR="007329D6" w:rsidRDefault="007329D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77F34" w14:textId="77777777" w:rsidR="00FF3C87" w:rsidRDefault="00FF3C87" w:rsidP="00A74B75">
    <w:pPr>
      <w:spacing w:after="0" w:line="360" w:lineRule="auto"/>
      <w:jc w:val="right"/>
      <w:rPr>
        <w:rFonts w:ascii="Sylfaen" w:hAnsi="Sylfaen"/>
        <w:b/>
        <w:sz w:val="18"/>
        <w:szCs w:val="18"/>
        <w:lang w:val="ka-GE"/>
      </w:rPr>
    </w:pPr>
  </w:p>
  <w:p w14:paraId="4F17D2BE"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doNotDisplayPageBoundarie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1C2B"/>
    <w:rsid w:val="00014051"/>
    <w:rsid w:val="00015E1B"/>
    <w:rsid w:val="000202A5"/>
    <w:rsid w:val="00024394"/>
    <w:rsid w:val="00026B30"/>
    <w:rsid w:val="00027D70"/>
    <w:rsid w:val="00030E04"/>
    <w:rsid w:val="00031452"/>
    <w:rsid w:val="00031E8F"/>
    <w:rsid w:val="00033A72"/>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4F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675CD"/>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6CBA"/>
    <w:rsid w:val="004375BF"/>
    <w:rsid w:val="00442F86"/>
    <w:rsid w:val="0044376C"/>
    <w:rsid w:val="004446E6"/>
    <w:rsid w:val="00446516"/>
    <w:rsid w:val="00452128"/>
    <w:rsid w:val="004526FA"/>
    <w:rsid w:val="004533A4"/>
    <w:rsid w:val="00456D37"/>
    <w:rsid w:val="00457067"/>
    <w:rsid w:val="00462CA0"/>
    <w:rsid w:val="0046501B"/>
    <w:rsid w:val="00466621"/>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12"/>
    <w:rsid w:val="004D747F"/>
    <w:rsid w:val="004E36F2"/>
    <w:rsid w:val="004E4D79"/>
    <w:rsid w:val="004E7665"/>
    <w:rsid w:val="005111AB"/>
    <w:rsid w:val="00517D20"/>
    <w:rsid w:val="005248B1"/>
    <w:rsid w:val="0052656B"/>
    <w:rsid w:val="00533234"/>
    <w:rsid w:val="00540038"/>
    <w:rsid w:val="0054449C"/>
    <w:rsid w:val="00544856"/>
    <w:rsid w:val="0054538A"/>
    <w:rsid w:val="005553C3"/>
    <w:rsid w:val="005679EB"/>
    <w:rsid w:val="00567ACA"/>
    <w:rsid w:val="00570483"/>
    <w:rsid w:val="0057474B"/>
    <w:rsid w:val="00575105"/>
    <w:rsid w:val="005754BA"/>
    <w:rsid w:val="00575D3E"/>
    <w:rsid w:val="00580531"/>
    <w:rsid w:val="005832A4"/>
    <w:rsid w:val="00583B48"/>
    <w:rsid w:val="0058448B"/>
    <w:rsid w:val="00586056"/>
    <w:rsid w:val="00586C84"/>
    <w:rsid w:val="00591AFD"/>
    <w:rsid w:val="0059416A"/>
    <w:rsid w:val="00595E4B"/>
    <w:rsid w:val="005A0827"/>
    <w:rsid w:val="005A394A"/>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2267"/>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29D6"/>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5218E"/>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1254"/>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3E5A"/>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3D14"/>
    <w:rsid w:val="00C04F30"/>
    <w:rsid w:val="00C06F22"/>
    <w:rsid w:val="00C12270"/>
    <w:rsid w:val="00C14986"/>
    <w:rsid w:val="00C14D7A"/>
    <w:rsid w:val="00C21B8B"/>
    <w:rsid w:val="00C2665E"/>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1321"/>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348A"/>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A6D8B"/>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58A06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vtsiklauri@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lomtat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4F8A9-0241-4794-86AC-AA0141A6A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22</cp:revision>
  <cp:lastPrinted>2015-07-27T06:36:00Z</cp:lastPrinted>
  <dcterms:created xsi:type="dcterms:W3CDTF">2024-11-07T11:23:00Z</dcterms:created>
  <dcterms:modified xsi:type="dcterms:W3CDTF">2025-07-08T13:31:00Z</dcterms:modified>
</cp:coreProperties>
</file>