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F89E2" w14:textId="72CF0840" w:rsidR="0016372D" w:rsidRPr="00D60FB1" w:rsidRDefault="00D60FB1" w:rsidP="00F14E1B">
      <w:pPr>
        <w:rPr>
          <w:rFonts w:ascii="Sylfaen" w:hAnsi="Sylfaen" w:cs="Sylfaen"/>
          <w:b/>
          <w:bCs/>
          <w:sz w:val="28"/>
          <w:szCs w:val="28"/>
          <w:lang w:val="ka-GE"/>
        </w:rPr>
      </w:pPr>
      <w:r>
        <w:rPr>
          <w:rFonts w:ascii="Sylfaen" w:hAnsi="Sylfaen" w:cs="Sylfaen"/>
          <w:b/>
          <w:bCs/>
          <w:sz w:val="28"/>
          <w:szCs w:val="28"/>
          <w:lang w:val="ka-GE"/>
        </w:rPr>
        <w:t>„</w:t>
      </w:r>
    </w:p>
    <w:p w14:paraId="19997826" w14:textId="116286EA" w:rsidR="0016372D" w:rsidRPr="00F14E1B" w:rsidRDefault="0016372D" w:rsidP="0016372D">
      <w:pPr>
        <w:jc w:val="center"/>
        <w:rPr>
          <w:rFonts w:ascii="Sylfaen" w:hAnsi="Sylfaen" w:cs="Sylfaen"/>
          <w:b/>
          <w:bCs/>
          <w:sz w:val="28"/>
          <w:szCs w:val="28"/>
          <w:lang w:val="ka-GE"/>
        </w:rPr>
      </w:pPr>
      <w:r w:rsidRPr="0016372D">
        <w:rPr>
          <w:rFonts w:ascii="Sylfaen" w:hAnsi="Sylfaen" w:cs="Sylfaen"/>
          <w:b/>
          <w:bCs/>
          <w:sz w:val="28"/>
          <w:szCs w:val="28"/>
          <w:lang w:val="ka-GE"/>
        </w:rPr>
        <w:t>ჯორჯიან</w:t>
      </w:r>
      <w:r w:rsidR="000F51F5">
        <w:rPr>
          <w:rFonts w:ascii="Sylfaen" w:hAnsi="Sylfaen" w:cs="Sylfaen"/>
          <w:b/>
          <w:bCs/>
          <w:sz w:val="28"/>
          <w:szCs w:val="28"/>
          <w:lang w:val="ka-GE"/>
        </w:rPr>
        <w:t xml:space="preserve"> უოთერ ენდ ფაუერ</w:t>
      </w:r>
      <w:r w:rsidRPr="0016372D">
        <w:rPr>
          <w:rFonts w:ascii="Sylfaen" w:hAnsi="Sylfaen" w:cs="Sylfaen"/>
          <w:b/>
          <w:bCs/>
          <w:sz w:val="28"/>
          <w:szCs w:val="28"/>
          <w:lang w:val="ka-GE"/>
        </w:rPr>
        <w:t xml:space="preserve">ის ბალანსზე აღრიცხული ავტომობილების ნაწილებისა და </w:t>
      </w:r>
      <w:r w:rsidRPr="00F14E1B">
        <w:rPr>
          <w:rFonts w:ascii="Sylfaen" w:hAnsi="Sylfaen" w:cs="Sylfaen"/>
          <w:b/>
          <w:bCs/>
          <w:sz w:val="28"/>
          <w:szCs w:val="28"/>
          <w:lang w:val="ka-GE"/>
        </w:rPr>
        <w:t>ავტო-ტექ მომსახურეობის შესყიდვა</w:t>
      </w:r>
    </w:p>
    <w:p w14:paraId="5DA10CD7" w14:textId="18EEA7EA" w:rsidR="007D73CE" w:rsidRPr="00D30223" w:rsidRDefault="007D73CE" w:rsidP="007778CE">
      <w:pPr>
        <w:jc w:val="center"/>
        <w:rPr>
          <w:rFonts w:ascii="Sylfaen" w:hAnsi="Sylfaen"/>
          <w:lang w:val="ka-GE"/>
        </w:rPr>
      </w:pPr>
      <w:r w:rsidRPr="00F14E1B">
        <w:rPr>
          <w:rFonts w:ascii="Sylfaen" w:hAnsi="Sylfaen"/>
          <w:b/>
          <w:lang w:val="ka-GE"/>
        </w:rPr>
        <w:t>№</w:t>
      </w:r>
      <w:r w:rsidRPr="00F14E1B">
        <w:rPr>
          <w:rFonts w:ascii="Sylfaen" w:hAnsi="Sylfaen"/>
          <w:b/>
        </w:rPr>
        <w:t xml:space="preserve"> </w:t>
      </w:r>
      <w:r w:rsidR="00F14E1B" w:rsidRPr="00F14E1B">
        <w:rPr>
          <w:rFonts w:ascii="Sylfaen" w:hAnsi="Sylfaen" w:cs="Sylfaen"/>
          <w:b/>
          <w:sz w:val="20"/>
          <w:szCs w:val="20"/>
        </w:rPr>
        <w:t>079-</w:t>
      </w:r>
      <w:r w:rsidR="007778CE" w:rsidRPr="00F14E1B">
        <w:rPr>
          <w:rFonts w:ascii="Sylfaen" w:hAnsi="Sylfaen" w:cs="Sylfaen"/>
          <w:b/>
          <w:sz w:val="20"/>
          <w:szCs w:val="20"/>
          <w:lang w:val="en-GB"/>
        </w:rPr>
        <w:t>BID-1</w:t>
      </w:r>
      <w:r w:rsidR="00F14E1B" w:rsidRPr="00F14E1B">
        <w:rPr>
          <w:rFonts w:ascii="Sylfaen" w:hAnsi="Sylfaen" w:cs="Sylfaen"/>
          <w:b/>
          <w:sz w:val="20"/>
          <w:szCs w:val="20"/>
          <w:lang w:val="en-GB"/>
        </w:rPr>
        <w:t>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1F9CAA68"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r w:rsidR="0016372D">
        <w:rPr>
          <w:rFonts w:ascii="Sylfaen" w:hAnsi="Sylfaen"/>
        </w:rPr>
        <w:t xml:space="preserve"> </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68383FAE" w:rsidR="00D30223" w:rsidRDefault="00D30223" w:rsidP="00665C42">
      <w:pPr>
        <w:spacing w:after="0" w:line="360" w:lineRule="auto"/>
        <w:jc w:val="center"/>
        <w:rPr>
          <w:rFonts w:ascii="AcadNusx" w:hAnsi="AcadNusx"/>
          <w:b/>
        </w:rPr>
      </w:pPr>
    </w:p>
    <w:p w14:paraId="50EFE9F9" w14:textId="22ECBB0A" w:rsidR="00E33A8F" w:rsidRDefault="00E33A8F" w:rsidP="00665C42">
      <w:pPr>
        <w:spacing w:after="0" w:line="360" w:lineRule="auto"/>
        <w:jc w:val="center"/>
        <w:rPr>
          <w:rFonts w:ascii="AcadNusx" w:hAnsi="AcadNusx"/>
          <w:b/>
        </w:rPr>
      </w:pPr>
    </w:p>
    <w:p w14:paraId="6ED02301" w14:textId="18815E66" w:rsidR="00E33A8F" w:rsidRDefault="00E33A8F" w:rsidP="00665C42">
      <w:pPr>
        <w:spacing w:after="0" w:line="360" w:lineRule="auto"/>
        <w:jc w:val="center"/>
        <w:rPr>
          <w:rFonts w:ascii="AcadNusx" w:hAnsi="AcadNusx"/>
          <w:b/>
        </w:rPr>
      </w:pPr>
    </w:p>
    <w:p w14:paraId="360F23BB" w14:textId="77777777" w:rsidR="00E33A8F" w:rsidRDefault="00E33A8F" w:rsidP="00665C42">
      <w:pPr>
        <w:spacing w:after="0" w:line="360" w:lineRule="auto"/>
        <w:jc w:val="center"/>
        <w:rPr>
          <w:rFonts w:ascii="AcadNusx" w:hAnsi="AcadNusx"/>
          <w:b/>
        </w:rPr>
      </w:pPr>
    </w:p>
    <w:p w14:paraId="61F5CA11" w14:textId="5F213689" w:rsidR="0016372D" w:rsidRPr="0016372D" w:rsidRDefault="0016372D" w:rsidP="0016372D">
      <w:pPr>
        <w:spacing w:after="0" w:line="360" w:lineRule="auto"/>
        <w:jc w:val="center"/>
        <w:rPr>
          <w:rFonts w:ascii="AcadNusx" w:hAnsi="AcadNusx"/>
          <w:b/>
          <w:bCs/>
          <w:lang w:val="ka-GE"/>
        </w:rPr>
      </w:pPr>
      <w:r w:rsidRPr="0016372D">
        <w:rPr>
          <w:rFonts w:ascii="Sylfaen" w:hAnsi="Sylfaen" w:cs="Sylfaen"/>
          <w:b/>
          <w:bCs/>
          <w:lang w:val="ka-GE"/>
        </w:rPr>
        <w:t>ჯორჯიან</w:t>
      </w:r>
      <w:r w:rsidRPr="0016372D">
        <w:rPr>
          <w:rFonts w:ascii="AcadNusx" w:hAnsi="AcadNusx"/>
          <w:b/>
          <w:bCs/>
          <w:lang w:val="ka-GE"/>
        </w:rPr>
        <w:t xml:space="preserve"> </w:t>
      </w:r>
      <w:r w:rsidRPr="0016372D">
        <w:rPr>
          <w:rFonts w:ascii="Sylfaen" w:hAnsi="Sylfaen" w:cs="Sylfaen"/>
          <w:b/>
          <w:bCs/>
          <w:lang w:val="ka-GE"/>
        </w:rPr>
        <w:t>უოთერ</w:t>
      </w:r>
      <w:r w:rsidRPr="0016372D">
        <w:rPr>
          <w:rFonts w:ascii="AcadNusx" w:hAnsi="AcadNusx"/>
          <w:b/>
          <w:bCs/>
          <w:lang w:val="ka-GE"/>
        </w:rPr>
        <w:t xml:space="preserve"> </w:t>
      </w:r>
      <w:r w:rsidRPr="0016372D">
        <w:rPr>
          <w:rFonts w:ascii="Sylfaen" w:hAnsi="Sylfaen" w:cs="Sylfaen"/>
          <w:b/>
          <w:bCs/>
          <w:lang w:val="ka-GE"/>
        </w:rPr>
        <w:t>ენდ</w:t>
      </w:r>
      <w:r w:rsidRPr="0016372D">
        <w:rPr>
          <w:rFonts w:ascii="AcadNusx" w:hAnsi="AcadNusx"/>
          <w:b/>
          <w:bCs/>
          <w:lang w:val="ka-GE"/>
        </w:rPr>
        <w:t xml:space="preserve"> </w:t>
      </w:r>
      <w:r w:rsidRPr="0016372D">
        <w:rPr>
          <w:rFonts w:ascii="Sylfaen" w:hAnsi="Sylfaen" w:cs="Sylfaen"/>
          <w:b/>
          <w:bCs/>
          <w:lang w:val="ka-GE"/>
        </w:rPr>
        <w:t>ფაუერის</w:t>
      </w:r>
      <w:r w:rsidRPr="0016372D">
        <w:rPr>
          <w:rFonts w:ascii="AcadNusx" w:hAnsi="AcadNusx"/>
          <w:b/>
          <w:bCs/>
          <w:lang w:val="ka-GE"/>
        </w:rPr>
        <w:t xml:space="preserve"> </w:t>
      </w:r>
      <w:r w:rsidRPr="0016372D">
        <w:rPr>
          <w:rFonts w:ascii="Sylfaen" w:hAnsi="Sylfaen" w:cs="Sylfaen"/>
          <w:b/>
          <w:bCs/>
          <w:lang w:val="ka-GE"/>
        </w:rPr>
        <w:t>ბალანსზე</w:t>
      </w:r>
      <w:r w:rsidRPr="0016372D">
        <w:rPr>
          <w:rFonts w:ascii="AcadNusx" w:hAnsi="AcadNusx"/>
          <w:b/>
          <w:bCs/>
          <w:lang w:val="ka-GE"/>
        </w:rPr>
        <w:t xml:space="preserve"> </w:t>
      </w:r>
      <w:r w:rsidRPr="0016372D">
        <w:rPr>
          <w:rFonts w:ascii="Sylfaen" w:hAnsi="Sylfaen" w:cs="Sylfaen"/>
          <w:b/>
          <w:bCs/>
          <w:lang w:val="ka-GE"/>
        </w:rPr>
        <w:t>აღრიცხული</w:t>
      </w:r>
      <w:r w:rsidRPr="0016372D">
        <w:rPr>
          <w:rFonts w:ascii="AcadNusx" w:hAnsi="AcadNusx"/>
          <w:b/>
          <w:bCs/>
          <w:lang w:val="ka-GE"/>
        </w:rPr>
        <w:t xml:space="preserve"> </w:t>
      </w:r>
      <w:r w:rsidRPr="0016372D">
        <w:rPr>
          <w:rFonts w:ascii="Sylfaen" w:hAnsi="Sylfaen" w:cs="Sylfaen"/>
          <w:b/>
          <w:bCs/>
          <w:lang w:val="ka-GE"/>
        </w:rPr>
        <w:t>ავტომობილების</w:t>
      </w:r>
      <w:r w:rsidRPr="0016372D">
        <w:rPr>
          <w:rFonts w:ascii="AcadNusx" w:hAnsi="AcadNusx"/>
          <w:b/>
          <w:bCs/>
          <w:lang w:val="ka-GE"/>
        </w:rPr>
        <w:t xml:space="preserve"> </w:t>
      </w:r>
      <w:r w:rsidRPr="0016372D">
        <w:rPr>
          <w:rFonts w:ascii="Sylfaen" w:hAnsi="Sylfaen" w:cs="Sylfaen"/>
          <w:b/>
          <w:bCs/>
          <w:lang w:val="ka-GE"/>
        </w:rPr>
        <w:t>ნაწილებისა</w:t>
      </w:r>
      <w:r w:rsidRPr="0016372D">
        <w:rPr>
          <w:rFonts w:ascii="AcadNusx" w:hAnsi="AcadNusx"/>
          <w:b/>
          <w:bCs/>
          <w:lang w:val="ka-GE"/>
        </w:rPr>
        <w:t xml:space="preserve"> </w:t>
      </w:r>
      <w:r w:rsidRPr="0016372D">
        <w:rPr>
          <w:rFonts w:ascii="Sylfaen" w:hAnsi="Sylfaen" w:cs="Sylfaen"/>
          <w:b/>
          <w:bCs/>
          <w:lang w:val="ka-GE"/>
        </w:rPr>
        <w:t>და</w:t>
      </w:r>
      <w:r w:rsidRPr="0016372D">
        <w:rPr>
          <w:rFonts w:ascii="AcadNusx" w:hAnsi="AcadNusx"/>
          <w:b/>
          <w:bCs/>
          <w:lang w:val="ka-GE"/>
        </w:rPr>
        <w:t xml:space="preserve"> </w:t>
      </w:r>
      <w:r w:rsidRPr="0016372D">
        <w:rPr>
          <w:rFonts w:ascii="Sylfaen" w:hAnsi="Sylfaen" w:cs="Sylfaen"/>
          <w:b/>
          <w:bCs/>
          <w:lang w:val="ka-GE"/>
        </w:rPr>
        <w:t>ავტო</w:t>
      </w:r>
      <w:r w:rsidRPr="0016372D">
        <w:rPr>
          <w:rFonts w:ascii="AcadNusx" w:hAnsi="AcadNusx"/>
          <w:b/>
          <w:bCs/>
          <w:lang w:val="ka-GE"/>
        </w:rPr>
        <w:t>-</w:t>
      </w:r>
      <w:r w:rsidRPr="0016372D">
        <w:rPr>
          <w:rFonts w:ascii="Sylfaen" w:hAnsi="Sylfaen" w:cs="Sylfaen"/>
          <w:b/>
          <w:bCs/>
          <w:lang w:val="ka-GE"/>
        </w:rPr>
        <w:t>ტექ</w:t>
      </w:r>
      <w:r w:rsidRPr="0016372D">
        <w:rPr>
          <w:rFonts w:ascii="AcadNusx" w:hAnsi="AcadNusx"/>
          <w:b/>
          <w:bCs/>
          <w:lang w:val="ka-GE"/>
        </w:rPr>
        <w:t xml:space="preserve"> </w:t>
      </w:r>
      <w:r w:rsidRPr="0016372D">
        <w:rPr>
          <w:rFonts w:ascii="Sylfaen" w:hAnsi="Sylfaen" w:cs="Sylfaen"/>
          <w:b/>
          <w:bCs/>
          <w:lang w:val="ka-GE"/>
        </w:rPr>
        <w:t>მომსახურეობის</w:t>
      </w:r>
      <w:r w:rsidRPr="0016372D">
        <w:rPr>
          <w:rFonts w:ascii="AcadNusx" w:hAnsi="AcadNusx"/>
          <w:b/>
          <w:bCs/>
          <w:lang w:val="ka-GE"/>
        </w:rPr>
        <w:t xml:space="preserve"> </w:t>
      </w:r>
      <w:r>
        <w:rPr>
          <w:rFonts w:ascii="Sylfaen" w:hAnsi="Sylfaen" w:cs="Sylfaen"/>
          <w:b/>
          <w:bCs/>
          <w:lang w:val="ka-GE"/>
        </w:rPr>
        <w:t>შესყიდვა</w:t>
      </w: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118BBCF6" w14:textId="5954801F" w:rsidR="00A50438" w:rsidRPr="00D30223" w:rsidRDefault="00665C42" w:rsidP="007778CE">
      <w:pPr>
        <w:spacing w:line="240" w:lineRule="auto"/>
        <w:jc w:val="center"/>
        <w:rPr>
          <w:rFonts w:ascii="Sylfaen" w:hAnsi="Sylfaen"/>
          <w:b/>
          <w:lang w:val="ka-GE"/>
        </w:rPr>
      </w:pPr>
      <w:r w:rsidRPr="00F14E1B">
        <w:rPr>
          <w:rFonts w:ascii="Sylfaen" w:hAnsi="Sylfaen"/>
          <w:b/>
          <w:lang w:val="ka-GE"/>
        </w:rPr>
        <w:t>№</w:t>
      </w:r>
      <w:r w:rsidRPr="00F14E1B">
        <w:rPr>
          <w:rFonts w:ascii="Sylfaen" w:hAnsi="Sylfaen"/>
          <w:b/>
        </w:rPr>
        <w:t xml:space="preserve"> </w:t>
      </w:r>
      <w:r w:rsidR="0065331E" w:rsidRPr="00F14E1B">
        <w:rPr>
          <w:rFonts w:ascii="Sylfaen" w:hAnsi="Sylfaen" w:cs="Sylfaen"/>
          <w:b/>
          <w:sz w:val="20"/>
          <w:szCs w:val="20"/>
          <w:lang w:val="ka-GE"/>
        </w:rPr>
        <w:t>0</w:t>
      </w:r>
      <w:r w:rsidR="00F14E1B" w:rsidRPr="00F14E1B">
        <w:rPr>
          <w:rFonts w:ascii="Sylfaen" w:hAnsi="Sylfaen" w:cs="Sylfaen"/>
          <w:b/>
          <w:sz w:val="20"/>
          <w:szCs w:val="20"/>
        </w:rPr>
        <w:t>79</w:t>
      </w:r>
      <w:r w:rsidR="00665353" w:rsidRPr="00F14E1B">
        <w:rPr>
          <w:rFonts w:ascii="Sylfaen" w:hAnsi="Sylfaen" w:cs="Sylfaen"/>
          <w:b/>
          <w:sz w:val="20"/>
          <w:szCs w:val="20"/>
          <w:lang w:val="ka-GE"/>
        </w:rPr>
        <w:t>-</w:t>
      </w:r>
      <w:r w:rsidR="007778CE" w:rsidRPr="00F14E1B">
        <w:rPr>
          <w:rFonts w:ascii="Sylfaen" w:hAnsi="Sylfaen" w:cs="Sylfaen"/>
          <w:b/>
          <w:sz w:val="20"/>
          <w:szCs w:val="20"/>
          <w:lang w:val="en-GB"/>
        </w:rPr>
        <w:t>BID-</w:t>
      </w:r>
      <w:r w:rsidR="00F14E1B" w:rsidRPr="00F14E1B">
        <w:rPr>
          <w:rFonts w:ascii="Sylfaen" w:hAnsi="Sylfaen" w:cs="Sylfaen"/>
          <w:b/>
          <w:sz w:val="20"/>
          <w:szCs w:val="20"/>
          <w:lang w:val="en-GB"/>
        </w:rPr>
        <w:t>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6DAB8DFC" w14:textId="1F717915" w:rsidR="0016372D" w:rsidRPr="0016372D" w:rsidRDefault="00D30223" w:rsidP="0016372D">
      <w:pPr>
        <w:spacing w:after="0" w:line="360" w:lineRule="auto"/>
        <w:ind w:firstLine="360"/>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r w:rsidRPr="005F0E4B">
        <w:rPr>
          <w:rFonts w:ascii="Sylfaen" w:hAnsi="Sylfaen" w:cs="Sylfaen"/>
          <w:sz w:val="20"/>
          <w:szCs w:val="20"/>
          <w:lang w:val="ka-GE"/>
        </w:rPr>
        <w:t>ჯორჯიან</w:t>
      </w:r>
      <w:r w:rsidRPr="005F0E4B">
        <w:rPr>
          <w:rFonts w:ascii="Sylfaen" w:hAnsi="Sylfaen"/>
          <w:sz w:val="20"/>
          <w:szCs w:val="20"/>
          <w:lang w:val="ka-GE"/>
        </w:rPr>
        <w:t xml:space="preserve"> </w:t>
      </w:r>
      <w:r w:rsidRPr="005F0E4B">
        <w:rPr>
          <w:rFonts w:ascii="Sylfaen" w:hAnsi="Sylfaen" w:cs="Sylfaen"/>
          <w:sz w:val="20"/>
          <w:szCs w:val="20"/>
          <w:lang w:val="ka-GE"/>
        </w:rPr>
        <w:t>უოთერ</w:t>
      </w:r>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r w:rsidRPr="005F0E4B">
        <w:rPr>
          <w:rFonts w:ascii="Sylfaen" w:hAnsi="Sylfaen" w:cs="Sylfaen"/>
          <w:sz w:val="20"/>
          <w:szCs w:val="20"/>
          <w:lang w:val="ka-GE"/>
        </w:rPr>
        <w:t>ფაუერი</w:t>
      </w:r>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5F0E4B" w:rsidRPr="005F0E4B">
        <w:rPr>
          <w:rFonts w:ascii="Sylfaen" w:hAnsi="Sylfaen" w:cs="Arial"/>
          <w:bCs/>
          <w:sz w:val="20"/>
          <w:szCs w:val="20"/>
          <w:lang w:val="ka-GE"/>
        </w:rPr>
        <w:t xml:space="preserve">  კონკურსს</w:t>
      </w:r>
      <w:r w:rsidR="0065331E">
        <w:rPr>
          <w:rFonts w:ascii="Sylfaen" w:hAnsi="Sylfaen" w:cs="Arial"/>
          <w:b/>
          <w:bCs/>
          <w:sz w:val="20"/>
          <w:szCs w:val="20"/>
          <w:lang w:val="ka-GE"/>
        </w:rPr>
        <w:t xml:space="preserve"> </w:t>
      </w:r>
      <w:r w:rsidR="0016372D">
        <w:rPr>
          <w:rFonts w:ascii="Sylfaen" w:hAnsi="Sylfaen" w:cs="Arial"/>
          <w:b/>
          <w:bCs/>
          <w:sz w:val="20"/>
          <w:szCs w:val="20"/>
          <w:lang w:val="ka-GE"/>
        </w:rPr>
        <w:t xml:space="preserve"> </w:t>
      </w:r>
      <w:r w:rsidR="0016372D" w:rsidRPr="0016372D">
        <w:rPr>
          <w:rFonts w:ascii="Sylfaen" w:hAnsi="Sylfaen" w:cs="Arial"/>
          <w:b/>
          <w:bCs/>
          <w:sz w:val="20"/>
          <w:szCs w:val="20"/>
          <w:lang w:val="ka-GE"/>
        </w:rPr>
        <w:t xml:space="preserve"> ჯორჯიან</w:t>
      </w:r>
      <w:r w:rsidR="000F51F5">
        <w:rPr>
          <w:rFonts w:ascii="Sylfaen" w:hAnsi="Sylfaen" w:cs="Arial"/>
          <w:b/>
          <w:bCs/>
          <w:sz w:val="20"/>
          <w:szCs w:val="20"/>
          <w:lang w:val="ka-GE"/>
        </w:rPr>
        <w:t xml:space="preserve"> უოთერ ენდ ფაუერ</w:t>
      </w:r>
      <w:r w:rsidR="0016372D" w:rsidRPr="0016372D">
        <w:rPr>
          <w:rFonts w:ascii="Sylfaen" w:hAnsi="Sylfaen" w:cs="Arial"/>
          <w:b/>
          <w:bCs/>
          <w:sz w:val="20"/>
          <w:szCs w:val="20"/>
          <w:lang w:val="ka-GE"/>
        </w:rPr>
        <w:t xml:space="preserve">ის </w:t>
      </w:r>
      <w:r w:rsidR="0016372D">
        <w:rPr>
          <w:rFonts w:ascii="Sylfaen" w:hAnsi="Sylfaen" w:cs="Arial"/>
          <w:b/>
          <w:bCs/>
          <w:sz w:val="20"/>
          <w:szCs w:val="20"/>
          <w:lang w:val="ka-GE"/>
        </w:rPr>
        <w:t>ბალანსზე აღრიცხული ავტომობილების</w:t>
      </w:r>
      <w:r w:rsidR="0016372D" w:rsidRPr="0016372D">
        <w:rPr>
          <w:rFonts w:ascii="Sylfaen" w:hAnsi="Sylfaen" w:cs="Arial"/>
          <w:b/>
          <w:bCs/>
          <w:sz w:val="20"/>
          <w:szCs w:val="20"/>
          <w:lang w:val="ka-GE"/>
        </w:rPr>
        <w:t xml:space="preserve"> ნაწილებისა და ავტო-ტექ მომსახურეობის შესყიდვის თაობაზე</w:t>
      </w:r>
    </w:p>
    <w:p w14:paraId="0E13A4FF" w14:textId="37B7687A" w:rsidR="00713EFC" w:rsidRPr="00CA678C" w:rsidRDefault="00D30223" w:rsidP="0065331E">
      <w:pPr>
        <w:spacing w:after="0" w:line="360" w:lineRule="auto"/>
        <w:ind w:firstLine="360"/>
        <w:jc w:val="both"/>
        <w:rPr>
          <w:rFonts w:ascii="Sylfaen" w:hAnsi="Sylfaen" w:cs="Arial"/>
          <w:b/>
          <w:bCs/>
          <w:sz w:val="20"/>
          <w:szCs w:val="20"/>
          <w:lang w:val="ka-GE"/>
        </w:rPr>
      </w:pP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p>
    <w:p w14:paraId="16505473" w14:textId="392FEBAB" w:rsidR="00677E39" w:rsidRPr="000B1C85" w:rsidRDefault="00D30223" w:rsidP="00677E39">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16372D">
        <w:rPr>
          <w:rFonts w:ascii="Sylfaen" w:hAnsi="Sylfaen" w:cs="Sylfaen"/>
          <w:sz w:val="20"/>
          <w:szCs w:val="20"/>
          <w:lang w:val="ka-GE"/>
        </w:rPr>
        <w:t>მომსახურეობას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736A601C" w14:textId="410D4CEB"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F14E1B">
        <w:rPr>
          <w:rFonts w:ascii="Sylfaen" w:hAnsi="Sylfaen"/>
          <w:b/>
          <w:sz w:val="20"/>
          <w:szCs w:val="20"/>
          <w:lang w:val="ka-GE"/>
        </w:rPr>
        <w:t>№</w:t>
      </w:r>
      <w:r w:rsidR="005C14A4" w:rsidRPr="00F14E1B">
        <w:rPr>
          <w:rFonts w:ascii="Sylfaen" w:hAnsi="Sylfaen"/>
          <w:b/>
          <w:sz w:val="20"/>
          <w:szCs w:val="20"/>
        </w:rPr>
        <w:t xml:space="preserve"> </w:t>
      </w:r>
      <w:r w:rsidR="0016372D" w:rsidRPr="00F14E1B">
        <w:rPr>
          <w:rFonts w:ascii="Sylfaen" w:hAnsi="Sylfaen" w:cs="Sylfaen"/>
          <w:b/>
          <w:sz w:val="20"/>
          <w:szCs w:val="20"/>
          <w:lang w:val="ka-GE"/>
        </w:rPr>
        <w:t>0</w:t>
      </w:r>
      <w:r w:rsidR="00F14E1B" w:rsidRPr="00F14E1B">
        <w:rPr>
          <w:rFonts w:ascii="Sylfaen" w:hAnsi="Sylfaen" w:cs="Sylfaen"/>
          <w:b/>
          <w:sz w:val="20"/>
          <w:szCs w:val="20"/>
        </w:rPr>
        <w:t>79</w:t>
      </w:r>
      <w:r w:rsidR="007778CE" w:rsidRPr="00F14E1B">
        <w:rPr>
          <w:rFonts w:ascii="Sylfaen" w:hAnsi="Sylfaen" w:cs="Sylfaen"/>
          <w:b/>
          <w:sz w:val="20"/>
          <w:szCs w:val="20"/>
          <w:lang w:val="ka-GE"/>
        </w:rPr>
        <w:t>-</w:t>
      </w:r>
      <w:r w:rsidR="007778CE" w:rsidRPr="00F14E1B">
        <w:rPr>
          <w:rFonts w:ascii="Sylfaen" w:hAnsi="Sylfaen" w:cs="Sylfaen"/>
          <w:b/>
          <w:sz w:val="20"/>
          <w:szCs w:val="20"/>
          <w:lang w:val="en-GB"/>
        </w:rPr>
        <w:t>BID-1</w:t>
      </w:r>
      <w:r w:rsidR="00F14E1B" w:rsidRPr="00F14E1B">
        <w:rPr>
          <w:rFonts w:ascii="Sylfaen" w:hAnsi="Sylfaen" w:cs="Sylfaen"/>
          <w:b/>
          <w:sz w:val="20"/>
          <w:szCs w:val="20"/>
          <w:lang w:val="en-GB"/>
        </w:rPr>
        <w:t>8</w:t>
      </w:r>
    </w:p>
    <w:p w14:paraId="685E986B" w14:textId="3CC555A4" w:rsidR="00087BFF" w:rsidRDefault="00D30223" w:rsidP="00087BFF">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F14E1B">
        <w:rPr>
          <w:rFonts w:ascii="AcadNusx" w:hAnsi="AcadNusx"/>
          <w:b/>
          <w:sz w:val="20"/>
          <w:szCs w:val="20"/>
        </w:rPr>
        <w:t>16</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63CF644E" w14:textId="77777777" w:rsidR="00087BFF" w:rsidRDefault="00087BFF" w:rsidP="00087BFF">
      <w:pPr>
        <w:spacing w:after="0" w:line="360" w:lineRule="auto"/>
        <w:ind w:firstLine="360"/>
        <w:jc w:val="both"/>
        <w:rPr>
          <w:rFonts w:ascii="Sylfaen" w:hAnsi="Sylfaen"/>
          <w:b/>
          <w:sz w:val="20"/>
          <w:szCs w:val="20"/>
          <w:lang w:val="ka-GE"/>
        </w:rPr>
      </w:pPr>
    </w:p>
    <w:p w14:paraId="7D8F0830" w14:textId="1E95503C" w:rsidR="000F51F5" w:rsidRPr="00662402" w:rsidRDefault="000F51F5" w:rsidP="00A7461F">
      <w:pPr>
        <w:numPr>
          <w:ilvl w:val="0"/>
          <w:numId w:val="23"/>
        </w:numPr>
        <w:spacing w:after="0" w:line="240" w:lineRule="auto"/>
        <w:rPr>
          <w:rFonts w:ascii="Sylfaen" w:hAnsi="Sylfaen" w:cs="Sylfaen"/>
          <w:b/>
          <w:sz w:val="20"/>
          <w:szCs w:val="20"/>
          <w:u w:val="single"/>
          <w:lang w:val="ka-GE"/>
        </w:rPr>
      </w:pPr>
      <w:bookmarkStart w:id="0" w:name="_GoBack"/>
      <w:r w:rsidRPr="00662402">
        <w:rPr>
          <w:rFonts w:ascii="Sylfaen" w:hAnsi="Sylfaen" w:cs="Sylfaen"/>
          <w:b/>
          <w:sz w:val="20"/>
          <w:szCs w:val="20"/>
          <w:u w:val="single"/>
          <w:lang w:val="ka-GE"/>
        </w:rPr>
        <w:t xml:space="preserve">ლოტი: </w:t>
      </w:r>
      <w:r w:rsidRPr="00662402">
        <w:rPr>
          <w:rFonts w:ascii="Sylfaen" w:hAnsi="Sylfaen" w:cs="Sylfaen"/>
          <w:b/>
          <w:sz w:val="20"/>
          <w:szCs w:val="20"/>
          <w:u w:val="single"/>
        </w:rPr>
        <w:t>N1</w:t>
      </w:r>
      <w:r w:rsidRPr="00662402">
        <w:rPr>
          <w:rFonts w:ascii="Sylfaen" w:hAnsi="Sylfaen" w:cs="Sylfaen"/>
          <w:b/>
          <w:sz w:val="20"/>
          <w:szCs w:val="20"/>
          <w:u w:val="single"/>
          <w:lang w:val="ka-GE"/>
        </w:rPr>
        <w:t xml:space="preserve">  </w:t>
      </w:r>
      <w:r w:rsidR="00A7461F" w:rsidRPr="00662402">
        <w:rPr>
          <w:rFonts w:ascii="Sylfaen" w:hAnsi="Sylfaen" w:cs="Sylfaen"/>
          <w:b/>
          <w:sz w:val="20"/>
          <w:szCs w:val="20"/>
          <w:u w:val="single"/>
          <w:lang w:val="ka-GE"/>
        </w:rPr>
        <w:t>ნივა</w:t>
      </w:r>
    </w:p>
    <w:p w14:paraId="3988975F" w14:textId="44B95C36" w:rsidR="000F51F5" w:rsidRPr="00662402" w:rsidRDefault="000F51F5" w:rsidP="000F51F5">
      <w:pPr>
        <w:spacing w:after="0" w:line="240" w:lineRule="auto"/>
        <w:ind w:left="720"/>
        <w:rPr>
          <w:rFonts w:ascii="Sylfaen" w:hAnsi="Sylfaen" w:cs="Sylfaen"/>
          <w:b/>
          <w:sz w:val="20"/>
          <w:szCs w:val="20"/>
          <w:u w:val="single"/>
          <w:lang w:val="ka-GE"/>
        </w:rPr>
      </w:pPr>
      <w:r w:rsidRPr="00662402">
        <w:rPr>
          <w:rFonts w:ascii="Sylfaen" w:hAnsi="Sylfaen" w:cs="Sylfaen"/>
          <w:b/>
          <w:sz w:val="20"/>
          <w:szCs w:val="20"/>
          <w:u w:val="single"/>
          <w:lang w:val="ka-GE"/>
        </w:rPr>
        <w:t>2.    ლოტი</w:t>
      </w:r>
      <w:r w:rsidR="00A7461F" w:rsidRPr="00662402">
        <w:rPr>
          <w:rFonts w:ascii="Sylfaen" w:hAnsi="Sylfaen" w:cs="Sylfaen"/>
          <w:b/>
          <w:sz w:val="20"/>
          <w:szCs w:val="20"/>
          <w:u w:val="single"/>
          <w:lang w:val="ka-GE"/>
        </w:rPr>
        <w:t xml:space="preserve"> </w:t>
      </w:r>
      <w:r w:rsidRPr="00662402">
        <w:rPr>
          <w:rFonts w:ascii="Sylfaen" w:hAnsi="Sylfaen" w:cs="Sylfaen"/>
          <w:b/>
          <w:sz w:val="20"/>
          <w:szCs w:val="20"/>
          <w:u w:val="single"/>
        </w:rPr>
        <w:t xml:space="preserve"> N2</w:t>
      </w:r>
      <w:r w:rsidRPr="00662402">
        <w:rPr>
          <w:rFonts w:ascii="Sylfaen" w:hAnsi="Sylfaen" w:cs="Sylfaen"/>
          <w:b/>
          <w:sz w:val="20"/>
          <w:szCs w:val="20"/>
          <w:u w:val="single"/>
          <w:lang w:val="ka-GE"/>
        </w:rPr>
        <w:t xml:space="preserve"> </w:t>
      </w:r>
      <w:r w:rsidR="00A7461F" w:rsidRPr="00662402">
        <w:rPr>
          <w:rFonts w:ascii="Sylfaen" w:hAnsi="Sylfaen" w:cs="Sylfaen"/>
          <w:b/>
          <w:sz w:val="20"/>
          <w:szCs w:val="20"/>
          <w:u w:val="single"/>
          <w:lang w:val="ka-GE"/>
        </w:rPr>
        <w:t>უაზი</w:t>
      </w:r>
    </w:p>
    <w:p w14:paraId="1A008A31" w14:textId="60746FE0" w:rsidR="000F51F5" w:rsidRPr="00662402" w:rsidRDefault="000F51F5" w:rsidP="000F51F5">
      <w:pPr>
        <w:spacing w:after="0" w:line="240" w:lineRule="auto"/>
        <w:ind w:left="720"/>
        <w:rPr>
          <w:rFonts w:ascii="Sylfaen" w:eastAsia="Calibri" w:hAnsi="Sylfaen" w:cs="Sylfaen"/>
          <w:b/>
          <w:sz w:val="20"/>
          <w:szCs w:val="20"/>
          <w:u w:val="single"/>
          <w:lang w:val="ka-GE"/>
        </w:rPr>
      </w:pPr>
      <w:r w:rsidRPr="00662402">
        <w:rPr>
          <w:rFonts w:ascii="Sylfaen" w:hAnsi="Sylfaen" w:cs="Sylfaen"/>
          <w:b/>
          <w:sz w:val="20"/>
          <w:szCs w:val="20"/>
          <w:u w:val="single"/>
          <w:lang w:val="ka-GE"/>
        </w:rPr>
        <w:t>3.</w:t>
      </w:r>
      <w:r w:rsidRPr="00662402">
        <w:rPr>
          <w:rFonts w:ascii="Sylfaen" w:eastAsia="Calibri" w:hAnsi="Sylfaen" w:cs="Sylfaen"/>
          <w:b/>
          <w:sz w:val="20"/>
          <w:szCs w:val="20"/>
          <w:u w:val="single"/>
          <w:lang w:val="ka-GE"/>
        </w:rPr>
        <w:t xml:space="preserve">    ლოტი</w:t>
      </w:r>
      <w:r w:rsidR="00A7461F" w:rsidRPr="00662402">
        <w:rPr>
          <w:rFonts w:ascii="Sylfaen" w:eastAsia="Calibri" w:hAnsi="Sylfaen" w:cs="Sylfaen"/>
          <w:b/>
          <w:sz w:val="20"/>
          <w:szCs w:val="20"/>
          <w:u w:val="single"/>
          <w:lang w:val="ka-GE"/>
        </w:rPr>
        <w:t xml:space="preserve"> </w:t>
      </w:r>
      <w:r w:rsidRPr="00662402">
        <w:rPr>
          <w:rFonts w:ascii="Sylfaen" w:eastAsia="Calibri" w:hAnsi="Sylfaen" w:cs="Sylfaen"/>
          <w:b/>
          <w:sz w:val="20"/>
          <w:szCs w:val="20"/>
          <w:u w:val="single"/>
          <w:lang w:val="ka-GE"/>
        </w:rPr>
        <w:t xml:space="preserve"> </w:t>
      </w:r>
      <w:r w:rsidRPr="00662402">
        <w:rPr>
          <w:rFonts w:ascii="Sylfaen" w:eastAsia="Calibri" w:hAnsi="Sylfaen" w:cs="Sylfaen"/>
          <w:b/>
          <w:sz w:val="20"/>
          <w:szCs w:val="20"/>
          <w:u w:val="single"/>
        </w:rPr>
        <w:t xml:space="preserve">N3: </w:t>
      </w:r>
      <w:r w:rsidR="00A7461F" w:rsidRPr="00662402">
        <w:rPr>
          <w:rFonts w:ascii="Sylfaen" w:eastAsia="Calibri" w:hAnsi="Sylfaen" w:cs="Sylfaen"/>
          <w:b/>
          <w:sz w:val="20"/>
          <w:szCs w:val="20"/>
          <w:u w:val="single"/>
          <w:lang w:val="ka-GE"/>
        </w:rPr>
        <w:t>უცხოური სედანი</w:t>
      </w:r>
    </w:p>
    <w:p w14:paraId="5918AB56" w14:textId="7BD8758A" w:rsidR="00A7461F" w:rsidRPr="00662402" w:rsidRDefault="00A7461F" w:rsidP="00A7461F">
      <w:pPr>
        <w:spacing w:after="0" w:line="240" w:lineRule="auto"/>
        <w:ind w:left="720"/>
        <w:rPr>
          <w:rFonts w:ascii="Sylfaen" w:eastAsia="Calibri" w:hAnsi="Sylfaen" w:cs="Sylfaen"/>
          <w:b/>
          <w:sz w:val="20"/>
          <w:szCs w:val="20"/>
          <w:u w:val="single"/>
          <w:lang w:val="ka-GE"/>
        </w:rPr>
      </w:pPr>
      <w:r w:rsidRPr="00662402">
        <w:rPr>
          <w:rFonts w:ascii="Sylfaen" w:hAnsi="Sylfaen" w:cs="Sylfaen"/>
          <w:b/>
          <w:sz w:val="20"/>
          <w:szCs w:val="20"/>
          <w:u w:val="single"/>
          <w:lang w:val="ka-GE"/>
        </w:rPr>
        <w:t>4</w:t>
      </w:r>
      <w:r w:rsidRPr="00662402">
        <w:rPr>
          <w:rFonts w:ascii="Sylfaen" w:hAnsi="Sylfaen" w:cs="Sylfaen"/>
          <w:b/>
          <w:sz w:val="20"/>
          <w:szCs w:val="20"/>
          <w:u w:val="single"/>
          <w:lang w:val="ka-GE"/>
        </w:rPr>
        <w:t>.</w:t>
      </w:r>
      <w:r w:rsidRPr="00662402">
        <w:rPr>
          <w:rFonts w:ascii="Sylfaen" w:eastAsia="Calibri" w:hAnsi="Sylfaen" w:cs="Sylfaen"/>
          <w:b/>
          <w:sz w:val="20"/>
          <w:szCs w:val="20"/>
          <w:u w:val="single"/>
          <w:lang w:val="ka-GE"/>
        </w:rPr>
        <w:t xml:space="preserve">    ლოტი  </w:t>
      </w:r>
      <w:r w:rsidRPr="00662402">
        <w:rPr>
          <w:rFonts w:ascii="Sylfaen" w:eastAsia="Calibri" w:hAnsi="Sylfaen" w:cs="Sylfaen"/>
          <w:b/>
          <w:sz w:val="20"/>
          <w:szCs w:val="20"/>
          <w:u w:val="single"/>
        </w:rPr>
        <w:t>N</w:t>
      </w:r>
      <w:r w:rsidR="009B3CD2" w:rsidRPr="00662402">
        <w:rPr>
          <w:rFonts w:ascii="Sylfaen" w:eastAsia="Calibri" w:hAnsi="Sylfaen" w:cs="Sylfaen"/>
          <w:b/>
          <w:sz w:val="20"/>
          <w:szCs w:val="20"/>
          <w:u w:val="single"/>
          <w:lang w:val="ka-GE"/>
        </w:rPr>
        <w:t>4</w:t>
      </w:r>
      <w:r w:rsidRPr="00662402">
        <w:rPr>
          <w:rFonts w:ascii="Sylfaen" w:eastAsia="Calibri" w:hAnsi="Sylfaen" w:cs="Sylfaen"/>
          <w:b/>
          <w:sz w:val="20"/>
          <w:szCs w:val="20"/>
          <w:u w:val="single"/>
        </w:rPr>
        <w:t xml:space="preserve">: </w:t>
      </w:r>
      <w:r w:rsidR="009B3CD2" w:rsidRPr="00662402">
        <w:rPr>
          <w:rFonts w:ascii="Sylfaen" w:eastAsia="Calibri" w:hAnsi="Sylfaen" w:cs="Sylfaen"/>
          <w:b/>
          <w:sz w:val="20"/>
          <w:szCs w:val="20"/>
          <w:u w:val="single"/>
          <w:lang w:val="ka-GE"/>
        </w:rPr>
        <w:t>პიკაპი</w:t>
      </w:r>
    </w:p>
    <w:p w14:paraId="1036DC06" w14:textId="77777777" w:rsidR="00662402" w:rsidRDefault="00A7461F" w:rsidP="00A7461F">
      <w:pPr>
        <w:spacing w:after="0" w:line="240" w:lineRule="auto"/>
        <w:ind w:left="720"/>
        <w:rPr>
          <w:rFonts w:ascii="Sylfaen" w:eastAsia="Calibri" w:hAnsi="Sylfaen" w:cs="Sylfaen"/>
          <w:b/>
          <w:sz w:val="20"/>
          <w:szCs w:val="20"/>
          <w:u w:val="single"/>
          <w:lang w:val="ka-GE"/>
        </w:rPr>
      </w:pPr>
      <w:r w:rsidRPr="00662402">
        <w:rPr>
          <w:rFonts w:ascii="Sylfaen" w:hAnsi="Sylfaen" w:cs="Sylfaen"/>
          <w:b/>
          <w:sz w:val="20"/>
          <w:szCs w:val="20"/>
          <w:u w:val="single"/>
          <w:lang w:val="ka-GE"/>
        </w:rPr>
        <w:t>5</w:t>
      </w:r>
      <w:r w:rsidRPr="00662402">
        <w:rPr>
          <w:rFonts w:ascii="Sylfaen" w:hAnsi="Sylfaen" w:cs="Sylfaen"/>
          <w:b/>
          <w:sz w:val="20"/>
          <w:szCs w:val="20"/>
          <w:u w:val="single"/>
          <w:lang w:val="ka-GE"/>
        </w:rPr>
        <w:t>.</w:t>
      </w:r>
      <w:r w:rsidRPr="00662402">
        <w:rPr>
          <w:rFonts w:ascii="Sylfaen" w:eastAsia="Calibri" w:hAnsi="Sylfaen" w:cs="Sylfaen"/>
          <w:b/>
          <w:sz w:val="20"/>
          <w:szCs w:val="20"/>
          <w:u w:val="single"/>
          <w:lang w:val="ka-GE"/>
        </w:rPr>
        <w:t xml:space="preserve">    ლოტი  </w:t>
      </w:r>
      <w:r w:rsidRPr="00662402">
        <w:rPr>
          <w:rFonts w:ascii="Sylfaen" w:eastAsia="Calibri" w:hAnsi="Sylfaen" w:cs="Sylfaen"/>
          <w:b/>
          <w:sz w:val="20"/>
          <w:szCs w:val="20"/>
          <w:u w:val="single"/>
        </w:rPr>
        <w:t>N</w:t>
      </w:r>
      <w:r w:rsidR="009B3CD2" w:rsidRPr="00662402">
        <w:rPr>
          <w:rFonts w:ascii="Sylfaen" w:eastAsia="Calibri" w:hAnsi="Sylfaen" w:cs="Sylfaen"/>
          <w:b/>
          <w:sz w:val="20"/>
          <w:szCs w:val="20"/>
          <w:u w:val="single"/>
          <w:lang w:val="ka-GE"/>
        </w:rPr>
        <w:t>5</w:t>
      </w:r>
      <w:r w:rsidRPr="00662402">
        <w:rPr>
          <w:rFonts w:ascii="Sylfaen" w:eastAsia="Calibri" w:hAnsi="Sylfaen" w:cs="Sylfaen"/>
          <w:b/>
          <w:sz w:val="20"/>
          <w:szCs w:val="20"/>
          <w:u w:val="single"/>
        </w:rPr>
        <w:t xml:space="preserve">: </w:t>
      </w:r>
      <w:r w:rsidR="00662402" w:rsidRPr="00662402">
        <w:rPr>
          <w:rFonts w:ascii="Sylfaen" w:eastAsia="Calibri" w:hAnsi="Sylfaen" w:cs="Sylfaen"/>
          <w:b/>
          <w:sz w:val="20"/>
          <w:szCs w:val="20"/>
          <w:u w:val="single"/>
          <w:lang w:val="ka-GE"/>
        </w:rPr>
        <w:t>უცხოური სატვირთო</w:t>
      </w:r>
    </w:p>
    <w:p w14:paraId="6D236DB7" w14:textId="465BDEC6" w:rsidR="00A7461F" w:rsidRPr="00662402" w:rsidRDefault="00A7461F" w:rsidP="00A7461F">
      <w:pPr>
        <w:spacing w:after="0" w:line="240" w:lineRule="auto"/>
        <w:ind w:left="720"/>
        <w:rPr>
          <w:rFonts w:ascii="Sylfaen" w:eastAsia="Calibri" w:hAnsi="Sylfaen" w:cs="Sylfaen"/>
          <w:b/>
          <w:sz w:val="20"/>
          <w:szCs w:val="20"/>
          <w:u w:val="single"/>
          <w:lang w:val="ka-GE"/>
        </w:rPr>
      </w:pPr>
      <w:r w:rsidRPr="00662402">
        <w:rPr>
          <w:rFonts w:ascii="Sylfaen" w:hAnsi="Sylfaen" w:cs="Sylfaen"/>
          <w:b/>
          <w:sz w:val="20"/>
          <w:szCs w:val="20"/>
          <w:u w:val="single"/>
          <w:lang w:val="ka-GE"/>
        </w:rPr>
        <w:t>6</w:t>
      </w:r>
      <w:r w:rsidRPr="00662402">
        <w:rPr>
          <w:rFonts w:ascii="Sylfaen" w:hAnsi="Sylfaen" w:cs="Sylfaen"/>
          <w:b/>
          <w:sz w:val="20"/>
          <w:szCs w:val="20"/>
          <w:u w:val="single"/>
          <w:lang w:val="ka-GE"/>
        </w:rPr>
        <w:t>.</w:t>
      </w:r>
      <w:r w:rsidRPr="00662402">
        <w:rPr>
          <w:rFonts w:ascii="Sylfaen" w:eastAsia="Calibri" w:hAnsi="Sylfaen" w:cs="Sylfaen"/>
          <w:b/>
          <w:sz w:val="20"/>
          <w:szCs w:val="20"/>
          <w:u w:val="single"/>
          <w:lang w:val="ka-GE"/>
        </w:rPr>
        <w:t xml:space="preserve">    ლოტი  </w:t>
      </w:r>
      <w:r w:rsidRPr="00662402">
        <w:rPr>
          <w:rFonts w:ascii="Sylfaen" w:eastAsia="Calibri" w:hAnsi="Sylfaen" w:cs="Sylfaen"/>
          <w:b/>
          <w:sz w:val="20"/>
          <w:szCs w:val="20"/>
          <w:u w:val="single"/>
        </w:rPr>
        <w:t>N</w:t>
      </w:r>
      <w:r w:rsidR="009B3CD2" w:rsidRPr="00662402">
        <w:rPr>
          <w:rFonts w:ascii="Sylfaen" w:eastAsia="Calibri" w:hAnsi="Sylfaen" w:cs="Sylfaen"/>
          <w:b/>
          <w:sz w:val="20"/>
          <w:szCs w:val="20"/>
          <w:u w:val="single"/>
          <w:lang w:val="ka-GE"/>
        </w:rPr>
        <w:t>6</w:t>
      </w:r>
      <w:r w:rsidRPr="00662402">
        <w:rPr>
          <w:rFonts w:ascii="Sylfaen" w:eastAsia="Calibri" w:hAnsi="Sylfaen" w:cs="Sylfaen"/>
          <w:b/>
          <w:sz w:val="20"/>
          <w:szCs w:val="20"/>
          <w:u w:val="single"/>
        </w:rPr>
        <w:t xml:space="preserve">: </w:t>
      </w:r>
      <w:r w:rsidR="00662402" w:rsidRPr="00662402">
        <w:rPr>
          <w:rFonts w:ascii="Sylfaen" w:eastAsia="Calibri" w:hAnsi="Sylfaen" w:cs="Sylfaen"/>
          <w:b/>
          <w:sz w:val="20"/>
          <w:szCs w:val="20"/>
          <w:u w:val="single"/>
          <w:lang w:val="ka-GE"/>
        </w:rPr>
        <w:t>უცხოური სატვირთო 2</w:t>
      </w:r>
    </w:p>
    <w:p w14:paraId="47422441" w14:textId="4968C5DF" w:rsidR="00A7461F" w:rsidRPr="00662402" w:rsidRDefault="00A7461F" w:rsidP="00A7461F">
      <w:pPr>
        <w:spacing w:after="0" w:line="240" w:lineRule="auto"/>
        <w:ind w:left="720"/>
        <w:rPr>
          <w:rFonts w:ascii="Sylfaen" w:eastAsia="Calibri" w:hAnsi="Sylfaen" w:cs="Sylfaen"/>
          <w:b/>
          <w:sz w:val="20"/>
          <w:szCs w:val="20"/>
          <w:u w:val="single"/>
          <w:lang w:val="ka-GE"/>
        </w:rPr>
      </w:pPr>
      <w:r w:rsidRPr="00662402">
        <w:rPr>
          <w:rFonts w:ascii="Sylfaen" w:hAnsi="Sylfaen" w:cs="Sylfaen"/>
          <w:b/>
          <w:sz w:val="20"/>
          <w:szCs w:val="20"/>
          <w:u w:val="single"/>
          <w:lang w:val="ka-GE"/>
        </w:rPr>
        <w:t>7</w:t>
      </w:r>
      <w:r w:rsidRPr="00662402">
        <w:rPr>
          <w:rFonts w:ascii="Sylfaen" w:hAnsi="Sylfaen" w:cs="Sylfaen"/>
          <w:b/>
          <w:sz w:val="20"/>
          <w:szCs w:val="20"/>
          <w:u w:val="single"/>
          <w:lang w:val="ka-GE"/>
        </w:rPr>
        <w:t>.</w:t>
      </w:r>
      <w:r w:rsidRPr="00662402">
        <w:rPr>
          <w:rFonts w:ascii="Sylfaen" w:eastAsia="Calibri" w:hAnsi="Sylfaen" w:cs="Sylfaen"/>
          <w:b/>
          <w:sz w:val="20"/>
          <w:szCs w:val="20"/>
          <w:u w:val="single"/>
          <w:lang w:val="ka-GE"/>
        </w:rPr>
        <w:t xml:space="preserve">    ლოტი  </w:t>
      </w:r>
      <w:r w:rsidRPr="00662402">
        <w:rPr>
          <w:rFonts w:ascii="Sylfaen" w:eastAsia="Calibri" w:hAnsi="Sylfaen" w:cs="Sylfaen"/>
          <w:b/>
          <w:sz w:val="20"/>
          <w:szCs w:val="20"/>
          <w:u w:val="single"/>
        </w:rPr>
        <w:t>N</w:t>
      </w:r>
      <w:r w:rsidR="009B3CD2" w:rsidRPr="00662402">
        <w:rPr>
          <w:rFonts w:ascii="Sylfaen" w:eastAsia="Calibri" w:hAnsi="Sylfaen" w:cs="Sylfaen"/>
          <w:b/>
          <w:sz w:val="20"/>
          <w:szCs w:val="20"/>
          <w:u w:val="single"/>
          <w:lang w:val="ka-GE"/>
        </w:rPr>
        <w:t>7</w:t>
      </w:r>
      <w:r w:rsidRPr="00662402">
        <w:rPr>
          <w:rFonts w:ascii="Sylfaen" w:eastAsia="Calibri" w:hAnsi="Sylfaen" w:cs="Sylfaen"/>
          <w:b/>
          <w:sz w:val="20"/>
          <w:szCs w:val="20"/>
          <w:u w:val="single"/>
        </w:rPr>
        <w:t xml:space="preserve">: </w:t>
      </w:r>
      <w:r w:rsidR="00662402" w:rsidRPr="00662402">
        <w:rPr>
          <w:rFonts w:ascii="Sylfaen" w:eastAsia="Calibri" w:hAnsi="Sylfaen" w:cs="Sylfaen"/>
          <w:b/>
          <w:sz w:val="20"/>
          <w:szCs w:val="20"/>
          <w:u w:val="single"/>
          <w:lang w:val="ka-GE"/>
        </w:rPr>
        <w:t>მსუბუქი სატვირთო</w:t>
      </w:r>
    </w:p>
    <w:p w14:paraId="3DBF2837" w14:textId="5D70A51B" w:rsidR="00A7461F" w:rsidRPr="00662402" w:rsidRDefault="00A7461F" w:rsidP="00A7461F">
      <w:pPr>
        <w:spacing w:after="0" w:line="240" w:lineRule="auto"/>
        <w:ind w:left="720"/>
        <w:rPr>
          <w:rFonts w:ascii="Sylfaen" w:eastAsia="Calibri" w:hAnsi="Sylfaen" w:cs="Sylfaen"/>
          <w:b/>
          <w:sz w:val="20"/>
          <w:szCs w:val="20"/>
          <w:u w:val="single"/>
          <w:lang w:val="ka-GE"/>
        </w:rPr>
      </w:pPr>
      <w:r w:rsidRPr="00662402">
        <w:rPr>
          <w:rFonts w:ascii="Sylfaen" w:hAnsi="Sylfaen" w:cs="Sylfaen"/>
          <w:b/>
          <w:sz w:val="20"/>
          <w:szCs w:val="20"/>
          <w:u w:val="single"/>
          <w:lang w:val="ka-GE"/>
        </w:rPr>
        <w:t>8</w:t>
      </w:r>
      <w:r w:rsidRPr="00662402">
        <w:rPr>
          <w:rFonts w:ascii="Sylfaen" w:hAnsi="Sylfaen" w:cs="Sylfaen"/>
          <w:b/>
          <w:sz w:val="20"/>
          <w:szCs w:val="20"/>
          <w:u w:val="single"/>
          <w:lang w:val="ka-GE"/>
        </w:rPr>
        <w:t>.</w:t>
      </w:r>
      <w:r w:rsidRPr="00662402">
        <w:rPr>
          <w:rFonts w:ascii="Sylfaen" w:eastAsia="Calibri" w:hAnsi="Sylfaen" w:cs="Sylfaen"/>
          <w:b/>
          <w:sz w:val="20"/>
          <w:szCs w:val="20"/>
          <w:u w:val="single"/>
          <w:lang w:val="ka-GE"/>
        </w:rPr>
        <w:t xml:space="preserve">    ლოტი  </w:t>
      </w:r>
      <w:r w:rsidRPr="00662402">
        <w:rPr>
          <w:rFonts w:ascii="Sylfaen" w:eastAsia="Calibri" w:hAnsi="Sylfaen" w:cs="Sylfaen"/>
          <w:b/>
          <w:sz w:val="20"/>
          <w:szCs w:val="20"/>
          <w:u w:val="single"/>
        </w:rPr>
        <w:t>N</w:t>
      </w:r>
      <w:r w:rsidR="009B3CD2" w:rsidRPr="00662402">
        <w:rPr>
          <w:rFonts w:ascii="Sylfaen" w:eastAsia="Calibri" w:hAnsi="Sylfaen" w:cs="Sylfaen"/>
          <w:b/>
          <w:sz w:val="20"/>
          <w:szCs w:val="20"/>
          <w:u w:val="single"/>
          <w:lang w:val="ka-GE"/>
        </w:rPr>
        <w:t>8</w:t>
      </w:r>
      <w:r w:rsidRPr="00662402">
        <w:rPr>
          <w:rFonts w:ascii="Sylfaen" w:eastAsia="Calibri" w:hAnsi="Sylfaen" w:cs="Sylfaen"/>
          <w:b/>
          <w:sz w:val="20"/>
          <w:szCs w:val="20"/>
          <w:u w:val="single"/>
        </w:rPr>
        <w:t xml:space="preserve">: </w:t>
      </w:r>
      <w:r w:rsidR="00662402" w:rsidRPr="00662402">
        <w:rPr>
          <w:rFonts w:ascii="Sylfaen" w:eastAsia="Calibri" w:hAnsi="Sylfaen" w:cs="Sylfaen"/>
          <w:b/>
          <w:sz w:val="20"/>
          <w:szCs w:val="20"/>
          <w:u w:val="single"/>
          <w:lang w:val="ka-GE"/>
        </w:rPr>
        <w:t>მაზ; კრაზი; კამაზი</w:t>
      </w:r>
    </w:p>
    <w:p w14:paraId="53A008BC" w14:textId="1F1279B8" w:rsidR="00A7461F" w:rsidRPr="00662402" w:rsidRDefault="00A7461F" w:rsidP="00A7461F">
      <w:pPr>
        <w:spacing w:after="0" w:line="240" w:lineRule="auto"/>
        <w:ind w:left="720"/>
        <w:rPr>
          <w:rFonts w:ascii="Sylfaen" w:eastAsia="Calibri" w:hAnsi="Sylfaen" w:cs="Sylfaen"/>
          <w:b/>
          <w:sz w:val="20"/>
          <w:szCs w:val="20"/>
          <w:u w:val="single"/>
          <w:lang w:val="ka-GE"/>
        </w:rPr>
      </w:pPr>
      <w:r w:rsidRPr="00662402">
        <w:rPr>
          <w:rFonts w:ascii="Sylfaen" w:hAnsi="Sylfaen" w:cs="Sylfaen"/>
          <w:b/>
          <w:sz w:val="20"/>
          <w:szCs w:val="20"/>
          <w:u w:val="single"/>
          <w:lang w:val="ka-GE"/>
        </w:rPr>
        <w:t>9</w:t>
      </w:r>
      <w:r w:rsidRPr="00662402">
        <w:rPr>
          <w:rFonts w:ascii="Sylfaen" w:hAnsi="Sylfaen" w:cs="Sylfaen"/>
          <w:b/>
          <w:sz w:val="20"/>
          <w:szCs w:val="20"/>
          <w:u w:val="single"/>
          <w:lang w:val="ka-GE"/>
        </w:rPr>
        <w:t>.</w:t>
      </w:r>
      <w:r w:rsidRPr="00662402">
        <w:rPr>
          <w:rFonts w:ascii="Sylfaen" w:eastAsia="Calibri" w:hAnsi="Sylfaen" w:cs="Sylfaen"/>
          <w:b/>
          <w:sz w:val="20"/>
          <w:szCs w:val="20"/>
          <w:u w:val="single"/>
          <w:lang w:val="ka-GE"/>
        </w:rPr>
        <w:t xml:space="preserve">    ლოტი  </w:t>
      </w:r>
      <w:r w:rsidRPr="00662402">
        <w:rPr>
          <w:rFonts w:ascii="Sylfaen" w:eastAsia="Calibri" w:hAnsi="Sylfaen" w:cs="Sylfaen"/>
          <w:b/>
          <w:sz w:val="20"/>
          <w:szCs w:val="20"/>
          <w:u w:val="single"/>
        </w:rPr>
        <w:t>N</w:t>
      </w:r>
      <w:r w:rsidR="009B3CD2" w:rsidRPr="00662402">
        <w:rPr>
          <w:rFonts w:ascii="Sylfaen" w:eastAsia="Calibri" w:hAnsi="Sylfaen" w:cs="Sylfaen"/>
          <w:b/>
          <w:sz w:val="20"/>
          <w:szCs w:val="20"/>
          <w:u w:val="single"/>
          <w:lang w:val="ka-GE"/>
        </w:rPr>
        <w:t>9</w:t>
      </w:r>
      <w:r w:rsidRPr="00662402">
        <w:rPr>
          <w:rFonts w:ascii="Sylfaen" w:eastAsia="Calibri" w:hAnsi="Sylfaen" w:cs="Sylfaen"/>
          <w:b/>
          <w:sz w:val="20"/>
          <w:szCs w:val="20"/>
          <w:u w:val="single"/>
        </w:rPr>
        <w:t xml:space="preserve">: </w:t>
      </w:r>
      <w:r w:rsidR="00662402" w:rsidRPr="00662402">
        <w:rPr>
          <w:rFonts w:ascii="Sylfaen" w:eastAsia="Calibri" w:hAnsi="Sylfaen" w:cs="Sylfaen"/>
          <w:b/>
          <w:sz w:val="20"/>
          <w:szCs w:val="20"/>
          <w:u w:val="single"/>
          <w:lang w:val="ka-GE"/>
        </w:rPr>
        <w:t>სპეც-ტექნიკა</w:t>
      </w:r>
    </w:p>
    <w:p w14:paraId="34B064B2" w14:textId="57EB3336" w:rsidR="00A7461F" w:rsidRPr="00662402" w:rsidRDefault="00A7461F" w:rsidP="00A7461F">
      <w:pPr>
        <w:spacing w:after="0" w:line="240" w:lineRule="auto"/>
        <w:ind w:left="720"/>
        <w:rPr>
          <w:rFonts w:ascii="Sylfaen" w:eastAsia="Calibri" w:hAnsi="Sylfaen" w:cs="Sylfaen"/>
          <w:b/>
          <w:sz w:val="20"/>
          <w:szCs w:val="20"/>
          <w:u w:val="single"/>
          <w:lang w:val="ka-GE"/>
        </w:rPr>
      </w:pPr>
      <w:r w:rsidRPr="00662402">
        <w:rPr>
          <w:rFonts w:ascii="Sylfaen" w:hAnsi="Sylfaen" w:cs="Sylfaen"/>
          <w:b/>
          <w:sz w:val="20"/>
          <w:szCs w:val="20"/>
          <w:u w:val="single"/>
          <w:lang w:val="ka-GE"/>
        </w:rPr>
        <w:t>10</w:t>
      </w:r>
      <w:r w:rsidRPr="00662402">
        <w:rPr>
          <w:rFonts w:ascii="Sylfaen" w:hAnsi="Sylfaen" w:cs="Sylfaen"/>
          <w:b/>
          <w:sz w:val="20"/>
          <w:szCs w:val="20"/>
          <w:u w:val="single"/>
          <w:lang w:val="ka-GE"/>
        </w:rPr>
        <w:t>.</w:t>
      </w:r>
      <w:r w:rsidRPr="00662402">
        <w:rPr>
          <w:rFonts w:ascii="Sylfaen" w:eastAsia="Calibri" w:hAnsi="Sylfaen" w:cs="Sylfaen"/>
          <w:b/>
          <w:sz w:val="20"/>
          <w:szCs w:val="20"/>
          <w:u w:val="single"/>
          <w:lang w:val="ka-GE"/>
        </w:rPr>
        <w:t xml:space="preserve">    ლოტი </w:t>
      </w:r>
      <w:r w:rsidRPr="00662402">
        <w:rPr>
          <w:rFonts w:ascii="Sylfaen" w:eastAsia="Calibri" w:hAnsi="Sylfaen" w:cs="Sylfaen"/>
          <w:b/>
          <w:sz w:val="20"/>
          <w:szCs w:val="20"/>
          <w:u w:val="single"/>
        </w:rPr>
        <w:t>N</w:t>
      </w:r>
      <w:r w:rsidR="009B3CD2" w:rsidRPr="00662402">
        <w:rPr>
          <w:rFonts w:ascii="Sylfaen" w:eastAsia="Calibri" w:hAnsi="Sylfaen" w:cs="Sylfaen"/>
          <w:b/>
          <w:sz w:val="20"/>
          <w:szCs w:val="20"/>
          <w:u w:val="single"/>
          <w:lang w:val="ka-GE"/>
        </w:rPr>
        <w:t>10</w:t>
      </w:r>
      <w:r w:rsidRPr="00662402">
        <w:rPr>
          <w:rFonts w:ascii="Sylfaen" w:eastAsia="Calibri" w:hAnsi="Sylfaen" w:cs="Sylfaen"/>
          <w:b/>
          <w:sz w:val="20"/>
          <w:szCs w:val="20"/>
          <w:u w:val="single"/>
        </w:rPr>
        <w:t xml:space="preserve">: </w:t>
      </w:r>
      <w:r w:rsidR="00662402" w:rsidRPr="00662402">
        <w:rPr>
          <w:rFonts w:ascii="Sylfaen" w:eastAsia="Calibri" w:hAnsi="Sylfaen" w:cs="Sylfaen"/>
          <w:b/>
          <w:sz w:val="20"/>
          <w:szCs w:val="20"/>
          <w:u w:val="single"/>
          <w:lang w:val="ka-GE"/>
        </w:rPr>
        <w:t>სპეც-ტექნიკა 2</w:t>
      </w:r>
    </w:p>
    <w:p w14:paraId="3DC82AA7" w14:textId="6098DF7B" w:rsidR="00A7461F" w:rsidRPr="00662402" w:rsidRDefault="00A7461F" w:rsidP="00A7461F">
      <w:pPr>
        <w:spacing w:after="0" w:line="240" w:lineRule="auto"/>
        <w:ind w:left="720"/>
        <w:rPr>
          <w:rFonts w:ascii="Sylfaen" w:eastAsia="Calibri" w:hAnsi="Sylfaen" w:cs="Sylfaen"/>
          <w:b/>
          <w:sz w:val="20"/>
          <w:szCs w:val="20"/>
          <w:u w:val="single"/>
          <w:lang w:val="ka-GE"/>
        </w:rPr>
      </w:pPr>
      <w:r w:rsidRPr="00662402">
        <w:rPr>
          <w:rFonts w:ascii="Sylfaen" w:hAnsi="Sylfaen" w:cs="Sylfaen"/>
          <w:b/>
          <w:sz w:val="20"/>
          <w:szCs w:val="20"/>
          <w:u w:val="single"/>
          <w:lang w:val="ka-GE"/>
        </w:rPr>
        <w:t>11</w:t>
      </w:r>
      <w:r w:rsidRPr="00662402">
        <w:rPr>
          <w:rFonts w:ascii="Sylfaen" w:hAnsi="Sylfaen" w:cs="Sylfaen"/>
          <w:b/>
          <w:sz w:val="20"/>
          <w:szCs w:val="20"/>
          <w:u w:val="single"/>
          <w:lang w:val="ka-GE"/>
        </w:rPr>
        <w:t>.</w:t>
      </w:r>
      <w:r w:rsidRPr="00662402">
        <w:rPr>
          <w:rFonts w:ascii="Sylfaen" w:eastAsia="Calibri" w:hAnsi="Sylfaen" w:cs="Sylfaen"/>
          <w:b/>
          <w:sz w:val="20"/>
          <w:szCs w:val="20"/>
          <w:u w:val="single"/>
          <w:lang w:val="ka-GE"/>
        </w:rPr>
        <w:t xml:space="preserve">    ლოტი </w:t>
      </w:r>
      <w:r w:rsidRPr="00662402">
        <w:rPr>
          <w:rFonts w:ascii="Sylfaen" w:eastAsia="Calibri" w:hAnsi="Sylfaen" w:cs="Sylfaen"/>
          <w:b/>
          <w:sz w:val="20"/>
          <w:szCs w:val="20"/>
          <w:u w:val="single"/>
        </w:rPr>
        <w:t>N</w:t>
      </w:r>
      <w:r w:rsidR="009B3CD2" w:rsidRPr="00662402">
        <w:rPr>
          <w:rFonts w:ascii="Sylfaen" w:eastAsia="Calibri" w:hAnsi="Sylfaen" w:cs="Sylfaen"/>
          <w:b/>
          <w:sz w:val="20"/>
          <w:szCs w:val="20"/>
          <w:u w:val="single"/>
          <w:lang w:val="ka-GE"/>
        </w:rPr>
        <w:t>11</w:t>
      </w:r>
      <w:r w:rsidRPr="00662402">
        <w:rPr>
          <w:rFonts w:ascii="Sylfaen" w:eastAsia="Calibri" w:hAnsi="Sylfaen" w:cs="Sylfaen"/>
          <w:b/>
          <w:sz w:val="20"/>
          <w:szCs w:val="20"/>
          <w:u w:val="single"/>
        </w:rPr>
        <w:t xml:space="preserve">: </w:t>
      </w:r>
      <w:r w:rsidR="00662402" w:rsidRPr="00662402">
        <w:rPr>
          <w:rFonts w:ascii="Sylfaen" w:eastAsia="Calibri" w:hAnsi="Sylfaen" w:cs="Sylfaen"/>
          <w:b/>
          <w:sz w:val="20"/>
          <w:szCs w:val="20"/>
          <w:u w:val="single"/>
          <w:lang w:val="ka-GE"/>
        </w:rPr>
        <w:t>სპეც-ტექნიკა</w:t>
      </w:r>
      <w:r w:rsidR="00662402">
        <w:rPr>
          <w:rFonts w:ascii="Sylfaen" w:eastAsia="Calibri" w:hAnsi="Sylfaen" w:cs="Sylfaen"/>
          <w:b/>
          <w:sz w:val="20"/>
          <w:szCs w:val="20"/>
          <w:u w:val="single"/>
          <w:lang w:val="ka-GE"/>
        </w:rPr>
        <w:t xml:space="preserve"> 3</w:t>
      </w:r>
    </w:p>
    <w:p w14:paraId="7E4CE4E7" w14:textId="584EE8EE" w:rsidR="00A7461F" w:rsidRPr="00662402" w:rsidRDefault="00A7461F" w:rsidP="00A7461F">
      <w:pPr>
        <w:spacing w:after="0" w:line="240" w:lineRule="auto"/>
        <w:ind w:left="720"/>
        <w:rPr>
          <w:rFonts w:ascii="Sylfaen" w:eastAsia="Calibri" w:hAnsi="Sylfaen" w:cs="Sylfaen"/>
          <w:b/>
          <w:sz w:val="20"/>
          <w:szCs w:val="20"/>
          <w:u w:val="single"/>
          <w:lang w:val="ka-GE"/>
        </w:rPr>
      </w:pPr>
      <w:r w:rsidRPr="00662402">
        <w:rPr>
          <w:rFonts w:ascii="Sylfaen" w:hAnsi="Sylfaen" w:cs="Sylfaen"/>
          <w:b/>
          <w:sz w:val="20"/>
          <w:szCs w:val="20"/>
          <w:u w:val="single"/>
          <w:lang w:val="ka-GE"/>
        </w:rPr>
        <w:t>12</w:t>
      </w:r>
      <w:r w:rsidRPr="00662402">
        <w:rPr>
          <w:rFonts w:ascii="Sylfaen" w:eastAsia="Calibri" w:hAnsi="Sylfaen" w:cs="Sylfaen"/>
          <w:b/>
          <w:sz w:val="20"/>
          <w:szCs w:val="20"/>
          <w:u w:val="single"/>
          <w:lang w:val="ka-GE"/>
        </w:rPr>
        <w:t xml:space="preserve">    ლოტი  </w:t>
      </w:r>
      <w:r w:rsidRPr="00662402">
        <w:rPr>
          <w:rFonts w:ascii="Sylfaen" w:eastAsia="Calibri" w:hAnsi="Sylfaen" w:cs="Sylfaen"/>
          <w:b/>
          <w:sz w:val="20"/>
          <w:szCs w:val="20"/>
          <w:u w:val="single"/>
        </w:rPr>
        <w:t>N</w:t>
      </w:r>
      <w:r w:rsidR="009B3CD2" w:rsidRPr="00662402">
        <w:rPr>
          <w:rFonts w:ascii="Sylfaen" w:eastAsia="Calibri" w:hAnsi="Sylfaen" w:cs="Sylfaen"/>
          <w:b/>
          <w:sz w:val="20"/>
          <w:szCs w:val="20"/>
          <w:u w:val="single"/>
          <w:lang w:val="ka-GE"/>
        </w:rPr>
        <w:t>12</w:t>
      </w:r>
      <w:r w:rsidRPr="00662402">
        <w:rPr>
          <w:rFonts w:ascii="Sylfaen" w:eastAsia="Calibri" w:hAnsi="Sylfaen" w:cs="Sylfaen"/>
          <w:b/>
          <w:sz w:val="20"/>
          <w:szCs w:val="20"/>
          <w:u w:val="single"/>
        </w:rPr>
        <w:t xml:space="preserve">: </w:t>
      </w:r>
      <w:r w:rsidR="00662402" w:rsidRPr="00662402">
        <w:rPr>
          <w:rFonts w:ascii="Sylfaen" w:eastAsia="Calibri" w:hAnsi="Sylfaen" w:cs="Sylfaen"/>
          <w:b/>
          <w:sz w:val="20"/>
          <w:szCs w:val="20"/>
          <w:u w:val="single"/>
          <w:lang w:val="ka-GE"/>
        </w:rPr>
        <w:t>ტრაქტორი</w:t>
      </w:r>
    </w:p>
    <w:p w14:paraId="63AB24AC" w14:textId="0D8337F8" w:rsidR="00A7461F" w:rsidRPr="00662402" w:rsidRDefault="00A7461F" w:rsidP="00A7461F">
      <w:pPr>
        <w:spacing w:after="0" w:line="240" w:lineRule="auto"/>
        <w:ind w:left="720"/>
        <w:rPr>
          <w:rFonts w:ascii="Sylfaen" w:eastAsia="Calibri" w:hAnsi="Sylfaen" w:cs="Sylfaen"/>
          <w:b/>
          <w:sz w:val="20"/>
          <w:szCs w:val="20"/>
          <w:u w:val="single"/>
          <w:lang w:val="ka-GE"/>
        </w:rPr>
      </w:pPr>
      <w:r w:rsidRPr="00662402">
        <w:rPr>
          <w:rFonts w:ascii="Sylfaen" w:hAnsi="Sylfaen" w:cs="Sylfaen"/>
          <w:b/>
          <w:sz w:val="20"/>
          <w:szCs w:val="20"/>
          <w:u w:val="single"/>
          <w:lang w:val="ka-GE"/>
        </w:rPr>
        <w:t>13</w:t>
      </w:r>
      <w:r w:rsidRPr="00662402">
        <w:rPr>
          <w:rFonts w:ascii="Sylfaen" w:hAnsi="Sylfaen" w:cs="Sylfaen"/>
          <w:b/>
          <w:sz w:val="20"/>
          <w:szCs w:val="20"/>
          <w:u w:val="single"/>
          <w:lang w:val="ka-GE"/>
        </w:rPr>
        <w:t>.</w:t>
      </w:r>
      <w:r w:rsidRPr="00662402">
        <w:rPr>
          <w:rFonts w:ascii="Sylfaen" w:eastAsia="Calibri" w:hAnsi="Sylfaen" w:cs="Sylfaen"/>
          <w:b/>
          <w:sz w:val="20"/>
          <w:szCs w:val="20"/>
          <w:u w:val="single"/>
          <w:lang w:val="ka-GE"/>
        </w:rPr>
        <w:t xml:space="preserve">    ლოტი  </w:t>
      </w:r>
      <w:r w:rsidRPr="00662402">
        <w:rPr>
          <w:rFonts w:ascii="Sylfaen" w:eastAsia="Calibri" w:hAnsi="Sylfaen" w:cs="Sylfaen"/>
          <w:b/>
          <w:sz w:val="20"/>
          <w:szCs w:val="20"/>
          <w:u w:val="single"/>
        </w:rPr>
        <w:t>N</w:t>
      </w:r>
      <w:r w:rsidR="009B3CD2" w:rsidRPr="00662402">
        <w:rPr>
          <w:rFonts w:ascii="Sylfaen" w:eastAsia="Calibri" w:hAnsi="Sylfaen" w:cs="Sylfaen"/>
          <w:b/>
          <w:sz w:val="20"/>
          <w:szCs w:val="20"/>
          <w:u w:val="single"/>
          <w:lang w:val="ka-GE"/>
        </w:rPr>
        <w:t>13</w:t>
      </w:r>
      <w:r w:rsidRPr="00662402">
        <w:rPr>
          <w:rFonts w:ascii="Sylfaen" w:eastAsia="Calibri" w:hAnsi="Sylfaen" w:cs="Sylfaen"/>
          <w:b/>
          <w:sz w:val="20"/>
          <w:szCs w:val="20"/>
          <w:u w:val="single"/>
        </w:rPr>
        <w:t xml:space="preserve">: </w:t>
      </w:r>
      <w:r w:rsidR="00662402" w:rsidRPr="00662402">
        <w:rPr>
          <w:rFonts w:ascii="Sylfaen" w:eastAsia="Calibri" w:hAnsi="Sylfaen" w:cs="Sylfaen"/>
          <w:b/>
          <w:sz w:val="20"/>
          <w:szCs w:val="20"/>
          <w:u w:val="single"/>
          <w:lang w:val="ka-GE"/>
        </w:rPr>
        <w:t>კავზი,ზილი,უაზ,გაზ,მმზ</w:t>
      </w:r>
    </w:p>
    <w:p w14:paraId="4DB942C9" w14:textId="5DFA0F8E" w:rsidR="00A7461F" w:rsidRPr="00662402" w:rsidRDefault="00A7461F" w:rsidP="00A7461F">
      <w:pPr>
        <w:spacing w:after="0" w:line="240" w:lineRule="auto"/>
        <w:ind w:left="720"/>
        <w:rPr>
          <w:rFonts w:ascii="Sylfaen" w:eastAsia="Calibri" w:hAnsi="Sylfaen" w:cs="Sylfaen"/>
          <w:b/>
          <w:sz w:val="20"/>
          <w:szCs w:val="20"/>
          <w:u w:val="single"/>
          <w:lang w:val="ka-GE"/>
        </w:rPr>
      </w:pPr>
      <w:r w:rsidRPr="00662402">
        <w:rPr>
          <w:rFonts w:ascii="Sylfaen" w:hAnsi="Sylfaen" w:cs="Sylfaen"/>
          <w:b/>
          <w:sz w:val="20"/>
          <w:szCs w:val="20"/>
          <w:u w:val="single"/>
          <w:lang w:val="ka-GE"/>
        </w:rPr>
        <w:t>14</w:t>
      </w:r>
      <w:r w:rsidRPr="00662402">
        <w:rPr>
          <w:rFonts w:ascii="Sylfaen" w:hAnsi="Sylfaen" w:cs="Sylfaen"/>
          <w:b/>
          <w:sz w:val="20"/>
          <w:szCs w:val="20"/>
          <w:u w:val="single"/>
          <w:lang w:val="ka-GE"/>
        </w:rPr>
        <w:t>.</w:t>
      </w:r>
      <w:r w:rsidRPr="00662402">
        <w:rPr>
          <w:rFonts w:ascii="Sylfaen" w:eastAsia="Calibri" w:hAnsi="Sylfaen" w:cs="Sylfaen"/>
          <w:b/>
          <w:sz w:val="20"/>
          <w:szCs w:val="20"/>
          <w:u w:val="single"/>
          <w:lang w:val="ka-GE"/>
        </w:rPr>
        <w:t xml:space="preserve">    ლოტი  </w:t>
      </w:r>
      <w:r w:rsidRPr="00662402">
        <w:rPr>
          <w:rFonts w:ascii="Sylfaen" w:eastAsia="Calibri" w:hAnsi="Sylfaen" w:cs="Sylfaen"/>
          <w:b/>
          <w:sz w:val="20"/>
          <w:szCs w:val="20"/>
          <w:u w:val="single"/>
        </w:rPr>
        <w:t>N</w:t>
      </w:r>
      <w:r w:rsidR="009B3CD2" w:rsidRPr="00662402">
        <w:rPr>
          <w:rFonts w:ascii="Sylfaen" w:eastAsia="Calibri" w:hAnsi="Sylfaen" w:cs="Sylfaen"/>
          <w:b/>
          <w:sz w:val="20"/>
          <w:szCs w:val="20"/>
          <w:u w:val="single"/>
          <w:lang w:val="ka-GE"/>
        </w:rPr>
        <w:t>14</w:t>
      </w:r>
      <w:r w:rsidRPr="00662402">
        <w:rPr>
          <w:rFonts w:ascii="Sylfaen" w:eastAsia="Calibri" w:hAnsi="Sylfaen" w:cs="Sylfaen"/>
          <w:b/>
          <w:sz w:val="20"/>
          <w:szCs w:val="20"/>
          <w:u w:val="single"/>
        </w:rPr>
        <w:t xml:space="preserve">: </w:t>
      </w:r>
      <w:r w:rsidR="00662402" w:rsidRPr="00662402">
        <w:rPr>
          <w:rFonts w:ascii="Sylfaen" w:eastAsia="Calibri" w:hAnsi="Sylfaen" w:cs="Sylfaen"/>
          <w:b/>
          <w:sz w:val="20"/>
          <w:szCs w:val="20"/>
          <w:u w:val="single"/>
          <w:lang w:val="ka-GE"/>
        </w:rPr>
        <w:t>ჩანფენგი</w:t>
      </w:r>
    </w:p>
    <w:p w14:paraId="34D5B658" w14:textId="351A146E" w:rsidR="00A7461F" w:rsidRPr="00662402" w:rsidRDefault="00A7461F" w:rsidP="00A7461F">
      <w:pPr>
        <w:spacing w:after="0" w:line="240" w:lineRule="auto"/>
        <w:ind w:left="720"/>
        <w:rPr>
          <w:rFonts w:ascii="Sylfaen" w:eastAsia="Calibri" w:hAnsi="Sylfaen" w:cs="Sylfaen"/>
          <w:b/>
          <w:sz w:val="20"/>
          <w:szCs w:val="20"/>
          <w:u w:val="single"/>
          <w:lang w:val="ka-GE"/>
        </w:rPr>
      </w:pPr>
      <w:r w:rsidRPr="00662402">
        <w:rPr>
          <w:rFonts w:ascii="Sylfaen" w:hAnsi="Sylfaen" w:cs="Sylfaen"/>
          <w:b/>
          <w:sz w:val="20"/>
          <w:szCs w:val="20"/>
          <w:u w:val="single"/>
          <w:lang w:val="ka-GE"/>
        </w:rPr>
        <w:lastRenderedPageBreak/>
        <w:t>15</w:t>
      </w:r>
      <w:r w:rsidRPr="00662402">
        <w:rPr>
          <w:rFonts w:ascii="Sylfaen" w:hAnsi="Sylfaen" w:cs="Sylfaen"/>
          <w:b/>
          <w:sz w:val="20"/>
          <w:szCs w:val="20"/>
          <w:u w:val="single"/>
          <w:lang w:val="ka-GE"/>
        </w:rPr>
        <w:t>.</w:t>
      </w:r>
      <w:r w:rsidRPr="00662402">
        <w:rPr>
          <w:rFonts w:ascii="Sylfaen" w:eastAsia="Calibri" w:hAnsi="Sylfaen" w:cs="Sylfaen"/>
          <w:b/>
          <w:sz w:val="20"/>
          <w:szCs w:val="20"/>
          <w:u w:val="single"/>
          <w:lang w:val="ka-GE"/>
        </w:rPr>
        <w:t xml:space="preserve">    ლოტი  </w:t>
      </w:r>
      <w:r w:rsidRPr="00662402">
        <w:rPr>
          <w:rFonts w:ascii="Sylfaen" w:eastAsia="Calibri" w:hAnsi="Sylfaen" w:cs="Sylfaen"/>
          <w:b/>
          <w:sz w:val="20"/>
          <w:szCs w:val="20"/>
          <w:u w:val="single"/>
        </w:rPr>
        <w:t>N</w:t>
      </w:r>
      <w:r w:rsidR="009B3CD2" w:rsidRPr="00662402">
        <w:rPr>
          <w:rFonts w:ascii="Sylfaen" w:eastAsia="Calibri" w:hAnsi="Sylfaen" w:cs="Sylfaen"/>
          <w:b/>
          <w:sz w:val="20"/>
          <w:szCs w:val="20"/>
          <w:u w:val="single"/>
          <w:lang w:val="ka-GE"/>
        </w:rPr>
        <w:t>15</w:t>
      </w:r>
      <w:r w:rsidRPr="00662402">
        <w:rPr>
          <w:rFonts w:ascii="Sylfaen" w:eastAsia="Calibri" w:hAnsi="Sylfaen" w:cs="Sylfaen"/>
          <w:b/>
          <w:sz w:val="20"/>
          <w:szCs w:val="20"/>
          <w:u w:val="single"/>
        </w:rPr>
        <w:t xml:space="preserve">: </w:t>
      </w:r>
      <w:r w:rsidR="00662402" w:rsidRPr="00662402">
        <w:rPr>
          <w:rFonts w:ascii="Sylfaen" w:eastAsia="Calibri" w:hAnsi="Sylfaen" w:cs="Sylfaen"/>
          <w:b/>
          <w:sz w:val="20"/>
          <w:szCs w:val="20"/>
          <w:u w:val="single"/>
          <w:lang w:val="ka-GE"/>
        </w:rPr>
        <w:t>იალჩინ დორსი,ლიფანი</w:t>
      </w:r>
    </w:p>
    <w:p w14:paraId="1245BC54" w14:textId="2A1BDFE7" w:rsidR="00A7461F" w:rsidRDefault="00A7461F" w:rsidP="00A7461F">
      <w:pPr>
        <w:spacing w:after="0" w:line="240" w:lineRule="auto"/>
        <w:ind w:left="720"/>
        <w:rPr>
          <w:rFonts w:ascii="Sylfaen" w:eastAsia="Calibri" w:hAnsi="Sylfaen" w:cs="Sylfaen"/>
          <w:b/>
          <w:sz w:val="20"/>
          <w:szCs w:val="20"/>
          <w:u w:val="single"/>
          <w:lang w:val="ka-GE"/>
        </w:rPr>
      </w:pPr>
      <w:r w:rsidRPr="00662402">
        <w:rPr>
          <w:rFonts w:ascii="Sylfaen" w:hAnsi="Sylfaen" w:cs="Sylfaen"/>
          <w:b/>
          <w:sz w:val="20"/>
          <w:szCs w:val="20"/>
          <w:u w:val="single"/>
          <w:lang w:val="ka-GE"/>
        </w:rPr>
        <w:t>16</w:t>
      </w:r>
      <w:r w:rsidRPr="00662402">
        <w:rPr>
          <w:rFonts w:ascii="Sylfaen" w:hAnsi="Sylfaen" w:cs="Sylfaen"/>
          <w:b/>
          <w:sz w:val="20"/>
          <w:szCs w:val="20"/>
          <w:u w:val="single"/>
          <w:lang w:val="ka-GE"/>
        </w:rPr>
        <w:t>.</w:t>
      </w:r>
      <w:r w:rsidRPr="00662402">
        <w:rPr>
          <w:rFonts w:ascii="Sylfaen" w:eastAsia="Calibri" w:hAnsi="Sylfaen" w:cs="Sylfaen"/>
          <w:b/>
          <w:sz w:val="20"/>
          <w:szCs w:val="20"/>
          <w:u w:val="single"/>
          <w:lang w:val="ka-GE"/>
        </w:rPr>
        <w:t xml:space="preserve">    ლოტი  </w:t>
      </w:r>
      <w:r w:rsidRPr="00662402">
        <w:rPr>
          <w:rFonts w:ascii="Sylfaen" w:eastAsia="Calibri" w:hAnsi="Sylfaen" w:cs="Sylfaen"/>
          <w:b/>
          <w:sz w:val="20"/>
          <w:szCs w:val="20"/>
          <w:u w:val="single"/>
        </w:rPr>
        <w:t>N</w:t>
      </w:r>
      <w:r w:rsidR="009B3CD2" w:rsidRPr="00662402">
        <w:rPr>
          <w:rFonts w:ascii="Sylfaen" w:eastAsia="Calibri" w:hAnsi="Sylfaen" w:cs="Sylfaen"/>
          <w:b/>
          <w:sz w:val="20"/>
          <w:szCs w:val="20"/>
          <w:u w:val="single"/>
          <w:lang w:val="ka-GE"/>
        </w:rPr>
        <w:t>16</w:t>
      </w:r>
      <w:r w:rsidRPr="00662402">
        <w:rPr>
          <w:rFonts w:ascii="Sylfaen" w:eastAsia="Calibri" w:hAnsi="Sylfaen" w:cs="Sylfaen"/>
          <w:b/>
          <w:sz w:val="20"/>
          <w:szCs w:val="20"/>
          <w:u w:val="single"/>
        </w:rPr>
        <w:t xml:space="preserve">: </w:t>
      </w:r>
      <w:r w:rsidR="00662402" w:rsidRPr="00662402">
        <w:rPr>
          <w:rFonts w:ascii="Sylfaen" w:eastAsia="Calibri" w:hAnsi="Sylfaen" w:cs="Sylfaen"/>
          <w:b/>
          <w:sz w:val="20"/>
          <w:szCs w:val="20"/>
          <w:u w:val="single"/>
          <w:lang w:val="ka-GE"/>
        </w:rPr>
        <w:t>ჰამი</w:t>
      </w:r>
    </w:p>
    <w:bookmarkEnd w:id="0"/>
    <w:p w14:paraId="4C1496BD" w14:textId="77777777" w:rsidR="00A7461F" w:rsidRDefault="00A7461F" w:rsidP="00A7461F">
      <w:pPr>
        <w:spacing w:after="0" w:line="240" w:lineRule="auto"/>
        <w:ind w:left="720"/>
        <w:rPr>
          <w:rFonts w:ascii="Sylfaen" w:eastAsia="Calibri" w:hAnsi="Sylfaen" w:cs="Sylfaen"/>
          <w:b/>
          <w:sz w:val="20"/>
          <w:szCs w:val="20"/>
          <w:u w:val="single"/>
          <w:lang w:val="ka-GE"/>
        </w:rPr>
      </w:pPr>
    </w:p>
    <w:p w14:paraId="6DF4DA62" w14:textId="77777777" w:rsidR="00A7461F" w:rsidRDefault="00A7461F" w:rsidP="000F51F5">
      <w:pPr>
        <w:spacing w:after="0" w:line="240" w:lineRule="auto"/>
        <w:ind w:left="720"/>
        <w:rPr>
          <w:rFonts w:ascii="Sylfaen" w:eastAsia="Calibri" w:hAnsi="Sylfaen" w:cs="Sylfaen"/>
          <w:b/>
          <w:sz w:val="20"/>
          <w:szCs w:val="20"/>
          <w:u w:val="single"/>
          <w:lang w:val="ka-GE"/>
        </w:rPr>
      </w:pPr>
    </w:p>
    <w:p w14:paraId="27A818B8" w14:textId="77777777" w:rsidR="00A7461F" w:rsidRDefault="00A7461F" w:rsidP="000F51F5">
      <w:pPr>
        <w:spacing w:after="0" w:line="240" w:lineRule="auto"/>
        <w:ind w:left="720"/>
        <w:rPr>
          <w:rFonts w:ascii="Sylfaen" w:eastAsia="Calibri" w:hAnsi="Sylfaen" w:cs="Sylfaen"/>
          <w:b/>
          <w:sz w:val="20"/>
          <w:szCs w:val="20"/>
          <w:u w:val="single"/>
          <w:lang w:val="ka-GE"/>
        </w:rPr>
      </w:pPr>
    </w:p>
    <w:p w14:paraId="060A00E2" w14:textId="77777777" w:rsidR="00A7461F" w:rsidRPr="000F51F5" w:rsidRDefault="00A7461F" w:rsidP="000F51F5">
      <w:pPr>
        <w:spacing w:after="0" w:line="240" w:lineRule="auto"/>
        <w:ind w:left="720"/>
        <w:rPr>
          <w:rFonts w:ascii="Sylfaen" w:hAnsi="Sylfaen" w:cs="Sylfaen"/>
          <w:b/>
          <w:sz w:val="20"/>
          <w:szCs w:val="20"/>
          <w:u w:val="single"/>
          <w:lang w:val="ka-GE"/>
        </w:rPr>
      </w:pPr>
    </w:p>
    <w:p w14:paraId="6AD8B2B6" w14:textId="6C6B3482" w:rsidR="000F51F5" w:rsidRDefault="000F51F5" w:rsidP="000F51F5">
      <w:pPr>
        <w:spacing w:after="0" w:line="240" w:lineRule="auto"/>
        <w:ind w:left="720"/>
        <w:rPr>
          <w:rFonts w:ascii="Sylfaen" w:hAnsi="Sylfaen" w:cs="Sylfaen"/>
          <w:b/>
          <w:sz w:val="20"/>
          <w:szCs w:val="20"/>
          <w:u w:val="single"/>
          <w:lang w:val="ka-GE"/>
        </w:rPr>
      </w:pPr>
    </w:p>
    <w:p w14:paraId="50A0704A" w14:textId="77777777" w:rsidR="00590522" w:rsidRDefault="00590522" w:rsidP="00CB730B">
      <w:pPr>
        <w:spacing w:after="0" w:line="240" w:lineRule="auto"/>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4585EBBF"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F14E1B">
        <w:rPr>
          <w:rFonts w:ascii="Sylfaen" w:hAnsi="Sylfaen"/>
          <w:b/>
          <w:sz w:val="20"/>
          <w:szCs w:val="20"/>
        </w:rPr>
        <w:t>11</w:t>
      </w:r>
      <w:r w:rsidR="005F0E4B">
        <w:rPr>
          <w:rFonts w:ascii="Sylfaen" w:hAnsi="Sylfaen"/>
          <w:b/>
          <w:sz w:val="20"/>
          <w:szCs w:val="20"/>
          <w:lang w:val="ka-GE"/>
        </w:rPr>
        <w:t xml:space="preserve"> დეკემბერი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4C239D">
        <w:rPr>
          <w:rFonts w:ascii="Sylfaen" w:hAnsi="Sylfaen"/>
          <w:b/>
          <w:sz w:val="20"/>
          <w:szCs w:val="20"/>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F14E1B" w:rsidRDefault="009C5EE2" w:rsidP="00580531">
      <w:pPr>
        <w:spacing w:after="0" w:line="360" w:lineRule="auto"/>
        <w:jc w:val="both"/>
        <w:rPr>
          <w:rFonts w:ascii="Sylfaen" w:hAnsi="Sylfaen"/>
          <w:sz w:val="20"/>
          <w:szCs w:val="20"/>
          <w:u w:val="single"/>
          <w:lang w:val="ka-GE"/>
        </w:rPr>
      </w:pPr>
      <w:r w:rsidRPr="00F14E1B">
        <w:rPr>
          <w:rFonts w:ascii="Sylfaen" w:hAnsi="Sylfaen" w:cs="Sylfaen"/>
          <w:sz w:val="20"/>
          <w:szCs w:val="20"/>
          <w:u w:val="single"/>
          <w:lang w:val="ka-GE"/>
        </w:rPr>
        <w:t>წინადადება</w:t>
      </w:r>
      <w:r w:rsidRPr="00F14E1B">
        <w:rPr>
          <w:rFonts w:ascii="Sylfaen" w:hAnsi="Sylfaen"/>
          <w:sz w:val="20"/>
          <w:szCs w:val="20"/>
          <w:u w:val="single"/>
          <w:lang w:val="ka-GE"/>
        </w:rPr>
        <w:t xml:space="preserve"> </w:t>
      </w:r>
      <w:r w:rsidRPr="00F14E1B">
        <w:rPr>
          <w:rFonts w:ascii="Sylfaen" w:hAnsi="Sylfaen" w:cs="Sylfaen"/>
          <w:sz w:val="20"/>
          <w:szCs w:val="20"/>
          <w:u w:val="single"/>
          <w:lang w:val="ka-GE"/>
        </w:rPr>
        <w:t>წარმოდგენილი</w:t>
      </w:r>
      <w:r w:rsidRPr="00F14E1B">
        <w:rPr>
          <w:rFonts w:ascii="Sylfaen" w:hAnsi="Sylfaen"/>
          <w:sz w:val="20"/>
          <w:szCs w:val="20"/>
          <w:u w:val="single"/>
          <w:lang w:val="ka-GE"/>
        </w:rPr>
        <w:t xml:space="preserve"> </w:t>
      </w:r>
      <w:r w:rsidRPr="00F14E1B">
        <w:rPr>
          <w:rFonts w:ascii="Sylfaen" w:hAnsi="Sylfaen" w:cs="Sylfaen"/>
          <w:sz w:val="20"/>
          <w:szCs w:val="20"/>
          <w:u w:val="single"/>
          <w:lang w:val="ka-GE"/>
        </w:rPr>
        <w:t>უნდა</w:t>
      </w:r>
      <w:r w:rsidRPr="00F14E1B">
        <w:rPr>
          <w:rFonts w:ascii="Sylfaen" w:hAnsi="Sylfaen"/>
          <w:sz w:val="20"/>
          <w:szCs w:val="20"/>
          <w:u w:val="single"/>
          <w:lang w:val="ka-GE"/>
        </w:rPr>
        <w:t xml:space="preserve"> </w:t>
      </w:r>
      <w:r w:rsidRPr="00F14E1B">
        <w:rPr>
          <w:rFonts w:ascii="Sylfaen" w:hAnsi="Sylfaen" w:cs="Sylfaen"/>
          <w:sz w:val="20"/>
          <w:szCs w:val="20"/>
          <w:u w:val="single"/>
          <w:lang w:val="ka-GE"/>
        </w:rPr>
        <w:t>იყოს</w:t>
      </w:r>
      <w:r w:rsidRPr="00F14E1B">
        <w:rPr>
          <w:rFonts w:ascii="Sylfaen" w:hAnsi="Sylfaen"/>
          <w:sz w:val="20"/>
          <w:szCs w:val="20"/>
          <w:u w:val="single"/>
          <w:lang w:val="ka-GE"/>
        </w:rPr>
        <w:t xml:space="preserve"> </w:t>
      </w:r>
      <w:r w:rsidRPr="00F14E1B">
        <w:rPr>
          <w:rFonts w:ascii="Sylfaen" w:hAnsi="Sylfaen" w:cs="Sylfaen"/>
          <w:sz w:val="20"/>
          <w:szCs w:val="20"/>
          <w:u w:val="single"/>
          <w:lang w:val="ka-GE"/>
        </w:rPr>
        <w:t>შემდეგ</w:t>
      </w:r>
      <w:r w:rsidRPr="00F14E1B">
        <w:rPr>
          <w:rFonts w:ascii="Sylfaen" w:hAnsi="Sylfaen"/>
          <w:sz w:val="20"/>
          <w:szCs w:val="20"/>
          <w:u w:val="single"/>
          <w:lang w:val="ka-GE"/>
        </w:rPr>
        <w:t xml:space="preserve"> </w:t>
      </w:r>
      <w:r w:rsidRPr="00F14E1B">
        <w:rPr>
          <w:rFonts w:ascii="Sylfaen" w:hAnsi="Sylfaen" w:cs="Sylfaen"/>
          <w:sz w:val="20"/>
          <w:szCs w:val="20"/>
          <w:u w:val="single"/>
          <w:lang w:val="ka-GE"/>
        </w:rPr>
        <w:t>მისამართზე</w:t>
      </w:r>
      <w:r w:rsidRPr="00F14E1B">
        <w:rPr>
          <w:rFonts w:ascii="Sylfaen" w:hAnsi="Sylfaen"/>
          <w:sz w:val="20"/>
          <w:szCs w:val="20"/>
          <w:u w:val="single"/>
          <w:lang w:val="ka-GE"/>
        </w:rPr>
        <w:t xml:space="preserve">: </w:t>
      </w:r>
      <w:r w:rsidRPr="00F14E1B">
        <w:rPr>
          <w:rFonts w:ascii="Sylfaen" w:hAnsi="Sylfaen" w:cs="Sylfaen"/>
          <w:sz w:val="20"/>
          <w:szCs w:val="20"/>
          <w:u w:val="single"/>
          <w:lang w:val="ka-GE"/>
        </w:rPr>
        <w:t>ქ</w:t>
      </w:r>
      <w:r w:rsidRPr="00F14E1B">
        <w:rPr>
          <w:rFonts w:ascii="Sylfaen" w:hAnsi="Sylfaen"/>
          <w:sz w:val="20"/>
          <w:szCs w:val="20"/>
          <w:u w:val="single"/>
          <w:lang w:val="ka-GE"/>
        </w:rPr>
        <w:t xml:space="preserve">. </w:t>
      </w:r>
      <w:r w:rsidRPr="00F14E1B">
        <w:rPr>
          <w:rFonts w:ascii="Sylfaen" w:hAnsi="Sylfaen" w:cs="Sylfaen"/>
          <w:sz w:val="20"/>
          <w:szCs w:val="20"/>
          <w:u w:val="single"/>
          <w:lang w:val="ka-GE"/>
        </w:rPr>
        <w:t>თბილისი</w:t>
      </w:r>
      <w:r w:rsidRPr="00F14E1B">
        <w:rPr>
          <w:rFonts w:ascii="Sylfaen" w:hAnsi="Sylfaen"/>
          <w:sz w:val="20"/>
          <w:szCs w:val="20"/>
          <w:u w:val="single"/>
          <w:lang w:val="ka-GE"/>
        </w:rPr>
        <w:t xml:space="preserve"> </w:t>
      </w:r>
      <w:r w:rsidRPr="00F14E1B">
        <w:rPr>
          <w:rFonts w:ascii="Sylfaen" w:hAnsi="Sylfaen" w:cs="Sylfaen"/>
          <w:sz w:val="20"/>
          <w:szCs w:val="20"/>
          <w:u w:val="single"/>
          <w:lang w:val="ka-GE"/>
        </w:rPr>
        <w:t>კოსტავას</w:t>
      </w:r>
      <w:r w:rsidRPr="00F14E1B">
        <w:rPr>
          <w:rFonts w:ascii="Sylfaen" w:hAnsi="Sylfaen"/>
          <w:sz w:val="20"/>
          <w:szCs w:val="20"/>
          <w:u w:val="single"/>
          <w:lang w:val="ka-GE"/>
        </w:rPr>
        <w:t xml:space="preserve"> 1 </w:t>
      </w:r>
      <w:r w:rsidRPr="00F14E1B">
        <w:rPr>
          <w:rFonts w:ascii="Sylfaen" w:hAnsi="Sylfaen" w:cs="Sylfaen"/>
          <w:sz w:val="20"/>
          <w:szCs w:val="20"/>
          <w:u w:val="single"/>
          <w:lang w:val="ka-GE"/>
        </w:rPr>
        <w:t>შესახვევი</w:t>
      </w:r>
      <w:r w:rsidRPr="00F14E1B">
        <w:rPr>
          <w:rFonts w:ascii="Sylfaen" w:hAnsi="Sylfaen"/>
          <w:sz w:val="20"/>
          <w:szCs w:val="20"/>
          <w:u w:val="single"/>
          <w:lang w:val="ka-GE"/>
        </w:rPr>
        <w:t xml:space="preserve"> N 33</w:t>
      </w:r>
      <w:r w:rsidRPr="00F14E1B">
        <w:rPr>
          <w:rFonts w:ascii="Sylfaen" w:hAnsi="Sylfaen"/>
          <w:sz w:val="20"/>
          <w:szCs w:val="20"/>
          <w:u w:val="single"/>
        </w:rPr>
        <w:t xml:space="preserve"> GWP </w:t>
      </w:r>
      <w:r w:rsidRPr="00F14E1B">
        <w:rPr>
          <w:rFonts w:ascii="Sylfaen" w:hAnsi="Sylfaen"/>
          <w:sz w:val="20"/>
          <w:szCs w:val="20"/>
          <w:u w:val="single"/>
          <w:lang w:val="ka-GE"/>
        </w:rPr>
        <w:t>სათა</w:t>
      </w:r>
      <w:r w:rsidR="008918CD" w:rsidRPr="00F14E1B">
        <w:rPr>
          <w:rFonts w:ascii="Sylfaen" w:hAnsi="Sylfaen"/>
          <w:sz w:val="20"/>
          <w:szCs w:val="20"/>
          <w:u w:val="single"/>
          <w:lang w:val="ka-GE"/>
        </w:rPr>
        <w:t>ვ</w:t>
      </w:r>
      <w:r w:rsidR="00474D92" w:rsidRPr="00F14E1B">
        <w:rPr>
          <w:rFonts w:ascii="Sylfaen" w:hAnsi="Sylfaen"/>
          <w:sz w:val="20"/>
          <w:szCs w:val="20"/>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F14E1B">
        <w:rPr>
          <w:rFonts w:ascii="Sylfaen" w:hAnsi="Sylfaen"/>
          <w:sz w:val="20"/>
          <w:szCs w:val="20"/>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lastRenderedPageBreak/>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52D1FBF1"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BB31ED" w14:textId="53E75EE6" w:rsidR="00590522" w:rsidRDefault="00590522" w:rsidP="00C41C03">
      <w:pPr>
        <w:spacing w:after="0" w:line="240" w:lineRule="auto"/>
        <w:rPr>
          <w:rFonts w:ascii="Sylfaen" w:hAnsi="Sylfaen"/>
          <w:b/>
          <w:sz w:val="20"/>
          <w:szCs w:val="20"/>
        </w:rPr>
      </w:pPr>
    </w:p>
    <w:p w14:paraId="607D130E" w14:textId="77777777" w:rsidR="005F0E4B" w:rsidRDefault="005F0E4B" w:rsidP="00C41C03">
      <w:pPr>
        <w:spacing w:after="0" w:line="360" w:lineRule="auto"/>
        <w:jc w:val="both"/>
        <w:rPr>
          <w:rFonts w:ascii="Sylfaen" w:hAnsi="Sylfaen"/>
          <w:sz w:val="20"/>
          <w:szCs w:val="20"/>
          <w:lang w:val="ka-GE"/>
        </w:rPr>
      </w:pPr>
    </w:p>
    <w:p w14:paraId="7C8295E0" w14:textId="77777777" w:rsidR="005F0E4B" w:rsidRDefault="005F0E4B" w:rsidP="00C41C03">
      <w:pPr>
        <w:spacing w:after="0" w:line="360" w:lineRule="auto"/>
        <w:jc w:val="both"/>
        <w:rPr>
          <w:rFonts w:ascii="Sylfaen" w:hAnsi="Sylfaen"/>
          <w:sz w:val="20"/>
          <w:szCs w:val="20"/>
          <w:lang w:val="ka-GE"/>
        </w:rPr>
      </w:pPr>
    </w:p>
    <w:p w14:paraId="2F845EB6" w14:textId="77777777" w:rsidR="00F92C0D" w:rsidRPr="007C06E4" w:rsidRDefault="00F92C0D" w:rsidP="00F92C0D">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Pr>
          <w:rFonts w:ascii="Sylfaen" w:hAnsi="Sylfaen"/>
          <w:sz w:val="20"/>
          <w:szCs w:val="20"/>
          <w:lang w:val="ka-GE"/>
        </w:rPr>
        <w:t>გიორგი დემეტრაშვილი</w:t>
      </w:r>
    </w:p>
    <w:p w14:paraId="043249C8" w14:textId="77777777" w:rsidR="00F92C0D" w:rsidRPr="00580531" w:rsidRDefault="00F92C0D" w:rsidP="00F92C0D">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18453315" w14:textId="77777777" w:rsidR="00F92C0D" w:rsidRPr="00580531" w:rsidRDefault="00F92C0D" w:rsidP="00F92C0D">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31C573AA" w14:textId="6CC2F136" w:rsidR="00F92C0D" w:rsidRPr="00496805" w:rsidRDefault="00F92C0D" w:rsidP="00F92C0D">
      <w:pPr>
        <w:spacing w:after="0" w:line="360" w:lineRule="auto"/>
        <w:jc w:val="both"/>
        <w:rPr>
          <w:rFonts w:ascii="Arial" w:hAnsi="Arial"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hyperlink r:id="rId8" w:history="1">
        <w:r w:rsidRPr="007D105B">
          <w:rPr>
            <w:rStyle w:val="Hyperlink"/>
            <w:rFonts w:ascii="Sylfaen" w:hAnsi="Sylfaen" w:cs="Arial"/>
            <w:sz w:val="20"/>
            <w:szCs w:val="20"/>
            <w:lang w:val="ka-GE"/>
          </w:rPr>
          <w:t>gdemetrashvili@gwp.ge</w:t>
        </w:r>
      </w:hyperlink>
      <w:r>
        <w:rPr>
          <w:rFonts w:ascii="Sylfaen" w:hAnsi="Sylfaen" w:cs="Arial"/>
          <w:sz w:val="20"/>
          <w:szCs w:val="20"/>
        </w:rPr>
        <w:t xml:space="preserve"> </w:t>
      </w:r>
      <w:r>
        <w:rPr>
          <w:rFonts w:ascii="Sylfaen" w:hAnsi="Sylfaen" w:cs="Arial"/>
          <w:sz w:val="20"/>
          <w:szCs w:val="20"/>
          <w:lang w:val="ka-GE"/>
        </w:rPr>
        <w:tab/>
      </w:r>
      <w:r>
        <w:rPr>
          <w:rStyle w:val="Hyperlink"/>
          <w:rFonts w:ascii="Arial" w:hAnsi="Arial" w:cs="Arial"/>
          <w:sz w:val="20"/>
          <w:szCs w:val="20"/>
          <w:u w:val="none"/>
        </w:rPr>
        <w:t xml:space="preserve"> </w:t>
      </w:r>
    </w:p>
    <w:p w14:paraId="7EF2FBB9" w14:textId="77777777" w:rsidR="00F92C0D" w:rsidRPr="007C06E4" w:rsidRDefault="00F92C0D" w:rsidP="00F92C0D">
      <w:pPr>
        <w:spacing w:after="0" w:line="360" w:lineRule="auto"/>
        <w:jc w:val="both"/>
        <w:rPr>
          <w:rFonts w:ascii="Sylfaen" w:hAnsi="Sylfaen" w:cs="Arial"/>
          <w:sz w:val="20"/>
          <w:szCs w:val="20"/>
        </w:rPr>
      </w:pPr>
      <w:r>
        <w:rPr>
          <w:rFonts w:ascii="Sylfaen" w:hAnsi="Sylfaen"/>
          <w:sz w:val="20"/>
          <w:szCs w:val="20"/>
          <w:lang w:val="ka-GE"/>
        </w:rPr>
        <w:t>ტელ.</w:t>
      </w:r>
      <w:r w:rsidRPr="00580531">
        <w:rPr>
          <w:rFonts w:ascii="Arial" w:hAnsi="Arial" w:cs="Arial"/>
          <w:sz w:val="20"/>
          <w:szCs w:val="20"/>
          <w:lang w:val="ka-GE"/>
        </w:rPr>
        <w:t xml:space="preserve">: +995 </w:t>
      </w:r>
      <w:r>
        <w:rPr>
          <w:rFonts w:ascii="Arial" w:hAnsi="Arial" w:cs="Arial"/>
          <w:sz w:val="20"/>
          <w:szCs w:val="20"/>
          <w:lang w:val="ka-GE"/>
        </w:rPr>
        <w:t>322 931111 (</w:t>
      </w:r>
      <w:r>
        <w:rPr>
          <w:rFonts w:ascii="Sylfaen" w:hAnsi="Sylfaen" w:cs="Arial"/>
          <w:sz w:val="20"/>
          <w:szCs w:val="20"/>
          <w:lang w:val="ka-GE"/>
        </w:rPr>
        <w:t>1451</w:t>
      </w:r>
      <w:r w:rsidRPr="00580531">
        <w:rPr>
          <w:rFonts w:ascii="Arial" w:hAnsi="Arial" w:cs="Arial"/>
          <w:sz w:val="20"/>
          <w:szCs w:val="20"/>
          <w:lang w:val="ka-GE"/>
        </w:rPr>
        <w:t xml:space="preserve">); </w:t>
      </w:r>
      <w:r>
        <w:rPr>
          <w:rFonts w:ascii="Sylfaen" w:hAnsi="Sylfaen" w:cs="Arial"/>
          <w:sz w:val="20"/>
          <w:szCs w:val="20"/>
          <w:lang w:val="ka-GE"/>
        </w:rPr>
        <w:t>591 07 07 42</w:t>
      </w:r>
    </w:p>
    <w:p w14:paraId="6CDF0BA6" w14:textId="0E06FCB1" w:rsidR="00E33A8F" w:rsidRDefault="00E33A8F" w:rsidP="0065331E">
      <w:pPr>
        <w:spacing w:after="0" w:line="360" w:lineRule="auto"/>
        <w:jc w:val="both"/>
        <w:rPr>
          <w:rFonts w:ascii="Sylfaen" w:hAnsi="Sylfaen"/>
          <w:sz w:val="20"/>
          <w:szCs w:val="20"/>
          <w:lang w:val="ka-GE"/>
        </w:rPr>
      </w:pP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lastRenderedPageBreak/>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lastRenderedPageBreak/>
        <w:t>კონკურსის დასახელება (კომპანიის მოკლე წარდგენა, ნომერი);</w:t>
      </w:r>
    </w:p>
    <w:p w14:paraId="790C6457" w14:textId="125072E0"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r w:rsidR="00870C25">
        <w:rPr>
          <w:rFonts w:ascii="Sylfaen" w:hAnsi="Sylfaen"/>
          <w:b/>
          <w:sz w:val="20"/>
          <w:szCs w:val="20"/>
          <w:lang w:val="ka-GE"/>
        </w:rPr>
        <w:t>გადახდის პირობას</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2F0B650B"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w:t>
      </w:r>
      <w:r w:rsidR="0044131A">
        <w:rPr>
          <w:rFonts w:ascii="Sylfaen" w:hAnsi="Sylfaen"/>
          <w:b/>
          <w:sz w:val="20"/>
          <w:szCs w:val="20"/>
        </w:rPr>
        <w:t xml:space="preserve"> </w:t>
      </w:r>
      <w:r w:rsidR="0044131A">
        <w:rPr>
          <w:rFonts w:ascii="Sylfaen" w:hAnsi="Sylfaen"/>
          <w:b/>
          <w:sz w:val="20"/>
          <w:szCs w:val="20"/>
          <w:lang w:val="ka-GE"/>
        </w:rPr>
        <w:t xml:space="preserve"> და მომსახურების</w:t>
      </w:r>
      <w:r w:rsidR="00677E39">
        <w:rPr>
          <w:rFonts w:ascii="Sylfaen" w:hAnsi="Sylfaen"/>
          <w:b/>
          <w:sz w:val="20"/>
          <w:szCs w:val="20"/>
          <w:lang w:val="ka-GE"/>
        </w:rPr>
        <w:t xml:space="preserve"> მიწოდების გამოცდილება</w:t>
      </w:r>
    </w:p>
    <w:p w14:paraId="1466EAEF" w14:textId="77777777" w:rsidR="004C239D" w:rsidRPr="00472883" w:rsidRDefault="004C239D" w:rsidP="004C239D">
      <w:pPr>
        <w:pStyle w:val="ListParagraph"/>
        <w:numPr>
          <w:ilvl w:val="1"/>
          <w:numId w:val="5"/>
        </w:numPr>
        <w:spacing w:after="0" w:line="360" w:lineRule="auto"/>
        <w:jc w:val="both"/>
        <w:rPr>
          <w:rFonts w:ascii="AcadNusx" w:hAnsi="AcadNusx"/>
          <w:b/>
          <w:sz w:val="20"/>
          <w:szCs w:val="20"/>
        </w:rPr>
      </w:pPr>
      <w:r w:rsidRPr="00472883">
        <w:rPr>
          <w:rFonts w:ascii="Sylfaen" w:hAnsi="Sylfaen"/>
          <w:b/>
          <w:sz w:val="20"/>
          <w:szCs w:val="20"/>
          <w:lang w:val="ka-GE"/>
        </w:rPr>
        <w:t xml:space="preserve">სრულად შევსებული (ქართულ და ინგლისურ ენებზე) ხელმოწერილი </w:t>
      </w:r>
      <w:r>
        <w:rPr>
          <w:rFonts w:ascii="Sylfaen" w:hAnsi="Sylfaen"/>
          <w:b/>
          <w:sz w:val="20"/>
          <w:szCs w:val="20"/>
          <w:lang w:val="ka-GE"/>
        </w:rPr>
        <w:t>„განაცხადი კეთილსინდისიერების შესახებ“</w:t>
      </w:r>
      <w:r w:rsidRPr="00472883">
        <w:rPr>
          <w:rFonts w:ascii="Sylfaen" w:hAnsi="Sylfaen"/>
          <w:b/>
          <w:sz w:val="20"/>
          <w:szCs w:val="20"/>
          <w:lang w:val="ka-GE"/>
        </w:rPr>
        <w:t>, რომელიც თან ახლავს სატენდერო დოკუმენტაციას</w:t>
      </w:r>
      <w:r>
        <w:rPr>
          <w:rFonts w:ascii="Sylfaen" w:hAnsi="Sylfaen"/>
          <w:b/>
          <w:sz w:val="20"/>
          <w:szCs w:val="20"/>
          <w:lang w:val="ka-GE"/>
        </w:rPr>
        <w:t>.</w:t>
      </w:r>
    </w:p>
    <w:p w14:paraId="4B4F90A4" w14:textId="77777777" w:rsidR="004C239D" w:rsidRPr="00472883" w:rsidRDefault="004C239D" w:rsidP="004C239D">
      <w:pPr>
        <w:pStyle w:val="ListParagraph"/>
        <w:spacing w:after="0" w:line="360" w:lineRule="auto"/>
        <w:jc w:val="both"/>
        <w:rPr>
          <w:rFonts w:ascii="AcadNusx" w:hAnsi="AcadNusx"/>
          <w:b/>
          <w:sz w:val="20"/>
          <w:szCs w:val="20"/>
        </w:rPr>
      </w:pPr>
      <w:r w:rsidRPr="00472883">
        <w:rPr>
          <w:rFonts w:ascii="Sylfaen" w:hAnsi="Sylfaen"/>
          <w:b/>
          <w:color w:val="FF0000"/>
          <w:sz w:val="20"/>
          <w:szCs w:val="20"/>
          <w:lang w:val="ka-GE"/>
        </w:rPr>
        <w:t xml:space="preserve">გთხოვთ </w:t>
      </w:r>
      <w:r w:rsidRPr="002917E1">
        <w:rPr>
          <w:rFonts w:ascii="Sylfaen" w:hAnsi="Sylfaen"/>
          <w:b/>
          <w:color w:val="FF0000"/>
          <w:sz w:val="20"/>
          <w:szCs w:val="20"/>
          <w:lang w:val="ka-GE"/>
        </w:rPr>
        <w:t xml:space="preserve">გაითვალისწინეთ: </w:t>
      </w:r>
      <w:r w:rsidRPr="002917E1">
        <w:rPr>
          <w:rFonts w:ascii="Sylfaen" w:hAnsi="Sylfaen"/>
          <w:b/>
          <w:color w:val="FF0000"/>
          <w:sz w:val="20"/>
          <w:szCs w:val="20"/>
          <w:u w:val="single"/>
          <w:lang w:val="ka-GE"/>
        </w:rPr>
        <w:t>აღნიშნული დოკუმენტის ხელმოწერილი ვერსიის წარმოდგენის გარეშე თქვენი წინადადება არ განიხილება.</w:t>
      </w:r>
    </w:p>
    <w:p w14:paraId="63301B1B" w14:textId="77777777" w:rsidR="004C239D" w:rsidRPr="004C239D" w:rsidRDefault="004C239D" w:rsidP="004C239D">
      <w:pPr>
        <w:spacing w:after="0" w:line="360" w:lineRule="auto"/>
        <w:jc w:val="both"/>
        <w:rPr>
          <w:rFonts w:ascii="Sylfaen" w:hAnsi="Sylfaen"/>
          <w:b/>
          <w:sz w:val="20"/>
          <w:szCs w:val="20"/>
          <w:lang w:val="ka-GE"/>
        </w:rPr>
      </w:pPr>
    </w:p>
    <w:p w14:paraId="5D18B6AC" w14:textId="77777777" w:rsidR="00D60FB1" w:rsidRPr="00677E39" w:rsidRDefault="00D60FB1" w:rsidP="0044131A">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402D247"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F14E1B">
        <w:rPr>
          <w:rFonts w:ascii="Sylfaen" w:hAnsi="Sylfaen"/>
          <w:sz w:val="20"/>
          <w:szCs w:val="20"/>
        </w:rPr>
        <w:t>3</w:t>
      </w:r>
      <w:r w:rsidR="00C40C8C" w:rsidRPr="006A256D">
        <w:rPr>
          <w:rFonts w:ascii="AcadNusx" w:hAnsi="AcadNusx"/>
          <w:sz w:val="20"/>
          <w:szCs w:val="20"/>
          <w:lang w:val="ka-GE"/>
        </w:rPr>
        <w:t xml:space="preserve"> (</w:t>
      </w:r>
      <w:proofErr w:type="spellStart"/>
      <w:r w:rsidR="00F14E1B">
        <w:rPr>
          <w:rFonts w:ascii="Sylfaen" w:hAnsi="Sylfaen"/>
          <w:sz w:val="20"/>
          <w:szCs w:val="20"/>
        </w:rPr>
        <w:t>სამი</w:t>
      </w:r>
      <w:proofErr w:type="spellEnd"/>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9A884F7" w14:textId="1461AC7B" w:rsidR="00F14E1B" w:rsidRPr="00F14E1B" w:rsidRDefault="00586C84" w:rsidP="00F14E1B">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proofErr w:type="spellStart"/>
      <w:r>
        <w:rPr>
          <w:rFonts w:ascii="AcadNusx" w:hAnsi="AcadNusx"/>
          <w:b/>
          <w:bCs/>
          <w:i/>
          <w:iCs/>
          <w:sz w:val="20"/>
          <w:szCs w:val="20"/>
        </w:rPr>
        <w:lastRenderedPageBreak/>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5488A957" w:rsidR="00BA3DAD" w:rsidRDefault="00BA3DAD" w:rsidP="00667B1F">
      <w:pPr>
        <w:rPr>
          <w:rFonts w:ascii="Sylfaen" w:hAnsi="Sylfaen"/>
          <w:i/>
          <w:iCs/>
          <w:sz w:val="20"/>
          <w:szCs w:val="20"/>
          <w:lang w:val="ka-GE"/>
        </w:rPr>
      </w:pPr>
    </w:p>
    <w:sectPr w:rsidR="00BA3DAD"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2BD1C" w14:textId="77777777" w:rsidR="00E1320A" w:rsidRDefault="00E1320A" w:rsidP="007902EA">
      <w:pPr>
        <w:spacing w:after="0" w:line="240" w:lineRule="auto"/>
      </w:pPr>
      <w:r>
        <w:separator/>
      </w:r>
    </w:p>
  </w:endnote>
  <w:endnote w:type="continuationSeparator" w:id="0">
    <w:p w14:paraId="5AF9BF2E" w14:textId="77777777" w:rsidR="00E1320A" w:rsidRDefault="00E1320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C0EC25C" w:rsidR="004A3BD8" w:rsidRDefault="004A3BD8">
        <w:pPr>
          <w:pStyle w:val="Footer"/>
          <w:jc w:val="right"/>
        </w:pPr>
        <w:r>
          <w:fldChar w:fldCharType="begin"/>
        </w:r>
        <w:r>
          <w:instrText xml:space="preserve"> PAGE   \* MERGEFORMAT </w:instrText>
        </w:r>
        <w:r>
          <w:fldChar w:fldCharType="separate"/>
        </w:r>
        <w:r w:rsidR="00662402">
          <w:rPr>
            <w:noProof/>
          </w:rPr>
          <w:t>7</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A2D86" w14:textId="77777777" w:rsidR="00E1320A" w:rsidRDefault="00E1320A" w:rsidP="007902EA">
      <w:pPr>
        <w:spacing w:after="0" w:line="240" w:lineRule="auto"/>
      </w:pPr>
      <w:r>
        <w:separator/>
      </w:r>
    </w:p>
  </w:footnote>
  <w:footnote w:type="continuationSeparator" w:id="0">
    <w:p w14:paraId="1F4169E2" w14:textId="77777777" w:rsidR="00E1320A" w:rsidRDefault="00E1320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2EAC9" w14:textId="77777777" w:rsidR="0016372D" w:rsidRPr="0016372D" w:rsidRDefault="0016372D" w:rsidP="0016372D">
    <w:pPr>
      <w:spacing w:after="0" w:line="360" w:lineRule="auto"/>
      <w:jc w:val="right"/>
      <w:rPr>
        <w:rFonts w:ascii="Sylfaen" w:hAnsi="Sylfaen"/>
        <w:b/>
        <w:bCs/>
        <w:sz w:val="18"/>
        <w:szCs w:val="18"/>
      </w:rPr>
    </w:pPr>
  </w:p>
  <w:p w14:paraId="2E6E1684" w14:textId="1E102057" w:rsidR="00665353" w:rsidRPr="00665353" w:rsidRDefault="0016372D" w:rsidP="00F14E1B">
    <w:pPr>
      <w:spacing w:after="0" w:line="360" w:lineRule="auto"/>
      <w:jc w:val="right"/>
      <w:rPr>
        <w:rFonts w:ascii="Sylfaen" w:hAnsi="Sylfaen"/>
        <w:b/>
        <w:bCs/>
        <w:sz w:val="18"/>
        <w:szCs w:val="18"/>
        <w:lang w:val="ka-GE"/>
      </w:rPr>
    </w:pPr>
    <w:r w:rsidRPr="0016372D">
      <w:rPr>
        <w:rFonts w:ascii="Sylfaen" w:hAnsi="Sylfaen"/>
        <w:b/>
        <w:bCs/>
        <w:sz w:val="18"/>
        <w:szCs w:val="18"/>
        <w:lang w:val="ka-GE"/>
      </w:rPr>
      <w:t>ჯორჯიან</w:t>
    </w:r>
    <w:r w:rsidR="000F51F5">
      <w:rPr>
        <w:rFonts w:ascii="Sylfaen" w:hAnsi="Sylfaen"/>
        <w:b/>
        <w:bCs/>
        <w:sz w:val="18"/>
        <w:szCs w:val="18"/>
        <w:lang w:val="ka-GE"/>
      </w:rPr>
      <w:t xml:space="preserve"> უოთერ ენდ ფაუერ</w:t>
    </w:r>
    <w:r w:rsidRPr="0016372D">
      <w:rPr>
        <w:rFonts w:ascii="Sylfaen" w:hAnsi="Sylfaen"/>
        <w:b/>
        <w:bCs/>
        <w:sz w:val="18"/>
        <w:szCs w:val="18"/>
        <w:lang w:val="ka-GE"/>
      </w:rPr>
      <w:t>ის ბალანსზე აღრიცხული ავტომობილების ნაწილებისა და ავტო-ტექ მომსახურეობის შესყიდვა</w:t>
    </w:r>
    <w:r w:rsidR="004A3BD8">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p>
  <w:p w14:paraId="6A7006B0" w14:textId="77777777" w:rsidR="00CA678C" w:rsidRPr="00CA678C" w:rsidRDefault="00CA678C" w:rsidP="00CA678C">
    <w:pPr>
      <w:spacing w:after="0" w:line="360" w:lineRule="auto"/>
      <w:jc w:val="right"/>
      <w:rPr>
        <w:rFonts w:ascii="Sylfaen" w:hAnsi="Sylfaen"/>
        <w:b/>
        <w:bCs/>
        <w:sz w:val="18"/>
        <w:szCs w:val="18"/>
        <w:lang w:val="ka-GE"/>
      </w:rPr>
    </w:pPr>
  </w:p>
  <w:p w14:paraId="35F8C763" w14:textId="77777777" w:rsidR="004A3BD8" w:rsidRPr="005F0E4B" w:rsidRDefault="004A3BD8" w:rsidP="005F0E4B">
    <w:pPr>
      <w:spacing w:after="0" w:line="360" w:lineRule="auto"/>
      <w:jc w:val="right"/>
      <w:rPr>
        <w:rFonts w:ascii="Sylfaen" w:hAnsi="Sylfaen"/>
        <w:b/>
        <w:bCs/>
        <w:sz w:val="18"/>
        <w:szCs w:val="18"/>
        <w:lang w:val="ka-GE"/>
      </w:rPr>
    </w:pPr>
  </w:p>
  <w:p w14:paraId="2405FA22" w14:textId="02A26397"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16372D">
      <w:rPr>
        <w:rFonts w:ascii="Sylfaen" w:hAnsi="Sylfaen" w:cs="Sylfaen"/>
        <w:b/>
        <w:sz w:val="20"/>
        <w:szCs w:val="20"/>
        <w:lang w:val="ka-GE"/>
      </w:rPr>
      <w:t>0</w:t>
    </w:r>
    <w:r w:rsidR="00F14E1B">
      <w:rPr>
        <w:rFonts w:ascii="Sylfaen" w:hAnsi="Sylfaen" w:cs="Sylfaen"/>
        <w:b/>
        <w:sz w:val="20"/>
        <w:szCs w:val="20"/>
      </w:rPr>
      <w:t>79</w:t>
    </w:r>
    <w:r w:rsidR="007778CE">
      <w:rPr>
        <w:rFonts w:ascii="Sylfaen" w:hAnsi="Sylfaen" w:cs="Sylfaen"/>
        <w:b/>
        <w:sz w:val="20"/>
        <w:szCs w:val="20"/>
        <w:lang w:val="ka-GE"/>
      </w:rPr>
      <w:t>-</w:t>
    </w:r>
    <w:r w:rsidR="007778CE">
      <w:rPr>
        <w:rFonts w:ascii="Sylfaen" w:hAnsi="Sylfaen" w:cs="Sylfaen"/>
        <w:b/>
        <w:sz w:val="20"/>
        <w:szCs w:val="20"/>
        <w:lang w:val="en-GB"/>
      </w:rPr>
      <w:t>BID-1</w:t>
    </w:r>
    <w:r w:rsidR="00F14E1B">
      <w:rPr>
        <w:rFonts w:ascii="Sylfaen" w:hAnsi="Sylfaen" w:cs="Sylfaen"/>
        <w:b/>
        <w:sz w:val="20"/>
        <w:szCs w:val="20"/>
        <w:lang w:val="en-GB"/>
      </w:rPr>
      <w:t>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9C861B1"/>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3"/>
  </w:num>
  <w:num w:numId="5">
    <w:abstractNumId w:val="10"/>
  </w:num>
  <w:num w:numId="6">
    <w:abstractNumId w:val="5"/>
  </w:num>
  <w:num w:numId="7">
    <w:abstractNumId w:val="4"/>
  </w:num>
  <w:num w:numId="8">
    <w:abstractNumId w:val="18"/>
  </w:num>
  <w:num w:numId="9">
    <w:abstractNumId w:val="20"/>
  </w:num>
  <w:num w:numId="10">
    <w:abstractNumId w:val="12"/>
  </w:num>
  <w:num w:numId="11">
    <w:abstractNumId w:val="7"/>
  </w:num>
  <w:num w:numId="12">
    <w:abstractNumId w:val="9"/>
  </w:num>
  <w:num w:numId="13">
    <w:abstractNumId w:val="17"/>
  </w:num>
  <w:num w:numId="14">
    <w:abstractNumId w:val="13"/>
  </w:num>
  <w:num w:numId="15">
    <w:abstractNumId w:val="8"/>
  </w:num>
  <w:num w:numId="16">
    <w:abstractNumId w:val="19"/>
  </w:num>
  <w:num w:numId="17">
    <w:abstractNumId w:val="15"/>
  </w:num>
  <w:num w:numId="18">
    <w:abstractNumId w:val="14"/>
  </w:num>
  <w:num w:numId="19">
    <w:abstractNumId w:val="6"/>
  </w:num>
  <w:num w:numId="20">
    <w:abstractNumId w:val="2"/>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31452"/>
    <w:rsid w:val="00046082"/>
    <w:rsid w:val="0004786C"/>
    <w:rsid w:val="00051E54"/>
    <w:rsid w:val="0005435C"/>
    <w:rsid w:val="00064AB9"/>
    <w:rsid w:val="00081D42"/>
    <w:rsid w:val="00087BFF"/>
    <w:rsid w:val="00092A77"/>
    <w:rsid w:val="000974B9"/>
    <w:rsid w:val="000B1C85"/>
    <w:rsid w:val="000B4C5E"/>
    <w:rsid w:val="000B5D0F"/>
    <w:rsid w:val="000C3223"/>
    <w:rsid w:val="000D5BB4"/>
    <w:rsid w:val="000D68A2"/>
    <w:rsid w:val="000E5617"/>
    <w:rsid w:val="000F03A0"/>
    <w:rsid w:val="000F3872"/>
    <w:rsid w:val="000F4D71"/>
    <w:rsid w:val="000F51F5"/>
    <w:rsid w:val="000F63C5"/>
    <w:rsid w:val="00110CCE"/>
    <w:rsid w:val="00110DB6"/>
    <w:rsid w:val="00116D4F"/>
    <w:rsid w:val="00117164"/>
    <w:rsid w:val="00120724"/>
    <w:rsid w:val="00122148"/>
    <w:rsid w:val="00127F44"/>
    <w:rsid w:val="00131B75"/>
    <w:rsid w:val="00137719"/>
    <w:rsid w:val="001433C2"/>
    <w:rsid w:val="001461E6"/>
    <w:rsid w:val="00156D6D"/>
    <w:rsid w:val="001575CA"/>
    <w:rsid w:val="00161677"/>
    <w:rsid w:val="00162053"/>
    <w:rsid w:val="0016372D"/>
    <w:rsid w:val="00171C91"/>
    <w:rsid w:val="0017792E"/>
    <w:rsid w:val="00185C9D"/>
    <w:rsid w:val="00194044"/>
    <w:rsid w:val="001B0D00"/>
    <w:rsid w:val="001B6BD5"/>
    <w:rsid w:val="001B740A"/>
    <w:rsid w:val="001B75E0"/>
    <w:rsid w:val="001C112D"/>
    <w:rsid w:val="001C2BF2"/>
    <w:rsid w:val="001D3B12"/>
    <w:rsid w:val="001E0606"/>
    <w:rsid w:val="00202451"/>
    <w:rsid w:val="002056E8"/>
    <w:rsid w:val="00207B93"/>
    <w:rsid w:val="0021503D"/>
    <w:rsid w:val="00216B88"/>
    <w:rsid w:val="002319CA"/>
    <w:rsid w:val="00237416"/>
    <w:rsid w:val="00241768"/>
    <w:rsid w:val="002468A9"/>
    <w:rsid w:val="0025658B"/>
    <w:rsid w:val="002568CE"/>
    <w:rsid w:val="00257F36"/>
    <w:rsid w:val="00266CA0"/>
    <w:rsid w:val="00275958"/>
    <w:rsid w:val="002778A0"/>
    <w:rsid w:val="0029272A"/>
    <w:rsid w:val="002B6635"/>
    <w:rsid w:val="002B6F69"/>
    <w:rsid w:val="002C066E"/>
    <w:rsid w:val="002C21C7"/>
    <w:rsid w:val="002D06EE"/>
    <w:rsid w:val="002D1E74"/>
    <w:rsid w:val="002D611B"/>
    <w:rsid w:val="002F4925"/>
    <w:rsid w:val="003011B3"/>
    <w:rsid w:val="00302948"/>
    <w:rsid w:val="00303697"/>
    <w:rsid w:val="00316C88"/>
    <w:rsid w:val="00320878"/>
    <w:rsid w:val="0033101C"/>
    <w:rsid w:val="00356255"/>
    <w:rsid w:val="00357317"/>
    <w:rsid w:val="003573F4"/>
    <w:rsid w:val="00385373"/>
    <w:rsid w:val="003859BA"/>
    <w:rsid w:val="00387AB5"/>
    <w:rsid w:val="00392C4C"/>
    <w:rsid w:val="003A4DAA"/>
    <w:rsid w:val="003B460D"/>
    <w:rsid w:val="003B5A5E"/>
    <w:rsid w:val="003C6F22"/>
    <w:rsid w:val="003D6473"/>
    <w:rsid w:val="003E15FA"/>
    <w:rsid w:val="003F370C"/>
    <w:rsid w:val="003F5521"/>
    <w:rsid w:val="003F699A"/>
    <w:rsid w:val="00410EC6"/>
    <w:rsid w:val="00430AF7"/>
    <w:rsid w:val="00431665"/>
    <w:rsid w:val="004375BF"/>
    <w:rsid w:val="0044131A"/>
    <w:rsid w:val="00442F86"/>
    <w:rsid w:val="004446E6"/>
    <w:rsid w:val="00446516"/>
    <w:rsid w:val="004533A4"/>
    <w:rsid w:val="00474D92"/>
    <w:rsid w:val="00483B17"/>
    <w:rsid w:val="0048659C"/>
    <w:rsid w:val="00497393"/>
    <w:rsid w:val="004A3BD8"/>
    <w:rsid w:val="004B09C9"/>
    <w:rsid w:val="004C239D"/>
    <w:rsid w:val="004D3679"/>
    <w:rsid w:val="004D3D1C"/>
    <w:rsid w:val="004D58CE"/>
    <w:rsid w:val="004D747F"/>
    <w:rsid w:val="005232EF"/>
    <w:rsid w:val="00544856"/>
    <w:rsid w:val="005553C3"/>
    <w:rsid w:val="00580531"/>
    <w:rsid w:val="005832A4"/>
    <w:rsid w:val="00583B48"/>
    <w:rsid w:val="00586056"/>
    <w:rsid w:val="00586C84"/>
    <w:rsid w:val="00590522"/>
    <w:rsid w:val="00595E4B"/>
    <w:rsid w:val="005C14A4"/>
    <w:rsid w:val="005D3B83"/>
    <w:rsid w:val="005E05B1"/>
    <w:rsid w:val="005F0E4B"/>
    <w:rsid w:val="00610FC8"/>
    <w:rsid w:val="006267A2"/>
    <w:rsid w:val="00632910"/>
    <w:rsid w:val="00633210"/>
    <w:rsid w:val="00634B58"/>
    <w:rsid w:val="0065331E"/>
    <w:rsid w:val="00661B3E"/>
    <w:rsid w:val="00661DBC"/>
    <w:rsid w:val="00662402"/>
    <w:rsid w:val="00665219"/>
    <w:rsid w:val="00665353"/>
    <w:rsid w:val="00665C42"/>
    <w:rsid w:val="00667B1F"/>
    <w:rsid w:val="00670B37"/>
    <w:rsid w:val="006734CF"/>
    <w:rsid w:val="00674470"/>
    <w:rsid w:val="00674F71"/>
    <w:rsid w:val="00677E39"/>
    <w:rsid w:val="00681B23"/>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1634F"/>
    <w:rsid w:val="00833770"/>
    <w:rsid w:val="0083614B"/>
    <w:rsid w:val="008374C0"/>
    <w:rsid w:val="008401B6"/>
    <w:rsid w:val="00867825"/>
    <w:rsid w:val="00870C25"/>
    <w:rsid w:val="008751D7"/>
    <w:rsid w:val="00876B2D"/>
    <w:rsid w:val="00876B9D"/>
    <w:rsid w:val="0088287D"/>
    <w:rsid w:val="00890026"/>
    <w:rsid w:val="00890F8F"/>
    <w:rsid w:val="008918CD"/>
    <w:rsid w:val="00894C67"/>
    <w:rsid w:val="008978B9"/>
    <w:rsid w:val="008A5094"/>
    <w:rsid w:val="008A673F"/>
    <w:rsid w:val="008B04EA"/>
    <w:rsid w:val="008B67F1"/>
    <w:rsid w:val="008C35CC"/>
    <w:rsid w:val="008D0BA1"/>
    <w:rsid w:val="008E16DA"/>
    <w:rsid w:val="008E3D20"/>
    <w:rsid w:val="008F419D"/>
    <w:rsid w:val="0090279D"/>
    <w:rsid w:val="00913646"/>
    <w:rsid w:val="00922889"/>
    <w:rsid w:val="0092664D"/>
    <w:rsid w:val="009567A7"/>
    <w:rsid w:val="009621F5"/>
    <w:rsid w:val="009804B1"/>
    <w:rsid w:val="00985307"/>
    <w:rsid w:val="0099130F"/>
    <w:rsid w:val="0099429F"/>
    <w:rsid w:val="00997CB4"/>
    <w:rsid w:val="009A2F37"/>
    <w:rsid w:val="009A7535"/>
    <w:rsid w:val="009B3CD2"/>
    <w:rsid w:val="009C5EE2"/>
    <w:rsid w:val="009C7B5B"/>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7461F"/>
    <w:rsid w:val="00A804C4"/>
    <w:rsid w:val="00A935AC"/>
    <w:rsid w:val="00AC494C"/>
    <w:rsid w:val="00AE4033"/>
    <w:rsid w:val="00AE77E5"/>
    <w:rsid w:val="00AF56A2"/>
    <w:rsid w:val="00B07BFB"/>
    <w:rsid w:val="00B110A0"/>
    <w:rsid w:val="00B137F3"/>
    <w:rsid w:val="00B156A3"/>
    <w:rsid w:val="00B23313"/>
    <w:rsid w:val="00B30838"/>
    <w:rsid w:val="00B42689"/>
    <w:rsid w:val="00B47896"/>
    <w:rsid w:val="00B47D4C"/>
    <w:rsid w:val="00B5452A"/>
    <w:rsid w:val="00B830F8"/>
    <w:rsid w:val="00B942E0"/>
    <w:rsid w:val="00B97F4F"/>
    <w:rsid w:val="00BA3DAD"/>
    <w:rsid w:val="00BB0F01"/>
    <w:rsid w:val="00BB446B"/>
    <w:rsid w:val="00BC364F"/>
    <w:rsid w:val="00BE0965"/>
    <w:rsid w:val="00BE187B"/>
    <w:rsid w:val="00BE3060"/>
    <w:rsid w:val="00BF5EFE"/>
    <w:rsid w:val="00C01CD2"/>
    <w:rsid w:val="00C06F22"/>
    <w:rsid w:val="00C12270"/>
    <w:rsid w:val="00C14986"/>
    <w:rsid w:val="00C14D7A"/>
    <w:rsid w:val="00C40C8C"/>
    <w:rsid w:val="00C41C03"/>
    <w:rsid w:val="00C55BCF"/>
    <w:rsid w:val="00C67999"/>
    <w:rsid w:val="00C73981"/>
    <w:rsid w:val="00C761CC"/>
    <w:rsid w:val="00C91AFC"/>
    <w:rsid w:val="00C9205D"/>
    <w:rsid w:val="00CA4A83"/>
    <w:rsid w:val="00CA54EE"/>
    <w:rsid w:val="00CA678C"/>
    <w:rsid w:val="00CB2B75"/>
    <w:rsid w:val="00CB730B"/>
    <w:rsid w:val="00CB736E"/>
    <w:rsid w:val="00CC3C0A"/>
    <w:rsid w:val="00CD3EA4"/>
    <w:rsid w:val="00CE1D05"/>
    <w:rsid w:val="00CE1D66"/>
    <w:rsid w:val="00CF1EF9"/>
    <w:rsid w:val="00CF4119"/>
    <w:rsid w:val="00CF4F77"/>
    <w:rsid w:val="00D1186B"/>
    <w:rsid w:val="00D13C42"/>
    <w:rsid w:val="00D150F5"/>
    <w:rsid w:val="00D17990"/>
    <w:rsid w:val="00D20CC6"/>
    <w:rsid w:val="00D30223"/>
    <w:rsid w:val="00D374EE"/>
    <w:rsid w:val="00D43A2F"/>
    <w:rsid w:val="00D51D10"/>
    <w:rsid w:val="00D57017"/>
    <w:rsid w:val="00D60FB1"/>
    <w:rsid w:val="00D624C5"/>
    <w:rsid w:val="00D7281B"/>
    <w:rsid w:val="00D80CDB"/>
    <w:rsid w:val="00D8245F"/>
    <w:rsid w:val="00D95A0F"/>
    <w:rsid w:val="00D96566"/>
    <w:rsid w:val="00DA4009"/>
    <w:rsid w:val="00DB4D6B"/>
    <w:rsid w:val="00DB77E8"/>
    <w:rsid w:val="00DC2AA1"/>
    <w:rsid w:val="00DC4440"/>
    <w:rsid w:val="00DC6664"/>
    <w:rsid w:val="00DC708C"/>
    <w:rsid w:val="00DD1F94"/>
    <w:rsid w:val="00DE3BA9"/>
    <w:rsid w:val="00DE5016"/>
    <w:rsid w:val="00DF0E2A"/>
    <w:rsid w:val="00DF5F26"/>
    <w:rsid w:val="00E00D0C"/>
    <w:rsid w:val="00E123C2"/>
    <w:rsid w:val="00E1320A"/>
    <w:rsid w:val="00E2134C"/>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4223"/>
    <w:rsid w:val="00E95292"/>
    <w:rsid w:val="00ED2C94"/>
    <w:rsid w:val="00EF7F05"/>
    <w:rsid w:val="00F0297E"/>
    <w:rsid w:val="00F0659D"/>
    <w:rsid w:val="00F069C7"/>
    <w:rsid w:val="00F115A1"/>
    <w:rsid w:val="00F14024"/>
    <w:rsid w:val="00F14E1B"/>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92C0D"/>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demetr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16F597A2-2403-4152-8FA4-AB18051FF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7</Pages>
  <Words>918</Words>
  <Characters>5235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Demetrashvili</cp:lastModifiedBy>
  <cp:revision>30</cp:revision>
  <cp:lastPrinted>2015-07-27T06:36:00Z</cp:lastPrinted>
  <dcterms:created xsi:type="dcterms:W3CDTF">2017-11-13T09:28:00Z</dcterms:created>
  <dcterms:modified xsi:type="dcterms:W3CDTF">2018-11-21T12:34:00Z</dcterms:modified>
</cp:coreProperties>
</file>