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4AB26E" w14:textId="7A501147" w:rsidR="00375C4A" w:rsidRPr="0030078B" w:rsidRDefault="000047E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bookmarkStart w:id="0" w:name="_GoBack"/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0078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t>ლორთქიფანიძის</w:t>
      </w:r>
      <w:r w:rsidRPr="0030078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t>ქუჩაზე</w:t>
      </w:r>
      <w:r w:rsidRPr="0030078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t>მდებარე</w:t>
      </w:r>
      <w:r w:rsidRPr="0030078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t>სატუმბი</w:t>
      </w:r>
      <w:r w:rsidRPr="0030078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t>სადგურის</w:t>
      </w:r>
      <w:r w:rsidRPr="0030078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t>მონტაჟის</w:t>
      </w:r>
      <w:r w:rsidRPr="0030078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30078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CB3C155" w14:textId="77777777" w:rsidR="000047EE" w:rsidRPr="0030078B" w:rsidRDefault="000047E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DA10CD7" w14:textId="67CDBE62" w:rsidR="007D73CE" w:rsidRPr="0030078B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3007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30078B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0047EE" w:rsidRPr="0030078B">
        <w:rPr>
          <w:rFonts w:asciiTheme="minorHAnsi" w:hAnsiTheme="minorHAnsi" w:cstheme="minorHAnsi"/>
          <w:b/>
          <w:sz w:val="20"/>
          <w:szCs w:val="20"/>
          <w:lang w:val="ka-GE"/>
        </w:rPr>
        <w:t>31</w:t>
      </w:r>
      <w:r w:rsidR="007778CE" w:rsidRPr="0030078B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30078B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30078B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30078B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078B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078B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30078B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078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078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078B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078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078B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078B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30078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30078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30078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078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078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30078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30078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30078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30078B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30078B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5E3CB04E" w14:textId="77777777" w:rsidR="000047EE" w:rsidRPr="0030078B" w:rsidRDefault="000047EE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lastRenderedPageBreak/>
        <w:t>კონკურსი</w:t>
      </w:r>
      <w:r w:rsidRPr="0030078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t>ლორთქიფანიძის</w:t>
      </w:r>
      <w:r w:rsidRPr="0030078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t>ქუჩაზე</w:t>
      </w:r>
      <w:r w:rsidRPr="0030078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t>მდებარე</w:t>
      </w:r>
      <w:r w:rsidRPr="0030078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t>სატუმბი</w:t>
      </w:r>
      <w:r w:rsidRPr="0030078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t>სადგურის</w:t>
      </w:r>
      <w:r w:rsidRPr="0030078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t>მონტაჟის</w:t>
      </w:r>
      <w:r w:rsidRPr="0030078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30078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2746F2DF" w:rsidR="00A50438" w:rsidRPr="0030078B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3007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30078B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0047EE" w:rsidRPr="0030078B">
        <w:rPr>
          <w:rFonts w:asciiTheme="minorHAnsi" w:hAnsiTheme="minorHAnsi" w:cstheme="minorHAnsi"/>
          <w:b/>
          <w:sz w:val="20"/>
          <w:szCs w:val="20"/>
        </w:rPr>
        <w:t>31</w:t>
      </w:r>
      <w:r w:rsidR="007778CE" w:rsidRPr="0030078B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30078B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30078B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30078B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30078B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30078B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00438E27" w:rsidR="00677E39" w:rsidRPr="0030078B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172A2E" w:rsidRPr="0030078B">
        <w:rPr>
          <w:rFonts w:asciiTheme="minorHAnsi" w:hAnsiTheme="minorHAnsi" w:cstheme="minorHAnsi"/>
          <w:b/>
          <w:sz w:val="20"/>
          <w:szCs w:val="20"/>
        </w:rPr>
        <w:t>2</w:t>
      </w:r>
      <w:r w:rsidR="00375C4A" w:rsidRPr="0030078B">
        <w:rPr>
          <w:rFonts w:asciiTheme="minorHAnsi" w:hAnsiTheme="minorHAnsi" w:cstheme="minorHAnsi"/>
          <w:b/>
          <w:sz w:val="20"/>
          <w:szCs w:val="20"/>
        </w:rPr>
        <w:t>7</w:t>
      </w:r>
      <w:r w:rsidR="00DE47CF" w:rsidRPr="0030078B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30078B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30078B">
        <w:rPr>
          <w:rFonts w:ascii="Sylfaen" w:hAnsi="Sylfaen" w:cs="Sylfaen"/>
          <w:b/>
          <w:sz w:val="20"/>
          <w:szCs w:val="20"/>
          <w:lang w:val="ka-GE"/>
        </w:rPr>
        <w:t>ერთ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047EE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047EE" w:rsidRPr="0030078B">
        <w:rPr>
          <w:rFonts w:ascii="Sylfaen" w:hAnsi="Sylfaen" w:cs="Sylfaen"/>
          <w:b/>
          <w:sz w:val="20"/>
          <w:szCs w:val="20"/>
          <w:lang w:val="ka-GE"/>
        </w:rPr>
        <w:t>ლორთქიფანიძის</w:t>
      </w:r>
      <w:r w:rsidR="000047EE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047EE" w:rsidRPr="0030078B">
        <w:rPr>
          <w:rFonts w:ascii="Sylfaen" w:hAnsi="Sylfaen" w:cs="Sylfaen"/>
          <w:b/>
          <w:sz w:val="20"/>
          <w:szCs w:val="20"/>
          <w:lang w:val="ka-GE"/>
        </w:rPr>
        <w:t>ქუჩაზე</w:t>
      </w:r>
      <w:r w:rsidR="000047EE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047EE" w:rsidRPr="0030078B">
        <w:rPr>
          <w:rFonts w:ascii="Sylfaen" w:hAnsi="Sylfaen" w:cs="Sylfaen"/>
          <w:b/>
          <w:sz w:val="20"/>
          <w:szCs w:val="20"/>
          <w:lang w:val="ka-GE"/>
        </w:rPr>
        <w:t>მდებარე</w:t>
      </w:r>
      <w:r w:rsidR="000047EE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047EE" w:rsidRPr="0030078B">
        <w:rPr>
          <w:rFonts w:ascii="Sylfaen" w:hAnsi="Sylfaen" w:cs="Sylfaen"/>
          <w:b/>
          <w:sz w:val="20"/>
          <w:szCs w:val="20"/>
          <w:lang w:val="ka-GE"/>
        </w:rPr>
        <w:t>სატუმბი</w:t>
      </w:r>
      <w:r w:rsidR="000047EE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047EE" w:rsidRPr="0030078B">
        <w:rPr>
          <w:rFonts w:ascii="Sylfaen" w:hAnsi="Sylfaen" w:cs="Sylfaen"/>
          <w:b/>
          <w:sz w:val="20"/>
          <w:szCs w:val="20"/>
          <w:lang w:val="ka-GE"/>
        </w:rPr>
        <w:t>სადგურის</w:t>
      </w:r>
      <w:r w:rsidR="000047EE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047EE" w:rsidRPr="0030078B">
        <w:rPr>
          <w:rFonts w:ascii="Sylfaen" w:hAnsi="Sylfaen" w:cs="Sylfaen"/>
          <w:b/>
          <w:sz w:val="20"/>
          <w:szCs w:val="20"/>
          <w:lang w:val="ka-GE"/>
        </w:rPr>
        <w:t>მონტაჟის</w:t>
      </w:r>
      <w:r w:rsidR="000047EE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047EE" w:rsidRPr="0030078B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0047EE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047EE" w:rsidRPr="0030078B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0047EE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30078B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30078B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30078B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30078B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30078B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30078B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30078B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30078B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30078B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30078B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30078B">
        <w:rPr>
          <w:rFonts w:ascii="Sylfaen" w:hAnsi="Sylfaen" w:cs="Sylfaen"/>
          <w:sz w:val="20"/>
          <w:szCs w:val="20"/>
          <w:lang w:val="ka-GE"/>
        </w:rPr>
        <w:t>ერთი</w:t>
      </w:r>
      <w:r w:rsidR="00B5452A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30078B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30078B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30078B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30078B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30078B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30078B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30078B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30078B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30078B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30078B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30078B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22C050BC" w:rsidR="005C14A4" w:rsidRPr="0030078B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30078B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0047EE" w:rsidRPr="0030078B">
        <w:rPr>
          <w:rFonts w:asciiTheme="minorHAnsi" w:hAnsiTheme="minorHAnsi" w:cstheme="minorHAnsi"/>
          <w:b/>
          <w:sz w:val="20"/>
          <w:szCs w:val="20"/>
          <w:lang w:val="ka-GE"/>
        </w:rPr>
        <w:t>31</w:t>
      </w:r>
      <w:r w:rsidR="007778CE" w:rsidRPr="0030078B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30078B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30078B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30078B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30078B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0D1DE33B" w14:textId="5ED48347" w:rsidR="00D712F9" w:rsidRPr="0030078B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0047EE"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0047EE"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047EE"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ლორთქიფანიძის</w:t>
      </w:r>
      <w:r w:rsidR="000047EE"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047EE"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ქუჩაზე</w:t>
      </w:r>
      <w:r w:rsidR="000047EE"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047EE"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მდებარე</w:t>
      </w:r>
      <w:r w:rsidR="000047EE"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047EE"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სატუმბი</w:t>
      </w:r>
      <w:r w:rsidR="000047EE"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047EE"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სადგურის</w:t>
      </w:r>
      <w:r w:rsidR="000047EE"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047EE"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მონტაჟის</w:t>
      </w:r>
      <w:r w:rsidR="000047EE"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047EE"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0047EE"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047EE"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1F6DD0E9" w14:textId="77777777" w:rsidR="00D712F9" w:rsidRPr="0030078B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30078B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უნდა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იყოს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30078B">
        <w:rPr>
          <w:rFonts w:ascii="Sylfaen" w:hAnsi="Sylfaen" w:cs="Sylfaen"/>
          <w:sz w:val="20"/>
          <w:szCs w:val="20"/>
          <w:lang w:val="ka-GE"/>
        </w:rPr>
        <w:t>ში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30078B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30078B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30078B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30078B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30078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30078B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30078B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30078B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30078B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30078B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30078B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FD83BF7" w14:textId="2248349E" w:rsidR="00D712F9" w:rsidRPr="0030078B" w:rsidRDefault="00D712F9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375C4A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>3</w:t>
      </w:r>
      <w:r w:rsidR="00375C4A" w:rsidRPr="0030078B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აპრილი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723D9709" w:rsidR="00833770" w:rsidRPr="0030078B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30078B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30078B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30078B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30078B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30078B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30078B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30078B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30078B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30078B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30078B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30078B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30078B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30078B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30078B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30078B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30078B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30078B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30078B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30078B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30078B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30078B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30078B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30078B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30078B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სრული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078B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078B">
        <w:rPr>
          <w:rFonts w:ascii="Sylfaen" w:hAnsi="Sylfaen" w:cs="Sylfaen"/>
          <w:sz w:val="20"/>
          <w:szCs w:val="20"/>
          <w:lang w:val="ka-GE"/>
        </w:rPr>
        <w:t>ელ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078B">
        <w:rPr>
          <w:rFonts w:ascii="Sylfaen" w:hAnsi="Sylfaen" w:cs="Sylfaen"/>
          <w:sz w:val="20"/>
          <w:szCs w:val="20"/>
          <w:lang w:val="ka-GE"/>
        </w:rPr>
        <w:t>ფოსტა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30078B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30078B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თარიღი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30078B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30078B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30078B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30078B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30078B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30078B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30078B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30078B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30078B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30078B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30078B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30078B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078B">
        <w:rPr>
          <w:rFonts w:ascii="Sylfaen" w:hAnsi="Sylfaen" w:cs="Sylfaen"/>
          <w:sz w:val="20"/>
          <w:szCs w:val="20"/>
          <w:lang w:val="ka-GE"/>
        </w:rPr>
        <w:t>ა</w:t>
      </w:r>
      <w:r w:rsidRPr="0030078B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30078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30078B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30078B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30078B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0D7554D2" w14:textId="77777777" w:rsidR="000047EE" w:rsidRPr="0030078B" w:rsidRDefault="000047EE" w:rsidP="000047EE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პირი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6943C1BF" w14:textId="77777777" w:rsidR="000047EE" w:rsidRPr="0030078B" w:rsidRDefault="000047EE" w:rsidP="000047EE">
      <w:pPr>
        <w:pStyle w:val="ListParagraph"/>
        <w:spacing w:after="0" w:line="240" w:lineRule="auto"/>
        <w:ind w:left="0"/>
        <w:contextualSpacing w:val="0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კახა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წამალაიძე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078B">
        <w:rPr>
          <w:rFonts w:ascii="Sylfaen" w:hAnsi="Sylfaen" w:cs="Sylfaen"/>
          <w:sz w:val="20"/>
          <w:szCs w:val="20"/>
          <w:lang w:val="ka-GE"/>
        </w:rPr>
        <w:t>ვაკე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078B">
        <w:rPr>
          <w:rFonts w:ascii="Sylfaen" w:hAnsi="Sylfaen" w:cs="Sylfaen"/>
          <w:sz w:val="20"/>
          <w:szCs w:val="20"/>
          <w:lang w:val="ka-GE"/>
        </w:rPr>
        <w:t>საბურთალოს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ბ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078B">
        <w:rPr>
          <w:rFonts w:ascii="Sylfaen" w:hAnsi="Sylfaen" w:cs="Sylfaen"/>
          <w:sz w:val="20"/>
          <w:szCs w:val="20"/>
          <w:lang w:val="ka-GE"/>
        </w:rPr>
        <w:t>ც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078B">
        <w:rPr>
          <w:rFonts w:ascii="Sylfaen" w:hAnsi="Sylfaen" w:cs="Sylfaen"/>
          <w:sz w:val="20"/>
          <w:szCs w:val="20"/>
          <w:lang w:val="ka-GE"/>
        </w:rPr>
        <w:t>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მენეჯერი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), </w:t>
      </w:r>
      <w:r w:rsidRPr="0030078B">
        <w:rPr>
          <w:rFonts w:ascii="Sylfaen" w:hAnsi="Sylfaen" w:cs="Sylfaen"/>
          <w:sz w:val="20"/>
          <w:szCs w:val="20"/>
          <w:lang w:val="ka-GE"/>
        </w:rPr>
        <w:t>მობ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: 595 11 55 99, E-mail: </w:t>
      </w:r>
      <w:r w:rsidRPr="0030078B">
        <w:rPr>
          <w:rStyle w:val="Hyperlink"/>
          <w:rFonts w:asciiTheme="minorHAnsi" w:hAnsiTheme="minorHAnsi" w:cstheme="minorHAnsi"/>
          <w:sz w:val="20"/>
          <w:szCs w:val="20"/>
        </w:rPr>
        <w:fldChar w:fldCharType="begin"/>
      </w:r>
      <w:r w:rsidRPr="0030078B">
        <w:rPr>
          <w:rStyle w:val="Hyperlink"/>
          <w:rFonts w:asciiTheme="minorHAnsi" w:hAnsiTheme="minorHAnsi" w:cstheme="minorHAnsi"/>
          <w:sz w:val="20"/>
          <w:szCs w:val="20"/>
          <w:lang w:val="ka-GE"/>
        </w:rPr>
        <w:instrText xml:space="preserve"> HYPERLINK "mailto:ktsamalaidze@gwp.ge" </w:instrText>
      </w:r>
      <w:r w:rsidRPr="0030078B">
        <w:rPr>
          <w:rStyle w:val="Hyperlink"/>
          <w:rFonts w:asciiTheme="minorHAnsi" w:hAnsiTheme="minorHAnsi" w:cstheme="minorHAnsi"/>
          <w:sz w:val="20"/>
          <w:szCs w:val="20"/>
        </w:rPr>
        <w:fldChar w:fldCharType="separate"/>
      </w:r>
      <w:r w:rsidRPr="0030078B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ktsamalaidze@gwp.ge</w:t>
      </w:r>
      <w:r w:rsidRPr="0030078B">
        <w:rPr>
          <w:rStyle w:val="Hyperlink"/>
          <w:rFonts w:asciiTheme="minorHAnsi" w:hAnsiTheme="minorHAnsi" w:cstheme="minorHAnsi"/>
          <w:sz w:val="20"/>
          <w:szCs w:val="20"/>
        </w:rPr>
        <w:fldChar w:fldCharType="end"/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51E77879" w14:textId="21E09A01" w:rsidR="00DE47CF" w:rsidRPr="0030078B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B6B56D0" w14:textId="77777777" w:rsidR="00DE47CF" w:rsidRPr="0030078B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30078B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30078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პირი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078B">
        <w:rPr>
          <w:rFonts w:ascii="Sylfaen" w:hAnsi="Sylfaen" w:cs="Sylfaen"/>
          <w:sz w:val="20"/>
          <w:szCs w:val="20"/>
          <w:lang w:val="ka-GE"/>
        </w:rPr>
        <w:t>ნინო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30078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მის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30078B">
        <w:rPr>
          <w:rFonts w:ascii="Sylfaen" w:hAnsi="Sylfaen" w:cs="Sylfaen"/>
          <w:sz w:val="20"/>
          <w:szCs w:val="20"/>
          <w:lang w:val="ka-GE"/>
        </w:rPr>
        <w:t>ქ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078B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078B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30078B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30078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ელ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078B">
        <w:rPr>
          <w:rFonts w:ascii="Sylfaen" w:hAnsi="Sylfaen" w:cs="Sylfaen"/>
          <w:sz w:val="20"/>
          <w:szCs w:val="20"/>
          <w:lang w:val="ka-GE"/>
        </w:rPr>
        <w:t>ფოსტა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30078B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30078B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30078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ტელ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30078B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30078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30078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პირი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078B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30078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მის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30078B">
        <w:rPr>
          <w:rFonts w:ascii="Sylfaen" w:hAnsi="Sylfaen" w:cs="Sylfaen"/>
          <w:sz w:val="20"/>
          <w:szCs w:val="20"/>
          <w:lang w:val="ka-GE"/>
        </w:rPr>
        <w:t>ქ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078B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078B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30078B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30078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ელ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078B">
        <w:rPr>
          <w:rFonts w:ascii="Sylfaen" w:hAnsi="Sylfaen" w:cs="Sylfaen"/>
          <w:sz w:val="20"/>
          <w:szCs w:val="20"/>
          <w:lang w:val="ka-GE"/>
        </w:rPr>
        <w:t>ფოსტა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30078B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30078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ტელ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30078B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30078B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30078B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30078B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30078B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სხვა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30078B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სხვა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გზით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არ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და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არ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შპს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30078B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უოთერ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ენდ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30078B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30078B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30078B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30078B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30078B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ყველა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30078B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ყველა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უნდა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30078B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078B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30078B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30078B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078B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078B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F81B84E" w:rsidR="00E45E7B" w:rsidRPr="0030078B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არ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უნდა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იყოს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078B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078B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078B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30078B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უნდა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ამ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ყველა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078B">
        <w:rPr>
          <w:rFonts w:ascii="Sylfaen" w:hAnsi="Sylfaen" w:cs="Sylfaen"/>
          <w:sz w:val="20"/>
          <w:szCs w:val="20"/>
          <w:lang w:val="ka-GE"/>
        </w:rPr>
        <w:t>მათ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შორის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დღგ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30078B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მიერ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უნდა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იყოს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30078B">
        <w:rPr>
          <w:rFonts w:asciiTheme="minorHAnsi" w:hAnsiTheme="minorHAnsi" w:cstheme="minorHAnsi"/>
          <w:sz w:val="20"/>
          <w:szCs w:val="20"/>
        </w:rPr>
        <w:t>9</w:t>
      </w:r>
      <w:r w:rsidR="00B5452A" w:rsidRPr="0030078B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078B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30078B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30078B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30078B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078B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დღის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30078B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უნდა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იყოს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078B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078B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078B">
        <w:rPr>
          <w:rFonts w:ascii="Sylfaen" w:hAnsi="Sylfaen" w:cs="Sylfaen"/>
          <w:sz w:val="20"/>
          <w:szCs w:val="20"/>
          <w:lang w:val="ka-GE"/>
        </w:rPr>
        <w:t>თავის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ერთად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უნდა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30078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30078B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078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უოთერ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ენდ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078B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ვადა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078B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078B">
        <w:rPr>
          <w:rFonts w:ascii="Sylfaen" w:hAnsi="Sylfaen" w:cs="Sylfaen"/>
          <w:sz w:val="20"/>
          <w:szCs w:val="20"/>
          <w:lang w:val="ka-GE"/>
        </w:rPr>
        <w:t>ან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მისი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078B">
        <w:rPr>
          <w:rFonts w:ascii="Sylfaen" w:hAnsi="Sylfaen" w:cs="Sylfaen"/>
          <w:sz w:val="20"/>
          <w:szCs w:val="20"/>
          <w:lang w:val="ka-GE"/>
        </w:rPr>
        <w:t>რაც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078B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იმ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ფორმით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078B">
        <w:rPr>
          <w:rFonts w:ascii="Sylfaen" w:hAnsi="Sylfaen" w:cs="Sylfaen"/>
          <w:sz w:val="20"/>
          <w:szCs w:val="20"/>
          <w:lang w:val="ka-GE"/>
        </w:rPr>
        <w:t>რა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გახდა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078B">
        <w:rPr>
          <w:rFonts w:ascii="Sylfaen" w:hAnsi="Sylfaen" w:cs="Sylfaen"/>
          <w:sz w:val="20"/>
          <w:szCs w:val="20"/>
          <w:lang w:val="ka-GE"/>
        </w:rPr>
        <w:t>ან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მისი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30078B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შპს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078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უოთერ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ენდ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078B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ყველა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078B">
        <w:rPr>
          <w:rFonts w:ascii="Sylfaen" w:hAnsi="Sylfaen" w:cs="Sylfaen"/>
          <w:sz w:val="20"/>
          <w:szCs w:val="20"/>
          <w:lang w:val="ka-GE"/>
        </w:rPr>
        <w:t>შპს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078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უოთერ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ენდ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078B">
        <w:rPr>
          <w:rFonts w:ascii="Sylfaen" w:hAnsi="Sylfaen" w:cs="Sylfaen"/>
          <w:sz w:val="20"/>
          <w:szCs w:val="20"/>
          <w:lang w:val="ka-GE"/>
        </w:rPr>
        <w:t>არ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არის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ან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ახსნა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078B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4F9C54A" w:rsidR="00B30838" w:rsidRPr="0030078B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შპს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078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უოთერ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ენდ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078B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30078B">
        <w:rPr>
          <w:rFonts w:ascii="Sylfaen" w:hAnsi="Sylfaen" w:cs="Sylfaen"/>
          <w:sz w:val="20"/>
          <w:szCs w:val="20"/>
          <w:lang w:val="ka-GE"/>
        </w:rPr>
        <w:t>ე</w:t>
      </w:r>
      <w:r w:rsidRPr="0030078B">
        <w:rPr>
          <w:rFonts w:ascii="Sylfaen" w:hAnsi="Sylfaen" w:cs="Sylfaen"/>
          <w:sz w:val="20"/>
          <w:szCs w:val="20"/>
          <w:lang w:val="ka-GE"/>
        </w:rPr>
        <w:t>ბული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სახის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078B">
        <w:rPr>
          <w:rFonts w:ascii="Sylfaen" w:hAnsi="Sylfaen" w:cs="Sylfaen"/>
          <w:sz w:val="20"/>
          <w:szCs w:val="20"/>
          <w:lang w:val="ka-GE"/>
        </w:rPr>
        <w:t>ასევე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ან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მისი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078B">
        <w:rPr>
          <w:rFonts w:ascii="Sylfaen" w:hAnsi="Sylfaen" w:cs="Sylfaen"/>
          <w:sz w:val="20"/>
          <w:szCs w:val="20"/>
          <w:lang w:val="ka-GE"/>
        </w:rPr>
        <w:t>იმ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078B">
        <w:rPr>
          <w:rFonts w:ascii="Sylfaen" w:hAnsi="Sylfaen" w:cs="Sylfaen"/>
          <w:sz w:val="20"/>
          <w:szCs w:val="20"/>
          <w:lang w:val="ka-GE"/>
        </w:rPr>
        <w:t>თუ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078B">
        <w:rPr>
          <w:rFonts w:ascii="Sylfaen" w:hAnsi="Sylfaen" w:cs="Sylfaen"/>
          <w:sz w:val="20"/>
          <w:szCs w:val="20"/>
          <w:lang w:val="ka-GE"/>
        </w:rPr>
        <w:t>რომ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არ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ან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078B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4D31B4B" w14:textId="60752D0B" w:rsidR="00A50438" w:rsidRPr="0030078B" w:rsidRDefault="00A50438" w:rsidP="00FC69F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078B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058A68AA" w:rsidR="00833770" w:rsidRPr="0030078B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078B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078B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078B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ან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30078B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30078B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30078B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30078B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30078B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30078B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30078B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30078B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078B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078B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078B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078B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078B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078B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078B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078B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078B">
        <w:rPr>
          <w:rFonts w:ascii="Sylfaen" w:hAnsi="Sylfaen" w:cs="Sylfaen"/>
          <w:sz w:val="20"/>
          <w:szCs w:val="20"/>
          <w:lang w:val="ka-GE"/>
        </w:rPr>
        <w:t>თ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9DDE3ED" w14:textId="77777777" w:rsidR="000047EE" w:rsidRPr="0030078B" w:rsidRDefault="000047EE" w:rsidP="000047EE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55685CD1" w:rsidR="00833770" w:rsidRPr="0030078B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07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078B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30078B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48085DD7" w:rsidR="004A3BD8" w:rsidRPr="0030078B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30078B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30078B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30078B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30078B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30078B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1658C" w:rsidRPr="0030078B">
        <w:rPr>
          <w:rFonts w:asciiTheme="minorHAnsi" w:hAnsiTheme="minorHAnsi" w:cstheme="minorHAnsi"/>
          <w:b/>
          <w:sz w:val="20"/>
          <w:szCs w:val="20"/>
        </w:rPr>
        <w:t>)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30078B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30078B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30078B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30078B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30078B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30078B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30078B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30078B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30078B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30078B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30078B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30078B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30078B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30078B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30078B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77777777" w:rsidR="00395872" w:rsidRPr="0030078B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30078B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30078B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Pr="0030078B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</w:t>
      </w:r>
    </w:p>
    <w:p w14:paraId="6EF03F7A" w14:textId="390347DC" w:rsidR="00EA64EC" w:rsidRPr="0030078B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30078B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30078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30078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30078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30078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30078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30078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30078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30078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30078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30078B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30078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30078B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25154479" w14:textId="39582803" w:rsidR="002626EF" w:rsidRPr="0030078B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30078B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078B">
        <w:rPr>
          <w:rFonts w:ascii="Sylfaen" w:hAnsi="Sylfaen" w:cs="Sylfaen"/>
          <w:sz w:val="20"/>
          <w:szCs w:val="20"/>
          <w:lang w:val="ka-GE"/>
        </w:rPr>
        <w:lastRenderedPageBreak/>
        <w:t>მოწოდებული</w:t>
      </w:r>
      <w:r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0078B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30078B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0078B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0078B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0078B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0078B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30078B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0078B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30078B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0078B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30078B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30078B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30078B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30078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30078B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30078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30078B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30078B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078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078B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30078B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078B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078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30078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078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078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078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078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078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30078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078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078B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078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30078B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078B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078B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078B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078B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078B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078B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078B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078B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078B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078B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078B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078B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078B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078B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078B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078B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30078B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756EF0A9" w:rsidR="003C6F22" w:rsidRPr="0030078B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30078B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30078B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proofErr w:type="gramStart"/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proofErr w:type="gramEnd"/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30078B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30078B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12A4024D" w14:textId="7D1FAC5C" w:rsidR="00BA3DAD" w:rsidRPr="0030078B" w:rsidRDefault="00BA3DAD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p w14:paraId="432431FE" w14:textId="02FCDD9E" w:rsidR="00BA3DAD" w:rsidRPr="0030078B" w:rsidRDefault="00BA3DAD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bookmarkEnd w:id="0"/>
    <w:p w14:paraId="39CEAC59" w14:textId="5488A957" w:rsidR="00BA3DAD" w:rsidRPr="0030078B" w:rsidRDefault="00BA3DAD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sectPr w:rsidR="00BA3DAD" w:rsidRPr="0030078B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8746C" w14:textId="77777777" w:rsidR="002F4A12" w:rsidRDefault="002F4A12" w:rsidP="007902EA">
      <w:pPr>
        <w:spacing w:after="0" w:line="240" w:lineRule="auto"/>
      </w:pPr>
      <w:r>
        <w:separator/>
      </w:r>
    </w:p>
  </w:endnote>
  <w:endnote w:type="continuationSeparator" w:id="0">
    <w:p w14:paraId="5A7E91A7" w14:textId="77777777" w:rsidR="002F4A12" w:rsidRDefault="002F4A12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19B0EAC4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07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672CC" w14:textId="77777777" w:rsidR="002F4A12" w:rsidRDefault="002F4A12" w:rsidP="007902EA">
      <w:pPr>
        <w:spacing w:after="0" w:line="240" w:lineRule="auto"/>
      </w:pPr>
      <w:r>
        <w:separator/>
      </w:r>
    </w:p>
  </w:footnote>
  <w:footnote w:type="continuationSeparator" w:id="0">
    <w:p w14:paraId="2523E694" w14:textId="77777777" w:rsidR="002F4A12" w:rsidRDefault="002F4A12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5FA22" w14:textId="1FBE0A9A" w:rsidR="00362398" w:rsidRPr="00DC6E84" w:rsidRDefault="00362398" w:rsidP="00DC6E84">
    <w:pPr>
      <w:spacing w:after="0" w:line="240" w:lineRule="auto"/>
      <w:jc w:val="right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DC6E84">
      <w:rPr>
        <w:rFonts w:asciiTheme="minorHAnsi" w:hAnsiTheme="minorHAnsi" w:cstheme="minorHAnsi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C6E84" w:rsidRPr="00DC6E84">
      <w:rPr>
        <w:rFonts w:ascii="Sylfaen" w:hAnsi="Sylfaen" w:cs="Sylfaen"/>
        <w:b/>
        <w:bCs/>
        <w:sz w:val="18"/>
        <w:szCs w:val="18"/>
        <w:lang w:val="ka-GE"/>
      </w:rPr>
      <w:t>კონკურსი</w:t>
    </w:r>
    <w:r w:rsidR="00DC6E84" w:rsidRPr="00DC6E84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DC6E84" w:rsidRPr="00DC6E84">
      <w:rPr>
        <w:rFonts w:ascii="Sylfaen" w:hAnsi="Sylfaen" w:cs="Sylfaen"/>
        <w:b/>
        <w:bCs/>
        <w:sz w:val="18"/>
        <w:szCs w:val="18"/>
        <w:lang w:val="ka-GE"/>
      </w:rPr>
      <w:t>ლორთქიფანიძის</w:t>
    </w:r>
    <w:r w:rsidR="00DC6E84" w:rsidRPr="00DC6E84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DC6E84" w:rsidRPr="00DC6E84">
      <w:rPr>
        <w:rFonts w:ascii="Sylfaen" w:hAnsi="Sylfaen" w:cs="Sylfaen"/>
        <w:b/>
        <w:bCs/>
        <w:sz w:val="18"/>
        <w:szCs w:val="18"/>
        <w:lang w:val="ka-GE"/>
      </w:rPr>
      <w:t>ქუჩაზე</w:t>
    </w:r>
    <w:r w:rsidR="00DC6E84" w:rsidRPr="00DC6E84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DC6E84" w:rsidRPr="00DC6E84">
      <w:rPr>
        <w:rFonts w:ascii="Sylfaen" w:hAnsi="Sylfaen" w:cs="Sylfaen"/>
        <w:b/>
        <w:bCs/>
        <w:sz w:val="18"/>
        <w:szCs w:val="18"/>
        <w:lang w:val="ka-GE"/>
      </w:rPr>
      <w:t>მდებარე</w:t>
    </w:r>
    <w:r w:rsidR="00DC6E84" w:rsidRPr="00DC6E84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DC6E84" w:rsidRPr="00DC6E84">
      <w:rPr>
        <w:rFonts w:ascii="Sylfaen" w:hAnsi="Sylfaen" w:cs="Sylfaen"/>
        <w:b/>
        <w:bCs/>
        <w:sz w:val="18"/>
        <w:szCs w:val="18"/>
        <w:lang w:val="ka-GE"/>
      </w:rPr>
      <w:t>სატუმბი</w:t>
    </w:r>
    <w:r w:rsidR="00DC6E84" w:rsidRPr="00DC6E84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DC6E84" w:rsidRPr="00DC6E84">
      <w:rPr>
        <w:rFonts w:ascii="Sylfaen" w:hAnsi="Sylfaen" w:cs="Sylfaen"/>
        <w:b/>
        <w:bCs/>
        <w:sz w:val="18"/>
        <w:szCs w:val="18"/>
        <w:lang w:val="ka-GE"/>
      </w:rPr>
      <w:t>სადგურის</w:t>
    </w:r>
    <w:r w:rsidR="00DC6E84" w:rsidRPr="00DC6E84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DC6E84" w:rsidRPr="00DC6E84">
      <w:rPr>
        <w:rFonts w:ascii="Sylfaen" w:hAnsi="Sylfaen" w:cs="Sylfaen"/>
        <w:b/>
        <w:bCs/>
        <w:sz w:val="18"/>
        <w:szCs w:val="18"/>
        <w:lang w:val="ka-GE"/>
      </w:rPr>
      <w:t>მონტაჟის</w:t>
    </w:r>
    <w:r w:rsidR="00DC6E84" w:rsidRPr="00DC6E84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DC6E84" w:rsidRPr="00DC6E84">
      <w:rPr>
        <w:rFonts w:ascii="Sylfaen" w:hAnsi="Sylfaen" w:cs="Sylfaen"/>
        <w:b/>
        <w:bCs/>
        <w:sz w:val="18"/>
        <w:szCs w:val="18"/>
        <w:lang w:val="ka-GE"/>
      </w:rPr>
      <w:t>მომსახურეობის</w:t>
    </w:r>
    <w:r w:rsidR="00DC6E84" w:rsidRPr="00DC6E84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DC6E84" w:rsidRPr="00DC6E84">
      <w:rPr>
        <w:rFonts w:ascii="Sylfaen" w:hAnsi="Sylfaen" w:cs="Sylfaen"/>
        <w:b/>
        <w:bCs/>
        <w:sz w:val="18"/>
        <w:szCs w:val="18"/>
        <w:lang w:val="ka-GE"/>
      </w:rPr>
      <w:t>შესყიდვაზე</w:t>
    </w:r>
    <w:r w:rsidR="00DC6E84" w:rsidRPr="00DC6E84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 </w:t>
    </w:r>
    <w:r w:rsidRPr="00DC6E84">
      <w:rPr>
        <w:rFonts w:asciiTheme="minorHAnsi" w:hAnsiTheme="minorHAnsi" w:cstheme="minorHAnsi"/>
        <w:b/>
        <w:sz w:val="18"/>
        <w:szCs w:val="18"/>
        <w:lang w:val="ka-GE"/>
      </w:rPr>
      <w:tab/>
    </w:r>
    <w:r w:rsidR="00375C4A" w:rsidRPr="00DC6E84">
      <w:rPr>
        <w:rFonts w:asciiTheme="minorHAnsi" w:hAnsiTheme="minorHAnsi" w:cstheme="minorHAnsi"/>
        <w:b/>
        <w:sz w:val="18"/>
        <w:szCs w:val="18"/>
        <w:lang w:val="ka-GE"/>
      </w:rPr>
      <w:t xml:space="preserve">                                                                                     </w:t>
    </w:r>
    <w:r w:rsidRPr="00DC6E84">
      <w:rPr>
        <w:rFonts w:asciiTheme="minorHAnsi" w:hAnsiTheme="minorHAnsi" w:cstheme="minorHAnsi"/>
        <w:b/>
        <w:sz w:val="18"/>
        <w:szCs w:val="18"/>
        <w:lang w:val="ka-GE"/>
      </w:rPr>
      <w:tab/>
    </w:r>
    <w:r w:rsidR="00375C4A" w:rsidRPr="00DC6E84">
      <w:rPr>
        <w:rFonts w:asciiTheme="minorHAnsi" w:hAnsiTheme="minorHAnsi" w:cstheme="minorHAnsi"/>
        <w:b/>
        <w:sz w:val="18"/>
        <w:szCs w:val="18"/>
        <w:lang w:val="ka-GE"/>
      </w:rPr>
      <w:t xml:space="preserve">                                                                                                                                                 </w:t>
    </w:r>
    <w:r w:rsidR="00DC6E84" w:rsidRPr="00DC6E84">
      <w:rPr>
        <w:rFonts w:asciiTheme="minorHAnsi" w:hAnsiTheme="minorHAnsi" w:cstheme="minorHAnsi"/>
        <w:b/>
        <w:sz w:val="18"/>
        <w:szCs w:val="18"/>
        <w:lang w:val="ka-GE"/>
      </w:rPr>
      <w:t xml:space="preserve">                                     </w:t>
    </w:r>
    <w:r w:rsidRPr="00DC6E84">
      <w:rPr>
        <w:rFonts w:asciiTheme="minorHAnsi" w:hAnsiTheme="minorHAnsi" w:cstheme="minorHAnsi"/>
        <w:b/>
        <w:sz w:val="18"/>
        <w:szCs w:val="18"/>
        <w:lang w:val="ka-GE"/>
      </w:rPr>
      <w:t>№</w:t>
    </w:r>
    <w:r w:rsidRPr="00DC6E84">
      <w:rPr>
        <w:rFonts w:asciiTheme="minorHAnsi" w:hAnsiTheme="minorHAnsi" w:cstheme="minorHAnsi"/>
        <w:b/>
        <w:sz w:val="18"/>
        <w:szCs w:val="18"/>
      </w:rPr>
      <w:t xml:space="preserve"> </w:t>
    </w:r>
    <w:r w:rsidRPr="00DC6E84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DC6E84" w:rsidRPr="00DC6E84">
      <w:rPr>
        <w:rFonts w:asciiTheme="minorHAnsi" w:hAnsiTheme="minorHAnsi" w:cstheme="minorHAnsi"/>
        <w:b/>
        <w:sz w:val="20"/>
        <w:szCs w:val="20"/>
        <w:lang w:val="ka-GE"/>
      </w:rPr>
      <w:t>31</w:t>
    </w:r>
    <w:r w:rsidRPr="00DC6E84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DC6E84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DC6E84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Default="00362398" w:rsidP="00375C4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047EE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B75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4A12"/>
    <w:rsid w:val="002F575A"/>
    <w:rsid w:val="0030078B"/>
    <w:rsid w:val="003011B3"/>
    <w:rsid w:val="00302948"/>
    <w:rsid w:val="00303697"/>
    <w:rsid w:val="00314EFA"/>
    <w:rsid w:val="00316C88"/>
    <w:rsid w:val="00320878"/>
    <w:rsid w:val="0033101C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C2A3E"/>
    <w:rsid w:val="004C6DE1"/>
    <w:rsid w:val="004D3679"/>
    <w:rsid w:val="004D3D1C"/>
    <w:rsid w:val="004D58CE"/>
    <w:rsid w:val="004D747F"/>
    <w:rsid w:val="004E7A03"/>
    <w:rsid w:val="005337FD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A074D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910"/>
    <w:rsid w:val="00633210"/>
    <w:rsid w:val="00634B58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C55"/>
    <w:rsid w:val="00717D5F"/>
    <w:rsid w:val="00724D9A"/>
    <w:rsid w:val="007309AA"/>
    <w:rsid w:val="00734570"/>
    <w:rsid w:val="00735828"/>
    <w:rsid w:val="00736EDE"/>
    <w:rsid w:val="00751591"/>
    <w:rsid w:val="00764A65"/>
    <w:rsid w:val="00772078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E6"/>
    <w:rsid w:val="009F41E3"/>
    <w:rsid w:val="009F4DC4"/>
    <w:rsid w:val="009F744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494C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942E0"/>
    <w:rsid w:val="00B95D33"/>
    <w:rsid w:val="00B97F4F"/>
    <w:rsid w:val="00BA3DAD"/>
    <w:rsid w:val="00BA62F2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186B"/>
    <w:rsid w:val="00D13C42"/>
    <w:rsid w:val="00D150F5"/>
    <w:rsid w:val="00D1658C"/>
    <w:rsid w:val="00D20CC6"/>
    <w:rsid w:val="00D30223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664"/>
    <w:rsid w:val="00DC6E84"/>
    <w:rsid w:val="00DC708C"/>
    <w:rsid w:val="00DD1F94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A8F"/>
    <w:rsid w:val="00E4143A"/>
    <w:rsid w:val="00E42B0C"/>
    <w:rsid w:val="00E45E7B"/>
    <w:rsid w:val="00E46922"/>
    <w:rsid w:val="00E5014E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C0782"/>
    <w:rsid w:val="00EC670B"/>
    <w:rsid w:val="00EC6798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4574"/>
    <w:rsid w:val="00F36F72"/>
    <w:rsid w:val="00F40803"/>
    <w:rsid w:val="00F46AB9"/>
    <w:rsid w:val="00F47570"/>
    <w:rsid w:val="00F53219"/>
    <w:rsid w:val="00F53EE5"/>
    <w:rsid w:val="00F612B0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zidzigur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ADC6AA71-D7E9-49D2-A12F-E37D8C1BD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Nino Dzidziguri</cp:lastModifiedBy>
  <cp:revision>140</cp:revision>
  <cp:lastPrinted>2015-07-27T06:36:00Z</cp:lastPrinted>
  <dcterms:created xsi:type="dcterms:W3CDTF">2017-11-13T09:28:00Z</dcterms:created>
  <dcterms:modified xsi:type="dcterms:W3CDTF">2019-04-18T13:25:00Z</dcterms:modified>
</cp:coreProperties>
</file>