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4AB26E" w14:textId="3885B5F8" w:rsidR="00375C4A" w:rsidRPr="00753A2E" w:rsidRDefault="00E41656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ვარკეთილის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IV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მ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>/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რ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, 416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კორპ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.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მიმდებარედ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კანალიზაციის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გარე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მოწყობის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7CA2CB39" w14:textId="77777777" w:rsidR="00E41656" w:rsidRPr="00753A2E" w:rsidRDefault="00E41656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5DA10CD7" w14:textId="44DDA37C" w:rsidR="007D73CE" w:rsidRPr="00753A2E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753A2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753A2E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E41656" w:rsidRPr="00753A2E">
        <w:rPr>
          <w:rFonts w:asciiTheme="minorHAnsi" w:hAnsiTheme="minorHAnsi" w:cstheme="minorHAnsi"/>
          <w:b/>
          <w:sz w:val="20"/>
          <w:szCs w:val="20"/>
          <w:lang w:val="ka-GE"/>
        </w:rPr>
        <w:t>32</w:t>
      </w:r>
      <w:r w:rsidR="007778CE" w:rsidRPr="00753A2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753A2E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753A2E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753A2E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753A2E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753A2E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753A2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753A2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753A2E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753A2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753A2E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753A2E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753A2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753A2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753A2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753A2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753A2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753A2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753A2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753A2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753A2E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753A2E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56816391" w14:textId="77777777" w:rsidR="00E41656" w:rsidRPr="00753A2E" w:rsidRDefault="00E41656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lastRenderedPageBreak/>
        <w:t>კონკურსი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ვარკეთილის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IV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მ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>/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რ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, 416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კორპ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.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მიმდებარედ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კანალიზაციის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გარე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ქსელის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მოწყობის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753A2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  <w:r w:rsidRPr="00753A2E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118BBCF6" w14:textId="16C61101" w:rsidR="00A50438" w:rsidRPr="00753A2E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753A2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753A2E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E41656" w:rsidRPr="00753A2E">
        <w:rPr>
          <w:rFonts w:asciiTheme="minorHAnsi" w:hAnsiTheme="minorHAnsi" w:cstheme="minorHAnsi"/>
          <w:b/>
          <w:sz w:val="20"/>
          <w:szCs w:val="20"/>
        </w:rPr>
        <w:t>3</w:t>
      </w:r>
      <w:r w:rsidR="00172A2E" w:rsidRPr="00753A2E">
        <w:rPr>
          <w:rFonts w:asciiTheme="minorHAnsi" w:hAnsiTheme="minorHAnsi" w:cstheme="minorHAnsi"/>
          <w:b/>
          <w:sz w:val="20"/>
          <w:szCs w:val="20"/>
        </w:rPr>
        <w:t>2</w:t>
      </w:r>
      <w:r w:rsidR="007778CE" w:rsidRPr="00753A2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753A2E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753A2E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753A2E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753A2E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741950AF" w:rsidR="00677E39" w:rsidRPr="00753A2E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4B7D7B">
        <w:rPr>
          <w:rFonts w:asciiTheme="minorHAnsi" w:hAnsiTheme="minorHAnsi" w:cstheme="minorHAnsi"/>
          <w:b/>
          <w:sz w:val="20"/>
          <w:szCs w:val="20"/>
        </w:rPr>
        <w:t>3</w:t>
      </w:r>
      <w:r w:rsidR="00172A2E" w:rsidRPr="00753A2E">
        <w:rPr>
          <w:rFonts w:asciiTheme="minorHAnsi" w:hAnsiTheme="minorHAnsi" w:cstheme="minorHAnsi"/>
          <w:b/>
          <w:sz w:val="20"/>
          <w:szCs w:val="20"/>
        </w:rPr>
        <w:t>2</w:t>
      </w:r>
      <w:r w:rsidR="00DE47CF" w:rsidRPr="00753A2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753A2E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753A2E">
        <w:rPr>
          <w:rFonts w:ascii="Sylfaen" w:hAnsi="Sylfaen" w:cs="Sylfaen"/>
          <w:b/>
          <w:sz w:val="20"/>
          <w:szCs w:val="20"/>
          <w:lang w:val="ka-GE"/>
        </w:rPr>
        <w:t>ერთ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E41656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41656" w:rsidRPr="00753A2E">
        <w:rPr>
          <w:rFonts w:ascii="Sylfaen" w:hAnsi="Sylfaen" w:cs="Sylfaen"/>
          <w:b/>
          <w:sz w:val="20"/>
          <w:szCs w:val="20"/>
          <w:lang w:val="ka-GE"/>
        </w:rPr>
        <w:t>ვარკეთილის</w:t>
      </w:r>
      <w:r w:rsidR="00E41656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IV </w:t>
      </w:r>
      <w:r w:rsidR="00E41656" w:rsidRPr="00753A2E">
        <w:rPr>
          <w:rFonts w:ascii="Sylfaen" w:hAnsi="Sylfaen" w:cs="Sylfaen"/>
          <w:b/>
          <w:sz w:val="20"/>
          <w:szCs w:val="20"/>
          <w:lang w:val="ka-GE"/>
        </w:rPr>
        <w:t>მ</w:t>
      </w:r>
      <w:r w:rsidR="00E41656" w:rsidRPr="00753A2E">
        <w:rPr>
          <w:rFonts w:asciiTheme="minorHAnsi" w:hAnsiTheme="minorHAnsi" w:cstheme="minorHAnsi"/>
          <w:b/>
          <w:sz w:val="20"/>
          <w:szCs w:val="20"/>
          <w:lang w:val="ka-GE"/>
        </w:rPr>
        <w:t>/</w:t>
      </w:r>
      <w:r w:rsidR="00E41656" w:rsidRPr="00753A2E">
        <w:rPr>
          <w:rFonts w:ascii="Sylfaen" w:hAnsi="Sylfaen" w:cs="Sylfaen"/>
          <w:b/>
          <w:sz w:val="20"/>
          <w:szCs w:val="20"/>
          <w:lang w:val="ka-GE"/>
        </w:rPr>
        <w:t>რ</w:t>
      </w:r>
      <w:r w:rsidR="00E41656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416 </w:t>
      </w:r>
      <w:r w:rsidR="00E41656" w:rsidRPr="00753A2E">
        <w:rPr>
          <w:rFonts w:ascii="Sylfaen" w:hAnsi="Sylfaen" w:cs="Sylfaen"/>
          <w:b/>
          <w:sz w:val="20"/>
          <w:szCs w:val="20"/>
          <w:lang w:val="ka-GE"/>
        </w:rPr>
        <w:t>კორპ</w:t>
      </w:r>
      <w:r w:rsidR="00E41656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</w:t>
      </w:r>
      <w:r w:rsidR="00E41656" w:rsidRPr="00753A2E">
        <w:rPr>
          <w:rFonts w:ascii="Sylfaen" w:hAnsi="Sylfaen" w:cs="Sylfaen"/>
          <w:b/>
          <w:sz w:val="20"/>
          <w:szCs w:val="20"/>
          <w:lang w:val="ka-GE"/>
        </w:rPr>
        <w:t>მიმდებარედ</w:t>
      </w:r>
      <w:r w:rsidR="00E41656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41656" w:rsidRPr="00753A2E">
        <w:rPr>
          <w:rFonts w:ascii="Sylfaen" w:hAnsi="Sylfaen" w:cs="Sylfaen"/>
          <w:b/>
          <w:sz w:val="20"/>
          <w:szCs w:val="20"/>
          <w:lang w:val="ka-GE"/>
        </w:rPr>
        <w:t>კანალიზაციის</w:t>
      </w:r>
      <w:r w:rsidR="00E41656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41656" w:rsidRPr="00753A2E">
        <w:rPr>
          <w:rFonts w:ascii="Sylfaen" w:hAnsi="Sylfaen" w:cs="Sylfaen"/>
          <w:b/>
          <w:sz w:val="20"/>
          <w:szCs w:val="20"/>
          <w:lang w:val="ka-GE"/>
        </w:rPr>
        <w:t>გარე</w:t>
      </w:r>
      <w:r w:rsidR="00E41656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41656" w:rsidRPr="00753A2E">
        <w:rPr>
          <w:rFonts w:ascii="Sylfaen" w:hAnsi="Sylfaen" w:cs="Sylfaen"/>
          <w:b/>
          <w:sz w:val="20"/>
          <w:szCs w:val="20"/>
          <w:lang w:val="ka-GE"/>
        </w:rPr>
        <w:t>ქსელის</w:t>
      </w:r>
      <w:r w:rsidR="00E41656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41656" w:rsidRPr="00753A2E">
        <w:rPr>
          <w:rFonts w:ascii="Sylfaen" w:hAnsi="Sylfaen" w:cs="Sylfaen"/>
          <w:b/>
          <w:sz w:val="20"/>
          <w:szCs w:val="20"/>
          <w:lang w:val="ka-GE"/>
        </w:rPr>
        <w:t>მოწყობის</w:t>
      </w:r>
      <w:r w:rsidR="00E41656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41656" w:rsidRPr="00753A2E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E41656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E41656" w:rsidRPr="00753A2E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D30223" w:rsidRPr="00753A2E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53A2E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53A2E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53A2E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53A2E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53A2E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753A2E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53A2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53A2E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53A2E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53A2E">
        <w:rPr>
          <w:rFonts w:ascii="Sylfaen" w:hAnsi="Sylfaen" w:cs="Sylfaen"/>
          <w:sz w:val="20"/>
          <w:szCs w:val="20"/>
          <w:lang w:val="ka-GE"/>
        </w:rPr>
        <w:t>ერთი</w:t>
      </w:r>
      <w:r w:rsidR="00B5452A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sz w:val="20"/>
          <w:szCs w:val="20"/>
          <w:lang w:val="ka-GE"/>
        </w:rPr>
        <w:t>ან</w:t>
      </w:r>
      <w:r w:rsidR="00B5452A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sz w:val="20"/>
          <w:szCs w:val="20"/>
          <w:lang w:val="ka-GE"/>
        </w:rPr>
        <w:t>რამდენიმე</w:t>
      </w:r>
      <w:r w:rsidR="00D30223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53A2E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753A2E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53A2E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753A2E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753A2E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753A2E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53A2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53A2E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753A2E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753A2E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753A2E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58AB0D9E" w:rsidR="005C14A4" w:rsidRPr="00753A2E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753A2E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E41656" w:rsidRPr="00753A2E">
        <w:rPr>
          <w:rFonts w:asciiTheme="minorHAnsi" w:hAnsiTheme="minorHAnsi" w:cstheme="minorHAnsi"/>
          <w:b/>
          <w:sz w:val="20"/>
          <w:szCs w:val="20"/>
        </w:rPr>
        <w:t>3</w:t>
      </w:r>
      <w:r w:rsidR="00172A2E" w:rsidRPr="00753A2E">
        <w:rPr>
          <w:rFonts w:asciiTheme="minorHAnsi" w:hAnsiTheme="minorHAnsi" w:cstheme="minorHAnsi"/>
          <w:b/>
          <w:sz w:val="20"/>
          <w:szCs w:val="20"/>
          <w:lang w:val="ka-GE"/>
        </w:rPr>
        <w:t>2</w:t>
      </w:r>
      <w:r w:rsidR="007778CE" w:rsidRPr="00753A2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753A2E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1000053D" w:rsidR="004B393A" w:rsidRPr="00753A2E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75C4A" w:rsidRPr="00753A2E">
        <w:rPr>
          <w:rFonts w:asciiTheme="minorHAnsi" w:hAnsiTheme="minorHAnsi" w:cstheme="minorHAnsi"/>
          <w:b/>
          <w:sz w:val="20"/>
          <w:szCs w:val="20"/>
          <w:lang w:val="ka-GE"/>
        </w:rPr>
        <w:t>1</w:t>
      </w:r>
      <w:r w:rsidR="00833770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753A2E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0D1DE33B" w14:textId="2F9B6BC4" w:rsidR="00D712F9" w:rsidRPr="00753A2E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E41656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E41656"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E41656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ვარკეთილის</w:t>
      </w:r>
      <w:r w:rsidR="00E41656"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IV </w:t>
      </w:r>
      <w:r w:rsidR="00E41656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მ</w:t>
      </w:r>
      <w:r w:rsidR="00E41656"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/</w:t>
      </w:r>
      <w:r w:rsidR="00E41656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რ</w:t>
      </w:r>
      <w:r w:rsidR="00E41656"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416 </w:t>
      </w:r>
      <w:r w:rsidR="00E41656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კორპ</w:t>
      </w:r>
      <w:r w:rsidR="00E41656"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E41656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მიმდებარედ</w:t>
      </w:r>
      <w:r w:rsidR="00E41656"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E41656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კანალიზაციის</w:t>
      </w:r>
      <w:r w:rsidR="00E41656"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E41656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გარე</w:t>
      </w:r>
      <w:r w:rsidR="00E41656"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E41656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ქსელის</w:t>
      </w:r>
      <w:r w:rsidR="00E41656"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E41656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მოწყობის</w:t>
      </w:r>
      <w:r w:rsidR="00E41656"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E41656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E41656"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E41656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1F6DD0E9" w14:textId="77777777" w:rsidR="00D712F9" w:rsidRPr="00753A2E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753A2E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ფასები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უნდა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იყოს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753A2E">
        <w:rPr>
          <w:rFonts w:ascii="Sylfaen" w:hAnsi="Sylfaen" w:cs="Sylfaen"/>
          <w:sz w:val="20"/>
          <w:szCs w:val="20"/>
          <w:lang w:val="ka-GE"/>
        </w:rPr>
        <w:t>ში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753A2E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753A2E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753A2E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753A2E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753A2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753A2E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753A2E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753A2E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753A2E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753A2E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380431E5" w14:textId="77777777" w:rsidR="00B47D4C" w:rsidRPr="00753A2E" w:rsidRDefault="00B47D4C" w:rsidP="00990A6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3FD83BF7" w14:textId="2248349E" w:rsidR="00D712F9" w:rsidRPr="00753A2E" w:rsidRDefault="00D712F9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="00375C4A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>3</w:t>
      </w:r>
      <w:r w:rsidR="00375C4A" w:rsidRPr="00753A2E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აპრილი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17:00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723D9709" w:rsidR="00833770" w:rsidRPr="00753A2E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753A2E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753A2E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753A2E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53A2E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753A2E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53A2E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53A2E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753A2E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53A2E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753A2E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753A2E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753A2E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753A2E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53A2E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53A2E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53A2E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753A2E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53A2E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53A2E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753A2E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53A2E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753A2E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753A2E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753A2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სრული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753A2E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sz w:val="20"/>
          <w:szCs w:val="20"/>
          <w:lang w:val="ka-GE"/>
        </w:rPr>
        <w:t>ელ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53A2E">
        <w:rPr>
          <w:rFonts w:ascii="Sylfaen" w:hAnsi="Sylfaen" w:cs="Sylfaen"/>
          <w:sz w:val="20"/>
          <w:szCs w:val="20"/>
          <w:lang w:val="ka-GE"/>
        </w:rPr>
        <w:t>ფოსტა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753A2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ნომერი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753A2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თარიღი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753A2E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753A2E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753A2E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753A2E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753A2E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753A2E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753A2E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ფასები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753A2E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753A2E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753A2E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753A2E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753A2E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753A2E">
        <w:rPr>
          <w:rFonts w:ascii="Sylfaen" w:hAnsi="Sylfaen" w:cs="Sylfaen"/>
          <w:sz w:val="20"/>
          <w:szCs w:val="20"/>
          <w:lang w:val="ka-GE"/>
        </w:rPr>
        <w:t>ა</w:t>
      </w:r>
      <w:r w:rsidRPr="00753A2E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753A2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753A2E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753A2E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753A2E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bookmarkStart w:id="0" w:name="_GoBack"/>
      <w:bookmarkEnd w:id="0"/>
    </w:p>
    <w:p w14:paraId="6E9D2051" w14:textId="77777777" w:rsidR="00E41656" w:rsidRPr="00753A2E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რეაბილიტაციის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ტექნიკურ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პირი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1E77879" w14:textId="1CEDB339" w:rsidR="00DE47CF" w:rsidRPr="00753A2E" w:rsidRDefault="00E41656" w:rsidP="00E41656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კონსტანტინე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დაუშვილი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sz w:val="20"/>
          <w:szCs w:val="20"/>
          <w:lang w:val="ka-GE"/>
        </w:rPr>
        <w:t>მობ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: +995 577 07 19 97, E-mail: </w:t>
      </w:r>
      <w:r w:rsidRPr="00753A2E">
        <w:rPr>
          <w:rStyle w:val="Hyperlink"/>
          <w:rFonts w:asciiTheme="minorHAnsi" w:hAnsiTheme="minorHAnsi" w:cstheme="minorHAnsi"/>
          <w:sz w:val="20"/>
          <w:szCs w:val="20"/>
        </w:rPr>
        <w:fldChar w:fldCharType="begin"/>
      </w:r>
      <w:r w:rsidRPr="00753A2E">
        <w:rPr>
          <w:rStyle w:val="Hyperlink"/>
          <w:rFonts w:asciiTheme="minorHAnsi" w:hAnsiTheme="minorHAnsi" w:cstheme="minorHAnsi"/>
          <w:sz w:val="20"/>
          <w:szCs w:val="20"/>
          <w:lang w:val="ka-GE"/>
        </w:rPr>
        <w:instrText xml:space="preserve"> HYPERLINK "mailto:kdaushvili@gwp.ge" </w:instrText>
      </w:r>
      <w:r w:rsidRPr="00753A2E">
        <w:rPr>
          <w:rStyle w:val="Hyperlink"/>
          <w:rFonts w:asciiTheme="minorHAnsi" w:hAnsiTheme="minorHAnsi" w:cstheme="minorHAnsi"/>
          <w:sz w:val="20"/>
          <w:szCs w:val="20"/>
        </w:rPr>
        <w:fldChar w:fldCharType="separate"/>
      </w:r>
      <w:r w:rsidRPr="00753A2E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kdaushvili@gwp.ge</w:t>
      </w:r>
      <w:r w:rsidRPr="00753A2E">
        <w:rPr>
          <w:rStyle w:val="Hyperlink"/>
          <w:rFonts w:asciiTheme="minorHAnsi" w:hAnsiTheme="minorHAnsi" w:cstheme="minorHAnsi"/>
          <w:sz w:val="20"/>
          <w:szCs w:val="20"/>
        </w:rPr>
        <w:fldChar w:fldCharType="end"/>
      </w:r>
    </w:p>
    <w:p w14:paraId="5A5C5CF0" w14:textId="77777777" w:rsidR="00E41656" w:rsidRPr="00753A2E" w:rsidRDefault="00E41656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753A2E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753A2E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753A2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პირი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753A2E">
        <w:rPr>
          <w:rFonts w:ascii="Sylfaen" w:hAnsi="Sylfaen" w:cs="Sylfaen"/>
          <w:sz w:val="20"/>
          <w:szCs w:val="20"/>
          <w:lang w:val="ka-GE"/>
        </w:rPr>
        <w:t>ნინო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753A2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მის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753A2E">
        <w:rPr>
          <w:rFonts w:ascii="Sylfaen" w:hAnsi="Sylfaen" w:cs="Sylfaen"/>
          <w:sz w:val="20"/>
          <w:szCs w:val="20"/>
          <w:lang w:val="ka-GE"/>
        </w:rPr>
        <w:t>ქ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53A2E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753A2E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77777777" w:rsidR="00DE47CF" w:rsidRPr="00753A2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ელ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53A2E">
        <w:rPr>
          <w:rFonts w:ascii="Sylfaen" w:hAnsi="Sylfaen" w:cs="Sylfaen"/>
          <w:sz w:val="20"/>
          <w:szCs w:val="20"/>
          <w:lang w:val="ka-GE"/>
        </w:rPr>
        <w:t>ფოსტა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Pr="00753A2E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ndzidziguri@gwp.ge</w:t>
        </w:r>
      </w:hyperlink>
      <w:r w:rsidRPr="00753A2E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63BBE4BE" w:rsidR="00DE47CF" w:rsidRPr="00753A2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ტელ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(1147); </w:t>
      </w:r>
      <w:r w:rsidR="002E3D46" w:rsidRPr="00753A2E">
        <w:rPr>
          <w:rFonts w:ascii="Sylfaen" w:hAnsi="Sylfaen" w:cs="Sylfaen"/>
          <w:sz w:val="20"/>
          <w:szCs w:val="20"/>
          <w:lang w:val="ka-GE"/>
        </w:rPr>
        <w:t>მობ</w:t>
      </w:r>
      <w:r w:rsidR="002E3D46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555 16 72 92</w:t>
      </w:r>
    </w:p>
    <w:p w14:paraId="20984CD0" w14:textId="77777777" w:rsidR="00DE47CF" w:rsidRPr="00753A2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753A2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პირი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753A2E">
        <w:rPr>
          <w:rFonts w:ascii="Sylfaen" w:hAnsi="Sylfaen" w:cs="Sylfaen"/>
          <w:sz w:val="20"/>
          <w:szCs w:val="20"/>
          <w:lang w:val="ka-GE"/>
        </w:rPr>
        <w:t>ირაკლი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753A2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მის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753A2E">
        <w:rPr>
          <w:rFonts w:ascii="Sylfaen" w:hAnsi="Sylfaen" w:cs="Sylfaen"/>
          <w:sz w:val="20"/>
          <w:szCs w:val="20"/>
          <w:lang w:val="ka-GE"/>
        </w:rPr>
        <w:t>ქ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53A2E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753A2E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753A2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ელ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53A2E">
        <w:rPr>
          <w:rFonts w:ascii="Sylfaen" w:hAnsi="Sylfaen" w:cs="Sylfaen"/>
          <w:sz w:val="20"/>
          <w:szCs w:val="20"/>
          <w:lang w:val="ka-GE"/>
        </w:rPr>
        <w:t>ფოსტა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753A2E">
          <w:rPr>
            <w:rStyle w:val="Hyperlink"/>
            <w:rFonts w:asciiTheme="minorHAnsi" w:hAnsiTheme="minorHAnsi" w:cstheme="minorHAnsi"/>
            <w:sz w:val="20"/>
            <w:szCs w:val="20"/>
          </w:rPr>
          <w:t>ikhvadagadze@gwp.ge</w:t>
        </w:r>
      </w:hyperlink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753A2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ტელ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753A2E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753A2E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753A2E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753A2E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753A2E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სხვა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753A2E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სხვა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გზით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არ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და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არ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შპს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753A2E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უოთერ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ენდ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753A2E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753A2E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753A2E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753A2E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753A2E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ყველა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753A2E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ყველა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უნდა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753A2E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753A2E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753A2E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753A2E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BA6E6B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753A2E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არ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უნდა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იყოს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753A2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753A2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753A2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753A2E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მხოლოდ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ფასები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უნდა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ამ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ყველა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ხარჯსა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753A2E">
        <w:rPr>
          <w:rFonts w:ascii="Sylfaen" w:hAnsi="Sylfaen" w:cs="Sylfaen"/>
          <w:sz w:val="20"/>
          <w:szCs w:val="20"/>
          <w:lang w:val="ka-GE"/>
        </w:rPr>
        <w:t>მათ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შორის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დღგ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753A2E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მიერ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ძალაში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უნდა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იყოს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753A2E">
        <w:rPr>
          <w:rFonts w:asciiTheme="minorHAnsi" w:hAnsiTheme="minorHAnsi" w:cstheme="minorHAnsi"/>
          <w:sz w:val="20"/>
          <w:szCs w:val="20"/>
        </w:rPr>
        <w:t>9</w:t>
      </w:r>
      <w:r w:rsidR="00B5452A" w:rsidRPr="00753A2E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753A2E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753A2E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753A2E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753A2E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753A2E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დღის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753A2E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lastRenderedPageBreak/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უნდა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იყოს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753A2E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53A2E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sz w:val="20"/>
          <w:szCs w:val="20"/>
          <w:lang w:val="ka-GE"/>
        </w:rPr>
        <w:t>თავის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ერთად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უნდა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753A2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753A2E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შპს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753A2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უოთერ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ენდ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ფაუერი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753A2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თვითონ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ვადა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sz w:val="20"/>
          <w:szCs w:val="20"/>
          <w:lang w:val="ka-GE"/>
        </w:rPr>
        <w:t>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მისი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ეტაპზე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53A2E">
        <w:rPr>
          <w:rFonts w:ascii="Sylfaen" w:hAnsi="Sylfaen" w:cs="Sylfaen"/>
          <w:sz w:val="20"/>
          <w:szCs w:val="20"/>
          <w:lang w:val="ka-GE"/>
        </w:rPr>
        <w:t>რაც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753A2E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იმ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ფორმით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sz w:val="20"/>
          <w:szCs w:val="20"/>
          <w:lang w:val="ka-GE"/>
        </w:rPr>
        <w:t>რა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გახდა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sz w:val="20"/>
          <w:szCs w:val="20"/>
          <w:lang w:val="ka-GE"/>
        </w:rPr>
        <w:t>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მისი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ეტაპზე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753A2E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შპს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753A2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უოთერ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ენდ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ფაუერი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753A2E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ყველა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53A2E">
        <w:rPr>
          <w:rFonts w:ascii="Sylfaen" w:hAnsi="Sylfaen" w:cs="Sylfaen"/>
          <w:sz w:val="20"/>
          <w:szCs w:val="20"/>
          <w:lang w:val="ka-GE"/>
        </w:rPr>
        <w:t>შპს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753A2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უოთერ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ენდ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ფაუერი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753A2E">
        <w:rPr>
          <w:rFonts w:ascii="Sylfaen" w:hAnsi="Sylfaen" w:cs="Sylfaen"/>
          <w:sz w:val="20"/>
          <w:szCs w:val="20"/>
          <w:lang w:val="ka-GE"/>
        </w:rPr>
        <w:t>არ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არის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მისცეს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ახსნა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753A2E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="Sylfaen" w:hAnsi="Sylfaen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შპს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753A2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უოთერ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ენდ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ფაუერი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753A2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753A2E">
        <w:rPr>
          <w:rFonts w:ascii="Sylfaen" w:hAnsi="Sylfaen" w:cs="Sylfaen"/>
          <w:sz w:val="20"/>
          <w:szCs w:val="20"/>
          <w:lang w:val="ka-GE"/>
        </w:rPr>
        <w:t>ე</w:t>
      </w:r>
      <w:r w:rsidRPr="00753A2E">
        <w:rPr>
          <w:rFonts w:ascii="Sylfaen" w:hAnsi="Sylfaen" w:cs="Sylfaen"/>
          <w:sz w:val="20"/>
          <w:szCs w:val="20"/>
          <w:lang w:val="ka-GE"/>
        </w:rPr>
        <w:t>ბული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სახის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sz w:val="20"/>
          <w:szCs w:val="20"/>
          <w:lang w:val="ka-GE"/>
        </w:rPr>
        <w:t>ასევე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მისი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753A2E">
        <w:rPr>
          <w:rFonts w:ascii="Sylfaen" w:hAnsi="Sylfaen" w:cs="Sylfaen"/>
          <w:sz w:val="20"/>
          <w:szCs w:val="20"/>
          <w:lang w:val="ka-GE"/>
        </w:rPr>
        <w:t>იმ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sz w:val="20"/>
          <w:szCs w:val="20"/>
          <w:lang w:val="ka-GE"/>
        </w:rPr>
        <w:t>თუ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sz w:val="20"/>
          <w:szCs w:val="20"/>
          <w:lang w:val="ka-GE"/>
        </w:rPr>
        <w:t>რომ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არ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იქნება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650F0A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="Sylfaen" w:hAnsi="Sylfaen" w:cstheme="minorHAnsi"/>
          <w:sz w:val="20"/>
          <w:szCs w:val="20"/>
          <w:lang w:val="es-MX"/>
        </w:rPr>
      </w:pPr>
    </w:p>
    <w:p w14:paraId="385014DE" w14:textId="2EC73908" w:rsidR="00650F0A" w:rsidRPr="00BA6E6B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F3339D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753A2E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753A2E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უნაღდო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სრულად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ან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753A2E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753A2E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753A2E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753A2E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753A2E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753A2E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753A2E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753A2E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753A2E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753A2E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753A2E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753A2E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753A2E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753A2E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753A2E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753A2E">
        <w:rPr>
          <w:rFonts w:ascii="Sylfaen" w:hAnsi="Sylfaen" w:cs="Sylfaen"/>
          <w:sz w:val="20"/>
          <w:szCs w:val="20"/>
          <w:lang w:val="ka-GE"/>
        </w:rPr>
        <w:t>თ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753A2E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BA6E6B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753A2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753A2E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753A2E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48085DD7" w:rsidR="004A3BD8" w:rsidRPr="00753A2E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753A2E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753A2E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753A2E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753A2E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753A2E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1658C" w:rsidRPr="00753A2E">
        <w:rPr>
          <w:rFonts w:asciiTheme="minorHAnsi" w:hAnsiTheme="minorHAnsi" w:cstheme="minorHAnsi"/>
          <w:b/>
          <w:sz w:val="20"/>
          <w:szCs w:val="20"/>
        </w:rPr>
        <w:t>)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753A2E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753A2E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753A2E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753A2E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753A2E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753A2E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753A2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753A2E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753A2E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753A2E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753A2E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753A2E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753A2E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753A2E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753A2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458E6B0F" w:rsidR="00395872" w:rsidRPr="00753A2E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53A2E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2B11" w:rsidRPr="00753A2E">
        <w:rPr>
          <w:rFonts w:ascii="Sylfaen" w:hAnsi="Sylfaen" w:cs="Sylfaen"/>
          <w:b/>
          <w:sz w:val="20"/>
          <w:szCs w:val="20"/>
          <w:lang w:val="ka-GE"/>
        </w:rPr>
        <w:t>ყოველდღიური</w:t>
      </w:r>
      <w:r w:rsidR="000B2B11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53A2E">
        <w:rPr>
          <w:rFonts w:ascii="Sylfaen" w:hAnsi="Sylfaen" w:cs="Sylfaen"/>
          <w:b/>
          <w:sz w:val="20"/>
          <w:szCs w:val="20"/>
          <w:lang w:val="ka-GE"/>
        </w:rPr>
        <w:t>პროგრესის</w:t>
      </w:r>
      <w:r w:rsidR="000B2B11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53A2E">
        <w:rPr>
          <w:rFonts w:ascii="Sylfaen" w:hAnsi="Sylfaen" w:cs="Sylfaen"/>
          <w:b/>
          <w:sz w:val="20"/>
          <w:szCs w:val="20"/>
          <w:lang w:val="ka-GE"/>
        </w:rPr>
        <w:t>ჩვენებით</w:t>
      </w:r>
      <w:r w:rsidR="000B2B11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753A2E">
        <w:rPr>
          <w:rFonts w:ascii="Sylfaen" w:hAnsi="Sylfaen" w:cs="Sylfaen"/>
          <w:b/>
          <w:sz w:val="20"/>
          <w:szCs w:val="20"/>
          <w:lang w:val="ka-GE"/>
        </w:rPr>
        <w:t>სადაც</w:t>
      </w:r>
      <w:r w:rsidR="000B2B11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53A2E">
        <w:rPr>
          <w:rFonts w:ascii="Sylfaen" w:hAnsi="Sylfaen" w:cs="Sylfaen"/>
          <w:b/>
          <w:sz w:val="20"/>
          <w:szCs w:val="20"/>
          <w:lang w:val="ka-GE"/>
        </w:rPr>
        <w:t>გაწერილი</w:t>
      </w:r>
      <w:r w:rsidR="000B2B11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53A2E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2B11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753A2E">
        <w:rPr>
          <w:rFonts w:ascii="Sylfaen" w:hAnsi="Sylfaen" w:cs="Sylfaen"/>
          <w:b/>
          <w:sz w:val="20"/>
          <w:szCs w:val="20"/>
          <w:lang w:val="ka-GE"/>
        </w:rPr>
        <w:t>როგორც</w:t>
      </w:r>
      <w:r w:rsidR="000B2B11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53A2E">
        <w:rPr>
          <w:rFonts w:ascii="Sylfaen" w:hAnsi="Sylfaen" w:cs="Sylfaen"/>
          <w:b/>
          <w:sz w:val="20"/>
          <w:szCs w:val="20"/>
          <w:lang w:val="ka-GE"/>
        </w:rPr>
        <w:t>ტექნიკის</w:t>
      </w:r>
      <w:r w:rsidR="000B2B11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2B11" w:rsidRPr="00753A2E">
        <w:rPr>
          <w:rFonts w:ascii="Sylfaen" w:hAnsi="Sylfaen" w:cs="Sylfaen"/>
          <w:b/>
          <w:sz w:val="20"/>
          <w:szCs w:val="20"/>
          <w:lang w:val="ka-GE"/>
        </w:rPr>
        <w:t>ასევე</w:t>
      </w:r>
      <w:r w:rsidR="000B2B11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53A2E">
        <w:rPr>
          <w:rFonts w:ascii="Sylfaen" w:hAnsi="Sylfaen" w:cs="Sylfaen"/>
          <w:b/>
          <w:sz w:val="20"/>
          <w:szCs w:val="20"/>
          <w:lang w:val="ka-GE"/>
        </w:rPr>
        <w:t>მუშა</w:t>
      </w:r>
      <w:r w:rsidR="000B2B11" w:rsidRPr="00753A2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0B2B11" w:rsidRPr="00753A2E">
        <w:rPr>
          <w:rFonts w:ascii="Sylfaen" w:hAnsi="Sylfaen" w:cs="Sylfaen"/>
          <w:b/>
          <w:sz w:val="20"/>
          <w:szCs w:val="20"/>
          <w:lang w:val="ka-GE"/>
        </w:rPr>
        <w:t>ხელის</w:t>
      </w:r>
      <w:r w:rsidR="000B2B11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53A2E">
        <w:rPr>
          <w:rFonts w:ascii="Sylfaen" w:hAnsi="Sylfaen" w:cs="Sylfaen"/>
          <w:b/>
          <w:sz w:val="20"/>
          <w:szCs w:val="20"/>
          <w:lang w:val="ka-GE"/>
        </w:rPr>
        <w:t>მუშაობის</w:t>
      </w:r>
      <w:r w:rsidR="000B2B11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753A2E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="000B2B11" w:rsidRPr="00753A2E">
        <w:rPr>
          <w:rFonts w:asciiTheme="minorHAnsi" w:hAnsiTheme="minorHAnsi" w:cstheme="minorHAnsi"/>
          <w:b/>
          <w:sz w:val="20"/>
          <w:szCs w:val="20"/>
          <w:lang w:val="ka-GE"/>
        </w:rPr>
        <w:t>)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753A2E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lastRenderedPageBreak/>
        <w:t>ტენდერის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753A2E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753A2E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753A2E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753A2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753A2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753A2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753A2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753A2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753A2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753A2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753A2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753A2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753A2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753A2E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BA6E6B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753A2E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753A2E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27BE938" w14:textId="7484B121" w:rsidR="009D6A68" w:rsidRPr="00753A2E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53A2E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753A2E">
        <w:rPr>
          <w:rFonts w:ascii="Sylfaen" w:hAnsi="Sylfaen" w:cs="Sylfaen"/>
          <w:b/>
          <w:sz w:val="20"/>
          <w:szCs w:val="20"/>
          <w:lang w:val="ka-GE"/>
        </w:rPr>
        <w:t>პოლიეთილენის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53A2E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9D6A68" w:rsidRPr="00753A2E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53A2E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 </w:t>
      </w:r>
      <w:r w:rsidR="009D6A68" w:rsidRPr="00753A2E">
        <w:rPr>
          <w:rFonts w:ascii="Sylfaen" w:hAnsi="Sylfaen" w:cs="Sylfaen"/>
          <w:b/>
          <w:sz w:val="20"/>
          <w:szCs w:val="20"/>
          <w:lang w:val="ka-GE"/>
        </w:rPr>
        <w:t>წყალსადენის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53A2E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N7 </w:t>
      </w:r>
      <w:r w:rsidR="009D6A68" w:rsidRPr="00753A2E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53A2E">
        <w:rPr>
          <w:rFonts w:ascii="Sylfaen" w:hAnsi="Sylfaen" w:cs="Sylfaen"/>
          <w:b/>
          <w:sz w:val="20"/>
          <w:szCs w:val="20"/>
          <w:lang w:val="ka-GE"/>
        </w:rPr>
        <w:t>ფეიქრების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53A2E">
        <w:rPr>
          <w:rFonts w:ascii="Sylfaen" w:hAnsi="Sylfaen" w:cs="Sylfaen"/>
          <w:b/>
          <w:sz w:val="20"/>
          <w:szCs w:val="20"/>
          <w:lang w:val="ka-GE"/>
        </w:rPr>
        <w:t>ქ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>. N14;</w:t>
      </w:r>
    </w:p>
    <w:p w14:paraId="11004914" w14:textId="3BC50A35" w:rsidR="002626EF" w:rsidRPr="00753A2E" w:rsidRDefault="009F7444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ფოლადის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53A2E">
        <w:rPr>
          <w:rFonts w:ascii="Sylfaen" w:hAnsi="Sylfaen" w:cs="Sylfaen"/>
          <w:b/>
          <w:sz w:val="20"/>
          <w:szCs w:val="20"/>
          <w:lang w:val="ka-GE"/>
        </w:rPr>
        <w:t>მილები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53A2E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753A2E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753A2E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753A2E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 </w:t>
      </w:r>
      <w:r w:rsidR="009D6A68" w:rsidRPr="00753A2E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ნატახტარი</w:t>
      </w:r>
      <w:r w:rsidR="00D0685F" w:rsidRPr="00753A2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9D6A68" w:rsidRPr="00753A2E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380457" w:rsidRPr="00753A2E">
        <w:rPr>
          <w:rFonts w:ascii="Sylfaen" w:hAnsi="Sylfaen" w:cs="Sylfaen"/>
          <w:b/>
          <w:sz w:val="20"/>
          <w:szCs w:val="20"/>
          <w:lang w:val="ka-GE"/>
        </w:rPr>
        <w:t>მცხეთა</w:t>
      </w:r>
      <w:r w:rsidR="00380457" w:rsidRPr="00753A2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80457" w:rsidRPr="00753A2E">
        <w:rPr>
          <w:rFonts w:ascii="Sylfaen" w:hAnsi="Sylfaen" w:cs="Sylfaen"/>
          <w:b/>
          <w:sz w:val="20"/>
          <w:szCs w:val="20"/>
          <w:lang w:val="ka-GE"/>
        </w:rPr>
        <w:t>კობის</w:t>
      </w:r>
      <w:r w:rsidR="00380457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80457" w:rsidRPr="00753A2E">
        <w:rPr>
          <w:rFonts w:ascii="Sylfaen" w:hAnsi="Sylfaen" w:cs="Sylfaen"/>
          <w:b/>
          <w:sz w:val="20"/>
          <w:szCs w:val="20"/>
          <w:lang w:val="ka-GE"/>
        </w:rPr>
        <w:t>ტრასა</w:t>
      </w:r>
      <w:r w:rsidR="00380457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D0685F"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200 </w:t>
      </w:r>
      <w:r w:rsidR="00D0685F" w:rsidRPr="00753A2E">
        <w:rPr>
          <w:rFonts w:ascii="Sylfaen" w:hAnsi="Sylfaen" w:cs="Sylfaen"/>
          <w:b/>
          <w:sz w:val="20"/>
          <w:szCs w:val="20"/>
          <w:lang w:val="ka-GE"/>
        </w:rPr>
        <w:t>მეტრი</w:t>
      </w:r>
      <w:r w:rsidR="00EC0782" w:rsidRPr="00753A2E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6008BFC3" w14:textId="181F1537" w:rsidR="002626EF" w:rsidRPr="00753A2E" w:rsidRDefault="009F7444" w:rsidP="00786CFA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753A2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786CFA" w:rsidRPr="00753A2E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44233664" w14:textId="77777777" w:rsidR="002626EF" w:rsidRPr="00753A2E" w:rsidRDefault="002626EF" w:rsidP="002626EF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25154479" w14:textId="39582803" w:rsidR="002626EF" w:rsidRPr="00753A2E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753A2E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753A2E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753A2E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753A2E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753A2E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753A2E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753A2E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753A2E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753A2E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753A2E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753A2E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753A2E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753A2E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753A2E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753A2E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753A2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753A2E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753A2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753A2E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753A2E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753A2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753A2E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753A2E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53A2E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753A2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753A2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753A2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753A2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753A2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753A2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753A2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753A2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753A2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753A2E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753A2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753A2E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753A2E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753A2E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753A2E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753A2E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753A2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753A2E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753A2E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753A2E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753A2E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753A2E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753A2E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753A2E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753A2E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753A2E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753A2E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753A2E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753A2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756EF0A9" w:rsidR="003C6F22" w:rsidRPr="00753A2E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753A2E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753A2E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proofErr w:type="gramStart"/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proofErr w:type="gramEnd"/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753A2E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753A2E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12A4024D" w14:textId="7D1FAC5C" w:rsidR="00BA3DAD" w:rsidRPr="00753A2E" w:rsidRDefault="00BA3DAD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p w14:paraId="432431FE" w14:textId="02FCDD9E" w:rsidR="00BA3DAD" w:rsidRPr="00753A2E" w:rsidRDefault="00BA3DAD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p w14:paraId="39CEAC59" w14:textId="5488A957" w:rsidR="00BA3DAD" w:rsidRPr="00753A2E" w:rsidRDefault="00BA3DAD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</w:p>
    <w:sectPr w:rsidR="00BA3DAD" w:rsidRPr="00753A2E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BB8D00" w14:textId="77777777" w:rsidR="00DC6485" w:rsidRDefault="00DC6485" w:rsidP="007902EA">
      <w:pPr>
        <w:spacing w:after="0" w:line="240" w:lineRule="auto"/>
      </w:pPr>
      <w:r>
        <w:separator/>
      </w:r>
    </w:p>
  </w:endnote>
  <w:endnote w:type="continuationSeparator" w:id="0">
    <w:p w14:paraId="0B35DB2B" w14:textId="77777777" w:rsidR="00DC6485" w:rsidRDefault="00DC6485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36A276DB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6E6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26690B" w14:textId="77777777" w:rsidR="00DC6485" w:rsidRDefault="00DC6485" w:rsidP="007902EA">
      <w:pPr>
        <w:spacing w:after="0" w:line="240" w:lineRule="auto"/>
      </w:pPr>
      <w:r>
        <w:separator/>
      </w:r>
    </w:p>
  </w:footnote>
  <w:footnote w:type="continuationSeparator" w:id="0">
    <w:p w14:paraId="392A2EC4" w14:textId="77777777" w:rsidR="00DC6485" w:rsidRDefault="00DC6485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05FA22" w14:textId="35678C95" w:rsidR="00362398" w:rsidRPr="001F5BD2" w:rsidRDefault="00362398" w:rsidP="00E41656">
    <w:pPr>
      <w:spacing w:after="0" w:line="240" w:lineRule="auto"/>
      <w:jc w:val="right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41656" w:rsidRPr="00E41656">
      <w:rPr>
        <w:rFonts w:ascii="Sylfaen" w:hAnsi="Sylfaen" w:cs="Sylfaen"/>
        <w:b/>
        <w:bCs/>
        <w:sz w:val="18"/>
        <w:szCs w:val="18"/>
        <w:lang w:val="ka-GE"/>
      </w:rPr>
      <w:t>კონკურსი ვარკეთილის IV მ/რ, 416 კორპ. მიმდებარედ კანალიზაციის გარე ქსელის მოწყობის მომსახურეობის შესყიდვაზე</w:t>
    </w: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="00375C4A">
      <w:rPr>
        <w:rFonts w:ascii="Sylfaen" w:hAnsi="Sylfaen" w:cstheme="minorHAnsi"/>
        <w:b/>
        <w:sz w:val="18"/>
        <w:szCs w:val="18"/>
        <w:lang w:val="ka-GE"/>
      </w:rPr>
      <w:t xml:space="preserve">                                                                                     </w:t>
    </w: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="00375C4A">
      <w:rPr>
        <w:rFonts w:ascii="Sylfaen" w:hAnsi="Sylfaen" w:cstheme="minorHAnsi"/>
        <w:b/>
        <w:sz w:val="18"/>
        <w:szCs w:val="18"/>
        <w:lang w:val="ka-GE"/>
      </w:rPr>
      <w:t xml:space="preserve">                                                                                                                                                 </w:t>
    </w:r>
    <w:r w:rsidRPr="001F5BD2">
      <w:rPr>
        <w:rFonts w:asciiTheme="minorHAnsi" w:hAnsiTheme="minorHAnsi" w:cstheme="minorHAnsi"/>
        <w:b/>
        <w:sz w:val="18"/>
        <w:szCs w:val="18"/>
        <w:lang w:val="ka-GE"/>
      </w:rPr>
      <w:t>№</w:t>
    </w:r>
    <w:r w:rsidRPr="001F5BD2">
      <w:rPr>
        <w:rFonts w:asciiTheme="minorHAnsi" w:hAnsiTheme="minorHAnsi" w:cstheme="minorHAnsi"/>
        <w:b/>
        <w:sz w:val="18"/>
        <w:szCs w:val="18"/>
      </w:rPr>
      <w:t xml:space="preserve"> </w:t>
    </w:r>
    <w:r>
      <w:rPr>
        <w:rFonts w:asciiTheme="minorHAnsi" w:hAnsiTheme="minorHAnsi" w:cstheme="minorHAnsi"/>
        <w:b/>
        <w:sz w:val="20"/>
        <w:szCs w:val="20"/>
        <w:lang w:val="ka-GE"/>
      </w:rPr>
      <w:t>0</w:t>
    </w:r>
    <w:r w:rsidR="00E41656">
      <w:rPr>
        <w:rFonts w:asciiTheme="minorHAnsi" w:hAnsiTheme="minorHAnsi" w:cstheme="minorHAnsi"/>
        <w:b/>
        <w:sz w:val="20"/>
        <w:szCs w:val="20"/>
        <w:lang w:val="ka-GE"/>
      </w:rPr>
      <w:t>32</w:t>
    </w:r>
    <w:r w:rsidRPr="00C057FD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C057FD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C057FD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Default="00362398" w:rsidP="00375C4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B75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3D46"/>
    <w:rsid w:val="002F575A"/>
    <w:rsid w:val="003011B3"/>
    <w:rsid w:val="00302948"/>
    <w:rsid w:val="00303697"/>
    <w:rsid w:val="00314EFA"/>
    <w:rsid w:val="00316C88"/>
    <w:rsid w:val="00320878"/>
    <w:rsid w:val="0033101C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337FD"/>
    <w:rsid w:val="00544856"/>
    <w:rsid w:val="005553C3"/>
    <w:rsid w:val="00580531"/>
    <w:rsid w:val="005832A4"/>
    <w:rsid w:val="00583B48"/>
    <w:rsid w:val="00586056"/>
    <w:rsid w:val="00586C84"/>
    <w:rsid w:val="00590522"/>
    <w:rsid w:val="00591D93"/>
    <w:rsid w:val="00595E4B"/>
    <w:rsid w:val="005A074D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6E1A"/>
    <w:rsid w:val="007A7424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90279D"/>
    <w:rsid w:val="009100DA"/>
    <w:rsid w:val="00910F54"/>
    <w:rsid w:val="0091241A"/>
    <w:rsid w:val="00913646"/>
    <w:rsid w:val="00916FB5"/>
    <w:rsid w:val="00922889"/>
    <w:rsid w:val="0092664D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E6"/>
    <w:rsid w:val="009F41E3"/>
    <w:rsid w:val="009F4DC4"/>
    <w:rsid w:val="009F7444"/>
    <w:rsid w:val="00A0023E"/>
    <w:rsid w:val="00A035A1"/>
    <w:rsid w:val="00A117DC"/>
    <w:rsid w:val="00A221DF"/>
    <w:rsid w:val="00A225F5"/>
    <w:rsid w:val="00A23B72"/>
    <w:rsid w:val="00A34531"/>
    <w:rsid w:val="00A35317"/>
    <w:rsid w:val="00A37671"/>
    <w:rsid w:val="00A37FB1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830F8"/>
    <w:rsid w:val="00B942E0"/>
    <w:rsid w:val="00B95D33"/>
    <w:rsid w:val="00B97F4F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186B"/>
    <w:rsid w:val="00D13C42"/>
    <w:rsid w:val="00D150F5"/>
    <w:rsid w:val="00D1658C"/>
    <w:rsid w:val="00D20CC6"/>
    <w:rsid w:val="00D30223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A8F"/>
    <w:rsid w:val="00E4143A"/>
    <w:rsid w:val="00E41656"/>
    <w:rsid w:val="00E42B0C"/>
    <w:rsid w:val="00E45E7B"/>
    <w:rsid w:val="00E46922"/>
    <w:rsid w:val="00E5014E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64EC"/>
    <w:rsid w:val="00EC0782"/>
    <w:rsid w:val="00EC670B"/>
    <w:rsid w:val="00EC6798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6AB9"/>
    <w:rsid w:val="00F47570"/>
    <w:rsid w:val="00F53219"/>
    <w:rsid w:val="00F53EE5"/>
    <w:rsid w:val="00F553E7"/>
    <w:rsid w:val="00F612B0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dzidzigur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4B6D8188-6DCC-4F10-BB49-7F1F4A454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5</Pages>
  <Words>980</Words>
  <Characters>5591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Nino Dzidziguri</cp:lastModifiedBy>
  <cp:revision>143</cp:revision>
  <cp:lastPrinted>2015-07-27T06:36:00Z</cp:lastPrinted>
  <dcterms:created xsi:type="dcterms:W3CDTF">2017-11-13T09:28:00Z</dcterms:created>
  <dcterms:modified xsi:type="dcterms:W3CDTF">2019-04-18T15:29:00Z</dcterms:modified>
</cp:coreProperties>
</file>