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9281F" w14:textId="48A710AA" w:rsidR="00005870" w:rsidRPr="00233892" w:rsidRDefault="0054485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სამგორის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საფილტრე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სადგურში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#3, 4, 5, 6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7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ფილტრების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კაპ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შეკეთების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A9CDB45" w14:textId="77777777" w:rsidR="00544852" w:rsidRPr="00233892" w:rsidRDefault="0054485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3FCBBE30" w:rsidR="007D73CE" w:rsidRPr="00233892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2338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233892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544852" w:rsidRPr="00233892">
        <w:rPr>
          <w:rFonts w:asciiTheme="minorHAnsi" w:hAnsiTheme="minorHAnsi" w:cstheme="minorHAnsi"/>
          <w:b/>
          <w:sz w:val="20"/>
          <w:szCs w:val="20"/>
          <w:lang w:val="ka-GE"/>
        </w:rPr>
        <w:t>57</w:t>
      </w:r>
      <w:r w:rsidR="007778CE" w:rsidRPr="0023389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233892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23389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23389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23389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23389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23389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23389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23389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23389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23389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23389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23389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23389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23389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23389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23389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23389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23389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23389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23389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3389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23389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133F57AD" w14:textId="77777777" w:rsidR="00544852" w:rsidRPr="00233892" w:rsidRDefault="0054485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სამგორის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საფილტრე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სადგურში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#3, 4, 5, 6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7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ფილტრების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კაპ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შეკეთების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23389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58702D4" w:rsidR="00A50438" w:rsidRPr="00233892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2338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233892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005870" w:rsidRPr="00233892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544852" w:rsidRPr="00233892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7778CE" w:rsidRPr="0023389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233892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233892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23389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23389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7BC82571" w:rsidR="00677E39" w:rsidRPr="00233892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B5EB6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005870" w:rsidRPr="00CB5EB6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CB5EB6" w:rsidRPr="00CB5EB6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DE47CF" w:rsidRPr="00CB5EB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B5EB6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CB5EB6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სამგორის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საფილტრე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სადგურში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#3, 4, 5, 6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7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ფილტრების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კაპ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შეკეთების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44852" w:rsidRPr="00CB5EB6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544852" w:rsidRPr="00CB5EB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B5EB6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B5EB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B5EB6">
        <w:rPr>
          <w:rFonts w:asciiTheme="minorHAnsi" w:hAnsiTheme="minorHAnsi" w:cstheme="minorHAnsi"/>
          <w:sz w:val="20"/>
          <w:szCs w:val="20"/>
          <w:lang w:val="ka-GE"/>
        </w:rPr>
        <w:t>,</w:t>
      </w:r>
      <w:r w:rsidR="00D30223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3389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3389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23389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23389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23389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3389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3389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3389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233892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2427BF1B" w:rsidR="005C14A4" w:rsidRPr="00233892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233892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005870" w:rsidRPr="00233892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544852" w:rsidRPr="00233892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7778CE" w:rsidRPr="0023389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233892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23389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23389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23389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690A5C7B" w:rsidR="00D712F9" w:rsidRPr="00233892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სამგორის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საფილტრე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სადგურში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#3, 4, 5, 6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7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ფილტრების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კაპ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შეკეთების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54485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54485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233892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23389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ფასები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უნდა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იყოს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233892">
        <w:rPr>
          <w:rFonts w:ascii="Sylfaen" w:hAnsi="Sylfaen" w:cs="Sylfaen"/>
          <w:sz w:val="20"/>
          <w:szCs w:val="20"/>
          <w:lang w:val="ka-GE"/>
        </w:rPr>
        <w:t>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23389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23389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3389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23389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3389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3389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3389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23389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3389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3389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233892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ECA79A0" w14:textId="1D17F6F5" w:rsidR="00D6564B" w:rsidRPr="00233892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6564B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2019 </w:t>
      </w:r>
      <w:r w:rsidR="00D6564B" w:rsidRPr="0023389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177F4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27</w:t>
      </w:r>
      <w:r w:rsidR="00D6564B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6564B" w:rsidRPr="00233892">
        <w:rPr>
          <w:rFonts w:ascii="Sylfaen" w:hAnsi="Sylfaen" w:cs="Sylfaen"/>
          <w:b/>
          <w:sz w:val="20"/>
          <w:szCs w:val="20"/>
          <w:lang w:val="ka-GE"/>
        </w:rPr>
        <w:t>ივნისი</w:t>
      </w:r>
      <w:r w:rsidR="00D6564B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D6564B" w:rsidRPr="00233892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A36438D" w:rsidR="00833770" w:rsidRPr="00233892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3389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3389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23389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bookmarkStart w:id="0" w:name="_GoBack"/>
      <w:bookmarkEnd w:id="0"/>
      <w:r w:rsidR="008B3D7C" w:rsidRPr="0023389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23389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23389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3389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23389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23389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სრული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3389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ელ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ფოსტა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23389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ნომერი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23389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თარიღი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23389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23389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23389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23389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23389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23389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23389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ფასები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23389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3389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3389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23389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3389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233892">
        <w:rPr>
          <w:rFonts w:ascii="Sylfaen" w:hAnsi="Sylfaen" w:cs="Sylfaen"/>
          <w:sz w:val="20"/>
          <w:szCs w:val="20"/>
          <w:lang w:val="ka-GE"/>
        </w:rPr>
        <w:t>ა</w:t>
      </w:r>
      <w:r w:rsidRPr="0023389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23389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23389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საკონტაქტო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23389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278F7C62" w14:textId="77777777" w:rsidR="00D6564B" w:rsidRPr="00233892" w:rsidRDefault="00D6564B" w:rsidP="00D6564B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პირი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46A38781" w14:textId="77777777" w:rsidR="00D6564B" w:rsidRPr="00233892" w:rsidRDefault="00D6564B" w:rsidP="00D6564B">
      <w:pPr>
        <w:spacing w:after="0" w:line="240" w:lineRule="auto"/>
        <w:rPr>
          <w:rStyle w:val="Hyperlink"/>
          <w:rFonts w:asciiTheme="minorHAnsi" w:eastAsia="Calibri" w:hAnsiTheme="minorHAnsi" w:cstheme="minorHAnsi"/>
          <w:color w:val="auto"/>
          <w:sz w:val="20"/>
          <w:szCs w:val="20"/>
          <w:u w:val="none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იოსებ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ბასილაშვილი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მობ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: +995 599 93 41 58, E-mail: </w:t>
      </w:r>
      <w:r w:rsidRPr="0023389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Ibasilashvili@gwp.ge</w:t>
      </w:r>
    </w:p>
    <w:p w14:paraId="6FBB2096" w14:textId="77777777" w:rsidR="00F42220" w:rsidRPr="0023389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23389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23389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პირი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33892">
        <w:rPr>
          <w:rFonts w:ascii="Sylfaen" w:hAnsi="Sylfaen" w:cs="Sylfaen"/>
          <w:sz w:val="20"/>
          <w:szCs w:val="20"/>
          <w:lang w:val="ka-GE"/>
        </w:rPr>
        <w:t>ნინო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მის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33892">
        <w:rPr>
          <w:rFonts w:ascii="Sylfaen" w:hAnsi="Sylfaen" w:cs="Sylfaen"/>
          <w:sz w:val="20"/>
          <w:szCs w:val="20"/>
          <w:lang w:val="ka-GE"/>
        </w:rPr>
        <w:t>ქ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3389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ელ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ფოსტა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233892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23389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ტელ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23389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პირი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33892">
        <w:rPr>
          <w:rFonts w:ascii="Sylfaen" w:hAnsi="Sylfaen" w:cs="Sylfaen"/>
          <w:sz w:val="20"/>
          <w:szCs w:val="20"/>
          <w:lang w:val="ka-GE"/>
        </w:rPr>
        <w:t>ირაკლი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მის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33892">
        <w:rPr>
          <w:rFonts w:ascii="Sylfaen" w:hAnsi="Sylfaen" w:cs="Sylfaen"/>
          <w:sz w:val="20"/>
          <w:szCs w:val="20"/>
          <w:lang w:val="ka-GE"/>
        </w:rPr>
        <w:t>ქ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3389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ელ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ფოსტა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23389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23389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ტელ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23389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23389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23389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23389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23389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სხვა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23389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სხვა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გზით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არ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და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არ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შპს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23389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ენდ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233892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23389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23389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23389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უნდა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23389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3389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23389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23389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23389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23389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უნდა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იყოს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23389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23389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23389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23389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მხოლოდ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ფასები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უნდა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ამ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ყველა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ხარჯსა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33892">
        <w:rPr>
          <w:rFonts w:ascii="Sylfaen" w:hAnsi="Sylfaen" w:cs="Sylfaen"/>
          <w:sz w:val="20"/>
          <w:szCs w:val="20"/>
          <w:lang w:val="ka-GE"/>
        </w:rPr>
        <w:t>მათ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შორის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დღგ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23389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ძალაში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უნდა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იყოს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233892">
        <w:rPr>
          <w:rFonts w:asciiTheme="minorHAnsi" w:hAnsiTheme="minorHAnsi" w:cstheme="minorHAnsi"/>
          <w:sz w:val="20"/>
          <w:szCs w:val="20"/>
        </w:rPr>
        <w:t>9</w:t>
      </w:r>
      <w:r w:rsidR="00B5452A" w:rsidRPr="0023389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23389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23389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23389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23389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23389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დღის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23389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უნდა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იყოს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23389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თავის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ერთად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უნდა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23389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შპს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3389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უოთერ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ენდ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ფაუერი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3389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თვითონ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ვადა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ეტაპზე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რაც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23389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იმ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ფორმით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რა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გახდა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ეტაპზე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23389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შპს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3389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უოთერ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ენდ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ფაუერი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3389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ყველა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შპს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3389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უოთერ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ენდ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ფაუერი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33892">
        <w:rPr>
          <w:rFonts w:ascii="Sylfaen" w:hAnsi="Sylfaen" w:cs="Sylfaen"/>
          <w:sz w:val="20"/>
          <w:szCs w:val="20"/>
          <w:lang w:val="ka-GE"/>
        </w:rPr>
        <w:t>არ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არის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მისცეს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ახსნა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23389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23389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შპს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3389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უოთერ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ენდ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ფაუერი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3389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233892">
        <w:rPr>
          <w:rFonts w:ascii="Sylfaen" w:hAnsi="Sylfaen" w:cs="Sylfaen"/>
          <w:sz w:val="20"/>
          <w:szCs w:val="20"/>
          <w:lang w:val="ka-GE"/>
        </w:rPr>
        <w:t>ე</w:t>
      </w:r>
      <w:r w:rsidRPr="00233892">
        <w:rPr>
          <w:rFonts w:ascii="Sylfaen" w:hAnsi="Sylfaen" w:cs="Sylfaen"/>
          <w:sz w:val="20"/>
          <w:szCs w:val="20"/>
          <w:lang w:val="ka-GE"/>
        </w:rPr>
        <w:t>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სახის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ასევე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33892">
        <w:rPr>
          <w:rFonts w:ascii="Sylfaen" w:hAnsi="Sylfaen" w:cs="Sylfaen"/>
          <w:sz w:val="20"/>
          <w:szCs w:val="20"/>
          <w:lang w:val="ka-GE"/>
        </w:rPr>
        <w:t>იმ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თუ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რომ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არ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იქნება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23389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23389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23389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უნაღდო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სრულად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ან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23389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23389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23389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23389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3389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23389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23389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3389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23389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23389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233892">
        <w:rPr>
          <w:rFonts w:ascii="Sylfaen" w:hAnsi="Sylfaen" w:cs="Sylfaen"/>
          <w:sz w:val="20"/>
          <w:szCs w:val="20"/>
          <w:lang w:val="ka-GE"/>
        </w:rPr>
        <w:t>თ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23389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23389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23389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23389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23389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23389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23389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23389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3389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3389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3389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23389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23389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233892">
        <w:rPr>
          <w:rFonts w:asciiTheme="minorHAnsi" w:hAnsiTheme="minorHAnsi" w:cstheme="minorHAnsi"/>
          <w:b/>
          <w:sz w:val="20"/>
          <w:szCs w:val="20"/>
        </w:rPr>
        <w:t>)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23389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3389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3389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3389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3389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3389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23389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23389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23389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23389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23389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23389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3389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3389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23389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23389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lang w:val="ka-GE"/>
        </w:rPr>
        <w:lastRenderedPageBreak/>
        <w:t>ტენდერის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23389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3389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23389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23389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23389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3389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23389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44233664" w14:textId="5390A325" w:rsidR="002626EF" w:rsidRPr="00233892" w:rsidRDefault="002626EF" w:rsidP="0054485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23389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23389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3389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3389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23389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3389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3389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3389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3389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23389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3389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23389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3389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23389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23389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23389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23389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23389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23389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23389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23389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23389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3389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23389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3389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23389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23389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23389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23389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23389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23389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23389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23389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23389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23389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3389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23389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3389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23389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3389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23389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3389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23389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23389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23389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23389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23389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3389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23389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23389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23389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233892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0DA4E" w14:textId="77777777" w:rsidR="00830204" w:rsidRDefault="00830204" w:rsidP="007902EA">
      <w:pPr>
        <w:spacing w:after="0" w:line="240" w:lineRule="auto"/>
      </w:pPr>
      <w:r>
        <w:separator/>
      </w:r>
    </w:p>
  </w:endnote>
  <w:endnote w:type="continuationSeparator" w:id="0">
    <w:p w14:paraId="699DEB89" w14:textId="77777777" w:rsidR="00830204" w:rsidRDefault="0083020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876793E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F4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D9623" w14:textId="77777777" w:rsidR="00830204" w:rsidRDefault="00830204" w:rsidP="007902EA">
      <w:pPr>
        <w:spacing w:after="0" w:line="240" w:lineRule="auto"/>
      </w:pPr>
      <w:r>
        <w:separator/>
      </w:r>
    </w:p>
  </w:footnote>
  <w:footnote w:type="continuationSeparator" w:id="0">
    <w:p w14:paraId="20FA5829" w14:textId="77777777" w:rsidR="00830204" w:rsidRDefault="0083020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E2B65" w14:textId="5A0E21C9" w:rsidR="00544852" w:rsidRDefault="00362398" w:rsidP="00544852">
    <w:pPr>
      <w:spacing w:after="0" w:line="240" w:lineRule="auto"/>
      <w:jc w:val="center"/>
      <w:rPr>
        <w:rFonts w:ascii="Sylfaen" w:hAnsi="Sylfaen" w:cs="Sylfaen"/>
        <w:b/>
        <w:bCs/>
        <w:sz w:val="20"/>
        <w:szCs w:val="20"/>
        <w:lang w:val="ka-GE"/>
      </w:rPr>
    </w:pPr>
    <w:r w:rsidRPr="00D6564B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44852" w:rsidRPr="00544852">
      <w:rPr>
        <w:rFonts w:ascii="Sylfaen" w:hAnsi="Sylfaen" w:cs="Sylfaen"/>
        <w:b/>
        <w:bCs/>
        <w:sz w:val="20"/>
        <w:szCs w:val="20"/>
        <w:lang w:val="ka-GE"/>
      </w:rPr>
      <w:t>კონკურსი სამგორის საფილტრე სადგურში #3, 4, 5, 6 და 7 ფილტრების კაპ. შეკეთების მომსახურეობის შესყიდვაზე</w:t>
    </w:r>
  </w:p>
  <w:p w14:paraId="2405FA22" w14:textId="2B60767C" w:rsidR="00362398" w:rsidRPr="00D6564B" w:rsidRDefault="00362398" w:rsidP="00544852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D6564B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D6564B">
      <w:rPr>
        <w:rFonts w:asciiTheme="minorHAnsi" w:hAnsiTheme="minorHAnsi" w:cstheme="minorHAnsi"/>
        <w:b/>
        <w:sz w:val="20"/>
        <w:szCs w:val="20"/>
      </w:rPr>
      <w:t xml:space="preserve"> </w:t>
    </w:r>
    <w:r w:rsidRPr="00D6564B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D6564B" w:rsidRPr="00D6564B">
      <w:rPr>
        <w:rFonts w:asciiTheme="minorHAnsi" w:hAnsiTheme="minorHAnsi" w:cstheme="minorHAnsi"/>
        <w:b/>
        <w:sz w:val="20"/>
        <w:szCs w:val="20"/>
        <w:lang w:val="ka-GE"/>
      </w:rPr>
      <w:t>57</w:t>
    </w:r>
    <w:r w:rsidRPr="00D6564B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D6564B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D6564B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77F4A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3892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2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35B7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020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5EB6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6564B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dzidzigur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DEAA04B3-8502-7941-A0D7-1FFDC6EB5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895</Words>
  <Characters>5103</Characters>
  <Application>Microsoft Macintosh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166</cp:revision>
  <cp:lastPrinted>2015-07-27T06:36:00Z</cp:lastPrinted>
  <dcterms:created xsi:type="dcterms:W3CDTF">2017-11-13T09:28:00Z</dcterms:created>
  <dcterms:modified xsi:type="dcterms:W3CDTF">2019-06-26T13:17:00Z</dcterms:modified>
</cp:coreProperties>
</file>