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D6B7" w14:textId="2CAFFE27" w:rsidR="00DE47CF" w:rsidRPr="007221BA" w:rsidRDefault="00DE47CF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="007221BA" w:rsidRPr="007221BA">
        <w:rPr>
          <w:rFonts w:ascii="Sylfaen" w:hAnsi="Sylfaen" w:cs="Sylfaen"/>
          <w:b/>
          <w:bCs/>
          <w:sz w:val="24"/>
          <w:szCs w:val="28"/>
          <w:lang w:val="ka-GE"/>
        </w:rPr>
        <w:t xml:space="preserve">ტექნიკის დაქირავების 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მომსახურეობის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5DA10CD7" w14:textId="184301D5" w:rsidR="007D73CE" w:rsidRPr="007221BA" w:rsidRDefault="007D73CE" w:rsidP="007778CE">
      <w:pPr>
        <w:jc w:val="center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355EC2">
        <w:rPr>
          <w:rFonts w:asciiTheme="minorHAnsi" w:hAnsiTheme="minorHAnsi" w:cstheme="minorHAnsi"/>
          <w:b/>
          <w:sz w:val="18"/>
          <w:szCs w:val="20"/>
          <w:lang w:val="ka-GE"/>
        </w:rPr>
        <w:t>56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067673A5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093F24C3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4B9BD98C" w14:textId="77777777" w:rsidR="007221BA" w:rsidRPr="007221BA" w:rsidRDefault="007221BA" w:rsidP="007221BA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>კონკურსი ტექნიკის დაქირავების  მომსახურეობის შესყიდვაზე</w:t>
      </w:r>
    </w:p>
    <w:p w14:paraId="1AC3CBD7" w14:textId="77777777" w:rsidR="00DE47CF" w:rsidRPr="007221BA" w:rsidRDefault="00DE47CF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</w:p>
    <w:p w14:paraId="118BBCF6" w14:textId="7E2D05FF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A936AE">
        <w:rPr>
          <w:rFonts w:asciiTheme="minorHAnsi" w:hAnsiTheme="minorHAnsi" w:cstheme="minorHAnsi"/>
          <w:b/>
          <w:sz w:val="18"/>
          <w:szCs w:val="20"/>
          <w:lang w:val="ka-GE"/>
        </w:rPr>
        <w:t>056-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1146F0BA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</w:p>
    <w:p w14:paraId="16505473" w14:textId="76A59339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795A16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056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9C2D9B">
        <w:rPr>
          <w:rFonts w:ascii="Sylfaen" w:hAnsi="Sylfaen" w:cs="Sylfaen"/>
          <w:b/>
          <w:sz w:val="18"/>
          <w:szCs w:val="20"/>
          <w:lang w:val="ka-GE"/>
        </w:rPr>
        <w:t>სამ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7221BA" w:rsidRPr="007221BA">
        <w:rPr>
          <w:rFonts w:ascii="Sylfaen" w:hAnsi="Sylfaen" w:cs="Sylfaen"/>
          <w:b/>
          <w:bCs/>
          <w:sz w:val="18"/>
          <w:szCs w:val="20"/>
          <w:lang w:val="ka-GE"/>
        </w:rPr>
        <w:t xml:space="preserve"> ტექნიკის დაქირავების  მომსახურეობის შესყიდვაზე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მომსახურეობის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შესყიდვაზე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28F437D1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9C2D9B">
        <w:rPr>
          <w:rFonts w:asciiTheme="minorHAnsi" w:hAnsiTheme="minorHAnsi" w:cstheme="minorHAnsi"/>
          <w:b/>
          <w:sz w:val="18"/>
          <w:szCs w:val="20"/>
          <w:lang w:val="ka-GE"/>
        </w:rPr>
        <w:t>056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36426B80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E1548A">
        <w:rPr>
          <w:rFonts w:asciiTheme="minorHAnsi" w:hAnsiTheme="minorHAnsi" w:cstheme="minorHAnsi"/>
          <w:b/>
          <w:sz w:val="18"/>
          <w:szCs w:val="20"/>
          <w:lang w:val="ka-GE"/>
        </w:rPr>
        <w:t>3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213C8FAF" w14:textId="77777777" w:rsidR="00E1548A" w:rsidRDefault="00E1548A" w:rsidP="00E1548A">
      <w:pPr>
        <w:spacing w:after="0" w:line="240" w:lineRule="auto"/>
        <w:rPr>
          <w:rFonts w:ascii="Sylfaen" w:hAnsi="Sylfaen" w:cs="Sylfaen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N2: 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გადაზიდვები</w:t>
      </w:r>
    </w:p>
    <w:p w14:paraId="3F2A6575" w14:textId="359F9E72" w:rsidR="00AE7187" w:rsidRPr="007221BA" w:rsidRDefault="00AE7187" w:rsidP="00AE7187">
      <w:pPr>
        <w:spacing w:after="0" w:line="240" w:lineRule="auto"/>
        <w:rPr>
          <w:rFonts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 w:rsidR="00434337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კროტები</w:t>
      </w:r>
    </w:p>
    <w:p w14:paraId="40DEE724" w14:textId="3CA59065" w:rsidR="00E1548A" w:rsidRPr="00E1548A" w:rsidRDefault="00E1548A" w:rsidP="00E1548A">
      <w:pPr>
        <w:spacing w:after="0" w:line="240" w:lineRule="auto"/>
        <w:rPr>
          <w:rFonts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კროტები</w:t>
      </w:r>
      <w:r>
        <w:rPr>
          <w:rFonts w:ascii="Sylfaen" w:hAnsi="Sylfaen" w:cs="Sylfaen"/>
          <w:b/>
          <w:bCs/>
          <w:sz w:val="18"/>
          <w:szCs w:val="20"/>
          <w:u w:val="single"/>
        </w:rPr>
        <w:t xml:space="preserve"> (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კლდოვანი ქანები)</w:t>
      </w:r>
    </w:p>
    <w:p w14:paraId="579D62C5" w14:textId="776C5369" w:rsidR="00E1548A" w:rsidRPr="00E1548A" w:rsidRDefault="00E1548A" w:rsidP="00AE7187">
      <w:pPr>
        <w:spacing w:after="0" w:line="240" w:lineRule="auto"/>
        <w:rPr>
          <w:rFonts w:ascii="Sylfaen" w:hAnsi="Sylfaen" w:cs="Sylfaen"/>
          <w:b/>
          <w:bCs/>
          <w:sz w:val="18"/>
          <w:szCs w:val="20"/>
          <w:u w:val="single"/>
        </w:rPr>
      </w:pP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35818B1D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CE71EC">
        <w:rPr>
          <w:rFonts w:asciiTheme="minorHAnsi" w:hAnsiTheme="minorHAnsi" w:cstheme="minorHAnsi"/>
          <w:b/>
          <w:sz w:val="18"/>
          <w:szCs w:val="20"/>
        </w:rPr>
        <w:t>26</w:t>
      </w:r>
      <w:bookmarkStart w:id="0" w:name="_GoBack"/>
      <w:bookmarkEnd w:id="0"/>
      <w:r w:rsidR="007221BA" w:rsidRPr="007221BA">
        <w:rPr>
          <w:rFonts w:asciiTheme="minorHAnsi" w:hAnsiTheme="minorHAnsi" w:cstheme="minorHAnsi"/>
          <w:b/>
          <w:sz w:val="18"/>
          <w:szCs w:val="20"/>
        </w:rPr>
        <w:t xml:space="preserve"> </w:t>
      </w:r>
      <w:r w:rsidR="00434337">
        <w:rPr>
          <w:rFonts w:ascii="Sylfaen" w:hAnsi="Sylfaen" w:cstheme="minorHAnsi"/>
          <w:b/>
          <w:sz w:val="18"/>
          <w:szCs w:val="20"/>
          <w:lang w:val="ka-GE"/>
        </w:rPr>
        <w:t>ივნისი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7AD5028F" w14:textId="5132ADFF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</w:p>
    <w:p w14:paraId="3CE2F2F0" w14:textId="271090A8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3DA7C100" w:rsidR="00580531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ხელშეკრულება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სრულ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ფიქსირებულ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თ</w:t>
      </w:r>
      <w:r w:rsidR="00BE0965" w:rsidRPr="007221BA">
        <w:rPr>
          <w:rFonts w:ascii="Sylfaen" w:hAnsi="Sylfaen" w:cs="Sylfaen"/>
          <w:sz w:val="18"/>
          <w:szCs w:val="20"/>
          <w:lang w:val="ka-GE"/>
        </w:rPr>
        <w:t>ა</w:t>
      </w:r>
      <w:r w:rsidRPr="007221BA">
        <w:rPr>
          <w:rFonts w:ascii="Sylfaen" w:hAnsi="Sylfaen" w:cs="Sylfaen"/>
          <w:sz w:val="18"/>
          <w:szCs w:val="20"/>
          <w:lang w:val="ka-GE"/>
        </w:rPr>
        <w:t>ნხაზე</w:t>
      </w:r>
      <w:r w:rsidR="00BA3DAD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B7F205D" w14:textId="1AFBC99C" w:rsidR="00580531" w:rsidRPr="007221BA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8058B2E" w14:textId="36538C7E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="Sylfaen" w:hAnsi="Sylfaen" w:cs="Sylfaen"/>
          <w:sz w:val="18"/>
          <w:szCs w:val="20"/>
          <w:lang w:val="ka-GE"/>
        </w:rPr>
        <w:t>თორნიკე უხურგუნაშვილი</w:t>
      </w:r>
    </w:p>
    <w:p w14:paraId="47B939A7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27E5A29F" w14:textId="3CDE1D8A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7221BA" w:rsidRPr="00F54E14">
          <w:rPr>
            <w:rStyle w:val="Hyperlink"/>
            <w:rFonts w:asciiTheme="minorHAnsi" w:hAnsiTheme="minorHAnsi" w:cstheme="minorHAnsi"/>
            <w:sz w:val="18"/>
            <w:szCs w:val="20"/>
          </w:rPr>
          <w:t>tukhurgunashvili@gwp.ge</w:t>
        </w:r>
      </w:hyperlink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2F9C7745" w14:textId="4042E67D" w:rsidR="00DE47CF" w:rsidRPr="007221BA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.: +995 322 931111 (1241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); </w:t>
      </w:r>
      <w:r w:rsidR="002E3D46"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="002E3D46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571 20 30 10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lastRenderedPageBreak/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7FA4AEC4" w14:textId="4FCF6EEE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58F64616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მოწოდების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ვადას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1BBFACC6" w14:textId="3AD533BF" w:rsidR="007C482E" w:rsidRPr="007221BA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საგარანტიო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პერიოდი</w:t>
      </w:r>
    </w:p>
    <w:p w14:paraId="2353DA49" w14:textId="7F5D31D4" w:rsidR="00A50438" w:rsidRPr="007221BA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საგარანტიო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მოწოდებიდან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>24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ოცდაოთხი</w:t>
      </w:r>
      <w:r w:rsidR="000C3223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თვის</w:t>
      </w:r>
      <w:r w:rsidR="000B5D0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B5D0F" w:rsidRPr="007221BA">
        <w:rPr>
          <w:rFonts w:ascii="Sylfaen" w:hAnsi="Sylfaen" w:cs="Sylfaen"/>
          <w:sz w:val="18"/>
          <w:szCs w:val="20"/>
          <w:lang w:val="ka-GE"/>
        </w:rPr>
        <w:t>ვადით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7954CF42" w14:textId="32C38A79" w:rsidR="003C6F22" w:rsidRPr="007221BA" w:rsidRDefault="00B5452A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  <w:proofErr w:type="spellStart"/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SeniSvna</w:t>
      </w:r>
      <w:proofErr w:type="spellEnd"/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:  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proofErr w:type="gramStart"/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proofErr w:type="gramEnd"/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p w14:paraId="12A4024D" w14:textId="7D1FAC5C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p w14:paraId="432431FE" w14:textId="02FCDD9E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p w14:paraId="39CEAC59" w14:textId="5488A957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sectPr w:rsidR="00BA3DAD" w:rsidRPr="007221BA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51472" w14:textId="77777777" w:rsidR="00571290" w:rsidRDefault="00571290" w:rsidP="007902EA">
      <w:pPr>
        <w:spacing w:after="0" w:line="240" w:lineRule="auto"/>
      </w:pPr>
      <w:r>
        <w:separator/>
      </w:r>
    </w:p>
  </w:endnote>
  <w:endnote w:type="continuationSeparator" w:id="0">
    <w:p w14:paraId="5ECA4714" w14:textId="77777777" w:rsidR="00571290" w:rsidRDefault="0057129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D957E3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1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D8C6" w14:textId="77777777" w:rsidR="00571290" w:rsidRDefault="00571290" w:rsidP="007902EA">
      <w:pPr>
        <w:spacing w:after="0" w:line="240" w:lineRule="auto"/>
      </w:pPr>
      <w:r>
        <w:separator/>
      </w:r>
    </w:p>
  </w:footnote>
  <w:footnote w:type="continuationSeparator" w:id="0">
    <w:p w14:paraId="1776042D" w14:textId="77777777" w:rsidR="00571290" w:rsidRDefault="0057129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A8F1FD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ტექნიკის დაქირავება</w:t>
    </w:r>
  </w:p>
  <w:p w14:paraId="2405FA22" w14:textId="7EB7339B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CF48DA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5</w:t>
    </w:r>
    <w:r w:rsidR="00CF48DA">
      <w:rPr>
        <w:rFonts w:ascii="Sylfaen" w:hAnsi="Sylfaen" w:cstheme="minorHAnsi"/>
        <w:b/>
        <w:sz w:val="20"/>
        <w:szCs w:val="20"/>
        <w:lang w:val="ka-GE"/>
      </w:rPr>
      <w:t>6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5EC2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4337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544856"/>
    <w:rsid w:val="005553C3"/>
    <w:rsid w:val="00571290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5A16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8F7684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2D9B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04516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36AE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E71EC"/>
    <w:rsid w:val="00CF1EF9"/>
    <w:rsid w:val="00CF4119"/>
    <w:rsid w:val="00CF48DA"/>
    <w:rsid w:val="00CF4F77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1548A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hurgunashvil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318E0449-F264-450D-84EF-0BC9B1A8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Tornike Ukhurgunashvili</cp:lastModifiedBy>
  <cp:revision>63</cp:revision>
  <cp:lastPrinted>2015-07-27T06:36:00Z</cp:lastPrinted>
  <dcterms:created xsi:type="dcterms:W3CDTF">2017-11-13T09:28:00Z</dcterms:created>
  <dcterms:modified xsi:type="dcterms:W3CDTF">2019-06-18T07:59:00Z</dcterms:modified>
</cp:coreProperties>
</file>