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77777777" w:rsidR="009815C7" w:rsidRPr="007B0071" w:rsidRDefault="009815C7" w:rsidP="00794191">
      <w:pPr>
        <w:spacing w:after="0" w:line="240" w:lineRule="auto"/>
        <w:jc w:val="center"/>
        <w:rPr>
          <w:rFonts w:ascii="Sylfaen" w:hAnsi="Sylfaen" w:cs="Sylfaen"/>
          <w:b/>
        </w:rPr>
      </w:pPr>
    </w:p>
    <w:p w14:paraId="25C6BF29" w14:textId="77777777" w:rsidR="00373F3E" w:rsidRDefault="00794191" w:rsidP="00373F3E">
      <w:pPr>
        <w:spacing w:after="0" w:line="240" w:lineRule="auto"/>
        <w:jc w:val="center"/>
        <w:rPr>
          <w:rFonts w:ascii="Sylfaen" w:hAnsi="Sylfaen" w:cs="Sylfaen"/>
          <w:b/>
          <w:lang w:val="ka-GE"/>
        </w:rPr>
      </w:pPr>
      <w:proofErr w:type="spellStart"/>
      <w:r w:rsidRPr="007B0071">
        <w:rPr>
          <w:rFonts w:ascii="Sylfaen" w:hAnsi="Sylfaen" w:cs="Sylfaen"/>
          <w:b/>
        </w:rPr>
        <w:t>წყალსადენისა</w:t>
      </w:r>
      <w:proofErr w:type="spellEnd"/>
      <w:r w:rsidRPr="007B0071">
        <w:rPr>
          <w:rFonts w:ascii="Sylfaen" w:hAnsi="Sylfaen"/>
          <w:b/>
        </w:rPr>
        <w:t xml:space="preserve"> </w:t>
      </w:r>
      <w:proofErr w:type="spellStart"/>
      <w:r w:rsidRPr="007B0071">
        <w:rPr>
          <w:rFonts w:ascii="Sylfaen" w:hAnsi="Sylfaen" w:cs="Sylfaen"/>
          <w:b/>
        </w:rPr>
        <w:t>და</w:t>
      </w:r>
      <w:proofErr w:type="spellEnd"/>
      <w:r w:rsidRPr="007B0071">
        <w:rPr>
          <w:rFonts w:ascii="Sylfaen" w:hAnsi="Sylfaen"/>
          <w:b/>
        </w:rPr>
        <w:t xml:space="preserve"> </w:t>
      </w:r>
      <w:proofErr w:type="spellStart"/>
      <w:r w:rsidRPr="007B0071">
        <w:rPr>
          <w:rFonts w:ascii="Sylfaen" w:hAnsi="Sylfaen" w:cs="Sylfaen"/>
          <w:b/>
        </w:rPr>
        <w:t>კანალიზაციის</w:t>
      </w:r>
      <w:proofErr w:type="spellEnd"/>
      <w:r w:rsidRPr="007B0071">
        <w:rPr>
          <w:rFonts w:ascii="Sylfaen" w:hAnsi="Sylfaen"/>
          <w:b/>
        </w:rPr>
        <w:t xml:space="preserve"> </w:t>
      </w:r>
      <w:proofErr w:type="spellStart"/>
      <w:r w:rsidRPr="007B0071">
        <w:rPr>
          <w:rFonts w:ascii="Sylfaen" w:hAnsi="Sylfaen" w:cs="Sylfaen"/>
          <w:b/>
        </w:rPr>
        <w:t>ქსელებზე</w:t>
      </w:r>
      <w:proofErr w:type="spellEnd"/>
      <w:r w:rsidRPr="007B0071">
        <w:rPr>
          <w:rFonts w:ascii="Sylfaen" w:hAnsi="Sylfaen"/>
          <w:b/>
        </w:rPr>
        <w:t xml:space="preserve"> </w:t>
      </w:r>
      <w:proofErr w:type="spellStart"/>
      <w:r w:rsidRPr="007B0071">
        <w:rPr>
          <w:rFonts w:ascii="Sylfaen" w:hAnsi="Sylfaen" w:cs="Sylfaen"/>
          <w:b/>
        </w:rPr>
        <w:t>ავარიის</w:t>
      </w:r>
      <w:proofErr w:type="spellEnd"/>
      <w:r w:rsidRPr="007B0071">
        <w:rPr>
          <w:rFonts w:ascii="Sylfaen" w:hAnsi="Sylfaen"/>
          <w:b/>
        </w:rPr>
        <w:t xml:space="preserve"> </w:t>
      </w:r>
      <w:proofErr w:type="spellStart"/>
      <w:r w:rsidRPr="007B0071">
        <w:rPr>
          <w:rFonts w:ascii="Sylfaen" w:hAnsi="Sylfaen" w:cs="Sylfaen"/>
          <w:b/>
        </w:rPr>
        <w:t>აღმოფხვრის</w:t>
      </w:r>
      <w:proofErr w:type="spellEnd"/>
      <w:r w:rsidRPr="007B0071">
        <w:rPr>
          <w:rFonts w:ascii="Sylfaen" w:hAnsi="Sylfaen"/>
          <w:b/>
        </w:rPr>
        <w:t xml:space="preserve"> </w:t>
      </w:r>
      <w:r w:rsidRPr="007B0071">
        <w:rPr>
          <w:rFonts w:ascii="Sylfaen" w:hAnsi="Sylfaen"/>
          <w:b/>
          <w:lang w:val="ka-GE"/>
        </w:rPr>
        <w:t>ან/</w:t>
      </w:r>
      <w:proofErr w:type="spellStart"/>
      <w:r w:rsidRPr="007B0071">
        <w:rPr>
          <w:rFonts w:ascii="Sylfaen" w:hAnsi="Sylfaen" w:cs="Sylfaen"/>
          <w:b/>
        </w:rPr>
        <w:t>და</w:t>
      </w:r>
      <w:proofErr w:type="spellEnd"/>
      <w:r w:rsidRPr="007B0071">
        <w:rPr>
          <w:rFonts w:ascii="Sylfaen" w:hAnsi="Sylfaen"/>
          <w:b/>
        </w:rPr>
        <w:t xml:space="preserve"> </w:t>
      </w:r>
      <w:proofErr w:type="spellStart"/>
      <w:r w:rsidRPr="007B0071">
        <w:rPr>
          <w:rFonts w:ascii="Sylfaen" w:hAnsi="Sylfaen" w:cs="Sylfaen"/>
          <w:b/>
        </w:rPr>
        <w:t>სხვა</w:t>
      </w:r>
      <w:proofErr w:type="spellEnd"/>
      <w:r w:rsidRPr="007B0071">
        <w:rPr>
          <w:rFonts w:ascii="Sylfaen" w:hAnsi="Sylfaen"/>
          <w:b/>
        </w:rPr>
        <w:t xml:space="preserve"> </w:t>
      </w:r>
      <w:r w:rsidRPr="007B0071">
        <w:rPr>
          <w:rFonts w:ascii="Sylfaen" w:hAnsi="Sylfaen" w:cs="Sylfaen"/>
          <w:b/>
          <w:lang w:val="ka-GE"/>
        </w:rPr>
        <w:t>სამუშაოების</w:t>
      </w:r>
      <w:r w:rsidRPr="007B0071">
        <w:rPr>
          <w:rFonts w:ascii="Sylfaen" w:hAnsi="Sylfaen"/>
          <w:b/>
        </w:rPr>
        <w:t xml:space="preserve"> </w:t>
      </w:r>
      <w:proofErr w:type="spellStart"/>
      <w:r w:rsidRPr="007B0071">
        <w:rPr>
          <w:rFonts w:ascii="Sylfaen" w:hAnsi="Sylfaen" w:cs="Sylfaen"/>
          <w:b/>
        </w:rPr>
        <w:t>შედეგად</w:t>
      </w:r>
      <w:proofErr w:type="spellEnd"/>
      <w:r w:rsidRPr="007B0071">
        <w:rPr>
          <w:rFonts w:ascii="Sylfaen" w:hAnsi="Sylfaen"/>
          <w:b/>
        </w:rPr>
        <w:t xml:space="preserve"> </w:t>
      </w:r>
      <w:proofErr w:type="spellStart"/>
      <w:r w:rsidRPr="007B0071">
        <w:rPr>
          <w:rFonts w:ascii="Sylfaen" w:hAnsi="Sylfaen" w:cs="Sylfaen"/>
          <w:b/>
        </w:rPr>
        <w:t>დაზიანებული</w:t>
      </w:r>
      <w:proofErr w:type="spellEnd"/>
      <w:r w:rsidRPr="007B0071">
        <w:rPr>
          <w:rFonts w:ascii="Sylfaen" w:hAnsi="Sylfaen"/>
          <w:b/>
        </w:rPr>
        <w:t xml:space="preserve"> </w:t>
      </w:r>
      <w:proofErr w:type="spellStart"/>
      <w:r w:rsidRPr="007B0071">
        <w:rPr>
          <w:rFonts w:ascii="Sylfaen" w:hAnsi="Sylfaen" w:cs="Sylfaen"/>
          <w:b/>
        </w:rPr>
        <w:t>გზის</w:t>
      </w:r>
      <w:proofErr w:type="spellEnd"/>
      <w:r w:rsidRPr="007B0071">
        <w:rPr>
          <w:rFonts w:ascii="Sylfaen" w:hAnsi="Sylfaen"/>
          <w:b/>
        </w:rPr>
        <w:t xml:space="preserve"> </w:t>
      </w:r>
      <w:proofErr w:type="spellStart"/>
      <w:r w:rsidRPr="007B0071">
        <w:rPr>
          <w:rFonts w:ascii="Sylfaen" w:hAnsi="Sylfaen" w:cs="Sylfaen"/>
          <w:b/>
        </w:rPr>
        <w:t>საფარის</w:t>
      </w:r>
      <w:proofErr w:type="spellEnd"/>
      <w:r w:rsidRPr="007B0071">
        <w:rPr>
          <w:rFonts w:ascii="Sylfaen" w:hAnsi="Sylfaen"/>
          <w:b/>
        </w:rPr>
        <w:t xml:space="preserve"> </w:t>
      </w:r>
      <w:r w:rsidRPr="007B0071">
        <w:rPr>
          <w:rFonts w:ascii="Sylfaen" w:hAnsi="Sylfaen" w:cs="Sylfaen"/>
          <w:b/>
          <w:lang w:val="ka-GE"/>
        </w:rPr>
        <w:t>აღდგენა-მოწ</w:t>
      </w:r>
      <w:r w:rsidR="009815C7" w:rsidRPr="007B0071">
        <w:rPr>
          <w:rFonts w:ascii="Sylfaen" w:hAnsi="Sylfaen" w:cs="Sylfaen"/>
          <w:b/>
          <w:lang w:val="ka-GE"/>
        </w:rPr>
        <w:t>ესრიგების სამუშაოების შესყიდვის</w:t>
      </w:r>
      <w:r w:rsidRPr="007B0071">
        <w:rPr>
          <w:rFonts w:ascii="Sylfaen" w:hAnsi="Sylfaen" w:cs="Sylfaen"/>
          <w:b/>
          <w:lang w:val="ka-GE"/>
        </w:rPr>
        <w:t xml:space="preserve"> (მარჯვენა სანაპირო)</w:t>
      </w:r>
    </w:p>
    <w:p w14:paraId="4BDC7F5C" w14:textId="11DB5133" w:rsidR="009815C7" w:rsidRPr="007B0071" w:rsidRDefault="009815C7" w:rsidP="00373F3E">
      <w:pPr>
        <w:spacing w:after="0" w:line="240" w:lineRule="auto"/>
        <w:jc w:val="center"/>
        <w:rPr>
          <w:rFonts w:ascii="Sylfaen" w:hAnsi="Sylfaen" w:cs="Sylfaen"/>
          <w:b/>
          <w:lang w:val="ka-GE"/>
        </w:rPr>
      </w:pPr>
      <w:r w:rsidRPr="007B0071">
        <w:rPr>
          <w:rFonts w:ascii="Sylfaen" w:hAnsi="Sylfaen" w:cs="Sylfaen"/>
          <w:b/>
          <w:lang w:val="ka-GE"/>
        </w:rPr>
        <w:t>ელექტრონული ტენდერის დოკუმენტაცია</w:t>
      </w:r>
    </w:p>
    <w:p w14:paraId="6C211223" w14:textId="25CED41E" w:rsidR="001B055A" w:rsidRPr="007B0071" w:rsidRDefault="001B055A" w:rsidP="001B055A">
      <w:pPr>
        <w:spacing w:after="0" w:line="360" w:lineRule="auto"/>
        <w:ind w:firstLine="360"/>
        <w:jc w:val="center"/>
        <w:rPr>
          <w:rFonts w:ascii="AcadNusx" w:hAnsi="AcadNusx"/>
          <w:b/>
        </w:rPr>
      </w:pPr>
      <w:r w:rsidRPr="00A3268E">
        <w:rPr>
          <w:rFonts w:ascii="Sylfaen" w:hAnsi="Sylfaen" w:cs="Sylfaen"/>
          <w:b/>
          <w:lang w:val="ka-GE"/>
        </w:rPr>
        <w:t>ტენდერის</w:t>
      </w:r>
      <w:r w:rsidRPr="00A3268E">
        <w:rPr>
          <w:rFonts w:ascii="Sylfaen" w:hAnsi="Sylfaen"/>
          <w:b/>
          <w:lang w:val="ka-GE"/>
        </w:rPr>
        <w:t xml:space="preserve"> ნომერი</w:t>
      </w:r>
      <w:r w:rsidRPr="00A3268E">
        <w:rPr>
          <w:rFonts w:ascii="AcadNusx" w:hAnsi="AcadNusx"/>
          <w:b/>
        </w:rPr>
        <w:t>:</w:t>
      </w:r>
      <w:r w:rsidR="00A3268E">
        <w:rPr>
          <w:rFonts w:ascii="AcadNusx" w:hAnsi="AcadNusx"/>
          <w:b/>
        </w:rPr>
        <w:t xml:space="preserve"> 101-BID-19</w:t>
      </w:r>
    </w:p>
    <w:p w14:paraId="5D475122" w14:textId="61B595B1" w:rsidR="001A47AF" w:rsidRPr="007B0071" w:rsidRDefault="001A47AF" w:rsidP="001B055A">
      <w:pPr>
        <w:spacing w:after="0" w:line="360" w:lineRule="auto"/>
        <w:ind w:firstLine="360"/>
        <w:jc w:val="center"/>
        <w:rPr>
          <w:rFonts w:ascii="Sylfaen" w:hAnsi="Sylfaen"/>
          <w:b/>
          <w:lang w:val="ka-GE"/>
        </w:rPr>
      </w:pPr>
      <w:r w:rsidRPr="007B0071">
        <w:rPr>
          <w:rFonts w:ascii="Sylfaen" w:hAnsi="Sylfaen"/>
          <w:b/>
          <w:lang w:val="ka-GE"/>
        </w:rPr>
        <w:t xml:space="preserve">ხელშეკრულების სავარაუდო ღირებულება: </w:t>
      </w:r>
      <w:r w:rsidR="00373F3E">
        <w:rPr>
          <w:rFonts w:ascii="Sylfaen" w:hAnsi="Sylfaen"/>
          <w:b/>
          <w:lang w:val="ka-GE"/>
        </w:rPr>
        <w:t xml:space="preserve">3,085,178 </w:t>
      </w:r>
      <w:r w:rsidRPr="007B0071">
        <w:rPr>
          <w:rFonts w:ascii="Sylfaen" w:hAnsi="Sylfaen"/>
          <w:b/>
          <w:lang w:val="ka-GE"/>
        </w:rPr>
        <w:t xml:space="preserve"> ლარი დღგ-ს გარეშე</w:t>
      </w:r>
    </w:p>
    <w:p w14:paraId="45FF6E28" w14:textId="05FC51D8" w:rsidR="00A1171F" w:rsidRPr="007B0071" w:rsidRDefault="00373F3E" w:rsidP="001B055A">
      <w:pPr>
        <w:spacing w:after="0" w:line="360" w:lineRule="auto"/>
        <w:ind w:firstLine="360"/>
        <w:jc w:val="center"/>
        <w:rPr>
          <w:rFonts w:ascii="Sylfaen" w:hAnsi="Sylfaen"/>
          <w:b/>
          <w:lang w:val="ka-GE"/>
        </w:rPr>
      </w:pPr>
      <w:r>
        <w:rPr>
          <w:rFonts w:ascii="Sylfaen" w:hAnsi="Sylfaen"/>
          <w:b/>
          <w:lang w:val="ka-GE"/>
        </w:rPr>
        <w:t xml:space="preserve">მინიმალური </w:t>
      </w:r>
      <w:r w:rsidR="00A1171F" w:rsidRPr="007B0071">
        <w:rPr>
          <w:rFonts w:ascii="Sylfaen" w:hAnsi="Sylfaen"/>
          <w:b/>
          <w:lang w:val="ka-GE"/>
        </w:rPr>
        <w:t>კლების ბიჯი: 0.5%</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77777777" w:rsidR="009261B9" w:rsidRPr="007B0071" w:rsidRDefault="009261B9"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22D4CDF1" w14:textId="7987D063" w:rsidR="008647CD" w:rsidRPr="007B0071" w:rsidRDefault="00D30223" w:rsidP="001B055A">
      <w:pPr>
        <w:spacing w:after="0" w:line="240" w:lineRule="auto"/>
        <w:jc w:val="both"/>
        <w:rPr>
          <w:rFonts w:ascii="Sylfaen" w:hAnsi="Sylfaen" w:cs="Sylfaen"/>
          <w:b/>
          <w:bCs/>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57067" w:rsidRPr="007B0071">
        <w:rPr>
          <w:rFonts w:ascii="Sylfaen" w:hAnsi="Sylfaen" w:cs="Sylfaen"/>
          <w:lang w:val="ka-GE"/>
        </w:rPr>
        <w:t>წყალსადენისა და კანალიზაციის ქსელებზე ავარიის აღმოფხვრის ან/და სხვა სამუშაოების შედეგად დაზიანებული გზის საფარის აღდგენა-მოწ</w:t>
      </w:r>
      <w:r w:rsidR="001B055A" w:rsidRPr="007B0071">
        <w:rPr>
          <w:rFonts w:ascii="Sylfaen" w:hAnsi="Sylfaen" w:cs="Sylfaen"/>
          <w:lang w:val="ka-GE"/>
        </w:rPr>
        <w:t>ესრიგების სამუშაოების შესყიდვა</w:t>
      </w:r>
      <w:r w:rsidR="009815C7" w:rsidRPr="007B0071">
        <w:rPr>
          <w:rFonts w:ascii="Sylfaen" w:hAnsi="Sylfaen" w:cs="Sylfaen"/>
          <w:lang w:val="ka-GE"/>
        </w:rPr>
        <w:t>ზე</w:t>
      </w:r>
      <w:r w:rsidR="00457067" w:rsidRPr="007B0071">
        <w:rPr>
          <w:rFonts w:ascii="Sylfaen" w:hAnsi="Sylfaen" w:cs="Sylfaen"/>
          <w:lang w:val="ka-GE"/>
        </w:rPr>
        <w:t xml:space="preserve"> (მარჯვენა სანაპირო)</w:t>
      </w:r>
      <w:r w:rsidR="001B055A" w:rsidRPr="007B0071">
        <w:rPr>
          <w:rFonts w:ascii="Sylfaen" w:hAnsi="Sylfaen" w:cs="Sylfaen"/>
          <w:b/>
          <w:bCs/>
        </w:rPr>
        <w:t>.</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036008C2" w14:textId="41FEAF5E" w:rsidR="000353F8" w:rsidRPr="007B0071" w:rsidRDefault="000353F8" w:rsidP="000353F8">
      <w:pPr>
        <w:spacing w:after="0" w:line="240" w:lineRule="auto"/>
        <w:jc w:val="both"/>
        <w:rPr>
          <w:rFonts w:ascii="Sylfaen" w:hAnsi="Sylfaen" w:cs="Sylfaen"/>
          <w:b/>
          <w:bCs/>
        </w:rPr>
      </w:pPr>
      <w:r w:rsidRPr="007B0071">
        <w:rPr>
          <w:rFonts w:ascii="Sylfaen" w:hAnsi="Sylfaen" w:cs="Sylfaen"/>
          <w:lang w:val="ka-GE"/>
        </w:rPr>
        <w:t>წყალსადენისა და კანალიზაციის ქსელებზე ავარიის აღმოფხვრის ან/და სხვა სამუშაოების შედეგად დაზიანებული გზის საფარის აღდგენა-მოწესრიგების სამუშაოების შესყიდვა (მარჯვენა სანაპირო)</w:t>
      </w:r>
      <w:r w:rsidR="00A11F8F" w:rsidRPr="007B0071">
        <w:rPr>
          <w:rFonts w:ascii="Sylfaen" w:hAnsi="Sylfaen" w:cs="Sylfaen"/>
          <w:lang w:val="ka-GE"/>
        </w:rPr>
        <w:t xml:space="preserve"> ქვემოთ მოცემული სავარაუდო წლიური მოცულობების შესაბამისად</w:t>
      </w:r>
      <w:r w:rsidRPr="007B0071">
        <w:rPr>
          <w:rFonts w:ascii="Sylfaen" w:hAnsi="Sylfaen" w:cs="Sylfaen"/>
          <w:b/>
          <w:bCs/>
        </w:rPr>
        <w:t>.</w:t>
      </w:r>
    </w:p>
    <w:p w14:paraId="629A9199" w14:textId="6E3E933B" w:rsidR="00F3662E" w:rsidRPr="007B0071" w:rsidRDefault="00F3662E" w:rsidP="000353F8">
      <w:pPr>
        <w:spacing w:after="0" w:line="240" w:lineRule="auto"/>
        <w:jc w:val="both"/>
        <w:rPr>
          <w:rFonts w:ascii="Sylfaen" w:hAnsi="Sylfaen" w:cs="Sylfaen"/>
          <w:b/>
          <w:bCs/>
        </w:rPr>
      </w:pPr>
    </w:p>
    <w:bookmarkStart w:id="0" w:name="_MON_1635670969"/>
    <w:bookmarkEnd w:id="0"/>
    <w:p w14:paraId="71A32439" w14:textId="4ED3A1CA" w:rsidR="00F3662E" w:rsidRPr="007B0071" w:rsidRDefault="004E36F2" w:rsidP="000353F8">
      <w:pPr>
        <w:spacing w:after="0" w:line="240" w:lineRule="auto"/>
        <w:jc w:val="both"/>
        <w:rPr>
          <w:rFonts w:ascii="Sylfaen" w:hAnsi="Sylfaen" w:cs="Sylfaen"/>
          <w:b/>
          <w:bCs/>
        </w:rPr>
      </w:pPr>
      <w:r w:rsidRPr="007B0071">
        <w:rPr>
          <w:rFonts w:ascii="Sylfaen" w:hAnsi="Sylfaen" w:cs="Sylfaen"/>
          <w:b/>
          <w:bCs/>
        </w:rPr>
        <w:object w:dxaOrig="1508" w:dyaOrig="983" w14:anchorId="4171E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635844179" r:id="rId10"/>
        </w:object>
      </w:r>
    </w:p>
    <w:p w14:paraId="011E43B0" w14:textId="1CE6F6B1" w:rsidR="000353F8" w:rsidRPr="007B0071" w:rsidRDefault="000353F8" w:rsidP="001B055A">
      <w:pPr>
        <w:spacing w:after="0" w:line="240" w:lineRule="auto"/>
        <w:jc w:val="both"/>
        <w:rPr>
          <w:rFonts w:ascii="Sylfaen" w:hAnsi="Sylfaen"/>
          <w:b/>
          <w:lang w:val="ka-GE"/>
        </w:rPr>
      </w:pPr>
    </w:p>
    <w:p w14:paraId="1B89961A" w14:textId="77777777" w:rsidR="00F90B03" w:rsidRPr="007B0071"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470A053A" w14:textId="339F212B" w:rsidR="00F90B03" w:rsidRPr="007B0071" w:rsidRDefault="00F90B03" w:rsidP="00F90B03">
      <w:pPr>
        <w:rPr>
          <w:rFonts w:ascii="Sylfaen" w:hAnsi="Sylfaen" w:cs="Sylfaen"/>
          <w:lang w:val="ka-GE"/>
        </w:rPr>
      </w:pPr>
      <w:r w:rsidRPr="007B0071">
        <w:rPr>
          <w:rFonts w:ascii="Sylfaen" w:hAnsi="Sylfaen" w:cs="Sylfaen"/>
          <w:lang w:val="ka-GE"/>
        </w:rPr>
        <w:t>-ავარიის შემთხვევაში: ორმოს/ტრანშეის შევსება უნდა მოხდეს შეკვეთიდან არაუმეტეს 24 საათის განმავლობაში, ხოლო ა/ბეტონის საფარის დაგება შეკვეთიდან</w:t>
      </w:r>
      <w:r w:rsidR="00615BD2" w:rsidRPr="007B0071">
        <w:rPr>
          <w:rFonts w:ascii="Sylfaen" w:hAnsi="Sylfaen" w:cs="Sylfaen"/>
          <w:lang w:val="ka-GE"/>
        </w:rPr>
        <w:t xml:space="preserve"> არაუმეტეს 3 კალენდარული დღისა;</w:t>
      </w:r>
    </w:p>
    <w:p w14:paraId="7568CD55" w14:textId="77777777" w:rsidR="00F90B03" w:rsidRPr="007B0071" w:rsidRDefault="00F90B03" w:rsidP="00F90B03">
      <w:pPr>
        <w:rPr>
          <w:rFonts w:ascii="Sylfaen" w:hAnsi="Sylfaen" w:cs="Sylfaen"/>
          <w:lang w:val="ka-GE"/>
        </w:rPr>
      </w:pPr>
      <w:r w:rsidRPr="007B0071">
        <w:rPr>
          <w:rFonts w:ascii="Sylfaen" w:hAnsi="Sylfaen" w:cs="Sylfaen"/>
          <w:lang w:val="ka-GE"/>
        </w:rPr>
        <w:t>-</w:t>
      </w:r>
      <w:r w:rsidR="008C0A74" w:rsidRPr="007B0071">
        <w:rPr>
          <w:rFonts w:ascii="Sylfaen" w:hAnsi="Sylfaen" w:cs="Sylfaen"/>
          <w:lang w:val="ka-GE"/>
        </w:rPr>
        <w:t>შემსრულებელი ვალდებულია ისარგებლოს მარტო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შესაბამისი აკრედიტაციის მქონე საექსპერტო დაწესებულების დასკვნა, ამ ქარხნის პროდუქციის გამოყენების ვარგისიანობაზე</w:t>
      </w:r>
      <w:r w:rsidR="008C0A74" w:rsidRPr="007B0071">
        <w:rPr>
          <w:rFonts w:ascii="Sylfaen" w:hAnsi="Sylfaen" w:cs="Sylfaen"/>
        </w:rPr>
        <w:t>;</w:t>
      </w:r>
    </w:p>
    <w:p w14:paraId="6C9051DD" w14:textId="5EB4BB4E" w:rsidR="008C0A74" w:rsidRPr="007B0071" w:rsidRDefault="00615BD2" w:rsidP="00F90B03">
      <w:pPr>
        <w:rPr>
          <w:rFonts w:ascii="Sylfaen" w:hAnsi="Sylfaen" w:cs="Sylfaen"/>
        </w:rPr>
      </w:pPr>
      <w:r w:rsidRPr="007B0071">
        <w:rPr>
          <w:rFonts w:ascii="Sylfaen" w:hAnsi="Sylfaen" w:cs="Sylfaen"/>
          <w:lang w:val="ka-GE"/>
        </w:rPr>
        <w:t>-შემსრულებელი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r w:rsidRPr="007B0071">
        <w:rPr>
          <w:rFonts w:ascii="Sylfaen" w:hAnsi="Sylfaen" w:cs="Sylfaen"/>
        </w:rPr>
        <w:t>;</w:t>
      </w:r>
    </w:p>
    <w:p w14:paraId="06E3820B" w14:textId="77777777" w:rsidR="008C04FA" w:rsidRPr="007B0071" w:rsidRDefault="00F90B03" w:rsidP="008C04FA">
      <w:pPr>
        <w:rPr>
          <w:rFonts w:ascii="Sylfaen" w:hAnsi="Sylfaen" w:cs="Sylfaen"/>
          <w:lang w:val="ka-GE"/>
        </w:rPr>
      </w:pPr>
      <w:r w:rsidRPr="007B0071">
        <w:rPr>
          <w:rFonts w:ascii="Sylfaen" w:hAnsi="Sylfaen" w:cs="Sylfaen"/>
          <w:lang w:val="ka-GE"/>
        </w:rPr>
        <w:t>-ახალი მიერთებების შემთხვევაში, შემსრულებელი განსაკუთრებულ შემთხვევებში, რომელსაც განსაზღვრავს დამკვეთი, ვალდებულია ტრანშეის შევსება მოახდინოს GWP-ს (დამკვეთის) სამუშაოების პარალელურად;</w:t>
      </w:r>
    </w:p>
    <w:p w14:paraId="15057303" w14:textId="0BE47828" w:rsidR="008C04FA" w:rsidRPr="007B0071" w:rsidRDefault="008C04FA" w:rsidP="008C04FA">
      <w:pPr>
        <w:rPr>
          <w:rFonts w:ascii="Sylfaen" w:hAnsi="Sylfaen" w:cs="Sylfaen"/>
          <w:lang w:val="ka-GE"/>
        </w:rPr>
      </w:pPr>
      <w:r w:rsidRPr="007B0071">
        <w:rPr>
          <w:rFonts w:ascii="Sylfaen" w:hAnsi="Sylfaen" w:cs="Sylfaen"/>
          <w:lang w:val="ka-GE"/>
        </w:rPr>
        <w:t xml:space="preserve">-სამუშაოს სპეციფიკიდან გამომდინარე დამკვეთი არ იღებს ვალდებულებას სამუშაოების შესრულების მოქმედების ვადაში </w:t>
      </w:r>
      <w:r w:rsidR="00D55C6F" w:rsidRPr="007B0071">
        <w:rPr>
          <w:rFonts w:ascii="Sylfaen" w:hAnsi="Sylfaen" w:cs="Sylfaen"/>
          <w:lang w:val="ka-GE"/>
        </w:rPr>
        <w:t xml:space="preserve">წინამდებარე ტენდერით </w:t>
      </w:r>
      <w:r w:rsidRPr="007B0071">
        <w:rPr>
          <w:rFonts w:ascii="Sylfaen" w:hAnsi="Sylfaen" w:cs="Sylfaen"/>
          <w:lang w:val="ka-GE"/>
        </w:rPr>
        <w:t>გათვალისწინებული სამუშაოების მოცულობების სრულად დაკვეთის შესახებ.</w:t>
      </w:r>
    </w:p>
    <w:p w14:paraId="12DAE777" w14:textId="648C226F" w:rsidR="00B04BAA" w:rsidRPr="007B0071" w:rsidRDefault="00B04BAA" w:rsidP="008C04FA">
      <w:pPr>
        <w:rPr>
          <w:rFonts w:ascii="Sylfaen" w:hAnsi="Sylfaen" w:cs="Sylfaen"/>
          <w:lang w:val="ka-GE"/>
        </w:rPr>
      </w:pPr>
      <w:r w:rsidRPr="007B0071">
        <w:rPr>
          <w:rFonts w:ascii="Sylfaen" w:hAnsi="Sylfaen" w:cs="Sylfaen"/>
          <w:lang w:val="ka-GE"/>
        </w:rPr>
        <w:t>-შემსრულებელი ვალდებულია ა/ბეტონის საფარი მოაწყოს თან</w:t>
      </w:r>
      <w:r w:rsidR="004E36F2">
        <w:rPr>
          <w:rFonts w:ascii="Sylfaen" w:hAnsi="Sylfaen" w:cs="Sylfaen"/>
          <w:lang w:val="ka-GE"/>
        </w:rPr>
        <w:t>დართული ინსტრუქციის შესაბამისად (იხილეთ დანართი N1)</w:t>
      </w:r>
    </w:p>
    <w:p w14:paraId="0D1A00C0" w14:textId="6BD977FF" w:rsidR="008C04FA" w:rsidRPr="004E36F2" w:rsidRDefault="008C04FA" w:rsidP="008C04FA">
      <w:pPr>
        <w:pStyle w:val="ListParagraph"/>
        <w:rPr>
          <w:rFonts w:ascii="Sylfaen" w:hAnsi="Sylfaen" w:cs="Sylfaen"/>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lastRenderedPageBreak/>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7011B83F" w:rsidR="00D527CB" w:rsidRPr="007B0071" w:rsidRDefault="00D527CB" w:rsidP="00F90B03">
      <w:pPr>
        <w:rPr>
          <w:rFonts w:ascii="Sylfaen" w:hAnsi="Sylfaen" w:cs="Sylfaen"/>
          <w:b/>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CD295B" w:rsidRPr="007B0071">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7B0071">
        <w:rPr>
          <w:rFonts w:ascii="Sylfaen" w:hAnsi="Sylfaen" w:cs="Sylfaen"/>
          <w:color w:val="222222"/>
          <w:shd w:val="clear" w:color="auto" w:fill="FFFFFF"/>
        </w:rPr>
        <w:t>განსაზღვრულ</w:t>
      </w:r>
      <w:proofErr w:type="spellEnd"/>
      <w:r w:rsidRPr="007B0071">
        <w:rPr>
          <w:rFonts w:ascii="Sylfaen" w:hAnsi="Sylfaen" w:cs="Sylfaen"/>
          <w:color w:val="222222"/>
          <w:shd w:val="clear" w:color="auto" w:fill="FFFFFF"/>
          <w:lang w:val="ka-GE"/>
        </w:rPr>
        <w:t xml:space="preserve"> თითოეულ სამუშაოზე.</w:t>
      </w:r>
    </w:p>
    <w:p w14:paraId="5FEF6B21" w14:textId="1173553F" w:rsidR="008C04FA" w:rsidRPr="007B0071" w:rsidRDefault="00387591" w:rsidP="00F90B03">
      <w:pPr>
        <w:rPr>
          <w:rFonts w:ascii="Sylfaen" w:hAnsi="Sylfaen"/>
          <w:b/>
          <w:lang w:val="ka-GE"/>
        </w:rPr>
      </w:pPr>
      <w:bookmarkStart w:id="1" w:name="_GoBack"/>
      <w:bookmarkEnd w:id="1"/>
      <w:r w:rsidRPr="007B0071">
        <w:rPr>
          <w:rFonts w:ascii="Sylfaen" w:hAnsi="Sylfaen" w:cs="Sylfaen"/>
          <w:lang w:val="ka-GE"/>
        </w:rPr>
        <w:t>1.4</w:t>
      </w:r>
      <w:r w:rsidR="003657A5" w:rsidRPr="007B0071">
        <w:rPr>
          <w:rFonts w:ascii="Sylfaen" w:hAnsi="Sylfaen"/>
          <w:b/>
          <w:lang w:val="ka-GE"/>
        </w:rPr>
        <w:t>სამუშაოს შესრულების(ხელშეკრულების) ვადა</w:t>
      </w:r>
    </w:p>
    <w:p w14:paraId="43637107" w14:textId="6A37A235" w:rsidR="003657A5" w:rsidRPr="007B0071" w:rsidRDefault="003657A5" w:rsidP="00F90B03">
      <w:pPr>
        <w:rPr>
          <w:rFonts w:ascii="Sylfaen" w:hAnsi="Sylfaen" w:cs="Sylfaen"/>
          <w:lang w:val="ka-GE"/>
        </w:rPr>
      </w:pPr>
      <w:r w:rsidRPr="007B0071">
        <w:rPr>
          <w:rFonts w:ascii="Sylfaen" w:hAnsi="Sylfaen" w:cs="Sylfaen"/>
          <w:lang w:val="ka-GE"/>
        </w:rPr>
        <w:t>ხელშეკრულების გაფორმებიდან 12 კალენდარული თვის განმავლობაში.</w:t>
      </w:r>
    </w:p>
    <w:p w14:paraId="21CEDCF0" w14:textId="77777777" w:rsidR="00F90B03" w:rsidRPr="007B0071" w:rsidRDefault="00F90B03" w:rsidP="00FB230D">
      <w:pPr>
        <w:rPr>
          <w:rFonts w:ascii="Sylfaen" w:hAnsi="Sylfaen" w:cs="Sylfaen"/>
          <w:lang w:val="ka-GE"/>
        </w:rPr>
      </w:pPr>
    </w:p>
    <w:p w14:paraId="5AAAF0F3" w14:textId="14EA79B0" w:rsidR="00FD0815" w:rsidRPr="007B0071" w:rsidRDefault="00056A31" w:rsidP="00FD35B5">
      <w:pPr>
        <w:rPr>
          <w:rFonts w:ascii="Sylfaen" w:hAnsi="Sylfaen"/>
          <w:b/>
          <w:lang w:val="ka-GE"/>
        </w:rPr>
      </w:pPr>
      <w:r w:rsidRPr="007B0071">
        <w:rPr>
          <w:rFonts w:ascii="Sylfaen" w:hAnsi="Sylfaen" w:cs="Sylfaen"/>
        </w:rPr>
        <w:t>1</w:t>
      </w:r>
      <w:r w:rsidR="00CF7A57" w:rsidRPr="007B0071">
        <w:rPr>
          <w:rFonts w:ascii="Sylfaen" w:hAnsi="Sylfaen" w:cs="Sylfaen"/>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24B1754" w14:textId="02E874C8" w:rsidR="00D16A7A" w:rsidRDefault="00D16A7A" w:rsidP="00FD35B5">
      <w:pPr>
        <w:rPr>
          <w:rFonts w:ascii="Sylfaen" w:hAnsi="Sylfaen"/>
          <w:lang w:val="ka-GE"/>
        </w:rPr>
      </w:pPr>
      <w:r w:rsidRPr="007715BA">
        <w:rPr>
          <w:rFonts w:ascii="Sylfaen" w:hAnsi="Sylfaen"/>
          <w:lang w:val="ka-GE"/>
        </w:rPr>
        <w:t>ქ.თბილისის</w:t>
      </w:r>
      <w:r w:rsidR="007715BA">
        <w:rPr>
          <w:rFonts w:ascii="Sylfaen" w:hAnsi="Sylfaen"/>
          <w:lang w:val="ka-GE"/>
        </w:rPr>
        <w:t xml:space="preserve"> მტკვირს </w:t>
      </w:r>
      <w:r w:rsidRPr="007715BA">
        <w:rPr>
          <w:rFonts w:ascii="Sylfaen" w:hAnsi="Sylfaen"/>
          <w:lang w:val="ka-GE"/>
        </w:rPr>
        <w:t>მარჯვენა სანაპირო</w:t>
      </w:r>
      <w:r w:rsidR="007715BA">
        <w:rPr>
          <w:rFonts w:ascii="Sylfaen" w:hAnsi="Sylfaen"/>
          <w:lang w:val="ka-GE"/>
        </w:rPr>
        <w:t>ზე არსებული უბნები</w:t>
      </w:r>
      <w:r w:rsidR="009A6460">
        <w:rPr>
          <w:rFonts w:ascii="Sylfaen" w:hAnsi="Sylfaen"/>
          <w:lang w:val="ka-GE"/>
        </w:rPr>
        <w:t>(ვაკის რაიონი, საბურთალოს რაიონი, მთაწმინდის რაიონი</w:t>
      </w:r>
      <w:r w:rsidR="00F94EA4">
        <w:rPr>
          <w:rFonts w:ascii="Sylfaen" w:hAnsi="Sylfaen"/>
          <w:lang w:val="ka-GE"/>
        </w:rPr>
        <w:t>,</w:t>
      </w:r>
      <w:r w:rsidR="009A6460">
        <w:rPr>
          <w:rFonts w:ascii="Sylfaen" w:hAnsi="Sylfaen"/>
          <w:lang w:val="ka-GE"/>
        </w:rPr>
        <w:t>კრწანისის რაიონი),</w:t>
      </w:r>
      <w:r w:rsidRPr="007715BA">
        <w:rPr>
          <w:rFonts w:ascii="Sylfaen" w:hAnsi="Sylfaen"/>
          <w:lang w:val="ka-GE"/>
        </w:rPr>
        <w:t xml:space="preserve">კონკრეტული ლოკაცია განისაზღვრება </w:t>
      </w:r>
      <w:r w:rsidR="00D27118">
        <w:rPr>
          <w:rFonts w:ascii="Sylfaen" w:hAnsi="Sylfaen"/>
          <w:lang w:val="ka-GE"/>
        </w:rPr>
        <w:t xml:space="preserve">დამკვეთის </w:t>
      </w:r>
      <w:r w:rsidR="009A6460">
        <w:rPr>
          <w:rFonts w:ascii="Sylfaen" w:hAnsi="Sylfaen"/>
          <w:lang w:val="ka-GE"/>
        </w:rPr>
        <w:t>მოთხოვნის შესაბამისად.</w:t>
      </w:r>
    </w:p>
    <w:p w14:paraId="1B224802" w14:textId="083059DF" w:rsidR="008C0A74" w:rsidRPr="007B0071" w:rsidRDefault="00CF7A57" w:rsidP="001B055A">
      <w:pPr>
        <w:spacing w:after="0" w:line="240" w:lineRule="auto"/>
        <w:jc w:val="both"/>
        <w:rPr>
          <w:rFonts w:ascii="Sylfaen" w:hAnsi="Sylfaen"/>
          <w:b/>
          <w:lang w:val="ka-GE"/>
        </w:rPr>
      </w:pPr>
      <w:r w:rsidRPr="007B0071">
        <w:rPr>
          <w:rFonts w:ascii="Sylfaen" w:hAnsi="Sylfaen" w:cs="Sylfaen"/>
        </w:rPr>
        <w:t>1.6</w:t>
      </w:r>
      <w:r w:rsidR="007F1D40" w:rsidRPr="007B0071">
        <w:rPr>
          <w:rFonts w:ascii="Sylfaen" w:hAnsi="Sylfaen" w:cs="Sylfaen"/>
        </w:rPr>
        <w:t xml:space="preserve"> </w:t>
      </w:r>
      <w:r w:rsidR="007F1D40" w:rsidRPr="007B0071">
        <w:rPr>
          <w:rFonts w:ascii="Sylfaen" w:hAnsi="Sylfaen"/>
          <w:b/>
          <w:lang w:val="ka-GE"/>
        </w:rPr>
        <w:t>მოთხოვნა საგარანტიო ვადის შესახებ</w:t>
      </w:r>
    </w:p>
    <w:p w14:paraId="6FF756E3" w14:textId="45EEF4A6" w:rsidR="007F1D40" w:rsidRPr="007B0071" w:rsidRDefault="007F1D40" w:rsidP="001B055A">
      <w:pPr>
        <w:spacing w:after="0" w:line="240" w:lineRule="auto"/>
        <w:jc w:val="both"/>
        <w:rPr>
          <w:rFonts w:ascii="Sylfaen" w:hAnsi="Sylfaen"/>
          <w:lang w:val="ka-GE"/>
        </w:rPr>
      </w:pPr>
      <w:r w:rsidRPr="007B0071">
        <w:rPr>
          <w:rFonts w:ascii="Sylfaen" w:hAnsi="Sylfaen"/>
          <w:lang w:val="ka-GE"/>
        </w:rPr>
        <w:t>შემსრულებლის მიერ განხორციელებულ კონკრეტულ სამუშაოზე უნდა ვრცელდებოდეს არანაკლებ 12 (თორმეტი) თვიანი გარანტია.</w:t>
      </w:r>
    </w:p>
    <w:p w14:paraId="7B2C5B85" w14:textId="45F6C200" w:rsidR="00CF7A57" w:rsidRPr="007B0071" w:rsidRDefault="00CF7A57" w:rsidP="001B055A">
      <w:pPr>
        <w:spacing w:after="0" w:line="240" w:lineRule="auto"/>
        <w:jc w:val="both"/>
        <w:rPr>
          <w:rFonts w:ascii="Sylfaen" w:hAnsi="Sylfaen"/>
          <w:lang w:val="ka-GE"/>
        </w:rPr>
      </w:pPr>
    </w:p>
    <w:p w14:paraId="267D4EF8" w14:textId="18000FE0" w:rsidR="00CF7A57" w:rsidRPr="007B0071" w:rsidRDefault="00CF7A57" w:rsidP="001B055A">
      <w:pPr>
        <w:spacing w:after="0" w:line="240" w:lineRule="auto"/>
        <w:jc w:val="both"/>
        <w:rPr>
          <w:rFonts w:ascii="Sylfaen" w:hAnsi="Sylfaen"/>
        </w:rPr>
      </w:pPr>
      <w:r w:rsidRPr="007B0071">
        <w:rPr>
          <w:rFonts w:ascii="Sylfaen" w:hAnsi="Sylfaen"/>
          <w:b/>
          <w:lang w:val="ka-GE"/>
        </w:rPr>
        <w:t>1.7</w:t>
      </w:r>
      <w:r w:rsidRPr="007B0071">
        <w:rPr>
          <w:rFonts w:ascii="Sylfaen" w:hAnsi="Sylfaen"/>
          <w:b/>
        </w:rPr>
        <w:t xml:space="preserve"> </w:t>
      </w:r>
      <w:r w:rsidRPr="007B0071">
        <w:rPr>
          <w:rFonts w:ascii="Sylfaen" w:hAnsi="Sylfaen"/>
          <w:b/>
          <w:lang w:val="ka-GE"/>
        </w:rPr>
        <w:t>მოთხოვნა პრეტენდენტის გამოცდილების შესახებ</w:t>
      </w:r>
    </w:p>
    <w:p w14:paraId="64F43857" w14:textId="1C9973C4" w:rsidR="000353F8" w:rsidRPr="007B0071"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5B81418E" w:rsidR="00000015" w:rsidRPr="007B0071" w:rsidRDefault="00EB217E" w:rsidP="001B055A">
      <w:pPr>
        <w:spacing w:after="0" w:line="240" w:lineRule="auto"/>
        <w:jc w:val="both"/>
        <w:rPr>
          <w:rFonts w:ascii="Sylfaen" w:hAnsi="Sylfaen"/>
          <w:b/>
          <w:lang w:val="ka-GE"/>
        </w:rPr>
      </w:pPr>
      <w:r w:rsidRPr="007B0071">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14EE062D"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1B093350" w:rsidR="00E14853" w:rsidRPr="007B0071" w:rsidRDefault="00EB217E" w:rsidP="00A74B75">
      <w:pPr>
        <w:spacing w:after="0" w:line="240" w:lineRule="auto"/>
        <w:rPr>
          <w:rFonts w:ascii="Sylfaen" w:hAnsi="Sylfaen"/>
          <w:b/>
          <w:lang w:val="ka-GE"/>
        </w:rPr>
      </w:pPr>
      <w:r w:rsidRPr="007B0071">
        <w:rPr>
          <w:rFonts w:ascii="Sylfaen" w:hAnsi="Sylfaen" w:cs="Sylfaen"/>
          <w:b/>
          <w:lang w:val="ka-GE"/>
        </w:rPr>
        <w:t>1.9</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3D96017C" w:rsidR="00B92B05" w:rsidRPr="007B0071" w:rsidRDefault="00431B3C" w:rsidP="00B92B05">
      <w:pPr>
        <w:pStyle w:val="CommentText"/>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EB217E" w:rsidRPr="007B0071">
        <w:rPr>
          <w:rFonts w:ascii="Sylfaen" w:hAnsi="Sylfaen"/>
          <w:sz w:val="22"/>
          <w:szCs w:val="22"/>
          <w:lang w:val="ka-GE"/>
        </w:rPr>
        <w:t>„ხარისხის</w:t>
      </w:r>
      <w:r w:rsidR="00BE4678" w:rsidRPr="007B0071">
        <w:rPr>
          <w:rFonts w:ascii="Sylfaen" w:hAnsi="Sylfaen"/>
          <w:sz w:val="22"/>
          <w:szCs w:val="22"/>
          <w:lang w:val="ka-GE"/>
        </w:rPr>
        <w:t xml:space="preserve"> გარანტია</w:t>
      </w:r>
      <w:r w:rsidR="00EB217E" w:rsidRPr="007B0071">
        <w:rPr>
          <w:rFonts w:ascii="Sylfaen" w:hAnsi="Sylfaen"/>
          <w:sz w:val="22"/>
          <w:szCs w:val="22"/>
          <w:lang w:val="ka-GE"/>
        </w:rPr>
        <w:t>“</w:t>
      </w:r>
      <w:r w:rsidR="00BE4678" w:rsidRPr="007B0071">
        <w:rPr>
          <w:rFonts w:ascii="Sylfaen" w:hAnsi="Sylfaen"/>
          <w:sz w:val="22"/>
          <w:szCs w:val="22"/>
          <w:lang w:val="ka-GE"/>
        </w:rPr>
        <w:t xml:space="preserve"> 50,00</w:t>
      </w:r>
      <w:r w:rsidR="00EB217E" w:rsidRPr="007B0071">
        <w:rPr>
          <w:rFonts w:ascii="Sylfaen" w:hAnsi="Sylfaen"/>
          <w:sz w:val="22"/>
          <w:szCs w:val="22"/>
          <w:lang w:val="ka-GE"/>
        </w:rPr>
        <w:t>0 ლარის ოდენობით</w:t>
      </w:r>
      <w:r w:rsidR="00BE4678" w:rsidRPr="007B0071">
        <w:rPr>
          <w:rFonts w:ascii="Sylfaen" w:hAnsi="Sylfaen"/>
          <w:sz w:val="22"/>
          <w:szCs w:val="22"/>
          <w:lang w:val="ka-GE"/>
        </w:rPr>
        <w:t xml:space="preserve">. ხელშეკრულების შესრულების გარანტია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2B2A0E91" w:rsidR="008D04C5" w:rsidRPr="007B0071" w:rsidRDefault="00540038" w:rsidP="00AA511B">
      <w:pPr>
        <w:spacing w:before="240" w:after="160"/>
        <w:jc w:val="both"/>
        <w:rPr>
          <w:rFonts w:ascii="Sylfaen" w:hAnsi="Sylfaen"/>
          <w:b/>
          <w:lang w:val="ka-GE"/>
        </w:rPr>
      </w:pPr>
      <w:r w:rsidRPr="007B0071">
        <w:rPr>
          <w:rFonts w:ascii="Sylfaen" w:hAnsi="Sylfaen"/>
          <w:b/>
          <w:lang w:val="ka-GE"/>
        </w:rPr>
        <w:t>1.11</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41EBA9"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EB217E" w:rsidRPr="007B0071">
        <w:rPr>
          <w:rFonts w:ascii="Sylfaen" w:hAnsi="Sylfaen"/>
          <w:lang w:val="ka-GE"/>
        </w:rPr>
        <w:t xml:space="preserve">ხარჯთაღრიცხვა </w:t>
      </w:r>
      <w:r w:rsidRPr="007B0071">
        <w:rPr>
          <w:rFonts w:ascii="Sylfaen" w:hAnsi="Sylfaen"/>
          <w:lang w:val="ka-GE"/>
        </w:rPr>
        <w:t>განსაკუთრებული მოთხოვნების გათვალისწინებით (პუნქტი 1.2)</w:t>
      </w:r>
      <w:r w:rsidR="00AE7884" w:rsidRPr="007B0071">
        <w:rPr>
          <w:rFonts w:ascii="Sylfaen" w:hAnsi="Sylfaen"/>
          <w:lang w:val="ka-GE"/>
        </w:rPr>
        <w:t>;</w:t>
      </w:r>
    </w:p>
    <w:p w14:paraId="0B414E8B" w14:textId="77777777" w:rsidR="002C42C6" w:rsidRPr="007B0071" w:rsidRDefault="00B806AE" w:rsidP="00CF7A57">
      <w:pPr>
        <w:rPr>
          <w:rFonts w:ascii="Sylfaen" w:hAnsi="Sylfaen"/>
          <w:lang w:val="ka-GE"/>
        </w:rPr>
      </w:pPr>
      <w:r w:rsidRPr="007B0071">
        <w:rPr>
          <w:rFonts w:ascii="Sylfaen" w:hAnsi="Sylfaen"/>
          <w:lang w:val="ka-GE"/>
        </w:rPr>
        <w:lastRenderedPageBreak/>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22AE" w:rsidRPr="007B0071">
        <w:rPr>
          <w:rFonts w:ascii="Sylfaen" w:hAnsi="Sylfaen"/>
        </w:rPr>
        <w:t xml:space="preserve"> 1.7 </w:t>
      </w:r>
      <w:r w:rsidR="00AE7884" w:rsidRPr="007B0071">
        <w:rPr>
          <w:rFonts w:ascii="Sylfaen" w:hAnsi="Sylfaen"/>
          <w:lang w:val="ka-GE"/>
        </w:rPr>
        <w:t>პუნქტის შესაბამისად;</w:t>
      </w:r>
    </w:p>
    <w:p w14:paraId="3E257033" w14:textId="1A06022B" w:rsidR="00AE7884" w:rsidRPr="007B0071" w:rsidRDefault="002C42C6" w:rsidP="00CF7A57">
      <w:pPr>
        <w:rPr>
          <w:rFonts w:ascii="Sylfaen" w:hAnsi="Sylfaen"/>
          <w:lang w:val="ka-GE"/>
        </w:rPr>
      </w:pPr>
      <w:r w:rsidRPr="007B0071">
        <w:rPr>
          <w:rFonts w:ascii="Sylfaen" w:hAnsi="Sylfaen"/>
          <w:lang w:val="ka-GE"/>
        </w:rPr>
        <w:t>3</w:t>
      </w:r>
      <w:r w:rsidR="00AE7884" w:rsidRPr="007B0071">
        <w:rPr>
          <w:rFonts w:ascii="Sylfaen" w:hAnsi="Sylfaen"/>
          <w:lang w:val="ka-GE"/>
        </w:rPr>
        <w:t>.</w:t>
      </w:r>
      <w:r w:rsidR="00452128" w:rsidRPr="007B0071">
        <w:rPr>
          <w:rFonts w:ascii="Sylfaen" w:hAnsi="Sylfaen" w:cs="Sylfaen"/>
          <w:color w:val="222222"/>
          <w:shd w:val="clear" w:color="auto" w:fill="FFFFFF"/>
        </w:rPr>
        <w:t xml:space="preserve"> </w:t>
      </w:r>
      <w:r w:rsidR="00452128" w:rsidRPr="007B0071">
        <w:rPr>
          <w:rFonts w:ascii="Sylfaen" w:hAnsi="Sylfaen"/>
          <w:lang w:val="ka-GE"/>
        </w:rPr>
        <w:t>ინფორმაცია შესრულებული სამუშ</w:t>
      </w:r>
      <w:r w:rsidR="00F94EA4">
        <w:rPr>
          <w:rFonts w:ascii="Sylfaen" w:hAnsi="Sylfaen"/>
          <w:lang w:val="ka-GE"/>
        </w:rPr>
        <w:t>აოს საგარანტიო ვადის შესახებ 1.6</w:t>
      </w:r>
      <w:r w:rsidR="00452128" w:rsidRPr="007B0071">
        <w:rPr>
          <w:rFonts w:ascii="Sylfaen" w:hAnsi="Sylfaen"/>
          <w:lang w:val="ka-GE"/>
        </w:rPr>
        <w:t xml:space="preserve"> პუნქტის შესაბამისად.</w:t>
      </w:r>
    </w:p>
    <w:p w14:paraId="670C35BF" w14:textId="346AC81C" w:rsidR="009F003A" w:rsidRPr="007B0071" w:rsidRDefault="009F003A" w:rsidP="00CF7A57">
      <w:pPr>
        <w:rPr>
          <w:rFonts w:ascii="Sylfaen" w:hAnsi="Sylfaen"/>
          <w:lang w:val="ka-GE"/>
        </w:rPr>
      </w:pPr>
      <w:r w:rsidRPr="007B0071">
        <w:rPr>
          <w:rFonts w:ascii="Sylfaen" w:hAnsi="Sylfaen"/>
          <w:lang w:val="ka-GE"/>
        </w:rPr>
        <w:t>5.</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212FE159" w14:textId="13227A50" w:rsidR="004717AB" w:rsidRPr="007B0071" w:rsidRDefault="004717AB" w:rsidP="00CF7A57">
      <w:pPr>
        <w:rPr>
          <w:rFonts w:ascii="Sylfaen" w:hAnsi="Sylfaen"/>
          <w:lang w:val="ka-GE"/>
        </w:rPr>
      </w:pPr>
      <w:r w:rsidRPr="007B0071">
        <w:rPr>
          <w:rFonts w:ascii="Sylfaen" w:hAnsi="Sylfaen"/>
          <w:lang w:val="ka-GE"/>
        </w:rPr>
        <w:t>6.</w:t>
      </w:r>
      <w:r w:rsidR="0033397E" w:rsidRPr="007B0071">
        <w:rPr>
          <w:rFonts w:ascii="Sylfaen" w:hAnsi="Sylfaen"/>
          <w:lang w:val="ka-GE"/>
        </w:rPr>
        <w:t>კეთილსინდისიერების განაცხადი</w:t>
      </w:r>
      <w:r w:rsidR="00F94EA4">
        <w:rPr>
          <w:rFonts w:ascii="Sylfaen" w:hAnsi="Sylfaen"/>
          <w:lang w:val="ka-GE"/>
        </w:rPr>
        <w:t xml:space="preserve"> (იხილეთ დანართი N2)</w:t>
      </w:r>
    </w:p>
    <w:p w14:paraId="2CBCDBAD" w14:textId="7029BA04" w:rsidR="00CE69DB" w:rsidRPr="007B0071" w:rsidRDefault="00CE69DB" w:rsidP="00CF7A57">
      <w:pPr>
        <w:rPr>
          <w:rFonts w:ascii="Sylfaen" w:hAnsi="Sylfaen"/>
          <w:lang w:val="ka-GE"/>
        </w:rPr>
      </w:pPr>
    </w:p>
    <w:p w14:paraId="73D6DBF3" w14:textId="26F5D803" w:rsidR="00896274" w:rsidRPr="007B0071" w:rsidRDefault="001B7903" w:rsidP="00CF7A57">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7B0071" w:rsidRDefault="00431B3C" w:rsidP="00A74B75">
      <w:pPr>
        <w:spacing w:after="0" w:line="240" w:lineRule="auto"/>
        <w:rPr>
          <w:rFonts w:ascii="Sylfaen" w:hAnsi="Sylfaen"/>
          <w:lang w:val="ka-GE"/>
        </w:rPr>
      </w:pPr>
    </w:p>
    <w:p w14:paraId="18192F9A" w14:textId="5E1B1B6F" w:rsidR="003011B3" w:rsidRPr="007B0071" w:rsidRDefault="00993D47" w:rsidP="00993D47">
      <w:pPr>
        <w:spacing w:after="0" w:line="360" w:lineRule="auto"/>
        <w:jc w:val="both"/>
        <w:rPr>
          <w:rFonts w:ascii="Sylfaen" w:hAnsi="Sylfaen"/>
          <w:b/>
          <w:lang w:val="ka-GE"/>
        </w:rPr>
      </w:pPr>
      <w:r w:rsidRPr="007B0071">
        <w:rPr>
          <w:rFonts w:ascii="Sylfaen" w:hAnsi="Sylfaen" w:cs="Sylfaen"/>
          <w:b/>
          <w:lang w:val="ka-GE"/>
        </w:rPr>
        <w:t xml:space="preserve">1.12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285D8F3A" w14:textId="0269EC29" w:rsidR="00B049C5" w:rsidRPr="007B0071" w:rsidRDefault="008473E6" w:rsidP="00993D47">
      <w:pPr>
        <w:spacing w:after="0" w:line="360" w:lineRule="auto"/>
        <w:jc w:val="both"/>
        <w:rPr>
          <w:rFonts w:ascii="Sylfaen" w:hAnsi="Sylfaen"/>
          <w:lang w:val="ka-GE"/>
        </w:rPr>
      </w:pPr>
      <w:r w:rsidRPr="007B0071">
        <w:rPr>
          <w:rFonts w:ascii="Sylfaen" w:hAnsi="Sylfaen" w:cs="Sylfaen"/>
          <w:lang w:val="ka-GE"/>
        </w:rPr>
        <w:t xml:space="preserve">წინამდებარე ელექტრონული ტენდერის ფარგლებში </w:t>
      </w:r>
      <w:r w:rsidR="00A74B75" w:rsidRPr="007B0071">
        <w:rPr>
          <w:rFonts w:ascii="Sylfaen" w:hAnsi="Sylfaen" w:cs="Sylfaen"/>
          <w:lang w:val="ka-GE"/>
        </w:rPr>
        <w:t>დაიდება</w:t>
      </w:r>
      <w:r w:rsidR="00A74B75" w:rsidRPr="007B0071">
        <w:rPr>
          <w:rFonts w:ascii="Sylfaen" w:hAnsi="Sylfaen"/>
          <w:lang w:val="ka-GE"/>
        </w:rPr>
        <w:t xml:space="preserve"> </w:t>
      </w:r>
      <w:r w:rsidR="00A74B75" w:rsidRPr="007B0071">
        <w:rPr>
          <w:rFonts w:ascii="Sylfaen" w:hAnsi="Sylfaen" w:cs="Sylfaen"/>
          <w:lang w:val="ka-GE"/>
        </w:rPr>
        <w:t>ერთიანი</w:t>
      </w:r>
      <w:r w:rsidR="00A74B75" w:rsidRPr="007B0071">
        <w:rPr>
          <w:rFonts w:ascii="Sylfaen" w:hAnsi="Sylfaen"/>
          <w:lang w:val="ka-GE"/>
        </w:rPr>
        <w:t xml:space="preserve"> </w:t>
      </w:r>
      <w:r w:rsidR="00A74B75" w:rsidRPr="007B0071">
        <w:rPr>
          <w:rFonts w:ascii="Sylfaen" w:hAnsi="Sylfaen" w:cs="Sylfaen"/>
          <w:lang w:val="ka-GE"/>
        </w:rPr>
        <w:t>ხელშეკრულება</w:t>
      </w:r>
      <w:r w:rsidR="00A74B75" w:rsidRPr="007B0071">
        <w:rPr>
          <w:rFonts w:ascii="Sylfaen" w:hAnsi="Sylfaen"/>
          <w:lang w:val="ka-GE"/>
        </w:rPr>
        <w:t xml:space="preserve"> </w:t>
      </w:r>
      <w:r w:rsidR="00F94EA4">
        <w:rPr>
          <w:rFonts w:ascii="Sylfaen" w:hAnsi="Sylfaen"/>
          <w:lang w:val="ka-GE"/>
        </w:rPr>
        <w:t xml:space="preserve">დანართი N3-ში </w:t>
      </w:r>
      <w:r w:rsidRPr="007B0071">
        <w:rPr>
          <w:rFonts w:ascii="Sylfaen" w:hAnsi="Sylfaen"/>
          <w:lang w:val="ka-GE"/>
        </w:rPr>
        <w:t>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r w:rsidR="00B049C5" w:rsidRPr="007B0071">
        <w:rPr>
          <w:rFonts w:ascii="Sylfaen" w:hAnsi="Sylfaen"/>
          <w:lang w:val="ka-GE"/>
        </w:rPr>
        <w:t>.</w:t>
      </w:r>
    </w:p>
    <w:p w14:paraId="7AB22D0C" w14:textId="40CB7439" w:rsidR="00B049C5" w:rsidRPr="007B0071" w:rsidRDefault="00B049C5" w:rsidP="00993D47">
      <w:pPr>
        <w:spacing w:after="0" w:line="360" w:lineRule="auto"/>
        <w:jc w:val="both"/>
        <w:rPr>
          <w:rFonts w:ascii="Sylfaen" w:hAnsi="Sylfaen"/>
          <w:lang w:val="ka-GE"/>
        </w:rPr>
      </w:pPr>
    </w:p>
    <w:p w14:paraId="7089A739" w14:textId="6B218404" w:rsidR="00CC4789" w:rsidRPr="007B0071" w:rsidRDefault="00F94EA4" w:rsidP="00CC4789">
      <w:pPr>
        <w:pStyle w:val="ListParagraph"/>
        <w:numPr>
          <w:ilvl w:val="1"/>
          <w:numId w:val="30"/>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F49B2E1" w:rsidR="00CC4789" w:rsidRPr="007B0071" w:rsidRDefault="00CC4789" w:rsidP="00CC4789">
      <w:pPr>
        <w:pStyle w:val="ListParagraph"/>
        <w:spacing w:after="0" w:line="360" w:lineRule="auto"/>
        <w:ind w:left="360"/>
        <w:jc w:val="both"/>
        <w:rPr>
          <w:rFonts w:ascii="AcadNusx" w:hAnsi="AcadNusx"/>
          <w:lang w:val="ka-GE"/>
        </w:rPr>
      </w:pPr>
      <w:r w:rsidRPr="007B0071">
        <w:rPr>
          <w:rFonts w:ascii="Sylfaen" w:hAnsi="Sylfaen"/>
          <w:lang w:val="ka-GE"/>
        </w:rPr>
        <w:t xml:space="preserve">1.13.1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529BC14D" w:rsidR="00CC4789" w:rsidRPr="007B0071" w:rsidRDefault="00CC4789" w:rsidP="00CC4789">
      <w:pPr>
        <w:pStyle w:val="ListParagraph"/>
        <w:numPr>
          <w:ilvl w:val="2"/>
          <w:numId w:val="31"/>
        </w:numPr>
        <w:spacing w:after="0" w:line="360" w:lineRule="auto"/>
        <w:jc w:val="both"/>
        <w:rPr>
          <w:b/>
          <w:lang w:val="ka-GE"/>
        </w:rPr>
      </w:pPr>
      <w:r w:rsidRPr="007B0071">
        <w:rPr>
          <w:rFonts w:ascii="Sylfaen" w:hAnsi="Sylfaen" w:cs="Sylfaen"/>
          <w:lang w:val="ka-GE"/>
        </w:rPr>
        <w:t>ფასების</w:t>
      </w:r>
      <w:r w:rsidRPr="007B0071">
        <w:rPr>
          <w:rFonts w:ascii="Sylfaen" w:hAnsi="Sylfaen"/>
          <w:lang w:val="ka-GE"/>
        </w:rPr>
        <w:t xml:space="preserve"> </w:t>
      </w:r>
      <w:r w:rsidRPr="007B0071">
        <w:rPr>
          <w:rFonts w:ascii="Sylfaen" w:hAnsi="Sylfaen" w:cs="Sylfaen"/>
          <w:lang w:val="ka-GE"/>
        </w:rPr>
        <w:t>წარმოდგენა</w:t>
      </w:r>
      <w:r w:rsidRPr="007B0071">
        <w:rPr>
          <w:rFonts w:ascii="Sylfaen" w:hAnsi="Sylfaen"/>
          <w:lang w:val="ka-GE"/>
        </w:rPr>
        <w:t xml:space="preserve"> </w:t>
      </w:r>
      <w:r w:rsidRPr="007B0071">
        <w:rPr>
          <w:rFonts w:ascii="Sylfaen" w:hAnsi="Sylfaen" w:cs="Sylfaen"/>
          <w:lang w:val="ka-GE"/>
        </w:rPr>
        <w:t>დასაშვებია</w:t>
      </w:r>
      <w:r w:rsidRPr="007B0071">
        <w:rPr>
          <w:rFonts w:ascii="Sylfaen" w:hAnsi="Sylfaen"/>
          <w:lang w:val="ka-GE"/>
        </w:rPr>
        <w:t xml:space="preserve"> </w:t>
      </w:r>
      <w:r w:rsidRPr="007B0071">
        <w:rPr>
          <w:rFonts w:ascii="Sylfaen" w:hAnsi="Sylfaen" w:cs="Sylfaen"/>
          <w:lang w:val="ka-GE"/>
        </w:rPr>
        <w:t>მხოლოდ</w:t>
      </w:r>
      <w:r w:rsidRPr="007B0071">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Pr>
          <w:rFonts w:ascii="Sylfaen" w:hAnsi="Sylfaen"/>
          <w:lang w:val="ka-GE"/>
        </w:rPr>
        <w:t>ით გათვალისწინებულ გადასახადებს.</w:t>
      </w:r>
    </w:p>
    <w:p w14:paraId="153F4E0E" w14:textId="77777777" w:rsidR="00CE7176" w:rsidRPr="007B0071" w:rsidRDefault="00CC4789" w:rsidP="00CE7176">
      <w:pPr>
        <w:pStyle w:val="ListParagraph"/>
        <w:numPr>
          <w:ilvl w:val="2"/>
          <w:numId w:val="31"/>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7B0071">
        <w:rPr>
          <w:rFonts w:ascii="AcadNusx" w:hAnsi="AcadNusx"/>
          <w:lang w:val="ka-GE"/>
        </w:rPr>
        <w:t>(</w:t>
      </w:r>
      <w:r w:rsidRPr="007B0071">
        <w:rPr>
          <w:rFonts w:ascii="Sylfaen" w:hAnsi="Sylfaen"/>
          <w:lang w:val="ka-GE"/>
        </w:rPr>
        <w:t>ოცდაათი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7A511FD6" w:rsidR="00CC4789" w:rsidRPr="007B0071" w:rsidRDefault="00CC4789" w:rsidP="00CE7176">
      <w:pPr>
        <w:pStyle w:val="ListParagraph"/>
        <w:numPr>
          <w:ilvl w:val="2"/>
          <w:numId w:val="31"/>
        </w:numPr>
        <w:jc w:val="both"/>
        <w:rPr>
          <w:lang w:val="es-MX"/>
        </w:rPr>
      </w:pPr>
      <w:r w:rsidRPr="007B0071">
        <w:rPr>
          <w:rFonts w:ascii="Sylfaen" w:hAnsi="Sylfaen"/>
          <w:lang w:val="ka-GE"/>
        </w:rPr>
        <w:t xml:space="preserve">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w:t>
      </w:r>
      <w:r w:rsidRPr="007B0071">
        <w:rPr>
          <w:rFonts w:ascii="Sylfaen" w:hAnsi="Sylfaen"/>
          <w:lang w:val="ka-GE"/>
        </w:rPr>
        <w:lastRenderedPageBreak/>
        <w:t>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0B8C9803" w:rsidR="008246F4" w:rsidRPr="007B0071" w:rsidRDefault="00E94ED1" w:rsidP="008246F4">
      <w:pPr>
        <w:pStyle w:val="ListParagraph"/>
        <w:numPr>
          <w:ilvl w:val="1"/>
          <w:numId w:val="31"/>
        </w:numPr>
        <w:spacing w:after="0" w:line="360" w:lineRule="auto"/>
        <w:jc w:val="both"/>
        <w:rPr>
          <w:rFonts w:ascii="Sylfaen" w:hAnsi="Sylfaen"/>
          <w:b/>
          <w:lang w:val="ka-GE"/>
        </w:rPr>
      </w:pPr>
      <w:r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6851B73D" w14:textId="02DA3025"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1.14.1</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07759AD7" w14:textId="256B9C06" w:rsidR="001258A9" w:rsidRPr="007B0071" w:rsidRDefault="001258A9" w:rsidP="00C86CD0">
      <w:pPr>
        <w:spacing w:after="0" w:line="360" w:lineRule="auto"/>
        <w:ind w:left="360"/>
        <w:jc w:val="both"/>
        <w:rPr>
          <w:rFonts w:ascii="Sylfaen" w:hAnsi="Sylfaen"/>
          <w:lang w:val="ka-GE"/>
        </w:rPr>
      </w:pPr>
      <w:r w:rsidRPr="007B0071">
        <w:rPr>
          <w:rFonts w:ascii="Sylfaen" w:hAnsi="Sylfaen"/>
          <w:lang w:val="ka-GE"/>
        </w:rPr>
        <w:t xml:space="preserve">1.14.2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r w:rsidR="00683946" w:rsidRPr="007B0071">
        <w:fldChar w:fldCharType="begin"/>
      </w:r>
      <w:r w:rsidR="00683946" w:rsidRPr="007B0071">
        <w:instrText xml:space="preserve"> HYPERLINK "http://www.tenders.ge" </w:instrText>
      </w:r>
      <w:r w:rsidR="00683946" w:rsidRPr="007B0071">
        <w:fldChar w:fldCharType="separate"/>
      </w:r>
      <w:r w:rsidR="007E0304" w:rsidRPr="007B0071">
        <w:rPr>
          <w:rStyle w:val="Hyperlink"/>
          <w:rFonts w:ascii="Sylfaen" w:hAnsi="Sylfaen"/>
          <w:lang w:val="ka-GE"/>
        </w:rPr>
        <w:t>www.tenders.ge</w:t>
      </w:r>
      <w:r w:rsidR="00683946" w:rsidRPr="007B0071">
        <w:rPr>
          <w:rStyle w:val="Hyperlink"/>
          <w:rFonts w:ascii="Sylfaen" w:hAnsi="Sylfaen"/>
          <w:lang w:val="ka-GE"/>
        </w:rPr>
        <w:fldChar w:fldCharType="end"/>
      </w:r>
    </w:p>
    <w:p w14:paraId="28A71396" w14:textId="10267858" w:rsidR="007E0304" w:rsidRPr="007B0071" w:rsidRDefault="007E0304" w:rsidP="00C86CD0">
      <w:pPr>
        <w:spacing w:after="0" w:line="360" w:lineRule="auto"/>
        <w:ind w:left="360"/>
        <w:jc w:val="both"/>
        <w:rPr>
          <w:rFonts w:ascii="Sylfaen" w:hAnsi="Sylfaen"/>
          <w:lang w:val="ka-GE"/>
        </w:rPr>
      </w:pPr>
    </w:p>
    <w:p w14:paraId="2EE38DE1" w14:textId="5AA81A18" w:rsidR="007E0304" w:rsidRPr="007B0071" w:rsidRDefault="007E0304" w:rsidP="00C86CD0">
      <w:pPr>
        <w:spacing w:after="0" w:line="360" w:lineRule="auto"/>
        <w:ind w:left="360"/>
        <w:jc w:val="both"/>
        <w:rPr>
          <w:rFonts w:ascii="Sylfaen" w:hAnsi="Sylfaen"/>
          <w:lang w:val="ka-GE"/>
        </w:rPr>
      </w:pPr>
      <w:r w:rsidRPr="007B0071">
        <w:rPr>
          <w:rFonts w:ascii="Sylfaen" w:hAnsi="Sylfaen"/>
          <w:lang w:val="ka-GE"/>
        </w:rPr>
        <w:t xml:space="preserve">1.14.3 </w:t>
      </w:r>
      <w:r w:rsidRPr="007B0071">
        <w:rPr>
          <w:rFonts w:ascii="Sylfaen" w:hAnsi="Sylfaen"/>
        </w:rPr>
        <w:t>tenders.ge-</w:t>
      </w:r>
      <w:r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C41C03">
      <w:pPr>
        <w:spacing w:after="0" w:line="240" w:lineRule="auto"/>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C41C03">
      <w:pPr>
        <w:spacing w:after="0" w:line="240" w:lineRule="auto"/>
        <w:rPr>
          <w:rFonts w:ascii="Sylfaen" w:hAnsi="Sylfaen"/>
          <w:b/>
          <w:lang w:val="ka-GE"/>
        </w:rPr>
      </w:pPr>
    </w:p>
    <w:p w14:paraId="4EFAD2AB" w14:textId="549A43A0" w:rsidR="00F827AD" w:rsidRPr="007B0071" w:rsidRDefault="00F827AD" w:rsidP="00F827AD">
      <w:pPr>
        <w:spacing w:after="0"/>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sidR="001258A9" w:rsidRPr="007B0071">
        <w:rPr>
          <w:rFonts w:ascii="Sylfaen" w:hAnsi="Sylfaen"/>
          <w:lang w:val="ka-GE"/>
        </w:rPr>
        <w:t>გიორგი გიორგობიანი</w:t>
      </w:r>
    </w:p>
    <w:p w14:paraId="0770D665" w14:textId="77777777" w:rsidR="00F827AD" w:rsidRPr="007B0071" w:rsidRDefault="00F827AD" w:rsidP="00F827AD">
      <w:pPr>
        <w:spacing w:after="0"/>
        <w:jc w:val="both"/>
        <w:rPr>
          <w:rFonts w:ascii="Sylfaen" w:hAnsi="Sylfaen"/>
          <w:lang w:val="ka-GE"/>
        </w:rPr>
      </w:pPr>
      <w:r w:rsidRPr="007B0071">
        <w:rPr>
          <w:rFonts w:ascii="Sylfaen" w:hAnsi="Sylfaen"/>
          <w:lang w:val="ka-GE"/>
        </w:rPr>
        <w:lastRenderedPageBreak/>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EDDA63A" w14:textId="2EFCEF98" w:rsidR="00F827AD" w:rsidRPr="007B0071" w:rsidRDefault="00F827AD" w:rsidP="00F827AD">
      <w:pPr>
        <w:spacing w:after="0"/>
        <w:jc w:val="both"/>
        <w:rPr>
          <w:rFonts w:ascii="Sylfaen" w:hAnsi="Sylfaen" w:cs="Arial"/>
          <w:lang w:val="ka-GE"/>
        </w:rPr>
      </w:pPr>
      <w:r w:rsidRPr="007B0071">
        <w:rPr>
          <w:rFonts w:ascii="Sylfaen" w:hAnsi="Sylfaen"/>
          <w:lang w:val="ka-GE"/>
        </w:rPr>
        <w:t>ელ. ფოსტა</w:t>
      </w:r>
      <w:r w:rsidR="001258A9" w:rsidRPr="007B0071">
        <w:rPr>
          <w:rFonts w:ascii="AcadNusx" w:hAnsi="AcadNusx"/>
          <w:lang w:val="ka-GE"/>
        </w:rPr>
        <w:t>:ggiorgobiani@gwp.ge</w:t>
      </w:r>
    </w:p>
    <w:p w14:paraId="683EC820" w14:textId="0468ACA9" w:rsidR="00F827AD" w:rsidRPr="007B0071" w:rsidRDefault="00F827AD" w:rsidP="00F827AD">
      <w:pPr>
        <w:spacing w:after="0"/>
        <w:jc w:val="both"/>
        <w:rPr>
          <w:rFonts w:ascii="Sylfaen" w:hAnsi="Sylfaen" w:cs="Arial"/>
          <w:lang w:val="ka-GE"/>
        </w:rPr>
      </w:pPr>
      <w:r w:rsidRPr="007B0071">
        <w:rPr>
          <w:rFonts w:ascii="Sylfaen" w:hAnsi="Sylfaen"/>
          <w:lang w:val="ka-GE"/>
        </w:rPr>
        <w:t>ტელ.</w:t>
      </w:r>
      <w:r w:rsidRPr="007B0071">
        <w:rPr>
          <w:rFonts w:ascii="Arial" w:hAnsi="Arial" w:cs="Arial"/>
          <w:lang w:val="ka-GE"/>
        </w:rPr>
        <w:t xml:space="preserve">: </w:t>
      </w:r>
      <w:r w:rsidRPr="007B0071">
        <w:rPr>
          <w:rFonts w:cs="Arial"/>
          <w:lang w:val="ka-GE"/>
        </w:rPr>
        <w:t>+995 322 931111 (</w:t>
      </w:r>
      <w:r w:rsidR="005A0827" w:rsidRPr="007B0071">
        <w:rPr>
          <w:rFonts w:cs="Arial"/>
          <w:lang w:val="ka-GE"/>
        </w:rPr>
        <w:t>1143); 577 640 074</w:t>
      </w:r>
    </w:p>
    <w:p w14:paraId="4B905149" w14:textId="77777777" w:rsidR="00F827AD" w:rsidRPr="007B0071" w:rsidRDefault="00F827AD" w:rsidP="00F827AD">
      <w:pPr>
        <w:spacing w:after="0"/>
        <w:jc w:val="both"/>
        <w:rPr>
          <w:rFonts w:ascii="Sylfaen" w:hAnsi="Sylfaen" w:cs="Sylfaen"/>
          <w:lang w:val="ka-GE"/>
        </w:rPr>
      </w:pPr>
    </w:p>
    <w:p w14:paraId="226F626E" w14:textId="77777777" w:rsidR="005E130F" w:rsidRPr="007B0071" w:rsidRDefault="005E130F" w:rsidP="005E130F">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261FD56D" w14:textId="77777777" w:rsidR="005E130F" w:rsidRPr="007B0071" w:rsidRDefault="005E130F" w:rsidP="005E130F">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Pr="007B0071">
        <w:rPr>
          <w:rFonts w:ascii="Sylfaen" w:hAnsi="Sylfaen" w:cs="Sylfaen"/>
          <w:lang w:val="ka-GE"/>
        </w:rPr>
        <w:t>კოსტავას</w:t>
      </w:r>
      <w:r w:rsidRPr="007B0071">
        <w:rPr>
          <w:lang w:val="ka-GE"/>
        </w:rPr>
        <w:t xml:space="preserve"> I </w:t>
      </w:r>
      <w:r w:rsidRPr="007B0071">
        <w:rPr>
          <w:rFonts w:ascii="Sylfaen" w:hAnsi="Sylfaen" w:cs="Sylfaen"/>
          <w:lang w:val="ka-GE"/>
        </w:rPr>
        <w:t>შესახვევი</w:t>
      </w:r>
      <w:r w:rsidRPr="007B0071">
        <w:rPr>
          <w:lang w:val="ka-GE"/>
        </w:rPr>
        <w:t>, 33</w:t>
      </w:r>
    </w:p>
    <w:p w14:paraId="2E4B8AAB" w14:textId="77777777" w:rsidR="005E130F" w:rsidRPr="007B0071" w:rsidRDefault="005E130F" w:rsidP="005E130F">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proofErr w:type="spellStart"/>
      <w:r w:rsidRPr="007B0071">
        <w:rPr>
          <w:rFonts w:ascii="Sylfaen" w:hAnsi="Sylfaen"/>
        </w:rPr>
        <w:t>tmurvanidze</w:t>
      </w:r>
      <w:proofErr w:type="spellEnd"/>
      <w:r w:rsidRPr="007B0071">
        <w:rPr>
          <w:rFonts w:ascii="Sylfaen" w:hAnsi="Sylfaen" w:cs="Arial"/>
          <w:lang w:val="ka-GE"/>
        </w:rPr>
        <w:t>@gwp.ge</w:t>
      </w:r>
    </w:p>
    <w:p w14:paraId="23139452" w14:textId="17B45F8F" w:rsidR="005E130F" w:rsidRPr="007B0071" w:rsidRDefault="005E130F" w:rsidP="005E130F">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00D2709F"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595 523 381</w:t>
      </w:r>
    </w:p>
    <w:p w14:paraId="15186467" w14:textId="77777777" w:rsidR="00F827AD" w:rsidRPr="007B0071" w:rsidRDefault="00F827AD" w:rsidP="00F827AD">
      <w:pPr>
        <w:spacing w:after="0"/>
        <w:jc w:val="both"/>
        <w:rPr>
          <w:rFonts w:ascii="Sylfaen" w:hAnsi="Sylfaen" w:cs="Arial"/>
          <w:lang w:val="ka-GE"/>
        </w:rPr>
      </w:pPr>
    </w:p>
    <w:p w14:paraId="58D236C0" w14:textId="31E8204B" w:rsidR="00237416" w:rsidRPr="007B0071" w:rsidRDefault="00237416" w:rsidP="00A35317">
      <w:pPr>
        <w:spacing w:after="0" w:line="360" w:lineRule="auto"/>
        <w:jc w:val="both"/>
        <w:rPr>
          <w:rFonts w:ascii="AcadNusx" w:hAnsi="AcadNusx"/>
        </w:rPr>
      </w:pPr>
      <w:bookmarkStart w:id="2" w:name="_Toc454818556"/>
      <w:bookmarkEnd w:id="2"/>
    </w:p>
    <w:p w14:paraId="7954CF42" w14:textId="42407145" w:rsidR="003C6F22" w:rsidRPr="007B0071" w:rsidRDefault="003C6F22" w:rsidP="00667B1F"/>
    <w:sectPr w:rsidR="003C6F22" w:rsidRPr="007B0071"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369FE" w14:textId="77777777" w:rsidR="00036CF5" w:rsidRDefault="00036CF5" w:rsidP="007902EA">
      <w:pPr>
        <w:spacing w:after="0" w:line="240" w:lineRule="auto"/>
      </w:pPr>
      <w:r>
        <w:separator/>
      </w:r>
    </w:p>
  </w:endnote>
  <w:endnote w:type="continuationSeparator" w:id="0">
    <w:p w14:paraId="29853059" w14:textId="77777777" w:rsidR="00036CF5" w:rsidRDefault="00036CF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7F7FC4E" w:rsidR="004A3BD8" w:rsidRDefault="004A3BD8">
        <w:pPr>
          <w:pStyle w:val="Footer"/>
          <w:jc w:val="right"/>
        </w:pPr>
        <w:r>
          <w:fldChar w:fldCharType="begin"/>
        </w:r>
        <w:r>
          <w:instrText xml:space="preserve"> PAGE   \* MERGEFORMAT </w:instrText>
        </w:r>
        <w:r>
          <w:fldChar w:fldCharType="separate"/>
        </w:r>
        <w:r w:rsidR="006333AB">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AB1B9" w14:textId="77777777" w:rsidR="00036CF5" w:rsidRDefault="00036CF5" w:rsidP="007902EA">
      <w:pPr>
        <w:spacing w:after="0" w:line="240" w:lineRule="auto"/>
      </w:pPr>
      <w:r>
        <w:separator/>
      </w:r>
    </w:p>
  </w:footnote>
  <w:footnote w:type="continuationSeparator" w:id="0">
    <w:p w14:paraId="58730969" w14:textId="77777777" w:rsidR="00036CF5" w:rsidRDefault="00036CF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30"/>
  </w:num>
  <w:num w:numId="5">
    <w:abstractNumId w:val="12"/>
  </w:num>
  <w:num w:numId="6">
    <w:abstractNumId w:val="5"/>
  </w:num>
  <w:num w:numId="7">
    <w:abstractNumId w:val="4"/>
  </w:num>
  <w:num w:numId="8">
    <w:abstractNumId w:val="23"/>
  </w:num>
  <w:num w:numId="9">
    <w:abstractNumId w:val="27"/>
  </w:num>
  <w:num w:numId="10">
    <w:abstractNumId w:val="14"/>
  </w:num>
  <w:num w:numId="11">
    <w:abstractNumId w:val="7"/>
  </w:num>
  <w:num w:numId="12">
    <w:abstractNumId w:val="10"/>
  </w:num>
  <w:num w:numId="13">
    <w:abstractNumId w:val="19"/>
  </w:num>
  <w:num w:numId="14">
    <w:abstractNumId w:val="15"/>
  </w:num>
  <w:num w:numId="15">
    <w:abstractNumId w:val="9"/>
  </w:num>
  <w:num w:numId="16">
    <w:abstractNumId w:val="25"/>
  </w:num>
  <w:num w:numId="17">
    <w:abstractNumId w:val="17"/>
  </w:num>
  <w:num w:numId="18">
    <w:abstractNumId w:val="16"/>
  </w:num>
  <w:num w:numId="19">
    <w:abstractNumId w:val="6"/>
  </w:num>
  <w:num w:numId="20">
    <w:abstractNumId w:val="2"/>
  </w:num>
  <w:num w:numId="21">
    <w:abstractNumId w:val="29"/>
  </w:num>
  <w:num w:numId="22">
    <w:abstractNumId w:val="31"/>
  </w:num>
  <w:num w:numId="23">
    <w:abstractNumId w:val="11"/>
  </w:num>
  <w:num w:numId="24">
    <w:abstractNumId w:val="26"/>
  </w:num>
  <w:num w:numId="25">
    <w:abstractNumId w:val="8"/>
  </w:num>
  <w:num w:numId="26">
    <w:abstractNumId w:val="22"/>
  </w:num>
  <w:num w:numId="27">
    <w:abstractNumId w:val="3"/>
  </w:num>
  <w:num w:numId="28">
    <w:abstractNumId w:val="20"/>
  </w:num>
  <w:num w:numId="29">
    <w:abstractNumId w:val="18"/>
  </w:num>
  <w:num w:numId="30">
    <w:abstractNumId w:val="24"/>
  </w:num>
  <w:num w:numId="31">
    <w:abstractNumId w:val="28"/>
  </w:num>
  <w:num w:numId="3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792E"/>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202451"/>
    <w:rsid w:val="002056E8"/>
    <w:rsid w:val="00207B93"/>
    <w:rsid w:val="00207CEA"/>
    <w:rsid w:val="0021119E"/>
    <w:rsid w:val="0021503D"/>
    <w:rsid w:val="00216B88"/>
    <w:rsid w:val="002319CA"/>
    <w:rsid w:val="00237416"/>
    <w:rsid w:val="00241768"/>
    <w:rsid w:val="002422D6"/>
    <w:rsid w:val="002468A9"/>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C066E"/>
    <w:rsid w:val="002C21C7"/>
    <w:rsid w:val="002C42C6"/>
    <w:rsid w:val="002D06EE"/>
    <w:rsid w:val="002D1E74"/>
    <w:rsid w:val="002D2F27"/>
    <w:rsid w:val="002D611B"/>
    <w:rsid w:val="002E0E5E"/>
    <w:rsid w:val="003011B3"/>
    <w:rsid w:val="00302948"/>
    <w:rsid w:val="00303697"/>
    <w:rsid w:val="00316C88"/>
    <w:rsid w:val="00320435"/>
    <w:rsid w:val="00320878"/>
    <w:rsid w:val="0033101C"/>
    <w:rsid w:val="0033397E"/>
    <w:rsid w:val="00340CC3"/>
    <w:rsid w:val="00352B31"/>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99A"/>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83B17"/>
    <w:rsid w:val="0048659C"/>
    <w:rsid w:val="00497393"/>
    <w:rsid w:val="004A3BD8"/>
    <w:rsid w:val="004A66FB"/>
    <w:rsid w:val="004A7C56"/>
    <w:rsid w:val="004B09C9"/>
    <w:rsid w:val="004C1E0D"/>
    <w:rsid w:val="004D3679"/>
    <w:rsid w:val="004D3D1C"/>
    <w:rsid w:val="004D747F"/>
    <w:rsid w:val="004E36F2"/>
    <w:rsid w:val="005111AB"/>
    <w:rsid w:val="0052656B"/>
    <w:rsid w:val="00540038"/>
    <w:rsid w:val="00544856"/>
    <w:rsid w:val="005553C3"/>
    <w:rsid w:val="00567ACA"/>
    <w:rsid w:val="0057474B"/>
    <w:rsid w:val="00575D3E"/>
    <w:rsid w:val="00580531"/>
    <w:rsid w:val="005832A4"/>
    <w:rsid w:val="00583B48"/>
    <w:rsid w:val="00586056"/>
    <w:rsid w:val="00586C84"/>
    <w:rsid w:val="00595E4B"/>
    <w:rsid w:val="005A0827"/>
    <w:rsid w:val="005C14A4"/>
    <w:rsid w:val="005D3B83"/>
    <w:rsid w:val="005E05B1"/>
    <w:rsid w:val="005E130F"/>
    <w:rsid w:val="005F3357"/>
    <w:rsid w:val="00610FC8"/>
    <w:rsid w:val="00615BD2"/>
    <w:rsid w:val="00632910"/>
    <w:rsid w:val="00633210"/>
    <w:rsid w:val="006333AB"/>
    <w:rsid w:val="00634B58"/>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E16DA"/>
    <w:rsid w:val="008E3D20"/>
    <w:rsid w:val="008E55E0"/>
    <w:rsid w:val="008F419D"/>
    <w:rsid w:val="0090279D"/>
    <w:rsid w:val="00904044"/>
    <w:rsid w:val="00913646"/>
    <w:rsid w:val="00922889"/>
    <w:rsid w:val="00925DC2"/>
    <w:rsid w:val="009261B9"/>
    <w:rsid w:val="00931A9A"/>
    <w:rsid w:val="00940D2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806AE"/>
    <w:rsid w:val="00B830F8"/>
    <w:rsid w:val="00B84106"/>
    <w:rsid w:val="00B92B05"/>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33D82"/>
    <w:rsid w:val="00C40C8C"/>
    <w:rsid w:val="00C41C03"/>
    <w:rsid w:val="00C55BC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4223"/>
    <w:rsid w:val="00E94ED1"/>
    <w:rsid w:val="00E95292"/>
    <w:rsid w:val="00EA22AE"/>
    <w:rsid w:val="00EA344B"/>
    <w:rsid w:val="00EB217E"/>
    <w:rsid w:val="00EC2046"/>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DE365-1DBF-4301-9A51-180C78C4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6</Pages>
  <Words>813</Words>
  <Characters>6863</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151</cp:revision>
  <cp:lastPrinted>2015-07-27T06:36:00Z</cp:lastPrinted>
  <dcterms:created xsi:type="dcterms:W3CDTF">2017-02-28T15:04:00Z</dcterms:created>
  <dcterms:modified xsi:type="dcterms:W3CDTF">2019-11-21T08:23:00Z</dcterms:modified>
</cp:coreProperties>
</file>