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7614F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98CED9D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E8478AE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B165A1F" w14:textId="77777777" w:rsidR="00324F72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>დიპლომატ ჯორჯიას“</w:t>
      </w:r>
      <w:r w:rsidR="006B483B">
        <w:rPr>
          <w:rFonts w:ascii="Sylfaen" w:hAnsi="Sylfaen" w:cs="Sylfaen"/>
          <w:b/>
          <w:bCs/>
          <w:sz w:val="20"/>
          <w:szCs w:val="20"/>
          <w:lang w:val="ka-GE"/>
        </w:rPr>
        <w:t xml:space="preserve"> მარკეტინგული მასალების დამზადება/შეძენის შესახებ.</w:t>
      </w:r>
    </w:p>
    <w:p w14:paraId="738BFF7F" w14:textId="77777777" w:rsidR="00FD0DCD" w:rsidRPr="0055145E" w:rsidRDefault="007D73CE" w:rsidP="0055145E">
      <w:pPr>
        <w:jc w:val="center"/>
        <w:rPr>
          <w:rFonts w:asciiTheme="minorHAnsi" w:hAnsiTheme="minorHAnsi" w:cstheme="minorHAnsi"/>
          <w:sz w:val="20"/>
          <w:szCs w:val="20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F0E7D">
        <w:rPr>
          <w:rFonts w:asciiTheme="minorHAnsi" w:hAnsiTheme="minorHAnsi" w:cstheme="minorHAnsi"/>
          <w:b/>
          <w:sz w:val="20"/>
          <w:szCs w:val="20"/>
        </w:rPr>
        <w:t>0</w:t>
      </w:r>
      <w:r w:rsidR="00DB7B5E">
        <w:rPr>
          <w:rFonts w:asciiTheme="minorHAnsi" w:hAnsiTheme="minorHAnsi" w:cstheme="minorHAnsi"/>
          <w:b/>
          <w:sz w:val="20"/>
          <w:szCs w:val="20"/>
        </w:rPr>
        <w:t>7-DGT-20</w:t>
      </w:r>
    </w:p>
    <w:p w14:paraId="5CD599BB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97778AC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475D1AE0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9DCECA6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B6F7E04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F420D89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340E0F72" w14:textId="77777777" w:rsidR="0064564C" w:rsidRPr="00456C18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3A1EEC">
        <w:rPr>
          <w:rFonts w:ascii="Sylfaen" w:hAnsi="Sylfaen" w:cstheme="minorHAnsi"/>
          <w:sz w:val="18"/>
          <w:szCs w:val="20"/>
          <w:lang w:val="ka-GE"/>
        </w:rPr>
        <w:t>შვიდ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 w:rsidR="00DB7B5E">
        <w:rPr>
          <w:rFonts w:ascii="Sylfaen" w:hAnsi="Sylfaen" w:cstheme="minorHAnsi"/>
          <w:sz w:val="18"/>
          <w:szCs w:val="20"/>
        </w:rPr>
        <w:t xml:space="preserve"> </w:t>
      </w:r>
      <w:r w:rsidR="00DB7B5E">
        <w:rPr>
          <w:rFonts w:ascii="Sylfaen" w:hAnsi="Sylfaen" w:cs="Sylfaen"/>
          <w:sz w:val="18"/>
          <w:szCs w:val="20"/>
          <w:lang w:val="ka-GE"/>
        </w:rPr>
        <w:t xml:space="preserve">2020 წლის განმავლობაში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1A73579E" w14:textId="77777777" w:rsidR="0064564C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55F4FBA6" w14:textId="77777777" w:rsidR="00677E39" w:rsidRPr="0064564C" w:rsidRDefault="003A1EEC" w:rsidP="0064564C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მარკეტინგული მასალების დამზადება/შეძენის შესახებ.</w:t>
      </w:r>
    </w:p>
    <w:p w14:paraId="3266F270" w14:textId="77777777" w:rsidR="003B75B3" w:rsidRDefault="003B75B3" w:rsidP="003B75B3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14:paraId="326F7214" w14:textId="77777777" w:rsidR="00FC09A6" w:rsidRPr="002F4237" w:rsidRDefault="00FC09A6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878365D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6CA8A77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32EDAAA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078760A9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F93F002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196B7AE9" w14:textId="77777777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4B56EBA0" w14:textId="77777777" w:rsidR="00456C18" w:rsidRPr="003A1EEC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 w:rsidR="00DB7B5E">
        <w:rPr>
          <w:sz w:val="18"/>
          <w:szCs w:val="20"/>
          <w:lang w:val="ka-GE"/>
        </w:rPr>
        <w:t>).</w:t>
      </w:r>
    </w:p>
    <w:p w14:paraId="609A2EB1" w14:textId="77777777" w:rsidR="003A1EEC" w:rsidRPr="00456C18" w:rsidRDefault="003A1EE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>
        <w:rPr>
          <w:rFonts w:ascii="Sylfaen" w:hAnsi="Sylfaen"/>
          <w:sz w:val="18"/>
          <w:szCs w:val="20"/>
          <w:lang w:val="ka-GE"/>
        </w:rPr>
        <w:t>მნიშვნელოვანია ყურადღება გაამახვილოთ დელატურ მახასიათებლებზე და ფასი წარადგინოთ ყველა სახეობაზე.</w:t>
      </w:r>
    </w:p>
    <w:p w14:paraId="15FE26C7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2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5222580A" w14:textId="77777777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</w:t>
      </w:r>
      <w:r w:rsidR="00DB7B5E">
        <w:rPr>
          <w:rFonts w:ascii="Sylfaen" w:hAnsi="Sylfaen" w:cs="Sylfaen"/>
          <w:sz w:val="18"/>
          <w:szCs w:val="20"/>
          <w:lang w:val="ka-GE"/>
        </w:rPr>
        <w:t>მოთხოვნის დეტალები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შეგიძლიათ იხიდლოთ თანდართულ ფაილებში.</w:t>
      </w:r>
    </w:p>
    <w:p w14:paraId="0A9856DF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11495752" w14:textId="77777777" w:rsidR="00456C18" w:rsidRDefault="00456C1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45A7A201" w14:textId="77777777" w:rsidR="003A1EEC" w:rsidRPr="00456C18" w:rsidRDefault="003A1EEC" w:rsidP="003A1EEC">
      <w:pPr>
        <w:pStyle w:val="ListParagraph"/>
        <w:spacing w:after="0" w:line="360" w:lineRule="auto"/>
        <w:ind w:left="810"/>
        <w:jc w:val="both"/>
        <w:rPr>
          <w:rFonts w:ascii="Sylfaen" w:hAnsi="Sylfaen" w:cs="Sylfaen"/>
          <w:sz w:val="18"/>
          <w:szCs w:val="20"/>
          <w:lang w:val="ka-GE"/>
        </w:rPr>
      </w:pPr>
    </w:p>
    <w:p w14:paraId="4AFEE990" w14:textId="77777777"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3053140D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7E350F49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5498582F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37BD5DE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0C89AD5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AE8E0E0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3307E930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51899AEC" w14:textId="31C3416B" w:rsidR="00D5221B" w:rsidRPr="00D05CF0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color w:val="FF0000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>20</w:t>
      </w:r>
      <w:r w:rsidR="00DB7B5E"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20 წლის </w:t>
      </w:r>
      <w:r w:rsidR="00D05CF0"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>31</w:t>
      </w:r>
      <w:r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 </w:t>
      </w:r>
      <w:r w:rsidR="00DB7B5E"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>იანვარი</w:t>
      </w:r>
      <w:r w:rsidRPr="00D05CF0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 17:00 საათი.</w:t>
      </w:r>
    </w:p>
    <w:p w14:paraId="27092A53" w14:textId="77777777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DB7B5E">
        <w:rPr>
          <w:rFonts w:ascii="Sylfaen" w:hAnsi="Sylfaen" w:cstheme="minorHAnsi"/>
          <w:sz w:val="18"/>
          <w:szCs w:val="20"/>
          <w:lang w:val="ka-GE"/>
        </w:rPr>
        <w:t xml:space="preserve">პარტნიორი </w:t>
      </w:r>
      <w:r w:rsidRPr="00456C18">
        <w:rPr>
          <w:rFonts w:ascii="Sylfaen" w:hAnsi="Sylfaen" w:cstheme="minorHAnsi"/>
          <w:sz w:val="18"/>
          <w:szCs w:val="20"/>
          <w:lang w:val="ka-GE"/>
        </w:rPr>
        <w:t>კომპანიის შ</w:t>
      </w:r>
      <w:bookmarkStart w:id="0" w:name="_GoBack"/>
      <w:bookmarkEnd w:id="0"/>
      <w:r w:rsidRPr="00456C18">
        <w:rPr>
          <w:rFonts w:ascii="Sylfaen" w:hAnsi="Sylfaen" w:cstheme="minorHAnsi"/>
          <w:sz w:val="18"/>
          <w:szCs w:val="20"/>
          <w:lang w:val="ka-GE"/>
        </w:rPr>
        <w:t xml:space="preserve">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25A97CC8" w14:textId="77777777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224DB32" w14:textId="77777777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0AFA0581" w14:textId="77777777" w:rsidR="00B4716C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4B1CE8D" w14:textId="77777777" w:rsidR="003A1EEC" w:rsidRDefault="003A1EEC" w:rsidP="003A1EEC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ნესბიმიერი შეკითხვით გთხოვთ მოგვმართოთ ქვემოთ მითითებულ ელექტრონულ მისამართზე.</w:t>
      </w:r>
    </w:p>
    <w:p w14:paraId="244DC2E7" w14:textId="77777777" w:rsidR="003A1EEC" w:rsidRPr="00D5221B" w:rsidRDefault="003A1EEC" w:rsidP="003A1EEC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563ADCED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B3A551A" w14:textId="77777777"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77DF9A96" w14:textId="77777777"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583A6C05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544EDBA6" w14:textId="77777777" w:rsidR="00DB7B5E" w:rsidRPr="00D5221B" w:rsidRDefault="00DB7B5E" w:rsidP="00DB7B5E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704D555B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61D06D08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13F3B82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07ED8240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p w14:paraId="3DAA73F1" w14:textId="77777777"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F2EC236" w14:textId="77777777" w:rsidR="00DE47CF" w:rsidRPr="00D5221B" w:rsidRDefault="00DB7B5E" w:rsidP="00DE47CF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>
        <w:rPr>
          <w:rFonts w:ascii="Sylfaen" w:hAnsi="Sylfaen" w:cstheme="minorHAnsi"/>
          <w:b/>
          <w:sz w:val="18"/>
          <w:szCs w:val="20"/>
          <w:lang w:val="ka-GE"/>
        </w:rPr>
        <w:t>ოფისის</w:t>
      </w:r>
      <w:r w:rsidR="00B4716C"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მენეჯერი:</w:t>
      </w:r>
    </w:p>
    <w:p w14:paraId="4FDD6D67" w14:textId="77777777" w:rsidR="00DE47CF" w:rsidRPr="00DB7B5E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="00DB7B5E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DB7B5E">
        <w:rPr>
          <w:rFonts w:ascii="Sylfaen" w:hAnsi="Sylfaen" w:cstheme="minorHAnsi"/>
          <w:sz w:val="18"/>
          <w:szCs w:val="20"/>
          <w:lang w:val="ka-GE"/>
        </w:rPr>
        <w:t>ნინი ბეროზაშვილი</w:t>
      </w:r>
    </w:p>
    <w:p w14:paraId="7CBAF5CF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DB7B5E" w:rsidRPr="006814DF">
          <w:rPr>
            <w:rStyle w:val="Hyperlink"/>
            <w:rFonts w:asciiTheme="minorHAnsi" w:hAnsiTheme="minorHAnsi" w:cstheme="minorHAnsi"/>
            <w:sz w:val="18"/>
            <w:szCs w:val="20"/>
          </w:rPr>
          <w:t>n.berozashvili</w:t>
        </w:r>
        <w:r w:rsidR="00DB7B5E" w:rsidRPr="006814DF">
          <w:rPr>
            <w:rStyle w:val="Hyperlink"/>
            <w:rFonts w:asciiTheme="minorHAnsi" w:hAnsiTheme="minorHAnsi" w:cstheme="minorHAnsi"/>
            <w:sz w:val="18"/>
            <w:szCs w:val="20"/>
            <w:lang w:val="ka-GE"/>
          </w:rPr>
          <w:t>@diplomat.ge</w:t>
        </w:r>
      </w:hyperlink>
      <w:r w:rsidR="00B4716C"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2B750DE5" w14:textId="77777777" w:rsidR="00DE47CF" w:rsidRPr="00A534A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DB7B5E">
        <w:rPr>
          <w:rFonts w:asciiTheme="minorHAnsi" w:hAnsiTheme="minorHAnsi" w:cstheme="minorHAnsi"/>
          <w:sz w:val="18"/>
          <w:szCs w:val="20"/>
        </w:rPr>
        <w:t>598 27 44 26</w:t>
      </w:r>
    </w:p>
    <w:p w14:paraId="44A2E23B" w14:textId="77777777" w:rsidR="00237416" w:rsidRPr="00A534A7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37CDDBAF" w14:textId="77777777" w:rsidR="00FC69F9" w:rsidRPr="00A534A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7191C7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9590D" w14:textId="77777777" w:rsidR="006B1966" w:rsidRDefault="006B1966" w:rsidP="007902EA">
      <w:pPr>
        <w:spacing w:after="0" w:line="240" w:lineRule="auto"/>
      </w:pPr>
      <w:r>
        <w:separator/>
      </w:r>
    </w:p>
  </w:endnote>
  <w:endnote w:type="continuationSeparator" w:id="0">
    <w:p w14:paraId="1D70FA44" w14:textId="77777777" w:rsidR="006B1966" w:rsidRDefault="006B196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46640"/>
      <w:docPartObj>
        <w:docPartGallery w:val="Page Numbers (Bottom of Page)"/>
        <w:docPartUnique/>
      </w:docPartObj>
    </w:sdtPr>
    <w:sdtEndPr/>
    <w:sdtContent>
      <w:p w14:paraId="34B6FB72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AD912B6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700F" w14:textId="77777777" w:rsidR="006B1966" w:rsidRDefault="006B1966" w:rsidP="007902EA">
      <w:pPr>
        <w:spacing w:after="0" w:line="240" w:lineRule="auto"/>
      </w:pPr>
      <w:r>
        <w:separator/>
      </w:r>
    </w:p>
  </w:footnote>
  <w:footnote w:type="continuationSeparator" w:id="0">
    <w:p w14:paraId="5BA72CB9" w14:textId="77777777" w:rsidR="006B1966" w:rsidRDefault="006B196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1180C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0BB85BA6" wp14:editId="3AA099F1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74547C2B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682C6877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8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7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1EEC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337FD"/>
    <w:rsid w:val="00544856"/>
    <w:rsid w:val="00550C1B"/>
    <w:rsid w:val="0055145E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1966"/>
    <w:rsid w:val="006B472B"/>
    <w:rsid w:val="006B483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85C81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4D9"/>
    <w:rsid w:val="00CF4F77"/>
    <w:rsid w:val="00D05CF0"/>
    <w:rsid w:val="00D0685F"/>
    <w:rsid w:val="00D071A8"/>
    <w:rsid w:val="00D074CB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B7B5E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E534CE"/>
  <w15:docId w15:val="{3C0FCD08-633E-D342-8959-3E664C26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.berozashvili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BBA29796-D075-6A48-9335-7BD0AA740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Microsoft Office User</cp:lastModifiedBy>
  <cp:revision>2</cp:revision>
  <cp:lastPrinted>2015-07-27T06:36:00Z</cp:lastPrinted>
  <dcterms:created xsi:type="dcterms:W3CDTF">2020-01-24T12:41:00Z</dcterms:created>
  <dcterms:modified xsi:type="dcterms:W3CDTF">2020-01-24T12:41:00Z</dcterms:modified>
</cp:coreProperties>
</file>